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C96711" w14:textId="77777777" w:rsidR="004A24FA" w:rsidRPr="00365321" w:rsidRDefault="004A24FA" w:rsidP="004A24FA">
      <w:pPr>
        <w:spacing w:before="0" w:beforeAutospacing="0" w:after="0" w:afterAutospacing="0"/>
        <w:jc w:val="center"/>
        <w:rPr>
          <w:b/>
          <w:sz w:val="28"/>
          <w:szCs w:val="28"/>
        </w:rPr>
      </w:pPr>
      <w:r w:rsidRPr="00365321">
        <w:rPr>
          <w:b/>
          <w:sz w:val="28"/>
          <w:szCs w:val="28"/>
        </w:rPr>
        <w:t>Автономная некоммерческая организация высшего образования</w:t>
      </w:r>
    </w:p>
    <w:p w14:paraId="1083FE93" w14:textId="77777777" w:rsidR="004A24FA" w:rsidRPr="00365321" w:rsidRDefault="004A24FA" w:rsidP="004A24FA">
      <w:pPr>
        <w:spacing w:before="0" w:beforeAutospacing="0" w:after="0" w:afterAutospacing="0"/>
        <w:jc w:val="center"/>
        <w:rPr>
          <w:b/>
          <w:sz w:val="28"/>
          <w:szCs w:val="28"/>
        </w:rPr>
      </w:pPr>
      <w:r w:rsidRPr="00365321">
        <w:rPr>
          <w:b/>
          <w:sz w:val="28"/>
          <w:szCs w:val="28"/>
        </w:rPr>
        <w:t>«Открытый университет экономики, управления и права»</w:t>
      </w:r>
    </w:p>
    <w:p w14:paraId="32CA0992" w14:textId="77777777" w:rsidR="004A24FA" w:rsidRPr="00365321" w:rsidRDefault="004A24FA" w:rsidP="004A24FA">
      <w:pPr>
        <w:spacing w:before="0" w:beforeAutospacing="0" w:after="0" w:afterAutospacing="0"/>
        <w:jc w:val="center"/>
        <w:rPr>
          <w:sz w:val="28"/>
          <w:szCs w:val="28"/>
        </w:rPr>
      </w:pPr>
      <w:r w:rsidRPr="00365321">
        <w:rPr>
          <w:b/>
          <w:sz w:val="28"/>
          <w:szCs w:val="28"/>
        </w:rPr>
        <w:t>(АНО ВО ОУЭП)</w:t>
      </w:r>
    </w:p>
    <w:p w14:paraId="0BDDFA69" w14:textId="77777777" w:rsidR="004A24FA" w:rsidRPr="00365321" w:rsidRDefault="004A24FA" w:rsidP="004A24FA">
      <w:pPr>
        <w:tabs>
          <w:tab w:val="left" w:pos="900"/>
          <w:tab w:val="left" w:pos="1080"/>
        </w:tabs>
        <w:suppressAutoHyphens/>
        <w:spacing w:before="0" w:beforeAutospacing="0" w:after="0" w:afterAutospacing="0"/>
        <w:ind w:firstLine="709"/>
        <w:jc w:val="both"/>
        <w:rPr>
          <w:b/>
          <w:sz w:val="20"/>
          <w:szCs w:val="20"/>
        </w:rPr>
      </w:pPr>
    </w:p>
    <w:p w14:paraId="5DDC55D9" w14:textId="77777777" w:rsidR="004A24FA" w:rsidRPr="00365321" w:rsidRDefault="004A24FA" w:rsidP="004A24FA">
      <w:pPr>
        <w:tabs>
          <w:tab w:val="left" w:pos="900"/>
          <w:tab w:val="left" w:pos="1080"/>
        </w:tabs>
        <w:suppressAutoHyphens/>
        <w:spacing w:before="0" w:beforeAutospacing="0" w:after="0" w:afterAutospacing="0"/>
        <w:ind w:firstLine="709"/>
        <w:jc w:val="both"/>
        <w:rPr>
          <w:b/>
          <w:sz w:val="20"/>
          <w:szCs w:val="20"/>
        </w:rPr>
      </w:pPr>
    </w:p>
    <w:p w14:paraId="68D65F83" w14:textId="77777777" w:rsidR="004A24FA" w:rsidRPr="00365321" w:rsidRDefault="004A24FA" w:rsidP="004A24FA">
      <w:pPr>
        <w:tabs>
          <w:tab w:val="left" w:pos="900"/>
          <w:tab w:val="left" w:pos="1080"/>
        </w:tabs>
        <w:suppressAutoHyphens/>
        <w:spacing w:before="0" w:beforeAutospacing="0" w:after="0" w:afterAutospacing="0"/>
        <w:ind w:firstLine="709"/>
        <w:jc w:val="both"/>
        <w:rPr>
          <w:b/>
          <w:sz w:val="20"/>
          <w:szCs w:val="20"/>
        </w:rPr>
      </w:pPr>
    </w:p>
    <w:p w14:paraId="031B2432" w14:textId="77777777" w:rsidR="004A24FA" w:rsidRPr="00365321" w:rsidRDefault="004A24FA" w:rsidP="004A24FA">
      <w:pPr>
        <w:tabs>
          <w:tab w:val="left" w:pos="900"/>
          <w:tab w:val="left" w:pos="1080"/>
        </w:tabs>
        <w:suppressAutoHyphens/>
        <w:spacing w:before="0" w:beforeAutospacing="0" w:after="0" w:afterAutospacing="0"/>
        <w:ind w:firstLine="709"/>
        <w:jc w:val="both"/>
        <w:rPr>
          <w:b/>
          <w:sz w:val="20"/>
          <w:szCs w:val="20"/>
        </w:rPr>
      </w:pPr>
    </w:p>
    <w:p w14:paraId="43485274" w14:textId="77777777" w:rsidR="004A24FA" w:rsidRPr="000C11EC" w:rsidRDefault="004A24FA" w:rsidP="004A24FA">
      <w:pPr>
        <w:tabs>
          <w:tab w:val="left" w:pos="900"/>
          <w:tab w:val="left" w:pos="1080"/>
        </w:tabs>
        <w:suppressAutoHyphens/>
        <w:spacing w:before="0" w:beforeAutospacing="0" w:after="0" w:afterAutospacing="0"/>
        <w:ind w:firstLine="709"/>
        <w:jc w:val="right"/>
        <w:rPr>
          <w:b/>
          <w:sz w:val="20"/>
          <w:szCs w:val="20"/>
        </w:rPr>
      </w:pPr>
      <w:r w:rsidRPr="000C11EC">
        <w:rPr>
          <w:b/>
          <w:sz w:val="20"/>
          <w:szCs w:val="20"/>
        </w:rPr>
        <w:t>УТВЕРЖДАЮ:</w:t>
      </w:r>
    </w:p>
    <w:p w14:paraId="48900023" w14:textId="77777777" w:rsidR="004A24FA" w:rsidRPr="000C11EC" w:rsidRDefault="004A24FA" w:rsidP="004A24FA">
      <w:pPr>
        <w:tabs>
          <w:tab w:val="left" w:pos="900"/>
          <w:tab w:val="left" w:pos="1080"/>
        </w:tabs>
        <w:suppressAutoHyphens/>
        <w:spacing w:before="0" w:beforeAutospacing="0" w:after="0" w:afterAutospacing="0"/>
        <w:ind w:firstLine="709"/>
        <w:jc w:val="right"/>
        <w:rPr>
          <w:sz w:val="20"/>
          <w:szCs w:val="20"/>
        </w:rPr>
      </w:pPr>
      <w:r w:rsidRPr="000C11EC">
        <w:rPr>
          <w:sz w:val="20"/>
          <w:szCs w:val="20"/>
        </w:rPr>
        <w:t>Ректор АНО ВО ОУЭП, Фокина В.Н.</w:t>
      </w:r>
    </w:p>
    <w:p w14:paraId="576220F2" w14:textId="77777777" w:rsidR="004A24FA" w:rsidRPr="000C11EC" w:rsidRDefault="004A24FA" w:rsidP="004A24FA">
      <w:pPr>
        <w:tabs>
          <w:tab w:val="left" w:pos="900"/>
          <w:tab w:val="left" w:pos="1080"/>
        </w:tabs>
        <w:suppressAutoHyphens/>
        <w:spacing w:before="0" w:beforeAutospacing="0" w:after="0" w:afterAutospacing="0"/>
        <w:ind w:firstLine="709"/>
        <w:jc w:val="right"/>
        <w:rPr>
          <w:sz w:val="20"/>
          <w:szCs w:val="20"/>
        </w:rPr>
      </w:pPr>
    </w:p>
    <w:p w14:paraId="6A96C2C5" w14:textId="77777777" w:rsidR="004A24FA" w:rsidRPr="000C11EC" w:rsidRDefault="004A24FA" w:rsidP="004A24FA">
      <w:pPr>
        <w:tabs>
          <w:tab w:val="left" w:pos="900"/>
          <w:tab w:val="left" w:pos="1080"/>
        </w:tabs>
        <w:suppressAutoHyphens/>
        <w:spacing w:before="0" w:beforeAutospacing="0" w:after="0" w:afterAutospacing="0"/>
        <w:ind w:firstLine="709"/>
        <w:jc w:val="right"/>
        <w:rPr>
          <w:sz w:val="20"/>
          <w:szCs w:val="20"/>
        </w:rPr>
      </w:pPr>
      <w:r w:rsidRPr="000C11EC">
        <w:rPr>
          <w:sz w:val="20"/>
          <w:szCs w:val="20"/>
        </w:rPr>
        <w:drawing>
          <wp:inline distT="0" distB="0" distL="0" distR="0" wp14:anchorId="26716A2F" wp14:editId="680362DD">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14:paraId="34BAFE1F" w14:textId="77777777" w:rsidR="004A24FA" w:rsidRPr="000C11EC" w:rsidRDefault="004A24FA" w:rsidP="004A24FA">
      <w:pPr>
        <w:tabs>
          <w:tab w:val="left" w:pos="900"/>
          <w:tab w:val="left" w:pos="1080"/>
        </w:tabs>
        <w:suppressAutoHyphens/>
        <w:spacing w:before="0" w:beforeAutospacing="0" w:after="0" w:afterAutospacing="0"/>
        <w:ind w:firstLine="709"/>
        <w:jc w:val="right"/>
        <w:rPr>
          <w:sz w:val="20"/>
          <w:szCs w:val="20"/>
        </w:rPr>
      </w:pPr>
      <w:r w:rsidRPr="000C11EC">
        <w:rPr>
          <w:sz w:val="20"/>
          <w:szCs w:val="20"/>
        </w:rPr>
        <w:t>19 апреля 2023 г.</w:t>
      </w:r>
    </w:p>
    <w:p w14:paraId="04B3BD16" w14:textId="77777777" w:rsidR="004A24FA" w:rsidRPr="000C11EC" w:rsidRDefault="004A24FA" w:rsidP="004A24FA">
      <w:pPr>
        <w:tabs>
          <w:tab w:val="left" w:pos="900"/>
          <w:tab w:val="left" w:pos="1080"/>
        </w:tabs>
        <w:suppressAutoHyphens/>
        <w:spacing w:before="0" w:beforeAutospacing="0" w:after="0" w:afterAutospacing="0"/>
        <w:ind w:firstLine="709"/>
        <w:jc w:val="right"/>
        <w:rPr>
          <w:sz w:val="20"/>
          <w:szCs w:val="20"/>
        </w:rPr>
      </w:pPr>
    </w:p>
    <w:p w14:paraId="7E69B5F4" w14:textId="77777777" w:rsidR="004A24FA" w:rsidRPr="000C11EC" w:rsidRDefault="004A24FA" w:rsidP="004A24FA">
      <w:pPr>
        <w:tabs>
          <w:tab w:val="left" w:pos="900"/>
          <w:tab w:val="left" w:pos="1080"/>
        </w:tabs>
        <w:suppressAutoHyphens/>
        <w:spacing w:before="0" w:beforeAutospacing="0" w:after="0" w:afterAutospacing="0"/>
        <w:ind w:firstLine="709"/>
        <w:jc w:val="right"/>
        <w:rPr>
          <w:sz w:val="20"/>
          <w:szCs w:val="20"/>
        </w:rPr>
      </w:pPr>
      <w:r w:rsidRPr="000C11EC">
        <w:rPr>
          <w:sz w:val="20"/>
          <w:szCs w:val="20"/>
        </w:rPr>
        <w:t>Решение Ученого совета АНО ВО ОУЭП,</w:t>
      </w:r>
    </w:p>
    <w:p w14:paraId="38763DFD" w14:textId="77777777" w:rsidR="004A24FA" w:rsidRPr="000C11EC" w:rsidRDefault="004A24FA" w:rsidP="004A24FA">
      <w:pPr>
        <w:tabs>
          <w:tab w:val="left" w:pos="900"/>
          <w:tab w:val="left" w:pos="1080"/>
        </w:tabs>
        <w:suppressAutoHyphens/>
        <w:spacing w:before="0" w:beforeAutospacing="0" w:after="0" w:afterAutospacing="0"/>
        <w:ind w:firstLine="709"/>
        <w:jc w:val="right"/>
        <w:rPr>
          <w:sz w:val="20"/>
          <w:szCs w:val="20"/>
        </w:rPr>
      </w:pPr>
      <w:r w:rsidRPr="000C11EC">
        <w:rPr>
          <w:sz w:val="20"/>
          <w:szCs w:val="20"/>
        </w:rPr>
        <w:t xml:space="preserve">Протокол N 9 от 19.04.2023 </w:t>
      </w:r>
    </w:p>
    <w:p w14:paraId="2B34DF90" w14:textId="77777777" w:rsidR="004A24FA" w:rsidRPr="00365321" w:rsidRDefault="004A24FA" w:rsidP="004A24FA">
      <w:pPr>
        <w:tabs>
          <w:tab w:val="left" w:pos="900"/>
          <w:tab w:val="left" w:pos="1080"/>
        </w:tabs>
        <w:suppressAutoHyphens/>
        <w:spacing w:before="0" w:beforeAutospacing="0" w:after="0" w:afterAutospacing="0"/>
        <w:ind w:firstLine="709"/>
        <w:jc w:val="both"/>
        <w:rPr>
          <w:b/>
          <w:sz w:val="20"/>
          <w:szCs w:val="20"/>
        </w:rPr>
      </w:pPr>
    </w:p>
    <w:p w14:paraId="4D33BA4B" w14:textId="77777777" w:rsidR="00080253" w:rsidRPr="00365321" w:rsidRDefault="00080253" w:rsidP="00080253">
      <w:pPr>
        <w:tabs>
          <w:tab w:val="left" w:pos="900"/>
          <w:tab w:val="left" w:pos="1080"/>
        </w:tabs>
        <w:suppressAutoHyphens/>
        <w:spacing w:before="0" w:beforeAutospacing="0" w:after="0" w:afterAutospacing="0"/>
        <w:ind w:firstLine="709"/>
        <w:jc w:val="right"/>
        <w:rPr>
          <w:sz w:val="20"/>
          <w:szCs w:val="20"/>
        </w:rPr>
      </w:pPr>
    </w:p>
    <w:p w14:paraId="547EA69D" w14:textId="77777777" w:rsidR="00080253" w:rsidRPr="00365321" w:rsidRDefault="00080253" w:rsidP="00080253">
      <w:pPr>
        <w:tabs>
          <w:tab w:val="left" w:pos="900"/>
          <w:tab w:val="left" w:pos="1080"/>
        </w:tabs>
        <w:suppressAutoHyphens/>
        <w:spacing w:before="0" w:beforeAutospacing="0" w:after="0" w:afterAutospacing="0"/>
        <w:ind w:firstLine="709"/>
        <w:jc w:val="right"/>
        <w:rPr>
          <w:sz w:val="20"/>
          <w:szCs w:val="20"/>
        </w:rPr>
      </w:pPr>
    </w:p>
    <w:p w14:paraId="19CAA6EF" w14:textId="77777777" w:rsidR="00080253" w:rsidRPr="00365321" w:rsidRDefault="00080253" w:rsidP="00080253">
      <w:pPr>
        <w:tabs>
          <w:tab w:val="left" w:pos="900"/>
          <w:tab w:val="left" w:pos="1080"/>
        </w:tabs>
        <w:suppressAutoHyphens/>
        <w:spacing w:before="0" w:beforeAutospacing="0" w:after="0" w:afterAutospacing="0"/>
        <w:ind w:firstLine="709"/>
        <w:jc w:val="center"/>
        <w:rPr>
          <w:sz w:val="20"/>
          <w:szCs w:val="20"/>
        </w:rPr>
      </w:pPr>
    </w:p>
    <w:p w14:paraId="0E72E6C2" w14:textId="77777777" w:rsidR="00080253" w:rsidRPr="00365321" w:rsidRDefault="00080253" w:rsidP="00080253">
      <w:pPr>
        <w:tabs>
          <w:tab w:val="left" w:pos="900"/>
          <w:tab w:val="left" w:pos="1080"/>
        </w:tabs>
        <w:suppressAutoHyphens/>
        <w:spacing w:before="0" w:beforeAutospacing="0" w:after="0" w:afterAutospacing="0"/>
        <w:ind w:firstLine="709"/>
        <w:jc w:val="center"/>
        <w:rPr>
          <w:b/>
        </w:rPr>
      </w:pPr>
      <w:r w:rsidRPr="00365321">
        <w:rPr>
          <w:b/>
        </w:rPr>
        <w:t>РАБОЧАЯ ПРОГРАММА</w:t>
      </w:r>
    </w:p>
    <w:p w14:paraId="690B6256" w14:textId="77777777" w:rsidR="00080253" w:rsidRPr="00365321" w:rsidRDefault="00080253" w:rsidP="00080253">
      <w:pPr>
        <w:tabs>
          <w:tab w:val="left" w:pos="900"/>
          <w:tab w:val="left" w:pos="1080"/>
        </w:tabs>
        <w:suppressAutoHyphens/>
        <w:spacing w:before="0" w:beforeAutospacing="0" w:after="0" w:afterAutospacing="0"/>
        <w:ind w:firstLine="709"/>
        <w:jc w:val="center"/>
        <w:rPr>
          <w:b/>
        </w:rPr>
      </w:pPr>
    </w:p>
    <w:p w14:paraId="74C8707B" w14:textId="77777777" w:rsidR="00080253" w:rsidRPr="00365321" w:rsidRDefault="00080253" w:rsidP="00080253">
      <w:pPr>
        <w:tabs>
          <w:tab w:val="left" w:pos="900"/>
          <w:tab w:val="left" w:pos="1080"/>
        </w:tabs>
        <w:suppressAutoHyphens/>
        <w:spacing w:before="0" w:beforeAutospacing="0" w:after="0" w:afterAutospacing="0"/>
        <w:ind w:firstLine="709"/>
        <w:jc w:val="center"/>
        <w:rPr>
          <w:b/>
        </w:rPr>
      </w:pPr>
      <w:r w:rsidRPr="00365321">
        <w:rPr>
          <w:b/>
        </w:rPr>
        <w:t>по дисциплине</w:t>
      </w:r>
    </w:p>
    <w:p w14:paraId="48900676" w14:textId="77777777" w:rsidR="00080253" w:rsidRPr="00365321" w:rsidRDefault="00080253" w:rsidP="00080253">
      <w:pPr>
        <w:tabs>
          <w:tab w:val="left" w:pos="900"/>
          <w:tab w:val="left" w:pos="1080"/>
        </w:tabs>
        <w:suppressAutoHyphens/>
        <w:spacing w:before="0" w:beforeAutospacing="0" w:after="0" w:afterAutospacing="0"/>
        <w:ind w:firstLine="709"/>
        <w:jc w:val="center"/>
        <w:rPr>
          <w:b/>
        </w:rPr>
      </w:pPr>
    </w:p>
    <w:p w14:paraId="5854A65F" w14:textId="77777777" w:rsidR="00080253" w:rsidRPr="00365321" w:rsidRDefault="00080253" w:rsidP="00C65C3D">
      <w:pPr>
        <w:tabs>
          <w:tab w:val="left" w:pos="900"/>
          <w:tab w:val="left" w:pos="1080"/>
        </w:tabs>
        <w:suppressAutoHyphens/>
        <w:spacing w:before="0" w:beforeAutospacing="0" w:after="0" w:afterAutospacing="0"/>
        <w:ind w:firstLine="709"/>
        <w:jc w:val="center"/>
      </w:pPr>
      <w:r w:rsidRPr="00365321">
        <w:t>Наименование дисциплины Б1.В.09 Юридическая психология</w:t>
      </w:r>
    </w:p>
    <w:p w14:paraId="427F6B9E" w14:textId="77777777" w:rsidR="00080253" w:rsidRPr="00365321" w:rsidRDefault="00164652" w:rsidP="00C65C3D">
      <w:pPr>
        <w:tabs>
          <w:tab w:val="left" w:pos="900"/>
          <w:tab w:val="left" w:pos="1080"/>
        </w:tabs>
        <w:suppressAutoHyphens/>
        <w:spacing w:before="0" w:beforeAutospacing="0" w:after="0" w:afterAutospacing="0"/>
        <w:ind w:firstLine="709"/>
        <w:jc w:val="center"/>
      </w:pPr>
      <w:r>
        <w:t>Образовательная программа</w:t>
      </w:r>
      <w:r w:rsidR="00080253" w:rsidRPr="00365321">
        <w:t xml:space="preserve"> направления подготовки 40.03.01 «Юриспруденция», направленность (профиль): «Гражданско-правовая»</w:t>
      </w:r>
    </w:p>
    <w:p w14:paraId="2D5075D3" w14:textId="77777777" w:rsidR="00080253" w:rsidRPr="00365321" w:rsidRDefault="00080253" w:rsidP="00080253">
      <w:pPr>
        <w:tabs>
          <w:tab w:val="left" w:pos="900"/>
          <w:tab w:val="left" w:pos="1080"/>
        </w:tabs>
        <w:suppressAutoHyphens/>
        <w:spacing w:before="0" w:beforeAutospacing="0" w:after="0" w:afterAutospacing="0"/>
        <w:ind w:firstLine="709"/>
        <w:jc w:val="center"/>
      </w:pPr>
    </w:p>
    <w:p w14:paraId="02C4E8F0" w14:textId="77777777" w:rsidR="00080253" w:rsidRPr="00365321" w:rsidRDefault="00080253" w:rsidP="00080253">
      <w:pPr>
        <w:tabs>
          <w:tab w:val="left" w:pos="900"/>
          <w:tab w:val="left" w:pos="1080"/>
        </w:tabs>
        <w:suppressAutoHyphens/>
        <w:spacing w:before="0" w:beforeAutospacing="0" w:after="0" w:afterAutospacing="0"/>
        <w:ind w:firstLine="709"/>
        <w:rPr>
          <w:b/>
          <w:sz w:val="20"/>
          <w:szCs w:val="20"/>
        </w:rPr>
      </w:pPr>
    </w:p>
    <w:p w14:paraId="5728E506" w14:textId="77777777" w:rsidR="00080253" w:rsidRPr="00365321" w:rsidRDefault="00080253" w:rsidP="00080253">
      <w:pPr>
        <w:tabs>
          <w:tab w:val="left" w:pos="900"/>
          <w:tab w:val="left" w:pos="1080"/>
        </w:tabs>
        <w:suppressAutoHyphens/>
        <w:spacing w:before="0" w:beforeAutospacing="0" w:after="0" w:afterAutospacing="0"/>
        <w:ind w:firstLine="709"/>
        <w:jc w:val="right"/>
        <w:rPr>
          <w:sz w:val="20"/>
          <w:szCs w:val="20"/>
        </w:rPr>
      </w:pPr>
    </w:p>
    <w:p w14:paraId="56E70CF8" w14:textId="77777777" w:rsidR="00080253" w:rsidRPr="00365321" w:rsidRDefault="00080253" w:rsidP="00080253">
      <w:pPr>
        <w:tabs>
          <w:tab w:val="left" w:pos="900"/>
          <w:tab w:val="left" w:pos="1080"/>
        </w:tabs>
        <w:suppressAutoHyphens/>
        <w:spacing w:before="0" w:beforeAutospacing="0" w:after="0" w:afterAutospacing="0"/>
        <w:ind w:firstLine="709"/>
        <w:jc w:val="right"/>
        <w:rPr>
          <w:sz w:val="20"/>
          <w:szCs w:val="20"/>
        </w:rPr>
      </w:pPr>
    </w:p>
    <w:p w14:paraId="78E96540" w14:textId="77777777" w:rsidR="00080253" w:rsidRPr="00365321" w:rsidRDefault="00080253" w:rsidP="00080253">
      <w:pPr>
        <w:tabs>
          <w:tab w:val="left" w:pos="900"/>
          <w:tab w:val="left" w:pos="1080"/>
        </w:tabs>
        <w:suppressAutoHyphens/>
        <w:spacing w:before="0" w:beforeAutospacing="0" w:after="0" w:afterAutospacing="0"/>
        <w:ind w:firstLine="709"/>
        <w:jc w:val="right"/>
        <w:rPr>
          <w:sz w:val="20"/>
          <w:szCs w:val="20"/>
        </w:rPr>
      </w:pPr>
    </w:p>
    <w:p w14:paraId="2CDE3C51" w14:textId="77777777" w:rsidR="00080253" w:rsidRPr="00365321" w:rsidRDefault="00080253" w:rsidP="00080253">
      <w:pPr>
        <w:tabs>
          <w:tab w:val="left" w:pos="900"/>
          <w:tab w:val="left" w:pos="1080"/>
        </w:tabs>
        <w:suppressAutoHyphens/>
        <w:spacing w:before="0" w:beforeAutospacing="0" w:after="0" w:afterAutospacing="0"/>
        <w:ind w:firstLine="709"/>
        <w:jc w:val="right"/>
        <w:rPr>
          <w:sz w:val="20"/>
          <w:szCs w:val="20"/>
        </w:rPr>
      </w:pPr>
    </w:p>
    <w:p w14:paraId="64BCB0D6" w14:textId="77777777" w:rsidR="00080253" w:rsidRPr="00365321" w:rsidRDefault="00080253" w:rsidP="00080253">
      <w:pPr>
        <w:tabs>
          <w:tab w:val="left" w:pos="900"/>
          <w:tab w:val="left" w:pos="1080"/>
        </w:tabs>
        <w:suppressAutoHyphens/>
        <w:spacing w:before="0" w:beforeAutospacing="0" w:after="0" w:afterAutospacing="0"/>
        <w:ind w:firstLine="709"/>
        <w:jc w:val="right"/>
        <w:rPr>
          <w:sz w:val="20"/>
          <w:szCs w:val="20"/>
        </w:rPr>
      </w:pPr>
    </w:p>
    <w:p w14:paraId="35D8F189" w14:textId="77777777" w:rsidR="00080253" w:rsidRPr="00365321" w:rsidRDefault="00080253" w:rsidP="00080253">
      <w:pPr>
        <w:tabs>
          <w:tab w:val="left" w:pos="900"/>
          <w:tab w:val="left" w:pos="1080"/>
        </w:tabs>
        <w:suppressAutoHyphens/>
        <w:spacing w:before="0" w:beforeAutospacing="0" w:after="0" w:afterAutospacing="0"/>
        <w:ind w:firstLine="709"/>
        <w:jc w:val="right"/>
        <w:rPr>
          <w:sz w:val="20"/>
          <w:szCs w:val="20"/>
        </w:rPr>
      </w:pPr>
    </w:p>
    <w:p w14:paraId="5EB6EEE8" w14:textId="77777777" w:rsidR="00080253" w:rsidRPr="00365321" w:rsidRDefault="00080253" w:rsidP="00080253">
      <w:pPr>
        <w:tabs>
          <w:tab w:val="left" w:pos="900"/>
          <w:tab w:val="left" w:pos="1080"/>
        </w:tabs>
        <w:suppressAutoHyphens/>
        <w:spacing w:before="0" w:beforeAutospacing="0" w:after="0" w:afterAutospacing="0"/>
        <w:ind w:firstLine="709"/>
        <w:jc w:val="right"/>
        <w:rPr>
          <w:sz w:val="20"/>
          <w:szCs w:val="20"/>
        </w:rPr>
      </w:pPr>
    </w:p>
    <w:p w14:paraId="2AF827D4" w14:textId="77777777" w:rsidR="00080253" w:rsidRPr="00365321" w:rsidRDefault="00080253" w:rsidP="00080253">
      <w:pPr>
        <w:tabs>
          <w:tab w:val="left" w:pos="900"/>
          <w:tab w:val="left" w:pos="1080"/>
        </w:tabs>
        <w:suppressAutoHyphens/>
        <w:spacing w:before="0" w:beforeAutospacing="0" w:after="0" w:afterAutospacing="0"/>
        <w:ind w:firstLine="709"/>
        <w:jc w:val="right"/>
        <w:rPr>
          <w:sz w:val="20"/>
          <w:szCs w:val="20"/>
        </w:rPr>
      </w:pPr>
    </w:p>
    <w:p w14:paraId="08D297E6" w14:textId="77777777" w:rsidR="00080253" w:rsidRPr="00365321" w:rsidRDefault="00080253" w:rsidP="00080253">
      <w:pPr>
        <w:tabs>
          <w:tab w:val="left" w:pos="900"/>
          <w:tab w:val="left" w:pos="1080"/>
        </w:tabs>
        <w:suppressAutoHyphens/>
        <w:spacing w:before="0" w:beforeAutospacing="0" w:after="0" w:afterAutospacing="0"/>
        <w:ind w:firstLine="709"/>
        <w:rPr>
          <w:sz w:val="20"/>
          <w:szCs w:val="20"/>
        </w:rPr>
      </w:pPr>
    </w:p>
    <w:p w14:paraId="121A0BBA" w14:textId="77777777" w:rsidR="00080253" w:rsidRPr="00365321" w:rsidRDefault="00080253" w:rsidP="00080253">
      <w:pPr>
        <w:tabs>
          <w:tab w:val="left" w:pos="900"/>
          <w:tab w:val="left" w:pos="1080"/>
        </w:tabs>
        <w:suppressAutoHyphens/>
        <w:spacing w:before="0" w:beforeAutospacing="0" w:after="0" w:afterAutospacing="0"/>
        <w:ind w:firstLine="709"/>
        <w:rPr>
          <w:sz w:val="20"/>
          <w:szCs w:val="20"/>
        </w:rPr>
      </w:pPr>
    </w:p>
    <w:p w14:paraId="0C40A8C1" w14:textId="77777777" w:rsidR="00080253" w:rsidRPr="00365321" w:rsidRDefault="00080253" w:rsidP="00080253">
      <w:pPr>
        <w:tabs>
          <w:tab w:val="left" w:pos="900"/>
          <w:tab w:val="left" w:pos="1080"/>
        </w:tabs>
        <w:suppressAutoHyphens/>
        <w:spacing w:before="0" w:beforeAutospacing="0" w:after="0" w:afterAutospacing="0"/>
        <w:ind w:firstLine="709"/>
        <w:rPr>
          <w:sz w:val="20"/>
          <w:szCs w:val="20"/>
        </w:rPr>
      </w:pPr>
    </w:p>
    <w:p w14:paraId="2796A0D9" w14:textId="77777777" w:rsidR="00080253" w:rsidRPr="00365321" w:rsidRDefault="00724035" w:rsidP="00080253">
      <w:pPr>
        <w:tabs>
          <w:tab w:val="left" w:pos="900"/>
          <w:tab w:val="left" w:pos="1080"/>
        </w:tabs>
        <w:suppressAutoHyphens/>
        <w:spacing w:before="0" w:beforeAutospacing="0" w:after="0" w:afterAutospacing="0"/>
        <w:rPr>
          <w:u w:val="single"/>
        </w:rPr>
      </w:pPr>
      <w:r>
        <w:t>Квалификация</w:t>
      </w:r>
      <w:r w:rsidR="00080253" w:rsidRPr="00365321">
        <w:t xml:space="preserve"> - </w:t>
      </w:r>
      <w:r w:rsidR="00080253" w:rsidRPr="00724035">
        <w:t>бакалавр</w:t>
      </w:r>
    </w:p>
    <w:p w14:paraId="58A5692A" w14:textId="77777777" w:rsidR="00080253" w:rsidRPr="00365321" w:rsidRDefault="00080253" w:rsidP="00080253">
      <w:pPr>
        <w:tabs>
          <w:tab w:val="left" w:pos="900"/>
          <w:tab w:val="left" w:pos="1080"/>
        </w:tabs>
        <w:suppressAutoHyphens/>
        <w:spacing w:before="0" w:beforeAutospacing="0" w:after="0" w:afterAutospacing="0"/>
        <w:ind w:firstLine="709"/>
        <w:rPr>
          <w:sz w:val="20"/>
          <w:szCs w:val="20"/>
          <w:u w:val="single"/>
        </w:rPr>
      </w:pPr>
    </w:p>
    <w:p w14:paraId="5CC06345" w14:textId="77777777" w:rsidR="00080253" w:rsidRPr="00365321" w:rsidRDefault="00080253" w:rsidP="00080253">
      <w:pPr>
        <w:tabs>
          <w:tab w:val="left" w:pos="900"/>
          <w:tab w:val="left" w:pos="1080"/>
        </w:tabs>
        <w:suppressAutoHyphens/>
        <w:spacing w:before="0" w:beforeAutospacing="0" w:after="0" w:afterAutospacing="0"/>
        <w:ind w:firstLine="709"/>
        <w:rPr>
          <w:sz w:val="20"/>
          <w:szCs w:val="20"/>
          <w:u w:val="single"/>
        </w:rPr>
      </w:pPr>
    </w:p>
    <w:p w14:paraId="5BAD474D" w14:textId="77777777" w:rsidR="00080253" w:rsidRPr="00365321" w:rsidRDefault="00080253" w:rsidP="00080253">
      <w:pPr>
        <w:tabs>
          <w:tab w:val="left" w:pos="900"/>
          <w:tab w:val="left" w:pos="1080"/>
        </w:tabs>
        <w:suppressAutoHyphens/>
        <w:spacing w:before="0" w:beforeAutospacing="0" w:after="0" w:afterAutospacing="0"/>
        <w:rPr>
          <w:sz w:val="20"/>
          <w:szCs w:val="20"/>
        </w:rPr>
      </w:pPr>
      <w:r w:rsidRPr="00365321">
        <w:rPr>
          <w:b/>
          <w:sz w:val="20"/>
          <w:szCs w:val="20"/>
        </w:rPr>
        <w:t>Разработчик</w:t>
      </w:r>
      <w:r w:rsidRPr="00365321">
        <w:rPr>
          <w:sz w:val="20"/>
          <w:szCs w:val="20"/>
        </w:rPr>
        <w:t xml:space="preserve">: </w:t>
      </w:r>
    </w:p>
    <w:p w14:paraId="21952AC5" w14:textId="77777777" w:rsidR="00080253" w:rsidRPr="00365321" w:rsidRDefault="00080253" w:rsidP="00080253">
      <w:pPr>
        <w:tabs>
          <w:tab w:val="left" w:pos="900"/>
          <w:tab w:val="left" w:pos="1080"/>
        </w:tabs>
        <w:suppressAutoHyphens/>
        <w:spacing w:before="0" w:beforeAutospacing="0" w:after="0" w:afterAutospacing="0"/>
        <w:rPr>
          <w:sz w:val="20"/>
          <w:szCs w:val="20"/>
          <w:u w:val="single"/>
        </w:rPr>
      </w:pPr>
      <w:proofErr w:type="spellStart"/>
      <w:r w:rsidRPr="00365321">
        <w:rPr>
          <w:sz w:val="20"/>
          <w:szCs w:val="20"/>
        </w:rPr>
        <w:t>Жаркова</w:t>
      </w:r>
      <w:proofErr w:type="spellEnd"/>
      <w:r w:rsidRPr="00365321">
        <w:rPr>
          <w:sz w:val="20"/>
          <w:szCs w:val="20"/>
        </w:rPr>
        <w:t xml:space="preserve"> Г.И., </w:t>
      </w:r>
      <w:proofErr w:type="spellStart"/>
      <w:r w:rsidRPr="00365321">
        <w:rPr>
          <w:sz w:val="20"/>
          <w:szCs w:val="20"/>
        </w:rPr>
        <w:t>к.ю.н</w:t>
      </w:r>
      <w:proofErr w:type="spellEnd"/>
      <w:r w:rsidRPr="00365321">
        <w:rPr>
          <w:sz w:val="20"/>
          <w:szCs w:val="20"/>
        </w:rPr>
        <w:t>.</w:t>
      </w:r>
    </w:p>
    <w:p w14:paraId="72967A37" w14:textId="77777777" w:rsidR="00080253" w:rsidRPr="00365321" w:rsidRDefault="00080253" w:rsidP="00080253">
      <w:pPr>
        <w:tabs>
          <w:tab w:val="left" w:pos="900"/>
          <w:tab w:val="left" w:pos="1080"/>
        </w:tabs>
        <w:suppressAutoHyphens/>
        <w:spacing w:before="0" w:beforeAutospacing="0" w:after="0" w:afterAutospacing="0"/>
        <w:ind w:firstLine="709"/>
        <w:rPr>
          <w:sz w:val="20"/>
          <w:szCs w:val="20"/>
          <w:u w:val="single"/>
        </w:rPr>
      </w:pPr>
    </w:p>
    <w:p w14:paraId="11DB8818" w14:textId="77777777" w:rsidR="00080253" w:rsidRPr="00365321" w:rsidRDefault="00080253" w:rsidP="00080253">
      <w:pPr>
        <w:tabs>
          <w:tab w:val="left" w:pos="900"/>
          <w:tab w:val="left" w:pos="1080"/>
        </w:tabs>
        <w:suppressAutoHyphens/>
        <w:spacing w:before="0" w:beforeAutospacing="0" w:after="0" w:afterAutospacing="0"/>
        <w:ind w:firstLine="709"/>
        <w:rPr>
          <w:sz w:val="20"/>
          <w:szCs w:val="20"/>
          <w:u w:val="single"/>
        </w:rPr>
      </w:pPr>
    </w:p>
    <w:p w14:paraId="2E00BACA" w14:textId="1B36C682" w:rsidR="00080253" w:rsidRPr="00365321" w:rsidRDefault="00850B71" w:rsidP="00080253">
      <w:pPr>
        <w:tabs>
          <w:tab w:val="left" w:pos="900"/>
          <w:tab w:val="left" w:pos="1080"/>
        </w:tabs>
        <w:suppressAutoHyphens/>
        <w:spacing w:before="0" w:beforeAutospacing="0" w:after="0" w:afterAutospacing="0"/>
        <w:ind w:firstLine="709"/>
        <w:jc w:val="center"/>
        <w:rPr>
          <w:b/>
          <w:sz w:val="20"/>
          <w:szCs w:val="20"/>
        </w:rPr>
      </w:pPr>
      <w:r>
        <w:rPr>
          <w:sz w:val="20"/>
          <w:szCs w:val="20"/>
        </w:rPr>
        <w:t>Москва 202</w:t>
      </w:r>
      <w:r w:rsidR="004A24FA">
        <w:rPr>
          <w:sz w:val="20"/>
          <w:szCs w:val="20"/>
        </w:rPr>
        <w:t>3</w:t>
      </w:r>
      <w:bookmarkStart w:id="0" w:name="_GoBack"/>
      <w:bookmarkEnd w:id="0"/>
      <w:r w:rsidR="00080253" w:rsidRPr="00365321">
        <w:rPr>
          <w:sz w:val="20"/>
          <w:szCs w:val="20"/>
        </w:rPr>
        <w:br w:type="page"/>
      </w:r>
    </w:p>
    <w:p w14:paraId="6D0AA874" w14:textId="77777777" w:rsidR="00080253" w:rsidRPr="00365321" w:rsidRDefault="00080253" w:rsidP="00080253">
      <w:pPr>
        <w:tabs>
          <w:tab w:val="left" w:pos="900"/>
          <w:tab w:val="left" w:pos="1080"/>
        </w:tabs>
        <w:spacing w:before="0" w:beforeAutospacing="0" w:after="0" w:afterAutospacing="0"/>
        <w:ind w:firstLine="709"/>
        <w:rPr>
          <w:b/>
          <w:sz w:val="20"/>
          <w:szCs w:val="20"/>
        </w:rPr>
      </w:pPr>
      <w:r w:rsidRPr="00365321">
        <w:rPr>
          <w:b/>
          <w:sz w:val="20"/>
          <w:szCs w:val="20"/>
        </w:rPr>
        <w:lastRenderedPageBreak/>
        <w:t>1.Цели и задачи дисциплины</w:t>
      </w:r>
    </w:p>
    <w:p w14:paraId="4CED5882" w14:textId="77777777" w:rsidR="00080253" w:rsidRPr="00365321" w:rsidRDefault="00080253" w:rsidP="00080253">
      <w:pPr>
        <w:tabs>
          <w:tab w:val="left" w:pos="1134"/>
        </w:tabs>
        <w:suppressAutoHyphens/>
        <w:spacing w:before="0" w:beforeAutospacing="0" w:after="0" w:afterAutospacing="0"/>
        <w:ind w:firstLine="709"/>
        <w:jc w:val="both"/>
        <w:rPr>
          <w:sz w:val="20"/>
          <w:szCs w:val="20"/>
        </w:rPr>
      </w:pPr>
      <w:r w:rsidRPr="00365321">
        <w:rPr>
          <w:b/>
          <w:i/>
          <w:sz w:val="20"/>
          <w:szCs w:val="20"/>
        </w:rPr>
        <w:t>Цель дисциплины -</w:t>
      </w:r>
      <w:r w:rsidRPr="00365321">
        <w:rPr>
          <w:sz w:val="20"/>
          <w:szCs w:val="20"/>
        </w:rPr>
        <w:t xml:space="preserve"> получение обучающимися специальных психологических знаний и особенностей их применения в практической деятельности юриста.</w:t>
      </w:r>
    </w:p>
    <w:p w14:paraId="4869627F" w14:textId="77777777" w:rsidR="00080253" w:rsidRPr="00365321" w:rsidRDefault="00080253" w:rsidP="00080253">
      <w:pPr>
        <w:tabs>
          <w:tab w:val="left" w:pos="1134"/>
        </w:tabs>
        <w:suppressAutoHyphens/>
        <w:spacing w:before="0" w:beforeAutospacing="0" w:after="0" w:afterAutospacing="0"/>
        <w:ind w:firstLine="709"/>
        <w:jc w:val="both"/>
        <w:rPr>
          <w:b/>
          <w:i/>
          <w:sz w:val="20"/>
          <w:szCs w:val="20"/>
        </w:rPr>
      </w:pPr>
      <w:r w:rsidRPr="00365321">
        <w:rPr>
          <w:b/>
          <w:i/>
          <w:sz w:val="20"/>
          <w:szCs w:val="20"/>
        </w:rPr>
        <w:t xml:space="preserve">Задачи дисциплины: </w:t>
      </w:r>
      <w:r w:rsidRPr="00365321">
        <w:rPr>
          <w:sz w:val="20"/>
          <w:szCs w:val="20"/>
        </w:rPr>
        <w:t>ознакомить обучающихся:</w:t>
      </w:r>
    </w:p>
    <w:p w14:paraId="0DF471DD" w14:textId="77777777" w:rsidR="00080253" w:rsidRPr="00365321" w:rsidRDefault="00080253" w:rsidP="00080253">
      <w:pPr>
        <w:pStyle w:val="Normal1"/>
        <w:widowControl/>
        <w:numPr>
          <w:ilvl w:val="0"/>
          <w:numId w:val="64"/>
        </w:numPr>
        <w:tabs>
          <w:tab w:val="left" w:pos="0"/>
          <w:tab w:val="left" w:pos="728"/>
          <w:tab w:val="left" w:pos="900"/>
          <w:tab w:val="left" w:pos="1068"/>
          <w:tab w:val="left" w:pos="1134"/>
        </w:tabs>
        <w:suppressAutoHyphens/>
        <w:ind w:left="0" w:firstLine="709"/>
        <w:jc w:val="both"/>
        <w:rPr>
          <w:sz w:val="20"/>
        </w:rPr>
      </w:pPr>
      <w:r w:rsidRPr="00365321">
        <w:rPr>
          <w:sz w:val="20"/>
        </w:rPr>
        <w:t>с психологическими особенностями личности субъектов правоприменительной деятельности, динамикой их психических (познавательных) процессов,</w:t>
      </w:r>
    </w:p>
    <w:p w14:paraId="75C0E8F3" w14:textId="77777777" w:rsidR="00080253" w:rsidRPr="00365321" w:rsidRDefault="00080253" w:rsidP="00080253">
      <w:pPr>
        <w:pStyle w:val="Normal1"/>
        <w:widowControl/>
        <w:numPr>
          <w:ilvl w:val="0"/>
          <w:numId w:val="64"/>
        </w:numPr>
        <w:tabs>
          <w:tab w:val="left" w:pos="0"/>
          <w:tab w:val="left" w:pos="728"/>
          <w:tab w:val="left" w:pos="900"/>
          <w:tab w:val="left" w:pos="1068"/>
          <w:tab w:val="left" w:pos="1134"/>
        </w:tabs>
        <w:suppressAutoHyphens/>
        <w:ind w:left="0" w:firstLine="709"/>
        <w:jc w:val="both"/>
        <w:rPr>
          <w:sz w:val="20"/>
        </w:rPr>
      </w:pPr>
      <w:r w:rsidRPr="00365321">
        <w:rPr>
          <w:sz w:val="20"/>
        </w:rPr>
        <w:t>влиянием на поведение интеллекта, характера, темперамента, мотивационной сферы;</w:t>
      </w:r>
    </w:p>
    <w:p w14:paraId="04B59EED" w14:textId="77777777" w:rsidR="00080253" w:rsidRPr="00365321" w:rsidRDefault="00080253" w:rsidP="00080253">
      <w:pPr>
        <w:pStyle w:val="Normal1"/>
        <w:widowControl/>
        <w:numPr>
          <w:ilvl w:val="0"/>
          <w:numId w:val="64"/>
        </w:numPr>
        <w:tabs>
          <w:tab w:val="left" w:pos="0"/>
          <w:tab w:val="left" w:pos="728"/>
          <w:tab w:val="left" w:pos="900"/>
          <w:tab w:val="left" w:pos="1068"/>
          <w:tab w:val="left" w:pos="1134"/>
        </w:tabs>
        <w:suppressAutoHyphens/>
        <w:ind w:left="0" w:firstLine="709"/>
        <w:jc w:val="both"/>
        <w:rPr>
          <w:sz w:val="20"/>
        </w:rPr>
      </w:pPr>
      <w:r w:rsidRPr="00365321">
        <w:rPr>
          <w:sz w:val="20"/>
        </w:rPr>
        <w:t>психологические факторы и обстоятельства, требующие правовой оценки при рассмотрении уголовных дел, привлечении к ответственности лиц, виновных в совершении преступлений, при разрешении гражданско-правовых споров в суде;</w:t>
      </w:r>
    </w:p>
    <w:p w14:paraId="469EAC42" w14:textId="77777777" w:rsidR="00080253" w:rsidRPr="00365321" w:rsidRDefault="00080253" w:rsidP="00080253">
      <w:pPr>
        <w:pStyle w:val="Normal1"/>
        <w:widowControl/>
        <w:numPr>
          <w:ilvl w:val="0"/>
          <w:numId w:val="64"/>
        </w:numPr>
        <w:tabs>
          <w:tab w:val="left" w:pos="0"/>
          <w:tab w:val="left" w:pos="728"/>
          <w:tab w:val="left" w:pos="900"/>
          <w:tab w:val="left" w:pos="1068"/>
          <w:tab w:val="left" w:pos="1134"/>
        </w:tabs>
        <w:suppressAutoHyphens/>
        <w:ind w:left="0" w:firstLine="709"/>
        <w:jc w:val="both"/>
        <w:rPr>
          <w:sz w:val="20"/>
        </w:rPr>
      </w:pPr>
      <w:r w:rsidRPr="00365321">
        <w:rPr>
          <w:sz w:val="20"/>
        </w:rPr>
        <w:t xml:space="preserve">закономерности развития социально-психологических процессов, происходящих в обществе; внутригрупповых, межличностных отношений среди людей; </w:t>
      </w:r>
    </w:p>
    <w:p w14:paraId="504348BA" w14:textId="77777777" w:rsidR="00080253" w:rsidRPr="00365321" w:rsidRDefault="00080253" w:rsidP="00080253">
      <w:pPr>
        <w:pStyle w:val="Normal1"/>
        <w:widowControl/>
        <w:numPr>
          <w:ilvl w:val="0"/>
          <w:numId w:val="64"/>
        </w:numPr>
        <w:tabs>
          <w:tab w:val="left" w:pos="0"/>
          <w:tab w:val="left" w:pos="728"/>
          <w:tab w:val="left" w:pos="900"/>
          <w:tab w:val="left" w:pos="1068"/>
          <w:tab w:val="left" w:pos="1134"/>
        </w:tabs>
        <w:suppressAutoHyphens/>
        <w:ind w:left="0" w:firstLine="709"/>
        <w:jc w:val="both"/>
        <w:rPr>
          <w:sz w:val="20"/>
        </w:rPr>
      </w:pPr>
      <w:r w:rsidRPr="00365321">
        <w:rPr>
          <w:sz w:val="20"/>
        </w:rPr>
        <w:t>социально-психологические особенности профессиональной деятельности юриста, ее подструктуры (познавательная, коммуникативная, организационно-управленческая и др.).</w:t>
      </w:r>
    </w:p>
    <w:p w14:paraId="4049DEDD" w14:textId="77777777" w:rsidR="00164652" w:rsidRDefault="00164652" w:rsidP="00164652">
      <w:pPr>
        <w:tabs>
          <w:tab w:val="left" w:pos="900"/>
          <w:tab w:val="left" w:pos="1080"/>
        </w:tabs>
        <w:spacing w:before="0" w:beforeAutospacing="0" w:after="0" w:afterAutospacing="0"/>
        <w:ind w:firstLine="709"/>
        <w:rPr>
          <w:b/>
          <w:sz w:val="20"/>
          <w:szCs w:val="20"/>
        </w:rPr>
      </w:pPr>
    </w:p>
    <w:p w14:paraId="6CF78F36" w14:textId="77777777" w:rsidR="00080253" w:rsidRPr="00164652" w:rsidRDefault="00080253" w:rsidP="00164652">
      <w:pPr>
        <w:tabs>
          <w:tab w:val="left" w:pos="900"/>
          <w:tab w:val="left" w:pos="1080"/>
        </w:tabs>
        <w:spacing w:before="0" w:beforeAutospacing="0" w:after="0" w:afterAutospacing="0"/>
        <w:ind w:firstLine="709"/>
        <w:rPr>
          <w:b/>
          <w:sz w:val="20"/>
          <w:szCs w:val="20"/>
        </w:rPr>
      </w:pPr>
      <w:r w:rsidRPr="00164652">
        <w:rPr>
          <w:b/>
          <w:sz w:val="20"/>
          <w:szCs w:val="20"/>
        </w:rPr>
        <w:t>2. Место дисциплины в структуре ОП</w:t>
      </w:r>
    </w:p>
    <w:p w14:paraId="703DFD08" w14:textId="77777777" w:rsidR="00080253" w:rsidRPr="00365321" w:rsidRDefault="00080253" w:rsidP="00080253">
      <w:pPr>
        <w:pStyle w:val="af8"/>
        <w:tabs>
          <w:tab w:val="left" w:pos="900"/>
          <w:tab w:val="left" w:pos="1080"/>
        </w:tabs>
        <w:suppressAutoHyphens/>
        <w:ind w:firstLine="709"/>
        <w:jc w:val="both"/>
        <w:rPr>
          <w:rFonts w:ascii="Times New Roman" w:hAnsi="Times New Roman"/>
        </w:rPr>
      </w:pPr>
      <w:r w:rsidRPr="00365321">
        <w:rPr>
          <w:rFonts w:ascii="Times New Roman" w:hAnsi="Times New Roman"/>
        </w:rPr>
        <w:t xml:space="preserve">Дисциплина «Юридическая психология» относится к </w:t>
      </w:r>
      <w:r w:rsidRPr="00365321">
        <w:rPr>
          <w:rFonts w:ascii="Times New Roman" w:hAnsi="Times New Roman"/>
          <w:bCs/>
        </w:rPr>
        <w:t xml:space="preserve">дисциплинам части, формируемой участниками образовательных отношений, </w:t>
      </w:r>
      <w:r w:rsidRPr="00365321">
        <w:rPr>
          <w:rFonts w:ascii="Times New Roman" w:hAnsi="Times New Roman"/>
        </w:rPr>
        <w:t xml:space="preserve">Блока 1.  </w:t>
      </w:r>
    </w:p>
    <w:p w14:paraId="152103D6" w14:textId="77777777" w:rsidR="00164652" w:rsidRDefault="00164652" w:rsidP="00164652">
      <w:pPr>
        <w:tabs>
          <w:tab w:val="left" w:pos="900"/>
          <w:tab w:val="left" w:pos="1080"/>
        </w:tabs>
        <w:spacing w:before="0" w:beforeAutospacing="0" w:after="0" w:afterAutospacing="0"/>
        <w:ind w:firstLine="709"/>
        <w:rPr>
          <w:b/>
          <w:sz w:val="20"/>
          <w:szCs w:val="20"/>
        </w:rPr>
      </w:pPr>
    </w:p>
    <w:p w14:paraId="2E9CD9D2" w14:textId="77777777" w:rsidR="00080253" w:rsidRPr="00164652" w:rsidRDefault="00080253" w:rsidP="00164652">
      <w:pPr>
        <w:tabs>
          <w:tab w:val="left" w:pos="900"/>
          <w:tab w:val="left" w:pos="1080"/>
        </w:tabs>
        <w:spacing w:before="0" w:beforeAutospacing="0" w:after="0" w:afterAutospacing="0"/>
        <w:ind w:firstLine="709"/>
        <w:rPr>
          <w:b/>
          <w:sz w:val="20"/>
          <w:szCs w:val="20"/>
        </w:rPr>
      </w:pPr>
      <w:r w:rsidRPr="00164652">
        <w:rPr>
          <w:b/>
          <w:sz w:val="20"/>
          <w:szCs w:val="20"/>
        </w:rPr>
        <w:t>3. Планируемые результаты обучения по дисциплине</w:t>
      </w:r>
    </w:p>
    <w:p w14:paraId="525D2627" w14:textId="77777777" w:rsidR="00080253" w:rsidRPr="00365321" w:rsidRDefault="00080253" w:rsidP="00080253">
      <w:pPr>
        <w:tabs>
          <w:tab w:val="left" w:pos="900"/>
          <w:tab w:val="left" w:pos="1080"/>
        </w:tabs>
        <w:spacing w:before="0" w:beforeAutospacing="0" w:after="0" w:afterAutospacing="0"/>
        <w:ind w:firstLine="709"/>
        <w:rPr>
          <w:sz w:val="20"/>
          <w:szCs w:val="20"/>
        </w:rPr>
      </w:pPr>
      <w:r w:rsidRPr="00365321">
        <w:rPr>
          <w:sz w:val="20"/>
          <w:szCs w:val="20"/>
        </w:rPr>
        <w:t>В результате изучения дисциплины обучающийся должен освоить:</w:t>
      </w:r>
    </w:p>
    <w:p w14:paraId="5A8D9057" w14:textId="77777777" w:rsidR="00080253" w:rsidRPr="00365321" w:rsidRDefault="005B2B33" w:rsidP="00080253">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i/>
          <w:sz w:val="20"/>
          <w:szCs w:val="20"/>
        </w:rPr>
      </w:pPr>
      <w:r>
        <w:rPr>
          <w:i/>
          <w:sz w:val="20"/>
          <w:szCs w:val="20"/>
        </w:rPr>
        <w:t>Общепрофессиональную</w:t>
      </w:r>
      <w:r w:rsidR="00080253" w:rsidRPr="00365321">
        <w:rPr>
          <w:i/>
          <w:sz w:val="20"/>
          <w:szCs w:val="20"/>
        </w:rPr>
        <w:t xml:space="preserve"> компетенцию</w:t>
      </w:r>
    </w:p>
    <w:p w14:paraId="03E74236" w14:textId="77777777" w:rsidR="00080253" w:rsidRPr="00365321" w:rsidRDefault="005B2B33" w:rsidP="00080253">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sz w:val="20"/>
          <w:szCs w:val="20"/>
        </w:rPr>
      </w:pPr>
      <w:r>
        <w:rPr>
          <w:sz w:val="20"/>
          <w:szCs w:val="20"/>
        </w:rPr>
        <w:t>ОПК</w:t>
      </w:r>
      <w:r w:rsidR="00080253" w:rsidRPr="00365321">
        <w:rPr>
          <w:sz w:val="20"/>
          <w:szCs w:val="20"/>
        </w:rPr>
        <w:t>-</w:t>
      </w:r>
      <w:r>
        <w:rPr>
          <w:sz w:val="20"/>
          <w:szCs w:val="20"/>
        </w:rPr>
        <w:t>7</w:t>
      </w:r>
      <w:r w:rsidR="00080253" w:rsidRPr="00365321">
        <w:rPr>
          <w:sz w:val="20"/>
          <w:szCs w:val="20"/>
        </w:rPr>
        <w:t xml:space="preserve">. </w:t>
      </w:r>
      <w:r w:rsidRPr="005B2B33">
        <w:rPr>
          <w:sz w:val="20"/>
          <w:szCs w:val="20"/>
        </w:rPr>
        <w:t>Способен соблюдать принципы этики юриста, в том числе в части антикоррупционных стандартов поведения</w:t>
      </w:r>
    </w:p>
    <w:p w14:paraId="59E3B49C" w14:textId="77777777" w:rsidR="00080253" w:rsidRPr="00365321" w:rsidRDefault="00080253" w:rsidP="00080253">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i/>
          <w:sz w:val="20"/>
          <w:szCs w:val="20"/>
        </w:rPr>
      </w:pPr>
      <w:r w:rsidRPr="00365321">
        <w:rPr>
          <w:i/>
          <w:sz w:val="20"/>
          <w:szCs w:val="20"/>
        </w:rPr>
        <w:t>профессиональную компетенцию</w:t>
      </w:r>
    </w:p>
    <w:p w14:paraId="0F9497D8" w14:textId="77777777" w:rsidR="00080253" w:rsidRPr="00365321" w:rsidRDefault="00080253" w:rsidP="00080253">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sz w:val="20"/>
          <w:szCs w:val="20"/>
        </w:rPr>
      </w:pPr>
      <w:r w:rsidRPr="00365321">
        <w:rPr>
          <w:sz w:val="20"/>
          <w:szCs w:val="20"/>
        </w:rPr>
        <w:t>ПК-3.</w:t>
      </w:r>
      <w:r w:rsidRPr="00365321">
        <w:t xml:space="preserve"> </w:t>
      </w:r>
      <w:r w:rsidRPr="00365321">
        <w:rPr>
          <w:sz w:val="20"/>
          <w:szCs w:val="20"/>
        </w:rPr>
        <w:t xml:space="preserve">Способен выполнять должностные обязанности по выявлению, пресечению, раскрытию и </w:t>
      </w:r>
      <w:r w:rsidR="00DD53B5" w:rsidRPr="00365321">
        <w:rPr>
          <w:sz w:val="20"/>
          <w:szCs w:val="20"/>
        </w:rPr>
        <w:t>расследованию преступлений,</w:t>
      </w:r>
      <w:r w:rsidRPr="00365321">
        <w:rPr>
          <w:sz w:val="20"/>
          <w:szCs w:val="20"/>
        </w:rPr>
        <w:t xml:space="preserve"> и исполнению наказаний.</w:t>
      </w:r>
    </w:p>
    <w:p w14:paraId="529204C5" w14:textId="77777777" w:rsidR="00080253" w:rsidRPr="00365321" w:rsidRDefault="00080253" w:rsidP="00080253">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b/>
          <w:i/>
          <w:sz w:val="20"/>
          <w:szCs w:val="20"/>
        </w:rPr>
      </w:pPr>
    </w:p>
    <w:p w14:paraId="46CDE876" w14:textId="77777777" w:rsidR="00080253" w:rsidRPr="00365321" w:rsidRDefault="00080253" w:rsidP="00080253">
      <w:pPr>
        <w:tabs>
          <w:tab w:val="left" w:pos="900"/>
        </w:tabs>
        <w:suppressAutoHyphens/>
        <w:spacing w:before="0" w:beforeAutospacing="0" w:after="0" w:afterAutospacing="0"/>
        <w:ind w:firstLine="709"/>
        <w:jc w:val="both"/>
        <w:rPr>
          <w:b/>
          <w:i/>
          <w:sz w:val="20"/>
          <w:szCs w:val="20"/>
        </w:rPr>
      </w:pPr>
      <w:r w:rsidRPr="00365321">
        <w:rPr>
          <w:b/>
          <w:i/>
          <w:sz w:val="20"/>
          <w:szCs w:val="20"/>
        </w:rPr>
        <w:t>Результаты освоения дисциплины, установленные индикаторы достижения компетенций</w:t>
      </w:r>
    </w:p>
    <w:p w14:paraId="645BCA1C" w14:textId="77777777" w:rsidR="00080253" w:rsidRPr="00365321" w:rsidRDefault="00080253" w:rsidP="00080253">
      <w:pPr>
        <w:tabs>
          <w:tab w:val="left" w:pos="900"/>
        </w:tabs>
        <w:suppressAutoHyphens/>
        <w:spacing w:before="0" w:beforeAutospacing="0" w:after="0" w:afterAutospacing="0"/>
        <w:ind w:firstLine="709"/>
        <w:jc w:val="both"/>
        <w:rPr>
          <w:b/>
          <w:i/>
          <w:sz w:val="20"/>
          <w:szCs w:val="20"/>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93"/>
        <w:gridCol w:w="3118"/>
        <w:gridCol w:w="4820"/>
      </w:tblGrid>
      <w:tr w:rsidR="00080253" w:rsidRPr="00365321" w14:paraId="22187CFF" w14:textId="77777777" w:rsidTr="00DB1199">
        <w:trPr>
          <w:tblHeader/>
        </w:trPr>
        <w:tc>
          <w:tcPr>
            <w:tcW w:w="2093" w:type="dxa"/>
          </w:tcPr>
          <w:p w14:paraId="30658CCF" w14:textId="77777777" w:rsidR="00080253" w:rsidRPr="00365321" w:rsidRDefault="00080253" w:rsidP="00DB1199">
            <w:pPr>
              <w:tabs>
                <w:tab w:val="left" w:pos="1080"/>
              </w:tabs>
              <w:spacing w:before="0" w:beforeAutospacing="0" w:after="0" w:afterAutospacing="0"/>
              <w:rPr>
                <w:b/>
                <w:sz w:val="20"/>
                <w:szCs w:val="20"/>
              </w:rPr>
            </w:pPr>
            <w:r w:rsidRPr="00365321">
              <w:rPr>
                <w:b/>
                <w:sz w:val="20"/>
                <w:szCs w:val="20"/>
              </w:rPr>
              <w:t xml:space="preserve">Наименование </w:t>
            </w:r>
            <w:r w:rsidRPr="00365321">
              <w:rPr>
                <w:b/>
                <w:sz w:val="20"/>
                <w:szCs w:val="20"/>
              </w:rPr>
              <w:br/>
              <w:t>компетенции</w:t>
            </w:r>
          </w:p>
        </w:tc>
        <w:tc>
          <w:tcPr>
            <w:tcW w:w="3118" w:type="dxa"/>
          </w:tcPr>
          <w:p w14:paraId="42D7A59C" w14:textId="77777777" w:rsidR="00080253" w:rsidRPr="00365321" w:rsidRDefault="00080253" w:rsidP="00DB1199">
            <w:pPr>
              <w:tabs>
                <w:tab w:val="left" w:pos="234"/>
                <w:tab w:val="left" w:pos="1080"/>
              </w:tabs>
              <w:spacing w:before="0" w:beforeAutospacing="0" w:after="0" w:afterAutospacing="0"/>
              <w:jc w:val="center"/>
              <w:rPr>
                <w:b/>
                <w:sz w:val="20"/>
                <w:szCs w:val="20"/>
              </w:rPr>
            </w:pPr>
            <w:r w:rsidRPr="00365321">
              <w:rPr>
                <w:b/>
                <w:sz w:val="20"/>
                <w:szCs w:val="20"/>
              </w:rPr>
              <w:t>Индикаторы достижения компетенции</w:t>
            </w:r>
          </w:p>
        </w:tc>
        <w:tc>
          <w:tcPr>
            <w:tcW w:w="4820" w:type="dxa"/>
          </w:tcPr>
          <w:p w14:paraId="65F9254A" w14:textId="77777777" w:rsidR="00080253" w:rsidRPr="00365321" w:rsidRDefault="00080253" w:rsidP="00DB1199">
            <w:pPr>
              <w:tabs>
                <w:tab w:val="left" w:pos="1080"/>
              </w:tabs>
              <w:spacing w:before="0" w:beforeAutospacing="0" w:after="0" w:afterAutospacing="0"/>
              <w:jc w:val="center"/>
              <w:rPr>
                <w:b/>
                <w:sz w:val="20"/>
                <w:szCs w:val="20"/>
              </w:rPr>
            </w:pPr>
            <w:r w:rsidRPr="00365321">
              <w:rPr>
                <w:b/>
                <w:sz w:val="20"/>
              </w:rPr>
              <w:t xml:space="preserve">Показатели (планируемые) результаты </w:t>
            </w:r>
            <w:r w:rsidRPr="00365321">
              <w:rPr>
                <w:b/>
                <w:sz w:val="20"/>
              </w:rPr>
              <w:br/>
              <w:t>обучения</w:t>
            </w:r>
          </w:p>
        </w:tc>
      </w:tr>
      <w:tr w:rsidR="005B2B33" w:rsidRPr="00365321" w14:paraId="023BFB69" w14:textId="77777777" w:rsidTr="00DB1199">
        <w:tc>
          <w:tcPr>
            <w:tcW w:w="2093" w:type="dxa"/>
            <w:vMerge w:val="restart"/>
          </w:tcPr>
          <w:p w14:paraId="208018CE" w14:textId="15395FBA" w:rsidR="005B2B33" w:rsidRPr="00365321" w:rsidRDefault="002A005C" w:rsidP="005B2B33">
            <w:pPr>
              <w:tabs>
                <w:tab w:val="left" w:pos="900"/>
                <w:tab w:val="left" w:pos="1080"/>
              </w:tabs>
              <w:suppressAutoHyphens/>
              <w:overflowPunct w:val="0"/>
              <w:autoSpaceDE w:val="0"/>
              <w:autoSpaceDN w:val="0"/>
              <w:adjustRightInd w:val="0"/>
              <w:spacing w:before="0" w:beforeAutospacing="0" w:after="0" w:afterAutospacing="0"/>
              <w:textAlignment w:val="baseline"/>
              <w:rPr>
                <w:sz w:val="20"/>
                <w:szCs w:val="20"/>
              </w:rPr>
            </w:pPr>
            <w:r>
              <w:rPr>
                <w:sz w:val="20"/>
                <w:szCs w:val="20"/>
              </w:rPr>
              <w:t>ОПК-7</w:t>
            </w:r>
            <w:r w:rsidR="005B2B33" w:rsidRPr="00365321">
              <w:rPr>
                <w:sz w:val="20"/>
                <w:szCs w:val="20"/>
              </w:rPr>
              <w:t xml:space="preserve">. </w:t>
            </w:r>
            <w:r w:rsidR="003C4AE0" w:rsidRPr="003C4AE0">
              <w:rPr>
                <w:bCs/>
                <w:sz w:val="20"/>
                <w:szCs w:val="20"/>
              </w:rPr>
              <w:t>Способен соблюдать принципы этики юриста, в том числе в части антикоррупционных стандартов поведения</w:t>
            </w:r>
          </w:p>
        </w:tc>
        <w:tc>
          <w:tcPr>
            <w:tcW w:w="3118" w:type="dxa"/>
          </w:tcPr>
          <w:p w14:paraId="6D446C54" w14:textId="77777777" w:rsidR="005B2B33" w:rsidRPr="005B2B33" w:rsidRDefault="005B2B33" w:rsidP="005B2B33">
            <w:pPr>
              <w:shd w:val="clear" w:color="auto" w:fill="FFFFFF"/>
              <w:rPr>
                <w:sz w:val="20"/>
                <w:szCs w:val="20"/>
              </w:rPr>
            </w:pPr>
            <w:r w:rsidRPr="005B2B33">
              <w:rPr>
                <w:sz w:val="20"/>
                <w:szCs w:val="20"/>
              </w:rPr>
              <w:t>ОПК-7.1. Знает основные требования, предъявляемые к нравственному облику юриста; способы раскрытия коррупционных правонарушений</w:t>
            </w:r>
          </w:p>
        </w:tc>
        <w:tc>
          <w:tcPr>
            <w:tcW w:w="4820" w:type="dxa"/>
          </w:tcPr>
          <w:p w14:paraId="74FCB604" w14:textId="77777777" w:rsidR="005B2B33" w:rsidRPr="00365321" w:rsidRDefault="005B2B33" w:rsidP="005B2B33">
            <w:pPr>
              <w:tabs>
                <w:tab w:val="left" w:pos="171"/>
              </w:tabs>
              <w:spacing w:before="0" w:beforeAutospacing="0" w:after="0" w:afterAutospacing="0"/>
              <w:rPr>
                <w:b/>
                <w:sz w:val="20"/>
                <w:szCs w:val="20"/>
                <w:u w:val="single"/>
              </w:rPr>
            </w:pPr>
            <w:r w:rsidRPr="00365321">
              <w:rPr>
                <w:b/>
                <w:sz w:val="20"/>
                <w:szCs w:val="20"/>
                <w:u w:val="single"/>
              </w:rPr>
              <w:t>Знать:</w:t>
            </w:r>
          </w:p>
          <w:p w14:paraId="1DDFC00D" w14:textId="77777777" w:rsidR="005B2B33" w:rsidRPr="00365321" w:rsidRDefault="005B2B33" w:rsidP="005B2B33">
            <w:pPr>
              <w:pStyle w:val="Normal1"/>
              <w:widowControl/>
              <w:numPr>
                <w:ilvl w:val="0"/>
                <w:numId w:val="64"/>
              </w:numPr>
              <w:tabs>
                <w:tab w:val="clear" w:pos="1068"/>
                <w:tab w:val="left" w:pos="0"/>
                <w:tab w:val="left" w:pos="171"/>
                <w:tab w:val="left" w:pos="728"/>
                <w:tab w:val="left" w:pos="900"/>
                <w:tab w:val="left" w:pos="1134"/>
              </w:tabs>
              <w:suppressAutoHyphens/>
              <w:ind w:left="0" w:firstLine="0"/>
              <w:jc w:val="both"/>
              <w:rPr>
                <w:sz w:val="20"/>
              </w:rPr>
            </w:pPr>
            <w:r w:rsidRPr="00365321">
              <w:rPr>
                <w:sz w:val="20"/>
              </w:rPr>
              <w:t xml:space="preserve">основные психолого-юридические проблемы, пути и способы их решения; </w:t>
            </w:r>
          </w:p>
          <w:p w14:paraId="2BD76B4C" w14:textId="77777777" w:rsidR="005B2B33" w:rsidRPr="00365321" w:rsidRDefault="005B2B33" w:rsidP="005B2B33">
            <w:pPr>
              <w:pStyle w:val="Normal1"/>
              <w:widowControl/>
              <w:numPr>
                <w:ilvl w:val="0"/>
                <w:numId w:val="64"/>
              </w:numPr>
              <w:tabs>
                <w:tab w:val="clear" w:pos="1068"/>
                <w:tab w:val="left" w:pos="0"/>
                <w:tab w:val="left" w:pos="171"/>
                <w:tab w:val="left" w:pos="728"/>
                <w:tab w:val="left" w:pos="900"/>
                <w:tab w:val="left" w:pos="1134"/>
              </w:tabs>
              <w:suppressAutoHyphens/>
              <w:ind w:left="0" w:firstLine="0"/>
              <w:jc w:val="both"/>
              <w:rPr>
                <w:sz w:val="20"/>
              </w:rPr>
            </w:pPr>
            <w:r w:rsidRPr="00365321">
              <w:rPr>
                <w:sz w:val="20"/>
              </w:rPr>
              <w:t>главные психологические понятия и термины.</w:t>
            </w:r>
          </w:p>
        </w:tc>
      </w:tr>
      <w:tr w:rsidR="005B2B33" w:rsidRPr="00365321" w14:paraId="235E39FB" w14:textId="77777777" w:rsidTr="00DB1199">
        <w:tc>
          <w:tcPr>
            <w:tcW w:w="2093" w:type="dxa"/>
            <w:vMerge/>
          </w:tcPr>
          <w:p w14:paraId="5228927B" w14:textId="77777777" w:rsidR="005B2B33" w:rsidRPr="00365321" w:rsidRDefault="005B2B33" w:rsidP="005B2B33">
            <w:pPr>
              <w:tabs>
                <w:tab w:val="left" w:pos="1080"/>
              </w:tabs>
              <w:spacing w:before="0" w:beforeAutospacing="0" w:after="0" w:afterAutospacing="0"/>
              <w:rPr>
                <w:b/>
                <w:sz w:val="20"/>
                <w:szCs w:val="20"/>
              </w:rPr>
            </w:pPr>
          </w:p>
        </w:tc>
        <w:tc>
          <w:tcPr>
            <w:tcW w:w="3118" w:type="dxa"/>
          </w:tcPr>
          <w:p w14:paraId="79886062" w14:textId="77777777" w:rsidR="005B2B33" w:rsidRPr="005B2B33" w:rsidRDefault="005B2B33" w:rsidP="005B2B33">
            <w:pPr>
              <w:shd w:val="clear" w:color="auto" w:fill="FFFFFF"/>
              <w:rPr>
                <w:sz w:val="20"/>
                <w:szCs w:val="20"/>
              </w:rPr>
            </w:pPr>
            <w:r w:rsidRPr="005B2B33">
              <w:rPr>
                <w:sz w:val="20"/>
                <w:szCs w:val="20"/>
              </w:rPr>
              <w:t>ОПК-7.2. Умеет вести аргументированную дискуссию в рамках принятого в официальном общении речевого этикета; вскрывать и устранять факты правонарушений и аморальные проявления</w:t>
            </w:r>
          </w:p>
        </w:tc>
        <w:tc>
          <w:tcPr>
            <w:tcW w:w="4820" w:type="dxa"/>
          </w:tcPr>
          <w:p w14:paraId="7FE68F6D" w14:textId="77777777" w:rsidR="005B2B33" w:rsidRPr="00365321" w:rsidRDefault="005B2B33" w:rsidP="005B2B33">
            <w:pPr>
              <w:tabs>
                <w:tab w:val="left" w:pos="171"/>
              </w:tabs>
              <w:spacing w:before="0" w:beforeAutospacing="0" w:after="0" w:afterAutospacing="0"/>
              <w:rPr>
                <w:b/>
                <w:sz w:val="20"/>
                <w:szCs w:val="20"/>
                <w:u w:val="single"/>
              </w:rPr>
            </w:pPr>
            <w:r w:rsidRPr="00365321">
              <w:rPr>
                <w:b/>
                <w:sz w:val="20"/>
                <w:szCs w:val="20"/>
                <w:u w:val="single"/>
              </w:rPr>
              <w:t>Уметь:</w:t>
            </w:r>
          </w:p>
          <w:p w14:paraId="4B19444E" w14:textId="77777777" w:rsidR="005B2B33" w:rsidRPr="00365321" w:rsidRDefault="005B2B33" w:rsidP="005B2B33">
            <w:pPr>
              <w:pStyle w:val="Normal1"/>
              <w:widowControl/>
              <w:numPr>
                <w:ilvl w:val="0"/>
                <w:numId w:val="65"/>
              </w:numPr>
              <w:tabs>
                <w:tab w:val="left" w:pos="0"/>
                <w:tab w:val="left" w:pos="171"/>
                <w:tab w:val="left" w:pos="728"/>
                <w:tab w:val="left" w:pos="900"/>
                <w:tab w:val="left" w:pos="960"/>
                <w:tab w:val="left" w:pos="1134"/>
              </w:tabs>
              <w:suppressAutoHyphens/>
              <w:ind w:left="0" w:firstLine="0"/>
              <w:jc w:val="both"/>
              <w:rPr>
                <w:b/>
                <w:sz w:val="20"/>
              </w:rPr>
            </w:pPr>
            <w:r w:rsidRPr="00365321">
              <w:rPr>
                <w:sz w:val="20"/>
              </w:rPr>
              <w:t>находить психологические проблемы в юридической деятельности.</w:t>
            </w:r>
          </w:p>
        </w:tc>
      </w:tr>
      <w:tr w:rsidR="005B2B33" w:rsidRPr="00365321" w14:paraId="72AEF231" w14:textId="77777777" w:rsidTr="00DB1199">
        <w:tc>
          <w:tcPr>
            <w:tcW w:w="2093" w:type="dxa"/>
            <w:vMerge/>
          </w:tcPr>
          <w:p w14:paraId="70E31D42" w14:textId="77777777" w:rsidR="005B2B33" w:rsidRPr="00365321" w:rsidRDefault="005B2B33" w:rsidP="005B2B33">
            <w:pPr>
              <w:tabs>
                <w:tab w:val="left" w:pos="1080"/>
              </w:tabs>
              <w:spacing w:before="0" w:beforeAutospacing="0" w:after="0" w:afterAutospacing="0"/>
              <w:rPr>
                <w:b/>
                <w:sz w:val="20"/>
                <w:szCs w:val="20"/>
              </w:rPr>
            </w:pPr>
          </w:p>
        </w:tc>
        <w:tc>
          <w:tcPr>
            <w:tcW w:w="3118" w:type="dxa"/>
          </w:tcPr>
          <w:p w14:paraId="53E66D54" w14:textId="77777777" w:rsidR="005B2B33" w:rsidRPr="005B2B33" w:rsidRDefault="005B2B33" w:rsidP="005B2B33">
            <w:pPr>
              <w:rPr>
                <w:sz w:val="20"/>
                <w:szCs w:val="20"/>
              </w:rPr>
            </w:pPr>
            <w:r w:rsidRPr="005B2B33">
              <w:rPr>
                <w:sz w:val="20"/>
                <w:szCs w:val="20"/>
              </w:rPr>
              <w:t>ОПК-7.3. Владеет способностью использовать правовые и нравственно-этические нормы в сфере профессиональной деятельности; способностью выявлять и пресекать проявления коррупции, давать им должную нравственно-правовую оценку</w:t>
            </w:r>
          </w:p>
        </w:tc>
        <w:tc>
          <w:tcPr>
            <w:tcW w:w="4820" w:type="dxa"/>
          </w:tcPr>
          <w:p w14:paraId="49FD0F33" w14:textId="77777777" w:rsidR="005B2B33" w:rsidRPr="00365321" w:rsidRDefault="005B2B33" w:rsidP="005B2B33">
            <w:pPr>
              <w:tabs>
                <w:tab w:val="left" w:pos="171"/>
              </w:tabs>
              <w:spacing w:before="0" w:beforeAutospacing="0" w:after="0" w:afterAutospacing="0"/>
              <w:rPr>
                <w:b/>
                <w:sz w:val="20"/>
                <w:szCs w:val="20"/>
                <w:u w:val="single"/>
              </w:rPr>
            </w:pPr>
            <w:r w:rsidRPr="00365321">
              <w:rPr>
                <w:b/>
                <w:sz w:val="20"/>
                <w:szCs w:val="20"/>
                <w:u w:val="single"/>
              </w:rPr>
              <w:t>Владеть:</w:t>
            </w:r>
          </w:p>
          <w:p w14:paraId="0C3CEFA6" w14:textId="77777777" w:rsidR="005B2B33" w:rsidRPr="00365321" w:rsidRDefault="005B2B33" w:rsidP="005B2B33">
            <w:pPr>
              <w:pStyle w:val="Normal1"/>
              <w:widowControl/>
              <w:numPr>
                <w:ilvl w:val="0"/>
                <w:numId w:val="66"/>
              </w:numPr>
              <w:tabs>
                <w:tab w:val="clear" w:pos="1200"/>
                <w:tab w:val="left" w:pos="171"/>
                <w:tab w:val="left" w:pos="728"/>
                <w:tab w:val="left" w:pos="900"/>
                <w:tab w:val="left" w:pos="1134"/>
              </w:tabs>
              <w:suppressAutoHyphens/>
              <w:ind w:left="0" w:firstLine="0"/>
              <w:jc w:val="both"/>
              <w:rPr>
                <w:sz w:val="20"/>
              </w:rPr>
            </w:pPr>
            <w:r w:rsidRPr="00365321">
              <w:rPr>
                <w:sz w:val="20"/>
              </w:rPr>
              <w:t>методами психологической диагностики;</w:t>
            </w:r>
          </w:p>
          <w:p w14:paraId="18C257CC" w14:textId="77777777" w:rsidR="005B2B33" w:rsidRPr="00365321" w:rsidRDefault="005B2B33" w:rsidP="005B2B33">
            <w:pPr>
              <w:pStyle w:val="Normal1"/>
              <w:widowControl/>
              <w:numPr>
                <w:ilvl w:val="0"/>
                <w:numId w:val="66"/>
              </w:numPr>
              <w:tabs>
                <w:tab w:val="clear" w:pos="1200"/>
                <w:tab w:val="left" w:pos="171"/>
                <w:tab w:val="left" w:pos="728"/>
                <w:tab w:val="left" w:pos="900"/>
                <w:tab w:val="left" w:pos="1134"/>
              </w:tabs>
              <w:suppressAutoHyphens/>
              <w:ind w:left="0" w:firstLine="0"/>
              <w:jc w:val="both"/>
              <w:rPr>
                <w:sz w:val="20"/>
              </w:rPr>
            </w:pPr>
            <w:r w:rsidRPr="00365321">
              <w:rPr>
                <w:sz w:val="20"/>
              </w:rPr>
              <w:t>способами активизации мышления.</w:t>
            </w:r>
          </w:p>
        </w:tc>
      </w:tr>
      <w:tr w:rsidR="00080253" w:rsidRPr="00365321" w14:paraId="2B4FC317" w14:textId="77777777" w:rsidTr="00DB1199">
        <w:tc>
          <w:tcPr>
            <w:tcW w:w="2093" w:type="dxa"/>
            <w:vMerge w:val="restart"/>
          </w:tcPr>
          <w:p w14:paraId="3C8E2DC6" w14:textId="77777777" w:rsidR="00080253" w:rsidRPr="00365321" w:rsidRDefault="00080253" w:rsidP="00DB1199">
            <w:pPr>
              <w:tabs>
                <w:tab w:val="left" w:pos="1080"/>
              </w:tabs>
              <w:spacing w:before="0" w:beforeAutospacing="0" w:after="0" w:afterAutospacing="0"/>
              <w:rPr>
                <w:b/>
                <w:sz w:val="20"/>
                <w:szCs w:val="20"/>
              </w:rPr>
            </w:pPr>
            <w:r w:rsidRPr="00365321">
              <w:rPr>
                <w:sz w:val="20"/>
                <w:szCs w:val="20"/>
              </w:rPr>
              <w:t>ПК-3.</w:t>
            </w:r>
            <w:r w:rsidRPr="00365321">
              <w:t xml:space="preserve"> </w:t>
            </w:r>
            <w:r w:rsidRPr="00365321">
              <w:rPr>
                <w:sz w:val="20"/>
                <w:szCs w:val="20"/>
              </w:rPr>
              <w:t>Способен</w:t>
            </w:r>
            <w:r w:rsidRPr="00365321">
              <w:t xml:space="preserve"> </w:t>
            </w:r>
            <w:r w:rsidRPr="00365321">
              <w:rPr>
                <w:sz w:val="20"/>
                <w:szCs w:val="20"/>
              </w:rPr>
              <w:t xml:space="preserve">выполнять должностные обязанности по выявлению, пресечению, раскрытию и расследованию преступлений и </w:t>
            </w:r>
            <w:r w:rsidRPr="00365321">
              <w:rPr>
                <w:sz w:val="20"/>
                <w:szCs w:val="20"/>
              </w:rPr>
              <w:lastRenderedPageBreak/>
              <w:t>исполнения наказания</w:t>
            </w:r>
          </w:p>
        </w:tc>
        <w:tc>
          <w:tcPr>
            <w:tcW w:w="3118" w:type="dxa"/>
          </w:tcPr>
          <w:p w14:paraId="357ED507" w14:textId="77777777" w:rsidR="00080253" w:rsidRPr="00365321" w:rsidRDefault="00080253" w:rsidP="00DB1199">
            <w:pPr>
              <w:spacing w:after="0"/>
              <w:rPr>
                <w:sz w:val="20"/>
                <w:szCs w:val="20"/>
              </w:rPr>
            </w:pPr>
            <w:r w:rsidRPr="00365321">
              <w:rPr>
                <w:sz w:val="20"/>
                <w:szCs w:val="20"/>
              </w:rPr>
              <w:lastRenderedPageBreak/>
              <w:t>ПК-3.1. Знает: цели, задачи и тактику выявления, пресечения, раскрытия и расследования преступлений</w:t>
            </w:r>
          </w:p>
        </w:tc>
        <w:tc>
          <w:tcPr>
            <w:tcW w:w="4820" w:type="dxa"/>
          </w:tcPr>
          <w:p w14:paraId="5DBF4E0D" w14:textId="77777777" w:rsidR="00080253" w:rsidRPr="00365321" w:rsidRDefault="00080253" w:rsidP="00DB1199">
            <w:pPr>
              <w:tabs>
                <w:tab w:val="left" w:pos="171"/>
              </w:tabs>
              <w:spacing w:before="0" w:beforeAutospacing="0" w:after="0" w:afterAutospacing="0"/>
              <w:rPr>
                <w:b/>
                <w:sz w:val="20"/>
                <w:szCs w:val="20"/>
                <w:u w:val="single"/>
              </w:rPr>
            </w:pPr>
            <w:r w:rsidRPr="00365321">
              <w:rPr>
                <w:b/>
                <w:sz w:val="20"/>
                <w:szCs w:val="20"/>
                <w:u w:val="single"/>
              </w:rPr>
              <w:t>Знать:</w:t>
            </w:r>
          </w:p>
          <w:p w14:paraId="0F2220C4" w14:textId="77777777" w:rsidR="00080253" w:rsidRPr="00365321" w:rsidRDefault="00080253" w:rsidP="00080253">
            <w:pPr>
              <w:pStyle w:val="Normal1"/>
              <w:widowControl/>
              <w:numPr>
                <w:ilvl w:val="0"/>
                <w:numId w:val="64"/>
              </w:numPr>
              <w:tabs>
                <w:tab w:val="clear" w:pos="1068"/>
                <w:tab w:val="left" w:pos="171"/>
                <w:tab w:val="left" w:pos="728"/>
                <w:tab w:val="left" w:pos="900"/>
                <w:tab w:val="left" w:pos="1134"/>
              </w:tabs>
              <w:suppressAutoHyphens/>
              <w:ind w:left="0" w:firstLine="0"/>
              <w:jc w:val="both"/>
              <w:rPr>
                <w:sz w:val="20"/>
              </w:rPr>
            </w:pPr>
            <w:r w:rsidRPr="00365321">
              <w:rPr>
                <w:sz w:val="20"/>
              </w:rPr>
              <w:t>психологические характеристики следственной деятельности.</w:t>
            </w:r>
          </w:p>
        </w:tc>
      </w:tr>
      <w:tr w:rsidR="00080253" w:rsidRPr="00365321" w14:paraId="0D1B649B" w14:textId="77777777" w:rsidTr="00DB1199">
        <w:tc>
          <w:tcPr>
            <w:tcW w:w="2093" w:type="dxa"/>
            <w:vMerge/>
          </w:tcPr>
          <w:p w14:paraId="2DFC1290" w14:textId="77777777" w:rsidR="00080253" w:rsidRPr="00365321" w:rsidRDefault="00080253" w:rsidP="00DB1199">
            <w:pPr>
              <w:tabs>
                <w:tab w:val="left" w:pos="1080"/>
              </w:tabs>
              <w:spacing w:before="0" w:beforeAutospacing="0" w:after="0" w:afterAutospacing="0"/>
              <w:rPr>
                <w:b/>
                <w:sz w:val="20"/>
                <w:szCs w:val="20"/>
              </w:rPr>
            </w:pPr>
          </w:p>
        </w:tc>
        <w:tc>
          <w:tcPr>
            <w:tcW w:w="3118" w:type="dxa"/>
          </w:tcPr>
          <w:p w14:paraId="3A60E38C" w14:textId="77777777" w:rsidR="00080253" w:rsidRPr="00365321" w:rsidRDefault="00080253" w:rsidP="00DB1199">
            <w:pPr>
              <w:spacing w:after="0"/>
              <w:rPr>
                <w:sz w:val="20"/>
                <w:szCs w:val="20"/>
              </w:rPr>
            </w:pPr>
            <w:r w:rsidRPr="00365321">
              <w:rPr>
                <w:sz w:val="20"/>
                <w:szCs w:val="20"/>
              </w:rPr>
              <w:t>ПК-3.2.</w:t>
            </w:r>
            <w:r w:rsidRPr="00365321">
              <w:rPr>
                <w:iCs/>
                <w:sz w:val="20"/>
                <w:szCs w:val="20"/>
              </w:rPr>
              <w:t xml:space="preserve"> Умеет: </w:t>
            </w:r>
            <w:r w:rsidRPr="00365321">
              <w:rPr>
                <w:sz w:val="20"/>
                <w:szCs w:val="20"/>
              </w:rPr>
              <w:t xml:space="preserve">в соответствии с требованиями нормативно-правовых актов давать правильную юридическую квалификацию деяний, в которых </w:t>
            </w:r>
            <w:r w:rsidRPr="00365321">
              <w:rPr>
                <w:sz w:val="20"/>
                <w:szCs w:val="20"/>
              </w:rPr>
              <w:lastRenderedPageBreak/>
              <w:t>усматривается состав преступления</w:t>
            </w:r>
          </w:p>
        </w:tc>
        <w:tc>
          <w:tcPr>
            <w:tcW w:w="4820" w:type="dxa"/>
          </w:tcPr>
          <w:p w14:paraId="32064568" w14:textId="77777777" w:rsidR="00080253" w:rsidRPr="00365321" w:rsidRDefault="00080253" w:rsidP="00DB1199">
            <w:pPr>
              <w:tabs>
                <w:tab w:val="left" w:pos="171"/>
              </w:tabs>
              <w:spacing w:before="0" w:beforeAutospacing="0" w:after="0" w:afterAutospacing="0"/>
              <w:rPr>
                <w:b/>
                <w:sz w:val="20"/>
                <w:szCs w:val="20"/>
                <w:u w:val="single"/>
              </w:rPr>
            </w:pPr>
            <w:r w:rsidRPr="00365321">
              <w:rPr>
                <w:b/>
                <w:sz w:val="20"/>
                <w:szCs w:val="20"/>
                <w:u w:val="single"/>
              </w:rPr>
              <w:lastRenderedPageBreak/>
              <w:t>Уметь:</w:t>
            </w:r>
          </w:p>
          <w:p w14:paraId="35A16E90" w14:textId="77777777" w:rsidR="00080253" w:rsidRPr="00365321" w:rsidRDefault="00080253" w:rsidP="00080253">
            <w:pPr>
              <w:pStyle w:val="Normal1"/>
              <w:widowControl/>
              <w:numPr>
                <w:ilvl w:val="0"/>
                <w:numId w:val="65"/>
              </w:numPr>
              <w:tabs>
                <w:tab w:val="left" w:pos="0"/>
                <w:tab w:val="left" w:pos="171"/>
                <w:tab w:val="left" w:pos="728"/>
                <w:tab w:val="left" w:pos="900"/>
                <w:tab w:val="left" w:pos="960"/>
                <w:tab w:val="left" w:pos="1134"/>
              </w:tabs>
              <w:suppressAutoHyphens/>
              <w:ind w:left="0" w:firstLine="0"/>
              <w:jc w:val="both"/>
              <w:rPr>
                <w:sz w:val="20"/>
              </w:rPr>
            </w:pPr>
            <w:r w:rsidRPr="00365321">
              <w:rPr>
                <w:sz w:val="20"/>
              </w:rPr>
              <w:t>понимать значимость психологических проблем для обеспечения правопорядка и  законности, решения   конкретных юридических вопросов на практике;</w:t>
            </w:r>
          </w:p>
        </w:tc>
      </w:tr>
      <w:tr w:rsidR="00080253" w:rsidRPr="00365321" w14:paraId="37752C63" w14:textId="77777777" w:rsidTr="00DB1199">
        <w:tc>
          <w:tcPr>
            <w:tcW w:w="2093" w:type="dxa"/>
            <w:vMerge/>
          </w:tcPr>
          <w:p w14:paraId="6EEF3D10" w14:textId="77777777" w:rsidR="00080253" w:rsidRPr="00365321" w:rsidRDefault="00080253" w:rsidP="00DB1199">
            <w:pPr>
              <w:tabs>
                <w:tab w:val="left" w:pos="1080"/>
              </w:tabs>
              <w:spacing w:before="0" w:beforeAutospacing="0" w:after="0" w:afterAutospacing="0"/>
              <w:rPr>
                <w:b/>
                <w:sz w:val="20"/>
                <w:szCs w:val="20"/>
              </w:rPr>
            </w:pPr>
          </w:p>
        </w:tc>
        <w:tc>
          <w:tcPr>
            <w:tcW w:w="3118" w:type="dxa"/>
          </w:tcPr>
          <w:p w14:paraId="6B0675D6" w14:textId="77777777" w:rsidR="00080253" w:rsidRPr="00365321" w:rsidRDefault="00080253" w:rsidP="00DB1199">
            <w:pPr>
              <w:spacing w:after="0"/>
              <w:rPr>
                <w:sz w:val="20"/>
                <w:szCs w:val="20"/>
              </w:rPr>
            </w:pPr>
            <w:r w:rsidRPr="00365321">
              <w:rPr>
                <w:sz w:val="20"/>
                <w:szCs w:val="20"/>
              </w:rPr>
              <w:t>ПК-3.3. Владеет: методологией выявления, пресечения, раскрытия и расследования преступлений</w:t>
            </w:r>
          </w:p>
        </w:tc>
        <w:tc>
          <w:tcPr>
            <w:tcW w:w="4820" w:type="dxa"/>
          </w:tcPr>
          <w:p w14:paraId="71E389A7" w14:textId="77777777" w:rsidR="00080253" w:rsidRPr="00365321" w:rsidRDefault="00080253" w:rsidP="00DB1199">
            <w:pPr>
              <w:tabs>
                <w:tab w:val="left" w:pos="171"/>
              </w:tabs>
              <w:spacing w:before="0" w:beforeAutospacing="0" w:after="0" w:afterAutospacing="0"/>
              <w:rPr>
                <w:b/>
                <w:sz w:val="20"/>
                <w:szCs w:val="20"/>
                <w:u w:val="single"/>
              </w:rPr>
            </w:pPr>
            <w:r w:rsidRPr="00365321">
              <w:rPr>
                <w:b/>
                <w:sz w:val="20"/>
                <w:szCs w:val="20"/>
                <w:u w:val="single"/>
              </w:rPr>
              <w:t>Владеть:</w:t>
            </w:r>
          </w:p>
          <w:p w14:paraId="4124AFB3" w14:textId="77777777" w:rsidR="00080253" w:rsidRPr="00365321" w:rsidRDefault="00080253" w:rsidP="00080253">
            <w:pPr>
              <w:pStyle w:val="Normal1"/>
              <w:widowControl/>
              <w:numPr>
                <w:ilvl w:val="0"/>
                <w:numId w:val="66"/>
              </w:numPr>
              <w:tabs>
                <w:tab w:val="clear" w:pos="1200"/>
                <w:tab w:val="left" w:pos="0"/>
                <w:tab w:val="left" w:pos="171"/>
                <w:tab w:val="left" w:pos="728"/>
                <w:tab w:val="left" w:pos="900"/>
                <w:tab w:val="left" w:pos="1134"/>
              </w:tabs>
              <w:suppressAutoHyphens/>
              <w:ind w:left="0" w:firstLine="0"/>
              <w:jc w:val="both"/>
              <w:rPr>
                <w:sz w:val="20"/>
              </w:rPr>
            </w:pPr>
            <w:r w:rsidRPr="00365321">
              <w:rPr>
                <w:sz w:val="20"/>
              </w:rPr>
              <w:t>навыками применения основных методик психологического анализа.</w:t>
            </w:r>
          </w:p>
        </w:tc>
      </w:tr>
    </w:tbl>
    <w:p w14:paraId="25349AF2" w14:textId="77777777" w:rsidR="00080253" w:rsidRPr="00365321" w:rsidRDefault="00080253" w:rsidP="00080253">
      <w:pPr>
        <w:tabs>
          <w:tab w:val="left" w:pos="900"/>
          <w:tab w:val="left" w:pos="1080"/>
        </w:tabs>
        <w:suppressAutoHyphens/>
        <w:spacing w:before="0" w:beforeAutospacing="0" w:after="0" w:afterAutospacing="0"/>
        <w:ind w:firstLine="709"/>
        <w:jc w:val="both"/>
        <w:rPr>
          <w:b/>
          <w:sz w:val="20"/>
          <w:szCs w:val="20"/>
        </w:rPr>
      </w:pPr>
    </w:p>
    <w:p w14:paraId="6E290C9B" w14:textId="77777777" w:rsidR="00080253" w:rsidRPr="00365321" w:rsidRDefault="00080253" w:rsidP="00080253">
      <w:pPr>
        <w:tabs>
          <w:tab w:val="left" w:pos="900"/>
          <w:tab w:val="left" w:pos="1080"/>
        </w:tabs>
        <w:suppressAutoHyphens/>
        <w:spacing w:before="0" w:beforeAutospacing="0" w:after="0" w:afterAutospacing="0"/>
        <w:ind w:firstLine="709"/>
        <w:jc w:val="both"/>
        <w:rPr>
          <w:sz w:val="20"/>
          <w:szCs w:val="20"/>
        </w:rPr>
      </w:pPr>
      <w:r w:rsidRPr="00365321">
        <w:rPr>
          <w:sz w:val="20"/>
          <w:szCs w:val="20"/>
        </w:rPr>
        <w:t>Знания, умения и навыки, приобретаемые обучающимися в результате изучения дисциплины «Юридическая психология», являются необходимыми для последующего поэтапного формирования компетенций и изучения дисциплин.</w:t>
      </w:r>
    </w:p>
    <w:p w14:paraId="37D57638" w14:textId="77777777" w:rsidR="00080253" w:rsidRPr="00365321" w:rsidRDefault="00080253" w:rsidP="00080253">
      <w:pPr>
        <w:tabs>
          <w:tab w:val="left" w:pos="900"/>
          <w:tab w:val="left" w:pos="1080"/>
        </w:tabs>
        <w:suppressAutoHyphens/>
        <w:spacing w:before="0" w:beforeAutospacing="0" w:after="0" w:afterAutospacing="0"/>
        <w:jc w:val="both"/>
        <w:rPr>
          <w:sz w:val="20"/>
          <w:szCs w:val="20"/>
        </w:rPr>
      </w:pPr>
    </w:p>
    <w:p w14:paraId="13250901" w14:textId="77777777" w:rsidR="00080253" w:rsidRPr="00365321" w:rsidRDefault="00080253" w:rsidP="00080253">
      <w:pPr>
        <w:tabs>
          <w:tab w:val="left" w:pos="900"/>
          <w:tab w:val="left" w:pos="1080"/>
        </w:tabs>
        <w:suppressAutoHyphens/>
        <w:spacing w:before="0" w:beforeAutospacing="0" w:after="0" w:afterAutospacing="0"/>
        <w:ind w:firstLine="709"/>
        <w:jc w:val="both"/>
        <w:rPr>
          <w:b/>
          <w:sz w:val="20"/>
          <w:szCs w:val="20"/>
        </w:rPr>
      </w:pPr>
    </w:p>
    <w:p w14:paraId="0ED729DB" w14:textId="77777777" w:rsidR="00080253" w:rsidRPr="00164652" w:rsidRDefault="00080253" w:rsidP="00164652">
      <w:pPr>
        <w:tabs>
          <w:tab w:val="left" w:pos="900"/>
          <w:tab w:val="left" w:pos="1080"/>
        </w:tabs>
        <w:suppressAutoHyphens/>
        <w:spacing w:before="0" w:beforeAutospacing="0" w:after="0" w:afterAutospacing="0"/>
        <w:ind w:firstLine="709"/>
        <w:jc w:val="both"/>
        <w:rPr>
          <w:b/>
          <w:sz w:val="20"/>
          <w:szCs w:val="20"/>
        </w:rPr>
      </w:pPr>
      <w:r w:rsidRPr="00164652">
        <w:rPr>
          <w:b/>
          <w:sz w:val="20"/>
          <w:szCs w:val="20"/>
        </w:rPr>
        <w:t xml:space="preserve">4. Объем дисциплины и виды учебной работы </w:t>
      </w:r>
    </w:p>
    <w:p w14:paraId="6F6D7CC4" w14:textId="77777777" w:rsidR="00080253" w:rsidRPr="00365321" w:rsidRDefault="00080253" w:rsidP="00080253">
      <w:pPr>
        <w:spacing w:before="0" w:beforeAutospacing="0" w:after="0" w:afterAutospacing="0"/>
        <w:ind w:firstLine="680"/>
        <w:rPr>
          <w:b/>
          <w:sz w:val="20"/>
          <w:szCs w:val="20"/>
        </w:rPr>
      </w:pPr>
    </w:p>
    <w:p w14:paraId="56584C9C" w14:textId="77777777" w:rsidR="00080253" w:rsidRPr="00365321" w:rsidRDefault="00080253" w:rsidP="00080253">
      <w:pPr>
        <w:spacing w:before="0" w:beforeAutospacing="0" w:after="0" w:afterAutospacing="0"/>
        <w:ind w:firstLine="680"/>
        <w:rPr>
          <w:sz w:val="20"/>
          <w:szCs w:val="20"/>
        </w:rPr>
      </w:pPr>
      <w:r w:rsidRPr="00365321">
        <w:rPr>
          <w:sz w:val="20"/>
          <w:szCs w:val="20"/>
        </w:rPr>
        <w:t>Учебным планом предусматриваются следующие виды работы по дисциплине:</w:t>
      </w:r>
    </w:p>
    <w:p w14:paraId="147FDB9C" w14:textId="77777777" w:rsidR="00080253" w:rsidRPr="00365321" w:rsidRDefault="00080253" w:rsidP="00164652">
      <w:pPr>
        <w:spacing w:before="0" w:beforeAutospacing="0" w:after="0" w:afterAutospacing="0"/>
        <w:rPr>
          <w:b/>
          <w:sz w:val="20"/>
          <w:szCs w:val="20"/>
        </w:rPr>
      </w:pPr>
    </w:p>
    <w:tbl>
      <w:tblPr>
        <w:tblW w:w="10297"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537"/>
        <w:gridCol w:w="720"/>
        <w:gridCol w:w="900"/>
        <w:gridCol w:w="720"/>
        <w:gridCol w:w="933"/>
        <w:gridCol w:w="864"/>
        <w:gridCol w:w="903"/>
      </w:tblGrid>
      <w:tr w:rsidR="00080253" w:rsidRPr="00365321" w14:paraId="689A59BD" w14:textId="77777777" w:rsidTr="00DB1199">
        <w:tc>
          <w:tcPr>
            <w:tcW w:w="720" w:type="dxa"/>
            <w:vMerge w:val="restart"/>
            <w:vAlign w:val="center"/>
          </w:tcPr>
          <w:p w14:paraId="0818A879" w14:textId="77777777" w:rsidR="00080253" w:rsidRPr="00365321" w:rsidRDefault="00080253" w:rsidP="00DB1199">
            <w:pPr>
              <w:pStyle w:val="afffd"/>
              <w:suppressAutoHyphens/>
              <w:snapToGrid w:val="0"/>
              <w:jc w:val="center"/>
              <w:rPr>
                <w:b/>
                <w:sz w:val="20"/>
                <w:szCs w:val="20"/>
              </w:rPr>
            </w:pPr>
            <w:r w:rsidRPr="00365321">
              <w:rPr>
                <w:b/>
                <w:sz w:val="20"/>
                <w:szCs w:val="20"/>
              </w:rPr>
              <w:t>№ п/п</w:t>
            </w:r>
          </w:p>
        </w:tc>
        <w:tc>
          <w:tcPr>
            <w:tcW w:w="4537" w:type="dxa"/>
            <w:vMerge w:val="restart"/>
            <w:vAlign w:val="center"/>
          </w:tcPr>
          <w:p w14:paraId="3503D14C" w14:textId="77777777" w:rsidR="00080253" w:rsidRPr="00365321" w:rsidRDefault="00080253" w:rsidP="00DB1199">
            <w:pPr>
              <w:pStyle w:val="afffd"/>
              <w:suppressAutoHyphens/>
              <w:snapToGrid w:val="0"/>
              <w:jc w:val="center"/>
              <w:rPr>
                <w:b/>
                <w:sz w:val="20"/>
                <w:szCs w:val="20"/>
              </w:rPr>
            </w:pPr>
            <w:r w:rsidRPr="00365321">
              <w:rPr>
                <w:b/>
                <w:sz w:val="20"/>
                <w:szCs w:val="20"/>
              </w:rPr>
              <w:t>Виды учебных занятий</w:t>
            </w:r>
          </w:p>
        </w:tc>
        <w:tc>
          <w:tcPr>
            <w:tcW w:w="5040" w:type="dxa"/>
            <w:gridSpan w:val="6"/>
          </w:tcPr>
          <w:p w14:paraId="6E8111F2" w14:textId="77777777" w:rsidR="00080253" w:rsidRPr="00365321" w:rsidRDefault="00080253" w:rsidP="00DB1199">
            <w:pPr>
              <w:tabs>
                <w:tab w:val="left" w:pos="900"/>
              </w:tabs>
              <w:spacing w:before="0" w:beforeAutospacing="0" w:after="0" w:afterAutospacing="0"/>
              <w:jc w:val="center"/>
              <w:rPr>
                <w:b/>
                <w:sz w:val="20"/>
                <w:szCs w:val="20"/>
              </w:rPr>
            </w:pPr>
            <w:r w:rsidRPr="00365321">
              <w:rPr>
                <w:b/>
                <w:sz w:val="20"/>
                <w:szCs w:val="20"/>
              </w:rPr>
              <w:t xml:space="preserve">Всего часов по формам обучения, </w:t>
            </w:r>
            <w:proofErr w:type="spellStart"/>
            <w:r w:rsidRPr="00365321">
              <w:rPr>
                <w:b/>
                <w:sz w:val="20"/>
                <w:szCs w:val="20"/>
              </w:rPr>
              <w:t>ак</w:t>
            </w:r>
            <w:proofErr w:type="spellEnd"/>
            <w:r w:rsidRPr="00365321">
              <w:rPr>
                <w:b/>
                <w:sz w:val="20"/>
                <w:szCs w:val="20"/>
              </w:rPr>
              <w:t>. ч</w:t>
            </w:r>
          </w:p>
        </w:tc>
      </w:tr>
      <w:tr w:rsidR="00080253" w:rsidRPr="00365321" w14:paraId="528286E4" w14:textId="77777777" w:rsidTr="00DB1199">
        <w:tc>
          <w:tcPr>
            <w:tcW w:w="720" w:type="dxa"/>
            <w:vMerge/>
          </w:tcPr>
          <w:p w14:paraId="04718600" w14:textId="77777777" w:rsidR="00080253" w:rsidRPr="00365321" w:rsidRDefault="00080253" w:rsidP="00DB1199">
            <w:pPr>
              <w:tabs>
                <w:tab w:val="left" w:pos="900"/>
              </w:tabs>
              <w:spacing w:before="0" w:beforeAutospacing="0" w:after="0" w:afterAutospacing="0"/>
              <w:rPr>
                <w:b/>
                <w:sz w:val="20"/>
                <w:szCs w:val="20"/>
              </w:rPr>
            </w:pPr>
          </w:p>
        </w:tc>
        <w:tc>
          <w:tcPr>
            <w:tcW w:w="4537" w:type="dxa"/>
            <w:vMerge/>
          </w:tcPr>
          <w:p w14:paraId="122E556A" w14:textId="77777777" w:rsidR="00080253" w:rsidRPr="00365321" w:rsidRDefault="00080253" w:rsidP="00DB1199">
            <w:pPr>
              <w:tabs>
                <w:tab w:val="left" w:pos="900"/>
              </w:tabs>
              <w:spacing w:before="0" w:beforeAutospacing="0" w:after="0" w:afterAutospacing="0"/>
              <w:rPr>
                <w:b/>
                <w:sz w:val="20"/>
                <w:szCs w:val="20"/>
              </w:rPr>
            </w:pPr>
          </w:p>
        </w:tc>
        <w:tc>
          <w:tcPr>
            <w:tcW w:w="1620" w:type="dxa"/>
            <w:gridSpan w:val="2"/>
          </w:tcPr>
          <w:p w14:paraId="168F8BD1" w14:textId="77777777" w:rsidR="00080253" w:rsidRPr="00365321" w:rsidRDefault="00080253" w:rsidP="00DB1199">
            <w:pPr>
              <w:tabs>
                <w:tab w:val="left" w:pos="900"/>
              </w:tabs>
              <w:spacing w:before="0" w:beforeAutospacing="0" w:after="0" w:afterAutospacing="0"/>
              <w:jc w:val="center"/>
              <w:rPr>
                <w:b/>
                <w:sz w:val="20"/>
                <w:szCs w:val="20"/>
              </w:rPr>
            </w:pPr>
            <w:r w:rsidRPr="00365321">
              <w:rPr>
                <w:b/>
                <w:sz w:val="20"/>
                <w:szCs w:val="20"/>
              </w:rPr>
              <w:t>Очная</w:t>
            </w:r>
          </w:p>
        </w:tc>
        <w:tc>
          <w:tcPr>
            <w:tcW w:w="1653" w:type="dxa"/>
            <w:gridSpan w:val="2"/>
          </w:tcPr>
          <w:p w14:paraId="1BF38F45" w14:textId="77777777" w:rsidR="00080253" w:rsidRPr="00365321" w:rsidRDefault="00080253" w:rsidP="00DB1199">
            <w:pPr>
              <w:tabs>
                <w:tab w:val="left" w:pos="900"/>
              </w:tabs>
              <w:spacing w:before="0" w:beforeAutospacing="0" w:after="0" w:afterAutospacing="0"/>
              <w:jc w:val="center"/>
              <w:rPr>
                <w:b/>
                <w:sz w:val="20"/>
                <w:szCs w:val="20"/>
              </w:rPr>
            </w:pPr>
            <w:r w:rsidRPr="00365321">
              <w:rPr>
                <w:b/>
                <w:sz w:val="20"/>
                <w:szCs w:val="20"/>
              </w:rPr>
              <w:t>Очно-заочная</w:t>
            </w:r>
          </w:p>
        </w:tc>
        <w:tc>
          <w:tcPr>
            <w:tcW w:w="1767" w:type="dxa"/>
            <w:gridSpan w:val="2"/>
          </w:tcPr>
          <w:p w14:paraId="69CC0256" w14:textId="77777777" w:rsidR="00080253" w:rsidRPr="00365321" w:rsidRDefault="00080253" w:rsidP="00DB1199">
            <w:pPr>
              <w:tabs>
                <w:tab w:val="left" w:pos="900"/>
              </w:tabs>
              <w:spacing w:before="0" w:beforeAutospacing="0" w:after="0" w:afterAutospacing="0"/>
              <w:jc w:val="center"/>
              <w:rPr>
                <w:b/>
                <w:sz w:val="20"/>
                <w:szCs w:val="20"/>
              </w:rPr>
            </w:pPr>
            <w:r w:rsidRPr="00365321">
              <w:rPr>
                <w:b/>
                <w:sz w:val="20"/>
                <w:szCs w:val="20"/>
              </w:rPr>
              <w:t>Заочная</w:t>
            </w:r>
          </w:p>
        </w:tc>
      </w:tr>
      <w:tr w:rsidR="00080253" w:rsidRPr="00365321" w14:paraId="190F4675" w14:textId="77777777" w:rsidTr="00C65C3D">
        <w:tc>
          <w:tcPr>
            <w:tcW w:w="720" w:type="dxa"/>
            <w:vMerge/>
          </w:tcPr>
          <w:p w14:paraId="747DB703" w14:textId="77777777" w:rsidR="00080253" w:rsidRPr="00365321" w:rsidRDefault="00080253" w:rsidP="00DB1199">
            <w:pPr>
              <w:tabs>
                <w:tab w:val="left" w:pos="900"/>
              </w:tabs>
              <w:spacing w:before="0" w:beforeAutospacing="0" w:after="0" w:afterAutospacing="0"/>
              <w:rPr>
                <w:b/>
                <w:sz w:val="20"/>
                <w:szCs w:val="20"/>
              </w:rPr>
            </w:pPr>
          </w:p>
        </w:tc>
        <w:tc>
          <w:tcPr>
            <w:tcW w:w="4537" w:type="dxa"/>
            <w:vMerge/>
          </w:tcPr>
          <w:p w14:paraId="15E2D44C" w14:textId="77777777" w:rsidR="00080253" w:rsidRPr="00365321" w:rsidRDefault="00080253" w:rsidP="00DB1199">
            <w:pPr>
              <w:tabs>
                <w:tab w:val="left" w:pos="900"/>
              </w:tabs>
              <w:spacing w:before="0" w:beforeAutospacing="0" w:after="0" w:afterAutospacing="0"/>
              <w:rPr>
                <w:b/>
                <w:sz w:val="20"/>
                <w:szCs w:val="20"/>
              </w:rPr>
            </w:pPr>
          </w:p>
        </w:tc>
        <w:tc>
          <w:tcPr>
            <w:tcW w:w="720" w:type="dxa"/>
            <w:vAlign w:val="center"/>
          </w:tcPr>
          <w:p w14:paraId="39F711CB" w14:textId="77777777" w:rsidR="00080253" w:rsidRPr="00365321" w:rsidRDefault="00080253" w:rsidP="00DB1199">
            <w:pPr>
              <w:tabs>
                <w:tab w:val="left" w:pos="900"/>
              </w:tabs>
              <w:spacing w:before="0" w:beforeAutospacing="0" w:after="0" w:afterAutospacing="0"/>
              <w:jc w:val="center"/>
              <w:rPr>
                <w:b/>
                <w:sz w:val="20"/>
                <w:szCs w:val="20"/>
              </w:rPr>
            </w:pPr>
            <w:r w:rsidRPr="00365321">
              <w:rPr>
                <w:b/>
                <w:sz w:val="20"/>
                <w:szCs w:val="20"/>
              </w:rPr>
              <w:t>всего</w:t>
            </w:r>
          </w:p>
        </w:tc>
        <w:tc>
          <w:tcPr>
            <w:tcW w:w="900" w:type="dxa"/>
            <w:vAlign w:val="center"/>
          </w:tcPr>
          <w:p w14:paraId="56727CB3" w14:textId="77777777" w:rsidR="00080253" w:rsidRPr="00365321" w:rsidRDefault="00080253" w:rsidP="00DB1199">
            <w:pPr>
              <w:tabs>
                <w:tab w:val="left" w:pos="900"/>
              </w:tabs>
              <w:spacing w:before="0" w:beforeAutospacing="0" w:after="0" w:afterAutospacing="0"/>
              <w:jc w:val="center"/>
              <w:rPr>
                <w:b/>
                <w:sz w:val="20"/>
                <w:szCs w:val="20"/>
              </w:rPr>
            </w:pPr>
            <w:r w:rsidRPr="00365321">
              <w:rPr>
                <w:b/>
                <w:sz w:val="20"/>
                <w:szCs w:val="20"/>
              </w:rPr>
              <w:t>в том числе</w:t>
            </w:r>
          </w:p>
        </w:tc>
        <w:tc>
          <w:tcPr>
            <w:tcW w:w="720" w:type="dxa"/>
            <w:vAlign w:val="center"/>
          </w:tcPr>
          <w:p w14:paraId="0126C4B6" w14:textId="77777777" w:rsidR="00080253" w:rsidRPr="00365321" w:rsidRDefault="00080253" w:rsidP="00DB1199">
            <w:pPr>
              <w:tabs>
                <w:tab w:val="left" w:pos="900"/>
              </w:tabs>
              <w:spacing w:before="0" w:beforeAutospacing="0" w:after="0" w:afterAutospacing="0"/>
              <w:jc w:val="center"/>
              <w:rPr>
                <w:b/>
                <w:sz w:val="20"/>
                <w:szCs w:val="20"/>
              </w:rPr>
            </w:pPr>
            <w:r w:rsidRPr="00365321">
              <w:rPr>
                <w:b/>
                <w:sz w:val="20"/>
                <w:szCs w:val="20"/>
              </w:rPr>
              <w:t>всего</w:t>
            </w:r>
          </w:p>
        </w:tc>
        <w:tc>
          <w:tcPr>
            <w:tcW w:w="933" w:type="dxa"/>
            <w:vAlign w:val="center"/>
          </w:tcPr>
          <w:p w14:paraId="475519E3" w14:textId="77777777" w:rsidR="00080253" w:rsidRPr="00365321" w:rsidRDefault="00080253" w:rsidP="00DB1199">
            <w:pPr>
              <w:tabs>
                <w:tab w:val="left" w:pos="900"/>
              </w:tabs>
              <w:spacing w:before="0" w:beforeAutospacing="0" w:after="0" w:afterAutospacing="0"/>
              <w:jc w:val="center"/>
              <w:rPr>
                <w:b/>
                <w:sz w:val="20"/>
                <w:szCs w:val="20"/>
              </w:rPr>
            </w:pPr>
            <w:r w:rsidRPr="00365321">
              <w:rPr>
                <w:b/>
                <w:sz w:val="20"/>
                <w:szCs w:val="20"/>
              </w:rPr>
              <w:t>в том числе</w:t>
            </w:r>
          </w:p>
        </w:tc>
        <w:tc>
          <w:tcPr>
            <w:tcW w:w="864" w:type="dxa"/>
            <w:vAlign w:val="center"/>
          </w:tcPr>
          <w:p w14:paraId="26CEF3E8" w14:textId="77777777" w:rsidR="00080253" w:rsidRPr="00365321" w:rsidRDefault="00080253" w:rsidP="00DB1199">
            <w:pPr>
              <w:tabs>
                <w:tab w:val="left" w:pos="900"/>
              </w:tabs>
              <w:spacing w:before="0" w:beforeAutospacing="0" w:after="0" w:afterAutospacing="0"/>
              <w:rPr>
                <w:b/>
                <w:sz w:val="20"/>
                <w:szCs w:val="20"/>
              </w:rPr>
            </w:pPr>
            <w:r w:rsidRPr="00365321">
              <w:rPr>
                <w:b/>
                <w:sz w:val="20"/>
                <w:szCs w:val="20"/>
              </w:rPr>
              <w:t>всего</w:t>
            </w:r>
          </w:p>
        </w:tc>
        <w:tc>
          <w:tcPr>
            <w:tcW w:w="903" w:type="dxa"/>
            <w:vAlign w:val="center"/>
          </w:tcPr>
          <w:p w14:paraId="6C6FD36F" w14:textId="77777777" w:rsidR="00080253" w:rsidRPr="00365321" w:rsidRDefault="00080253" w:rsidP="00DB1199">
            <w:pPr>
              <w:tabs>
                <w:tab w:val="left" w:pos="900"/>
              </w:tabs>
              <w:spacing w:before="0" w:beforeAutospacing="0" w:after="0" w:afterAutospacing="0"/>
              <w:jc w:val="center"/>
              <w:rPr>
                <w:b/>
                <w:sz w:val="20"/>
                <w:szCs w:val="20"/>
              </w:rPr>
            </w:pPr>
            <w:r w:rsidRPr="00365321">
              <w:rPr>
                <w:b/>
                <w:sz w:val="20"/>
                <w:szCs w:val="20"/>
              </w:rPr>
              <w:t>в том числе</w:t>
            </w:r>
          </w:p>
        </w:tc>
      </w:tr>
      <w:tr w:rsidR="00C65C3D" w:rsidRPr="00365321" w14:paraId="43F9F002" w14:textId="77777777" w:rsidTr="00C65C3D">
        <w:tc>
          <w:tcPr>
            <w:tcW w:w="720" w:type="dxa"/>
          </w:tcPr>
          <w:p w14:paraId="7A0EB72A" w14:textId="77777777" w:rsidR="00C65C3D" w:rsidRPr="00365321" w:rsidRDefault="00C65C3D" w:rsidP="00C65C3D">
            <w:pPr>
              <w:suppressAutoHyphens/>
              <w:snapToGrid w:val="0"/>
              <w:spacing w:before="0" w:beforeAutospacing="0" w:after="0" w:afterAutospacing="0"/>
              <w:rPr>
                <w:b/>
                <w:sz w:val="20"/>
                <w:szCs w:val="20"/>
              </w:rPr>
            </w:pPr>
            <w:r w:rsidRPr="00365321">
              <w:rPr>
                <w:b/>
                <w:sz w:val="20"/>
                <w:szCs w:val="20"/>
              </w:rPr>
              <w:t>1</w:t>
            </w:r>
          </w:p>
        </w:tc>
        <w:tc>
          <w:tcPr>
            <w:tcW w:w="4537" w:type="dxa"/>
          </w:tcPr>
          <w:p w14:paraId="2195BD19" w14:textId="77777777" w:rsidR="00C65C3D" w:rsidRPr="00365321" w:rsidRDefault="00C65C3D" w:rsidP="00C65C3D">
            <w:pPr>
              <w:suppressAutoHyphens/>
              <w:snapToGrid w:val="0"/>
              <w:spacing w:before="0" w:beforeAutospacing="0" w:after="0" w:afterAutospacing="0"/>
              <w:rPr>
                <w:b/>
                <w:sz w:val="20"/>
                <w:szCs w:val="20"/>
              </w:rPr>
            </w:pPr>
            <w:r w:rsidRPr="00365321">
              <w:rPr>
                <w:b/>
                <w:sz w:val="20"/>
                <w:szCs w:val="20"/>
              </w:rPr>
              <w:t>Контактная работа (объем работы обучающихся во взаимодействии с преподавателем) (всего)</w:t>
            </w:r>
          </w:p>
        </w:tc>
        <w:tc>
          <w:tcPr>
            <w:tcW w:w="720" w:type="dxa"/>
          </w:tcPr>
          <w:p w14:paraId="08841EDC" w14:textId="77777777" w:rsidR="00C65C3D" w:rsidRPr="00365321" w:rsidRDefault="00C65C3D" w:rsidP="00C65C3D">
            <w:pPr>
              <w:suppressAutoHyphens/>
              <w:snapToGrid w:val="0"/>
              <w:spacing w:before="0" w:beforeAutospacing="0" w:after="0" w:afterAutospacing="0"/>
              <w:jc w:val="center"/>
              <w:rPr>
                <w:b/>
                <w:sz w:val="20"/>
                <w:szCs w:val="20"/>
              </w:rPr>
            </w:pPr>
            <w:r w:rsidRPr="00365321">
              <w:rPr>
                <w:b/>
                <w:sz w:val="20"/>
                <w:szCs w:val="20"/>
              </w:rPr>
              <w:t>14,2</w:t>
            </w:r>
          </w:p>
        </w:tc>
        <w:tc>
          <w:tcPr>
            <w:tcW w:w="900" w:type="dxa"/>
          </w:tcPr>
          <w:p w14:paraId="4FA088EE" w14:textId="77777777" w:rsidR="00C65C3D" w:rsidRPr="00365321" w:rsidRDefault="00C65C3D" w:rsidP="00C65C3D">
            <w:pPr>
              <w:pStyle w:val="afffd"/>
              <w:suppressAutoHyphens/>
              <w:snapToGrid w:val="0"/>
              <w:jc w:val="center"/>
              <w:rPr>
                <w:b/>
                <w:sz w:val="20"/>
                <w:szCs w:val="20"/>
              </w:rPr>
            </w:pPr>
          </w:p>
        </w:tc>
        <w:tc>
          <w:tcPr>
            <w:tcW w:w="720" w:type="dxa"/>
          </w:tcPr>
          <w:p w14:paraId="5CB1F657" w14:textId="77777777" w:rsidR="00C65C3D" w:rsidRPr="00365321" w:rsidRDefault="00C65C3D" w:rsidP="00C65C3D">
            <w:pPr>
              <w:tabs>
                <w:tab w:val="left" w:pos="900"/>
              </w:tabs>
              <w:spacing w:before="0" w:beforeAutospacing="0" w:after="0" w:afterAutospacing="0"/>
              <w:jc w:val="center"/>
              <w:rPr>
                <w:b/>
                <w:sz w:val="20"/>
                <w:szCs w:val="20"/>
              </w:rPr>
            </w:pPr>
            <w:r w:rsidRPr="00365321">
              <w:rPr>
                <w:b/>
                <w:sz w:val="20"/>
                <w:szCs w:val="20"/>
              </w:rPr>
              <w:t>14,2</w:t>
            </w:r>
          </w:p>
        </w:tc>
        <w:tc>
          <w:tcPr>
            <w:tcW w:w="933" w:type="dxa"/>
          </w:tcPr>
          <w:p w14:paraId="32444651" w14:textId="77777777" w:rsidR="00C65C3D" w:rsidRPr="00365321" w:rsidRDefault="00C65C3D" w:rsidP="00C65C3D">
            <w:pPr>
              <w:tabs>
                <w:tab w:val="left" w:pos="900"/>
              </w:tabs>
              <w:spacing w:before="0" w:beforeAutospacing="0" w:after="0" w:afterAutospacing="0"/>
              <w:jc w:val="center"/>
              <w:rPr>
                <w:b/>
                <w:sz w:val="20"/>
                <w:szCs w:val="20"/>
              </w:rPr>
            </w:pPr>
          </w:p>
        </w:tc>
        <w:tc>
          <w:tcPr>
            <w:tcW w:w="864" w:type="dxa"/>
          </w:tcPr>
          <w:p w14:paraId="004A5BAF" w14:textId="77777777" w:rsidR="00C65C3D" w:rsidRPr="00365321" w:rsidRDefault="00C65C3D" w:rsidP="00C65C3D">
            <w:pPr>
              <w:pStyle w:val="afffd"/>
              <w:suppressAutoHyphens/>
              <w:snapToGrid w:val="0"/>
              <w:jc w:val="center"/>
              <w:rPr>
                <w:b/>
                <w:sz w:val="20"/>
                <w:szCs w:val="20"/>
              </w:rPr>
            </w:pPr>
            <w:r w:rsidRPr="00365321">
              <w:rPr>
                <w:b/>
                <w:sz w:val="20"/>
                <w:szCs w:val="20"/>
              </w:rPr>
              <w:t>8,2</w:t>
            </w:r>
          </w:p>
        </w:tc>
        <w:tc>
          <w:tcPr>
            <w:tcW w:w="903" w:type="dxa"/>
          </w:tcPr>
          <w:p w14:paraId="3FABFC46" w14:textId="77777777" w:rsidR="00C65C3D" w:rsidRPr="00365321" w:rsidRDefault="00C65C3D" w:rsidP="00C65C3D">
            <w:pPr>
              <w:pStyle w:val="afffd"/>
              <w:suppressAutoHyphens/>
              <w:snapToGrid w:val="0"/>
              <w:jc w:val="center"/>
              <w:rPr>
                <w:b/>
                <w:sz w:val="20"/>
                <w:szCs w:val="20"/>
              </w:rPr>
            </w:pPr>
          </w:p>
        </w:tc>
      </w:tr>
      <w:tr w:rsidR="00C65C3D" w:rsidRPr="00365321" w14:paraId="6872271C" w14:textId="77777777" w:rsidTr="00C65C3D">
        <w:tc>
          <w:tcPr>
            <w:tcW w:w="720" w:type="dxa"/>
          </w:tcPr>
          <w:p w14:paraId="66795823" w14:textId="77777777" w:rsidR="00C65C3D" w:rsidRPr="00365321" w:rsidRDefault="00C65C3D" w:rsidP="00C65C3D">
            <w:pPr>
              <w:suppressAutoHyphens/>
              <w:snapToGrid w:val="0"/>
              <w:spacing w:before="0" w:beforeAutospacing="0" w:after="0" w:afterAutospacing="0"/>
              <w:rPr>
                <w:sz w:val="20"/>
                <w:szCs w:val="20"/>
              </w:rPr>
            </w:pPr>
            <w:r w:rsidRPr="00365321">
              <w:rPr>
                <w:sz w:val="20"/>
                <w:szCs w:val="20"/>
              </w:rPr>
              <w:t>1.1</w:t>
            </w:r>
          </w:p>
        </w:tc>
        <w:tc>
          <w:tcPr>
            <w:tcW w:w="4537" w:type="dxa"/>
          </w:tcPr>
          <w:p w14:paraId="583727A1" w14:textId="77777777" w:rsidR="00C65C3D" w:rsidRPr="00365321" w:rsidRDefault="00C65C3D" w:rsidP="00C65C3D">
            <w:pPr>
              <w:suppressAutoHyphens/>
              <w:snapToGrid w:val="0"/>
              <w:spacing w:before="0" w:beforeAutospacing="0" w:after="0" w:afterAutospacing="0"/>
              <w:rPr>
                <w:sz w:val="20"/>
                <w:szCs w:val="20"/>
              </w:rPr>
            </w:pPr>
            <w:r w:rsidRPr="00365321">
              <w:rPr>
                <w:sz w:val="20"/>
                <w:szCs w:val="20"/>
              </w:rPr>
              <w:t>занятия лекционного типа (лекции)</w:t>
            </w:r>
          </w:p>
        </w:tc>
        <w:tc>
          <w:tcPr>
            <w:tcW w:w="720" w:type="dxa"/>
            <w:vAlign w:val="center"/>
          </w:tcPr>
          <w:p w14:paraId="56F8416D" w14:textId="77777777" w:rsidR="00C65C3D" w:rsidRPr="00365321" w:rsidRDefault="00C65C3D" w:rsidP="00C65C3D">
            <w:pPr>
              <w:suppressAutoHyphens/>
              <w:snapToGrid w:val="0"/>
              <w:spacing w:before="0" w:beforeAutospacing="0" w:after="0" w:afterAutospacing="0"/>
              <w:jc w:val="center"/>
              <w:rPr>
                <w:sz w:val="20"/>
                <w:szCs w:val="20"/>
              </w:rPr>
            </w:pPr>
            <w:r w:rsidRPr="00365321">
              <w:rPr>
                <w:sz w:val="20"/>
                <w:szCs w:val="20"/>
              </w:rPr>
              <w:t>4</w:t>
            </w:r>
          </w:p>
        </w:tc>
        <w:tc>
          <w:tcPr>
            <w:tcW w:w="900" w:type="dxa"/>
          </w:tcPr>
          <w:p w14:paraId="0CF2C8B2" w14:textId="77777777" w:rsidR="00C65C3D" w:rsidRPr="00365321" w:rsidRDefault="00C65C3D" w:rsidP="00C65C3D">
            <w:pPr>
              <w:pStyle w:val="afffd"/>
              <w:suppressAutoHyphens/>
              <w:snapToGrid w:val="0"/>
              <w:jc w:val="center"/>
              <w:rPr>
                <w:sz w:val="20"/>
                <w:szCs w:val="20"/>
              </w:rPr>
            </w:pPr>
          </w:p>
        </w:tc>
        <w:tc>
          <w:tcPr>
            <w:tcW w:w="720" w:type="dxa"/>
            <w:vAlign w:val="center"/>
          </w:tcPr>
          <w:p w14:paraId="5909FCD3" w14:textId="77777777" w:rsidR="00C65C3D" w:rsidRPr="00365321" w:rsidRDefault="00C65C3D" w:rsidP="00C65C3D">
            <w:pPr>
              <w:tabs>
                <w:tab w:val="left" w:pos="900"/>
              </w:tabs>
              <w:spacing w:before="0" w:beforeAutospacing="0" w:after="0" w:afterAutospacing="0"/>
              <w:jc w:val="center"/>
              <w:rPr>
                <w:sz w:val="20"/>
                <w:szCs w:val="20"/>
              </w:rPr>
            </w:pPr>
            <w:r w:rsidRPr="00365321">
              <w:rPr>
                <w:sz w:val="20"/>
                <w:szCs w:val="20"/>
              </w:rPr>
              <w:t>4</w:t>
            </w:r>
          </w:p>
        </w:tc>
        <w:tc>
          <w:tcPr>
            <w:tcW w:w="933" w:type="dxa"/>
          </w:tcPr>
          <w:p w14:paraId="6F351247" w14:textId="77777777" w:rsidR="00C65C3D" w:rsidRPr="00365321" w:rsidRDefault="00C65C3D" w:rsidP="00C65C3D">
            <w:pPr>
              <w:tabs>
                <w:tab w:val="left" w:pos="900"/>
              </w:tabs>
              <w:spacing w:before="0" w:beforeAutospacing="0" w:after="0" w:afterAutospacing="0"/>
              <w:jc w:val="center"/>
              <w:rPr>
                <w:b/>
                <w:sz w:val="20"/>
                <w:szCs w:val="20"/>
              </w:rPr>
            </w:pPr>
          </w:p>
        </w:tc>
        <w:tc>
          <w:tcPr>
            <w:tcW w:w="864" w:type="dxa"/>
          </w:tcPr>
          <w:p w14:paraId="620B0FA6" w14:textId="77777777" w:rsidR="00C65C3D" w:rsidRPr="00365321" w:rsidRDefault="00C65C3D" w:rsidP="00C65C3D">
            <w:pPr>
              <w:pStyle w:val="afffd"/>
              <w:suppressAutoHyphens/>
              <w:snapToGrid w:val="0"/>
              <w:jc w:val="center"/>
              <w:rPr>
                <w:sz w:val="20"/>
                <w:szCs w:val="20"/>
              </w:rPr>
            </w:pPr>
            <w:r w:rsidRPr="00365321">
              <w:rPr>
                <w:sz w:val="20"/>
                <w:szCs w:val="20"/>
              </w:rPr>
              <w:t>2</w:t>
            </w:r>
          </w:p>
        </w:tc>
        <w:tc>
          <w:tcPr>
            <w:tcW w:w="903" w:type="dxa"/>
          </w:tcPr>
          <w:p w14:paraId="5D6435D5" w14:textId="77777777" w:rsidR="00C65C3D" w:rsidRPr="00365321" w:rsidRDefault="00C65C3D" w:rsidP="00C65C3D">
            <w:pPr>
              <w:pStyle w:val="afffd"/>
              <w:suppressAutoHyphens/>
              <w:snapToGrid w:val="0"/>
              <w:jc w:val="center"/>
              <w:rPr>
                <w:sz w:val="20"/>
                <w:szCs w:val="20"/>
              </w:rPr>
            </w:pPr>
          </w:p>
        </w:tc>
      </w:tr>
      <w:tr w:rsidR="00C65C3D" w:rsidRPr="00365321" w14:paraId="4FE30B64" w14:textId="77777777" w:rsidTr="00C65C3D">
        <w:tc>
          <w:tcPr>
            <w:tcW w:w="720" w:type="dxa"/>
          </w:tcPr>
          <w:p w14:paraId="7E534B3D" w14:textId="77777777" w:rsidR="00C65C3D" w:rsidRPr="00365321" w:rsidRDefault="00C65C3D" w:rsidP="00C65C3D">
            <w:pPr>
              <w:suppressAutoHyphens/>
              <w:snapToGrid w:val="0"/>
              <w:spacing w:before="0" w:beforeAutospacing="0" w:after="0" w:afterAutospacing="0"/>
              <w:rPr>
                <w:sz w:val="20"/>
                <w:szCs w:val="20"/>
              </w:rPr>
            </w:pPr>
            <w:r w:rsidRPr="00365321">
              <w:rPr>
                <w:sz w:val="20"/>
                <w:szCs w:val="20"/>
              </w:rPr>
              <w:t>1.2</w:t>
            </w:r>
          </w:p>
        </w:tc>
        <w:tc>
          <w:tcPr>
            <w:tcW w:w="4537" w:type="dxa"/>
          </w:tcPr>
          <w:p w14:paraId="5C7A5CD8" w14:textId="77777777" w:rsidR="00C65C3D" w:rsidRPr="00365321" w:rsidRDefault="00C65C3D" w:rsidP="00C65C3D">
            <w:pPr>
              <w:suppressAutoHyphens/>
              <w:snapToGrid w:val="0"/>
              <w:spacing w:before="0" w:beforeAutospacing="0" w:after="0" w:afterAutospacing="0"/>
              <w:rPr>
                <w:sz w:val="20"/>
                <w:szCs w:val="20"/>
              </w:rPr>
            </w:pPr>
            <w:r w:rsidRPr="00365321">
              <w:rPr>
                <w:sz w:val="20"/>
                <w:szCs w:val="20"/>
              </w:rPr>
              <w:t xml:space="preserve">занятия семинарского типа (практические)*, </w:t>
            </w:r>
          </w:p>
          <w:p w14:paraId="5D48A3B5" w14:textId="77777777" w:rsidR="00C65C3D" w:rsidRPr="00365321" w:rsidRDefault="00C65C3D" w:rsidP="00C65C3D">
            <w:pPr>
              <w:suppressAutoHyphens/>
              <w:snapToGrid w:val="0"/>
              <w:spacing w:before="0" w:beforeAutospacing="0" w:after="0" w:afterAutospacing="0"/>
              <w:rPr>
                <w:sz w:val="20"/>
                <w:szCs w:val="20"/>
              </w:rPr>
            </w:pPr>
            <w:r w:rsidRPr="00365321">
              <w:rPr>
                <w:sz w:val="20"/>
                <w:szCs w:val="20"/>
              </w:rPr>
              <w:t xml:space="preserve">в том числе: </w:t>
            </w:r>
          </w:p>
        </w:tc>
        <w:tc>
          <w:tcPr>
            <w:tcW w:w="720" w:type="dxa"/>
          </w:tcPr>
          <w:p w14:paraId="46BD3D68" w14:textId="77777777" w:rsidR="00C65C3D" w:rsidRPr="00365321" w:rsidRDefault="00C65C3D" w:rsidP="00C65C3D">
            <w:pPr>
              <w:pStyle w:val="261"/>
              <w:suppressAutoHyphens/>
              <w:snapToGrid w:val="0"/>
              <w:spacing w:line="240" w:lineRule="auto"/>
              <w:jc w:val="center"/>
              <w:rPr>
                <w:rFonts w:ascii="Times New Roman" w:eastAsia="Times New Roman" w:hAnsi="Times New Roman"/>
                <w:b w:val="0"/>
                <w:bCs/>
                <w:sz w:val="20"/>
              </w:rPr>
            </w:pPr>
            <w:r w:rsidRPr="00365321">
              <w:rPr>
                <w:sz w:val="20"/>
                <w:szCs w:val="20"/>
              </w:rPr>
              <w:t>8</w:t>
            </w:r>
          </w:p>
        </w:tc>
        <w:tc>
          <w:tcPr>
            <w:tcW w:w="900" w:type="dxa"/>
          </w:tcPr>
          <w:p w14:paraId="64E992C6" w14:textId="77777777" w:rsidR="00C65C3D" w:rsidRPr="00365321" w:rsidRDefault="00C65C3D" w:rsidP="00C65C3D">
            <w:pPr>
              <w:pStyle w:val="261"/>
              <w:suppressAutoHyphens/>
              <w:snapToGrid w:val="0"/>
              <w:spacing w:line="240" w:lineRule="auto"/>
              <w:jc w:val="center"/>
              <w:rPr>
                <w:rFonts w:ascii="Times New Roman" w:eastAsia="Times New Roman" w:hAnsi="Times New Roman"/>
                <w:b w:val="0"/>
                <w:bCs/>
                <w:sz w:val="20"/>
              </w:rPr>
            </w:pPr>
          </w:p>
        </w:tc>
        <w:tc>
          <w:tcPr>
            <w:tcW w:w="720" w:type="dxa"/>
          </w:tcPr>
          <w:p w14:paraId="6FB0A785" w14:textId="77777777" w:rsidR="00C65C3D" w:rsidRPr="00365321" w:rsidRDefault="00C65C3D" w:rsidP="00C65C3D">
            <w:pPr>
              <w:tabs>
                <w:tab w:val="left" w:pos="900"/>
              </w:tabs>
              <w:spacing w:before="0" w:beforeAutospacing="0" w:after="0" w:afterAutospacing="0"/>
              <w:jc w:val="center"/>
              <w:rPr>
                <w:sz w:val="20"/>
                <w:szCs w:val="20"/>
              </w:rPr>
            </w:pPr>
            <w:r w:rsidRPr="00365321">
              <w:rPr>
                <w:sz w:val="20"/>
                <w:szCs w:val="20"/>
              </w:rPr>
              <w:t>8</w:t>
            </w:r>
          </w:p>
        </w:tc>
        <w:tc>
          <w:tcPr>
            <w:tcW w:w="933" w:type="dxa"/>
          </w:tcPr>
          <w:p w14:paraId="6717813D" w14:textId="77777777" w:rsidR="00C65C3D" w:rsidRPr="00365321" w:rsidRDefault="00C65C3D" w:rsidP="00C65C3D">
            <w:pPr>
              <w:tabs>
                <w:tab w:val="left" w:pos="900"/>
              </w:tabs>
              <w:spacing w:before="0" w:beforeAutospacing="0" w:after="0" w:afterAutospacing="0"/>
              <w:jc w:val="center"/>
              <w:rPr>
                <w:sz w:val="20"/>
                <w:szCs w:val="20"/>
              </w:rPr>
            </w:pPr>
          </w:p>
        </w:tc>
        <w:tc>
          <w:tcPr>
            <w:tcW w:w="864" w:type="dxa"/>
          </w:tcPr>
          <w:p w14:paraId="0BC5FEF8" w14:textId="77777777" w:rsidR="00C65C3D" w:rsidRPr="00365321" w:rsidRDefault="00C65C3D" w:rsidP="00C65C3D">
            <w:pPr>
              <w:pStyle w:val="261"/>
              <w:suppressAutoHyphens/>
              <w:snapToGrid w:val="0"/>
              <w:spacing w:line="240" w:lineRule="auto"/>
              <w:jc w:val="center"/>
              <w:rPr>
                <w:rFonts w:ascii="Times New Roman" w:eastAsia="Times New Roman" w:hAnsi="Times New Roman"/>
                <w:b w:val="0"/>
                <w:bCs/>
                <w:sz w:val="20"/>
              </w:rPr>
            </w:pPr>
            <w:r w:rsidRPr="00365321">
              <w:rPr>
                <w:rFonts w:ascii="Times New Roman" w:eastAsia="Times New Roman" w:hAnsi="Times New Roman"/>
                <w:b w:val="0"/>
                <w:bCs/>
                <w:sz w:val="20"/>
              </w:rPr>
              <w:t>4</w:t>
            </w:r>
          </w:p>
        </w:tc>
        <w:tc>
          <w:tcPr>
            <w:tcW w:w="903" w:type="dxa"/>
          </w:tcPr>
          <w:p w14:paraId="45D32298" w14:textId="77777777" w:rsidR="00C65C3D" w:rsidRPr="00365321" w:rsidRDefault="00C65C3D" w:rsidP="00C65C3D">
            <w:pPr>
              <w:pStyle w:val="261"/>
              <w:suppressAutoHyphens/>
              <w:snapToGrid w:val="0"/>
              <w:spacing w:line="240" w:lineRule="auto"/>
              <w:jc w:val="center"/>
              <w:rPr>
                <w:rFonts w:ascii="Times New Roman" w:eastAsia="Times New Roman" w:hAnsi="Times New Roman"/>
                <w:b w:val="0"/>
                <w:bCs/>
                <w:sz w:val="20"/>
              </w:rPr>
            </w:pPr>
          </w:p>
        </w:tc>
      </w:tr>
      <w:tr w:rsidR="00C65C3D" w:rsidRPr="00365321" w14:paraId="01E83772" w14:textId="77777777" w:rsidTr="00C65C3D">
        <w:tc>
          <w:tcPr>
            <w:tcW w:w="720" w:type="dxa"/>
          </w:tcPr>
          <w:p w14:paraId="5438E3ED" w14:textId="77777777" w:rsidR="00C65C3D" w:rsidRPr="00365321" w:rsidRDefault="00C65C3D" w:rsidP="00C65C3D">
            <w:pPr>
              <w:suppressAutoHyphens/>
              <w:snapToGrid w:val="0"/>
              <w:spacing w:before="0" w:beforeAutospacing="0" w:after="0" w:afterAutospacing="0"/>
              <w:rPr>
                <w:sz w:val="20"/>
                <w:szCs w:val="20"/>
              </w:rPr>
            </w:pPr>
            <w:r w:rsidRPr="00365321">
              <w:rPr>
                <w:sz w:val="20"/>
                <w:szCs w:val="20"/>
              </w:rPr>
              <w:t>1.2.1</w:t>
            </w:r>
          </w:p>
        </w:tc>
        <w:tc>
          <w:tcPr>
            <w:tcW w:w="4537" w:type="dxa"/>
          </w:tcPr>
          <w:p w14:paraId="258CEAD1" w14:textId="77777777" w:rsidR="00C65C3D" w:rsidRPr="00365321" w:rsidRDefault="00C65C3D" w:rsidP="00C65C3D">
            <w:pPr>
              <w:suppressAutoHyphens/>
              <w:snapToGrid w:val="0"/>
              <w:spacing w:before="0" w:beforeAutospacing="0" w:after="0" w:afterAutospacing="0"/>
              <w:rPr>
                <w:sz w:val="20"/>
                <w:szCs w:val="20"/>
              </w:rPr>
            </w:pPr>
            <w:r w:rsidRPr="00365321">
              <w:rPr>
                <w:sz w:val="20"/>
                <w:szCs w:val="20"/>
              </w:rPr>
              <w:t xml:space="preserve">семинар-дискуссия, </w:t>
            </w:r>
          </w:p>
          <w:p w14:paraId="2A192719" w14:textId="77777777" w:rsidR="00C65C3D" w:rsidRPr="00365321" w:rsidRDefault="00C65C3D" w:rsidP="00C65C3D">
            <w:pPr>
              <w:suppressAutoHyphens/>
              <w:snapToGrid w:val="0"/>
              <w:spacing w:before="0" w:beforeAutospacing="0" w:after="0" w:afterAutospacing="0"/>
              <w:rPr>
                <w:sz w:val="20"/>
                <w:szCs w:val="20"/>
              </w:rPr>
            </w:pPr>
            <w:r w:rsidRPr="00365321">
              <w:rPr>
                <w:sz w:val="20"/>
                <w:szCs w:val="20"/>
              </w:rPr>
              <w:t>практические занятия</w:t>
            </w:r>
          </w:p>
        </w:tc>
        <w:tc>
          <w:tcPr>
            <w:tcW w:w="720" w:type="dxa"/>
          </w:tcPr>
          <w:p w14:paraId="21FDB563" w14:textId="77777777" w:rsidR="00C65C3D" w:rsidRPr="00365321" w:rsidRDefault="00C65C3D" w:rsidP="00C65C3D">
            <w:pPr>
              <w:suppressAutoHyphens/>
              <w:snapToGrid w:val="0"/>
              <w:spacing w:before="0" w:beforeAutospacing="0" w:after="0" w:afterAutospacing="0"/>
              <w:jc w:val="center"/>
              <w:rPr>
                <w:sz w:val="20"/>
                <w:szCs w:val="20"/>
              </w:rPr>
            </w:pPr>
          </w:p>
        </w:tc>
        <w:tc>
          <w:tcPr>
            <w:tcW w:w="900" w:type="dxa"/>
          </w:tcPr>
          <w:p w14:paraId="1D245F7F" w14:textId="77777777" w:rsidR="00C65C3D" w:rsidRPr="00365321" w:rsidRDefault="00C65C3D" w:rsidP="00C65C3D">
            <w:pPr>
              <w:pStyle w:val="261"/>
              <w:suppressAutoHyphens/>
              <w:snapToGrid w:val="0"/>
              <w:spacing w:line="240" w:lineRule="auto"/>
              <w:jc w:val="center"/>
              <w:rPr>
                <w:rFonts w:ascii="Times New Roman" w:eastAsia="Times New Roman" w:hAnsi="Times New Roman"/>
                <w:b w:val="0"/>
                <w:bCs/>
                <w:sz w:val="20"/>
              </w:rPr>
            </w:pPr>
            <w:r w:rsidRPr="00365321">
              <w:rPr>
                <w:rFonts w:ascii="Times New Roman" w:eastAsia="Times New Roman" w:hAnsi="Times New Roman"/>
                <w:b w:val="0"/>
                <w:bCs/>
                <w:sz w:val="20"/>
              </w:rPr>
              <w:t>0</w:t>
            </w:r>
          </w:p>
          <w:p w14:paraId="17705E63" w14:textId="77777777" w:rsidR="00C65C3D" w:rsidRPr="00365321" w:rsidRDefault="00C65C3D" w:rsidP="00C65C3D">
            <w:pPr>
              <w:pStyle w:val="261"/>
              <w:suppressAutoHyphens/>
              <w:snapToGrid w:val="0"/>
              <w:spacing w:line="240" w:lineRule="auto"/>
              <w:jc w:val="center"/>
              <w:rPr>
                <w:rFonts w:ascii="Times New Roman" w:eastAsia="Times New Roman" w:hAnsi="Times New Roman"/>
                <w:b w:val="0"/>
                <w:bCs/>
                <w:sz w:val="20"/>
              </w:rPr>
            </w:pPr>
            <w:r w:rsidRPr="00365321">
              <w:rPr>
                <w:sz w:val="20"/>
                <w:szCs w:val="20"/>
              </w:rPr>
              <w:t>8</w:t>
            </w:r>
          </w:p>
        </w:tc>
        <w:tc>
          <w:tcPr>
            <w:tcW w:w="720" w:type="dxa"/>
          </w:tcPr>
          <w:p w14:paraId="4CE1A7DF" w14:textId="77777777" w:rsidR="00C65C3D" w:rsidRPr="00365321" w:rsidRDefault="00C65C3D" w:rsidP="00C65C3D">
            <w:pPr>
              <w:tabs>
                <w:tab w:val="left" w:pos="900"/>
              </w:tabs>
              <w:spacing w:before="0" w:beforeAutospacing="0" w:after="0" w:afterAutospacing="0"/>
              <w:jc w:val="center"/>
              <w:rPr>
                <w:sz w:val="20"/>
                <w:szCs w:val="20"/>
              </w:rPr>
            </w:pPr>
          </w:p>
        </w:tc>
        <w:tc>
          <w:tcPr>
            <w:tcW w:w="933" w:type="dxa"/>
          </w:tcPr>
          <w:p w14:paraId="07F200CA" w14:textId="77777777" w:rsidR="00C65C3D" w:rsidRPr="00365321" w:rsidRDefault="00C65C3D" w:rsidP="00C65C3D">
            <w:pPr>
              <w:pStyle w:val="261"/>
              <w:suppressAutoHyphens/>
              <w:snapToGrid w:val="0"/>
              <w:spacing w:line="240" w:lineRule="auto"/>
              <w:jc w:val="center"/>
              <w:rPr>
                <w:rFonts w:ascii="Times New Roman" w:eastAsia="Times New Roman" w:hAnsi="Times New Roman"/>
                <w:b w:val="0"/>
                <w:bCs/>
                <w:sz w:val="20"/>
              </w:rPr>
            </w:pPr>
            <w:r w:rsidRPr="00365321">
              <w:rPr>
                <w:rFonts w:ascii="Times New Roman" w:eastAsia="Times New Roman" w:hAnsi="Times New Roman"/>
                <w:b w:val="0"/>
                <w:bCs/>
                <w:sz w:val="20"/>
              </w:rPr>
              <w:t>0</w:t>
            </w:r>
          </w:p>
          <w:p w14:paraId="6A14F2A3" w14:textId="77777777" w:rsidR="00C65C3D" w:rsidRPr="00365321" w:rsidRDefault="00C65C3D" w:rsidP="00C65C3D">
            <w:pPr>
              <w:tabs>
                <w:tab w:val="left" w:pos="900"/>
              </w:tabs>
              <w:spacing w:before="0" w:beforeAutospacing="0" w:after="0" w:afterAutospacing="0"/>
              <w:jc w:val="center"/>
              <w:rPr>
                <w:sz w:val="20"/>
                <w:szCs w:val="20"/>
              </w:rPr>
            </w:pPr>
            <w:r w:rsidRPr="00365321">
              <w:rPr>
                <w:sz w:val="20"/>
                <w:szCs w:val="20"/>
              </w:rPr>
              <w:t>8</w:t>
            </w:r>
          </w:p>
        </w:tc>
        <w:tc>
          <w:tcPr>
            <w:tcW w:w="864" w:type="dxa"/>
          </w:tcPr>
          <w:p w14:paraId="40AD4C54" w14:textId="77777777" w:rsidR="00C65C3D" w:rsidRPr="00365321" w:rsidRDefault="00C65C3D" w:rsidP="00C65C3D">
            <w:pPr>
              <w:pStyle w:val="261"/>
              <w:suppressAutoHyphens/>
              <w:snapToGrid w:val="0"/>
              <w:spacing w:line="240" w:lineRule="auto"/>
              <w:jc w:val="center"/>
              <w:rPr>
                <w:rFonts w:ascii="Times New Roman" w:eastAsia="Times New Roman" w:hAnsi="Times New Roman"/>
                <w:b w:val="0"/>
                <w:bCs/>
                <w:sz w:val="20"/>
              </w:rPr>
            </w:pPr>
          </w:p>
          <w:p w14:paraId="535608AF" w14:textId="77777777" w:rsidR="00C65C3D" w:rsidRPr="00365321" w:rsidRDefault="00C65C3D" w:rsidP="00C65C3D">
            <w:pPr>
              <w:pStyle w:val="261"/>
              <w:suppressAutoHyphens/>
              <w:snapToGrid w:val="0"/>
              <w:spacing w:line="240" w:lineRule="auto"/>
              <w:rPr>
                <w:rFonts w:ascii="Times New Roman" w:eastAsia="Times New Roman" w:hAnsi="Times New Roman"/>
                <w:b w:val="0"/>
                <w:bCs/>
                <w:sz w:val="20"/>
              </w:rPr>
            </w:pPr>
          </w:p>
        </w:tc>
        <w:tc>
          <w:tcPr>
            <w:tcW w:w="903" w:type="dxa"/>
          </w:tcPr>
          <w:p w14:paraId="2697F712" w14:textId="77777777" w:rsidR="00C65C3D" w:rsidRPr="00365321" w:rsidRDefault="00C65C3D" w:rsidP="00C65C3D">
            <w:pPr>
              <w:pStyle w:val="261"/>
              <w:suppressAutoHyphens/>
              <w:snapToGrid w:val="0"/>
              <w:spacing w:line="240" w:lineRule="auto"/>
              <w:jc w:val="center"/>
              <w:rPr>
                <w:rFonts w:ascii="Times New Roman" w:eastAsia="Times New Roman" w:hAnsi="Times New Roman"/>
                <w:b w:val="0"/>
                <w:bCs/>
                <w:sz w:val="20"/>
              </w:rPr>
            </w:pPr>
            <w:r w:rsidRPr="00365321">
              <w:rPr>
                <w:rFonts w:ascii="Times New Roman" w:eastAsia="Times New Roman" w:hAnsi="Times New Roman"/>
                <w:b w:val="0"/>
                <w:bCs/>
                <w:sz w:val="20"/>
              </w:rPr>
              <w:t>0</w:t>
            </w:r>
          </w:p>
          <w:p w14:paraId="2EEE2AAF" w14:textId="77777777" w:rsidR="00C65C3D" w:rsidRPr="00365321" w:rsidRDefault="00C65C3D" w:rsidP="00C65C3D">
            <w:pPr>
              <w:pStyle w:val="261"/>
              <w:suppressAutoHyphens/>
              <w:snapToGrid w:val="0"/>
              <w:spacing w:line="240" w:lineRule="auto"/>
              <w:jc w:val="center"/>
              <w:rPr>
                <w:rFonts w:ascii="Times New Roman" w:eastAsia="Times New Roman" w:hAnsi="Times New Roman"/>
                <w:b w:val="0"/>
                <w:bCs/>
                <w:sz w:val="20"/>
              </w:rPr>
            </w:pPr>
            <w:r w:rsidRPr="00365321">
              <w:rPr>
                <w:rFonts w:ascii="Times New Roman" w:eastAsia="Times New Roman" w:hAnsi="Times New Roman"/>
                <w:b w:val="0"/>
                <w:bCs/>
                <w:sz w:val="20"/>
              </w:rPr>
              <w:t>4</w:t>
            </w:r>
          </w:p>
        </w:tc>
      </w:tr>
      <w:tr w:rsidR="00C65C3D" w:rsidRPr="00365321" w14:paraId="76C7EAAF" w14:textId="77777777" w:rsidTr="00C65C3D">
        <w:tc>
          <w:tcPr>
            <w:tcW w:w="720" w:type="dxa"/>
          </w:tcPr>
          <w:p w14:paraId="44A3C8E9" w14:textId="77777777" w:rsidR="00C65C3D" w:rsidRPr="00365321" w:rsidRDefault="00C65C3D" w:rsidP="00C65C3D">
            <w:pPr>
              <w:suppressAutoHyphens/>
              <w:snapToGrid w:val="0"/>
              <w:spacing w:before="0" w:beforeAutospacing="0" w:after="0" w:afterAutospacing="0"/>
              <w:rPr>
                <w:sz w:val="20"/>
                <w:szCs w:val="20"/>
              </w:rPr>
            </w:pPr>
            <w:r w:rsidRPr="00365321">
              <w:rPr>
                <w:sz w:val="20"/>
                <w:szCs w:val="20"/>
              </w:rPr>
              <w:t>1.2.2</w:t>
            </w:r>
          </w:p>
        </w:tc>
        <w:tc>
          <w:tcPr>
            <w:tcW w:w="4537" w:type="dxa"/>
          </w:tcPr>
          <w:p w14:paraId="5A5F6AD6" w14:textId="77777777" w:rsidR="00C65C3D" w:rsidRPr="00365321" w:rsidRDefault="00C65C3D" w:rsidP="00C65C3D">
            <w:pPr>
              <w:suppressAutoHyphens/>
              <w:snapToGrid w:val="0"/>
              <w:spacing w:before="0" w:beforeAutospacing="0" w:after="0" w:afterAutospacing="0"/>
              <w:rPr>
                <w:sz w:val="20"/>
                <w:szCs w:val="20"/>
              </w:rPr>
            </w:pPr>
            <w:r w:rsidRPr="00365321">
              <w:rPr>
                <w:sz w:val="20"/>
                <w:szCs w:val="20"/>
              </w:rPr>
              <w:t>занятия семинарского типа : лабораторные работы  (лабораторные практикумы)</w:t>
            </w:r>
          </w:p>
        </w:tc>
        <w:tc>
          <w:tcPr>
            <w:tcW w:w="720" w:type="dxa"/>
          </w:tcPr>
          <w:p w14:paraId="19927C92" w14:textId="77777777" w:rsidR="00C65C3D" w:rsidRPr="00365321" w:rsidRDefault="00C65C3D" w:rsidP="00C65C3D">
            <w:pPr>
              <w:suppressAutoHyphens/>
              <w:snapToGrid w:val="0"/>
              <w:spacing w:before="0" w:beforeAutospacing="0" w:after="0" w:afterAutospacing="0"/>
              <w:jc w:val="center"/>
              <w:rPr>
                <w:sz w:val="20"/>
                <w:szCs w:val="20"/>
              </w:rPr>
            </w:pPr>
            <w:r w:rsidRPr="00365321">
              <w:rPr>
                <w:sz w:val="20"/>
                <w:szCs w:val="20"/>
              </w:rPr>
              <w:t>-</w:t>
            </w:r>
          </w:p>
        </w:tc>
        <w:tc>
          <w:tcPr>
            <w:tcW w:w="900" w:type="dxa"/>
          </w:tcPr>
          <w:p w14:paraId="23C1A4F0" w14:textId="77777777" w:rsidR="00C65C3D" w:rsidRPr="00365321" w:rsidRDefault="00C65C3D" w:rsidP="00C65C3D">
            <w:pPr>
              <w:pStyle w:val="afffd"/>
              <w:suppressAutoHyphens/>
              <w:snapToGrid w:val="0"/>
              <w:jc w:val="center"/>
              <w:rPr>
                <w:sz w:val="20"/>
                <w:szCs w:val="20"/>
              </w:rPr>
            </w:pPr>
          </w:p>
        </w:tc>
        <w:tc>
          <w:tcPr>
            <w:tcW w:w="720" w:type="dxa"/>
          </w:tcPr>
          <w:p w14:paraId="56E151FE" w14:textId="77777777" w:rsidR="00C65C3D" w:rsidRPr="00365321" w:rsidRDefault="00C65C3D" w:rsidP="00C65C3D">
            <w:pPr>
              <w:suppressAutoHyphens/>
              <w:snapToGrid w:val="0"/>
              <w:spacing w:before="0" w:beforeAutospacing="0" w:after="0" w:afterAutospacing="0"/>
              <w:jc w:val="center"/>
              <w:rPr>
                <w:sz w:val="20"/>
                <w:szCs w:val="20"/>
              </w:rPr>
            </w:pPr>
            <w:r w:rsidRPr="00365321">
              <w:rPr>
                <w:sz w:val="20"/>
                <w:szCs w:val="20"/>
              </w:rPr>
              <w:t>-</w:t>
            </w:r>
          </w:p>
        </w:tc>
        <w:tc>
          <w:tcPr>
            <w:tcW w:w="933" w:type="dxa"/>
          </w:tcPr>
          <w:p w14:paraId="1D137011" w14:textId="77777777" w:rsidR="00C65C3D" w:rsidRPr="00365321" w:rsidRDefault="00C65C3D" w:rsidP="00C65C3D">
            <w:pPr>
              <w:tabs>
                <w:tab w:val="left" w:pos="900"/>
              </w:tabs>
              <w:spacing w:before="0" w:beforeAutospacing="0" w:after="0" w:afterAutospacing="0"/>
              <w:jc w:val="center"/>
              <w:rPr>
                <w:b/>
                <w:sz w:val="20"/>
                <w:szCs w:val="20"/>
              </w:rPr>
            </w:pPr>
          </w:p>
        </w:tc>
        <w:tc>
          <w:tcPr>
            <w:tcW w:w="864" w:type="dxa"/>
          </w:tcPr>
          <w:p w14:paraId="0DBEFA25" w14:textId="77777777" w:rsidR="00C65C3D" w:rsidRPr="00365321" w:rsidRDefault="00C65C3D" w:rsidP="00C65C3D">
            <w:pPr>
              <w:pStyle w:val="afffd"/>
              <w:suppressAutoHyphens/>
              <w:snapToGrid w:val="0"/>
              <w:jc w:val="center"/>
              <w:rPr>
                <w:sz w:val="20"/>
                <w:szCs w:val="20"/>
              </w:rPr>
            </w:pPr>
            <w:r w:rsidRPr="00365321">
              <w:rPr>
                <w:sz w:val="20"/>
                <w:szCs w:val="20"/>
              </w:rPr>
              <w:t>-</w:t>
            </w:r>
          </w:p>
        </w:tc>
        <w:tc>
          <w:tcPr>
            <w:tcW w:w="903" w:type="dxa"/>
          </w:tcPr>
          <w:p w14:paraId="728F193B" w14:textId="77777777" w:rsidR="00C65C3D" w:rsidRPr="00365321" w:rsidRDefault="00C65C3D" w:rsidP="00C65C3D">
            <w:pPr>
              <w:pStyle w:val="afffd"/>
              <w:suppressAutoHyphens/>
              <w:snapToGrid w:val="0"/>
              <w:jc w:val="center"/>
              <w:rPr>
                <w:sz w:val="20"/>
                <w:szCs w:val="20"/>
              </w:rPr>
            </w:pPr>
          </w:p>
        </w:tc>
      </w:tr>
      <w:tr w:rsidR="00C65C3D" w:rsidRPr="00365321" w14:paraId="407B4184" w14:textId="77777777" w:rsidTr="00C65C3D">
        <w:tc>
          <w:tcPr>
            <w:tcW w:w="720" w:type="dxa"/>
          </w:tcPr>
          <w:p w14:paraId="6E833E52" w14:textId="77777777" w:rsidR="00C65C3D" w:rsidRPr="00365321" w:rsidRDefault="00C65C3D" w:rsidP="00C65C3D">
            <w:pPr>
              <w:suppressAutoHyphens/>
              <w:snapToGrid w:val="0"/>
              <w:spacing w:before="0" w:beforeAutospacing="0" w:after="0" w:afterAutospacing="0"/>
              <w:rPr>
                <w:sz w:val="20"/>
                <w:szCs w:val="20"/>
              </w:rPr>
            </w:pPr>
            <w:r w:rsidRPr="00365321">
              <w:rPr>
                <w:sz w:val="20"/>
                <w:szCs w:val="20"/>
              </w:rPr>
              <w:t>1.2.3</w:t>
            </w:r>
          </w:p>
        </w:tc>
        <w:tc>
          <w:tcPr>
            <w:tcW w:w="4537" w:type="dxa"/>
          </w:tcPr>
          <w:p w14:paraId="3BFACEA5" w14:textId="77777777" w:rsidR="00C65C3D" w:rsidRPr="00365321" w:rsidRDefault="00C65C3D" w:rsidP="00C65C3D">
            <w:pPr>
              <w:suppressAutoHyphens/>
              <w:snapToGrid w:val="0"/>
              <w:spacing w:before="0" w:beforeAutospacing="0" w:after="0" w:afterAutospacing="0"/>
              <w:rPr>
                <w:sz w:val="20"/>
                <w:szCs w:val="20"/>
              </w:rPr>
            </w:pPr>
            <w:r w:rsidRPr="00365321">
              <w:rPr>
                <w:sz w:val="20"/>
                <w:szCs w:val="20"/>
              </w:rPr>
              <w:t xml:space="preserve">курсовое проектирование (выполнение курсовой работы) </w:t>
            </w:r>
          </w:p>
        </w:tc>
        <w:tc>
          <w:tcPr>
            <w:tcW w:w="720" w:type="dxa"/>
          </w:tcPr>
          <w:p w14:paraId="1FD6575A" w14:textId="77777777" w:rsidR="00C65C3D" w:rsidRPr="00365321" w:rsidRDefault="00C65C3D" w:rsidP="00C65C3D">
            <w:pPr>
              <w:suppressAutoHyphens/>
              <w:snapToGrid w:val="0"/>
              <w:spacing w:before="0" w:beforeAutospacing="0" w:after="0" w:afterAutospacing="0"/>
              <w:jc w:val="center"/>
              <w:rPr>
                <w:sz w:val="20"/>
                <w:szCs w:val="20"/>
              </w:rPr>
            </w:pPr>
            <w:r w:rsidRPr="00365321">
              <w:rPr>
                <w:sz w:val="20"/>
                <w:szCs w:val="20"/>
              </w:rPr>
              <w:t>-</w:t>
            </w:r>
          </w:p>
          <w:p w14:paraId="7CE1CF24" w14:textId="77777777" w:rsidR="00C65C3D" w:rsidRPr="00365321" w:rsidRDefault="00C65C3D" w:rsidP="00C65C3D">
            <w:pPr>
              <w:pStyle w:val="afffd"/>
              <w:suppressAutoHyphens/>
              <w:snapToGrid w:val="0"/>
              <w:jc w:val="center"/>
              <w:rPr>
                <w:sz w:val="20"/>
                <w:szCs w:val="20"/>
              </w:rPr>
            </w:pPr>
          </w:p>
        </w:tc>
        <w:tc>
          <w:tcPr>
            <w:tcW w:w="900" w:type="dxa"/>
          </w:tcPr>
          <w:p w14:paraId="7DD481CC" w14:textId="77777777" w:rsidR="00C65C3D" w:rsidRPr="00365321" w:rsidRDefault="00C65C3D" w:rsidP="00C65C3D">
            <w:pPr>
              <w:suppressAutoHyphens/>
              <w:snapToGrid w:val="0"/>
              <w:spacing w:before="0" w:beforeAutospacing="0" w:after="0" w:afterAutospacing="0"/>
              <w:jc w:val="center"/>
              <w:rPr>
                <w:sz w:val="20"/>
                <w:szCs w:val="20"/>
              </w:rPr>
            </w:pPr>
          </w:p>
        </w:tc>
        <w:tc>
          <w:tcPr>
            <w:tcW w:w="720" w:type="dxa"/>
          </w:tcPr>
          <w:p w14:paraId="5C847AB3" w14:textId="77777777" w:rsidR="00C65C3D" w:rsidRPr="00365321" w:rsidRDefault="00C65C3D" w:rsidP="00C65C3D">
            <w:pPr>
              <w:suppressAutoHyphens/>
              <w:snapToGrid w:val="0"/>
              <w:spacing w:before="0" w:beforeAutospacing="0" w:after="0" w:afterAutospacing="0"/>
              <w:jc w:val="center"/>
              <w:rPr>
                <w:sz w:val="20"/>
                <w:szCs w:val="20"/>
              </w:rPr>
            </w:pPr>
            <w:r w:rsidRPr="00365321">
              <w:rPr>
                <w:sz w:val="20"/>
                <w:szCs w:val="20"/>
              </w:rPr>
              <w:t>-</w:t>
            </w:r>
          </w:p>
          <w:p w14:paraId="61640E26" w14:textId="77777777" w:rsidR="00C65C3D" w:rsidRPr="00365321" w:rsidRDefault="00C65C3D" w:rsidP="00C65C3D">
            <w:pPr>
              <w:pStyle w:val="afffd"/>
              <w:suppressAutoHyphens/>
              <w:snapToGrid w:val="0"/>
              <w:jc w:val="center"/>
              <w:rPr>
                <w:sz w:val="20"/>
                <w:szCs w:val="20"/>
              </w:rPr>
            </w:pPr>
          </w:p>
        </w:tc>
        <w:tc>
          <w:tcPr>
            <w:tcW w:w="933" w:type="dxa"/>
          </w:tcPr>
          <w:p w14:paraId="567FC1F0" w14:textId="77777777" w:rsidR="00C65C3D" w:rsidRPr="00365321" w:rsidRDefault="00C65C3D" w:rsidP="00C65C3D">
            <w:pPr>
              <w:tabs>
                <w:tab w:val="left" w:pos="900"/>
              </w:tabs>
              <w:spacing w:before="0" w:beforeAutospacing="0" w:after="0" w:afterAutospacing="0"/>
              <w:jc w:val="center"/>
              <w:rPr>
                <w:b/>
                <w:sz w:val="20"/>
                <w:szCs w:val="20"/>
              </w:rPr>
            </w:pPr>
          </w:p>
        </w:tc>
        <w:tc>
          <w:tcPr>
            <w:tcW w:w="864" w:type="dxa"/>
          </w:tcPr>
          <w:p w14:paraId="7E3FF0DF" w14:textId="77777777" w:rsidR="00C65C3D" w:rsidRPr="00365321" w:rsidRDefault="00C65C3D" w:rsidP="00C65C3D">
            <w:pPr>
              <w:suppressAutoHyphens/>
              <w:snapToGrid w:val="0"/>
              <w:spacing w:before="0" w:beforeAutospacing="0" w:after="0" w:afterAutospacing="0"/>
              <w:jc w:val="center"/>
              <w:rPr>
                <w:sz w:val="20"/>
                <w:szCs w:val="20"/>
              </w:rPr>
            </w:pPr>
            <w:r w:rsidRPr="00365321">
              <w:rPr>
                <w:sz w:val="20"/>
                <w:szCs w:val="20"/>
              </w:rPr>
              <w:t>-</w:t>
            </w:r>
          </w:p>
          <w:p w14:paraId="76088F4C" w14:textId="77777777" w:rsidR="00C65C3D" w:rsidRPr="00365321" w:rsidRDefault="00C65C3D" w:rsidP="00C65C3D">
            <w:pPr>
              <w:suppressAutoHyphens/>
              <w:snapToGrid w:val="0"/>
              <w:spacing w:before="0" w:beforeAutospacing="0" w:after="0" w:afterAutospacing="0"/>
              <w:jc w:val="center"/>
              <w:rPr>
                <w:sz w:val="20"/>
                <w:szCs w:val="20"/>
              </w:rPr>
            </w:pPr>
          </w:p>
        </w:tc>
        <w:tc>
          <w:tcPr>
            <w:tcW w:w="903" w:type="dxa"/>
          </w:tcPr>
          <w:p w14:paraId="416E5337" w14:textId="77777777" w:rsidR="00C65C3D" w:rsidRPr="00365321" w:rsidRDefault="00C65C3D" w:rsidP="00C65C3D">
            <w:pPr>
              <w:suppressAutoHyphens/>
              <w:snapToGrid w:val="0"/>
              <w:spacing w:before="0" w:beforeAutospacing="0" w:after="0" w:afterAutospacing="0"/>
              <w:jc w:val="center"/>
              <w:rPr>
                <w:sz w:val="20"/>
                <w:szCs w:val="20"/>
              </w:rPr>
            </w:pPr>
          </w:p>
        </w:tc>
      </w:tr>
      <w:tr w:rsidR="00C65C3D" w:rsidRPr="00365321" w14:paraId="7BA849B2" w14:textId="77777777" w:rsidTr="00C65C3D">
        <w:tc>
          <w:tcPr>
            <w:tcW w:w="720" w:type="dxa"/>
          </w:tcPr>
          <w:p w14:paraId="538D4B4E" w14:textId="77777777" w:rsidR="00C65C3D" w:rsidRPr="00365321" w:rsidRDefault="00C65C3D" w:rsidP="00C65C3D">
            <w:pPr>
              <w:suppressAutoHyphens/>
              <w:snapToGrid w:val="0"/>
              <w:spacing w:before="0" w:beforeAutospacing="0" w:after="0" w:afterAutospacing="0"/>
              <w:rPr>
                <w:sz w:val="20"/>
                <w:szCs w:val="20"/>
              </w:rPr>
            </w:pPr>
            <w:r w:rsidRPr="00365321">
              <w:rPr>
                <w:sz w:val="20"/>
                <w:szCs w:val="20"/>
              </w:rPr>
              <w:t>1.3</w:t>
            </w:r>
          </w:p>
        </w:tc>
        <w:tc>
          <w:tcPr>
            <w:tcW w:w="4537" w:type="dxa"/>
          </w:tcPr>
          <w:p w14:paraId="6E8ECDD1" w14:textId="77777777" w:rsidR="00C65C3D" w:rsidRPr="00365321" w:rsidRDefault="00C65C3D" w:rsidP="00C65C3D">
            <w:pPr>
              <w:suppressAutoHyphens/>
              <w:snapToGrid w:val="0"/>
              <w:spacing w:before="0" w:beforeAutospacing="0" w:after="0" w:afterAutospacing="0"/>
              <w:rPr>
                <w:sz w:val="20"/>
                <w:szCs w:val="20"/>
              </w:rPr>
            </w:pPr>
            <w:r w:rsidRPr="00365321">
              <w:rPr>
                <w:sz w:val="20"/>
                <w:szCs w:val="20"/>
              </w:rPr>
              <w:t>контроль промежуточной аттестации и оценивание ее результатов, в том числе:</w:t>
            </w:r>
          </w:p>
        </w:tc>
        <w:tc>
          <w:tcPr>
            <w:tcW w:w="720" w:type="dxa"/>
          </w:tcPr>
          <w:p w14:paraId="777ACD00" w14:textId="77777777" w:rsidR="00C65C3D" w:rsidRPr="00365321" w:rsidRDefault="00C65C3D" w:rsidP="00C65C3D">
            <w:pPr>
              <w:pStyle w:val="afffd"/>
              <w:suppressAutoHyphens/>
              <w:snapToGrid w:val="0"/>
              <w:jc w:val="center"/>
              <w:rPr>
                <w:sz w:val="20"/>
                <w:szCs w:val="20"/>
              </w:rPr>
            </w:pPr>
            <w:r w:rsidRPr="00365321">
              <w:rPr>
                <w:sz w:val="20"/>
                <w:szCs w:val="20"/>
              </w:rPr>
              <w:t>2,2</w:t>
            </w:r>
          </w:p>
        </w:tc>
        <w:tc>
          <w:tcPr>
            <w:tcW w:w="900" w:type="dxa"/>
          </w:tcPr>
          <w:p w14:paraId="3D175F6D" w14:textId="77777777" w:rsidR="00C65C3D" w:rsidRPr="00365321" w:rsidRDefault="00C65C3D" w:rsidP="00C65C3D">
            <w:pPr>
              <w:suppressAutoHyphens/>
              <w:snapToGrid w:val="0"/>
              <w:spacing w:before="0" w:beforeAutospacing="0" w:after="0" w:afterAutospacing="0"/>
              <w:jc w:val="center"/>
              <w:rPr>
                <w:sz w:val="20"/>
                <w:szCs w:val="20"/>
              </w:rPr>
            </w:pPr>
          </w:p>
        </w:tc>
        <w:tc>
          <w:tcPr>
            <w:tcW w:w="720" w:type="dxa"/>
          </w:tcPr>
          <w:p w14:paraId="44B4BE20" w14:textId="77777777" w:rsidR="00C65C3D" w:rsidRPr="00365321" w:rsidRDefault="00C65C3D" w:rsidP="00C65C3D">
            <w:pPr>
              <w:tabs>
                <w:tab w:val="left" w:pos="900"/>
              </w:tabs>
              <w:spacing w:before="0" w:beforeAutospacing="0" w:after="0" w:afterAutospacing="0"/>
              <w:jc w:val="center"/>
              <w:rPr>
                <w:sz w:val="20"/>
                <w:szCs w:val="20"/>
              </w:rPr>
            </w:pPr>
            <w:r w:rsidRPr="00365321">
              <w:rPr>
                <w:sz w:val="20"/>
                <w:szCs w:val="20"/>
              </w:rPr>
              <w:t>2,2</w:t>
            </w:r>
          </w:p>
        </w:tc>
        <w:tc>
          <w:tcPr>
            <w:tcW w:w="933" w:type="dxa"/>
          </w:tcPr>
          <w:p w14:paraId="64EEB02F" w14:textId="77777777" w:rsidR="00C65C3D" w:rsidRPr="00365321" w:rsidRDefault="00C65C3D" w:rsidP="00C65C3D">
            <w:pPr>
              <w:tabs>
                <w:tab w:val="left" w:pos="900"/>
              </w:tabs>
              <w:spacing w:before="0" w:beforeAutospacing="0" w:after="0" w:afterAutospacing="0"/>
              <w:jc w:val="center"/>
              <w:rPr>
                <w:b/>
                <w:sz w:val="20"/>
                <w:szCs w:val="20"/>
              </w:rPr>
            </w:pPr>
          </w:p>
        </w:tc>
        <w:tc>
          <w:tcPr>
            <w:tcW w:w="864" w:type="dxa"/>
          </w:tcPr>
          <w:p w14:paraId="33E9DDC1" w14:textId="77777777" w:rsidR="00C65C3D" w:rsidRPr="00365321" w:rsidRDefault="00C65C3D" w:rsidP="00C65C3D">
            <w:pPr>
              <w:suppressAutoHyphens/>
              <w:snapToGrid w:val="0"/>
              <w:spacing w:before="0" w:beforeAutospacing="0" w:after="0" w:afterAutospacing="0"/>
              <w:jc w:val="center"/>
              <w:rPr>
                <w:sz w:val="20"/>
                <w:szCs w:val="20"/>
              </w:rPr>
            </w:pPr>
            <w:r w:rsidRPr="00365321">
              <w:rPr>
                <w:sz w:val="20"/>
                <w:szCs w:val="20"/>
              </w:rPr>
              <w:t>2,2</w:t>
            </w:r>
          </w:p>
        </w:tc>
        <w:tc>
          <w:tcPr>
            <w:tcW w:w="903" w:type="dxa"/>
          </w:tcPr>
          <w:p w14:paraId="2DED176C" w14:textId="77777777" w:rsidR="00C65C3D" w:rsidRPr="00365321" w:rsidRDefault="00C65C3D" w:rsidP="00C65C3D">
            <w:pPr>
              <w:suppressAutoHyphens/>
              <w:snapToGrid w:val="0"/>
              <w:spacing w:before="0" w:beforeAutospacing="0" w:after="0" w:afterAutospacing="0"/>
              <w:jc w:val="center"/>
              <w:rPr>
                <w:sz w:val="20"/>
                <w:szCs w:val="20"/>
              </w:rPr>
            </w:pPr>
          </w:p>
        </w:tc>
      </w:tr>
      <w:tr w:rsidR="00C65C3D" w:rsidRPr="00365321" w14:paraId="3B5BE8BC" w14:textId="77777777" w:rsidTr="00C65C3D">
        <w:tc>
          <w:tcPr>
            <w:tcW w:w="720" w:type="dxa"/>
          </w:tcPr>
          <w:p w14:paraId="02202C1A" w14:textId="77777777" w:rsidR="00C65C3D" w:rsidRPr="00365321" w:rsidRDefault="00C65C3D" w:rsidP="00C65C3D">
            <w:pPr>
              <w:suppressAutoHyphens/>
              <w:snapToGrid w:val="0"/>
              <w:spacing w:before="0" w:beforeAutospacing="0" w:after="0" w:afterAutospacing="0"/>
              <w:rPr>
                <w:sz w:val="20"/>
                <w:szCs w:val="20"/>
              </w:rPr>
            </w:pPr>
            <w:r w:rsidRPr="00365321">
              <w:rPr>
                <w:sz w:val="20"/>
                <w:szCs w:val="20"/>
              </w:rPr>
              <w:t>1.3.1</w:t>
            </w:r>
          </w:p>
        </w:tc>
        <w:tc>
          <w:tcPr>
            <w:tcW w:w="4537" w:type="dxa"/>
          </w:tcPr>
          <w:p w14:paraId="27488D6E" w14:textId="77777777" w:rsidR="00C65C3D" w:rsidRPr="00365321" w:rsidRDefault="00C65C3D" w:rsidP="00C65C3D">
            <w:pPr>
              <w:suppressAutoHyphens/>
              <w:snapToGrid w:val="0"/>
              <w:spacing w:before="0" w:beforeAutospacing="0" w:after="0" w:afterAutospacing="0"/>
              <w:rPr>
                <w:sz w:val="20"/>
                <w:szCs w:val="20"/>
              </w:rPr>
            </w:pPr>
            <w:r w:rsidRPr="00365321">
              <w:rPr>
                <w:sz w:val="20"/>
                <w:szCs w:val="20"/>
              </w:rPr>
              <w:t xml:space="preserve">консультации групповые </w:t>
            </w:r>
          </w:p>
        </w:tc>
        <w:tc>
          <w:tcPr>
            <w:tcW w:w="720" w:type="dxa"/>
            <w:vAlign w:val="center"/>
          </w:tcPr>
          <w:p w14:paraId="25668058" w14:textId="77777777" w:rsidR="00C65C3D" w:rsidRPr="00365321" w:rsidRDefault="00C65C3D" w:rsidP="00C65C3D">
            <w:pPr>
              <w:suppressAutoHyphens/>
              <w:snapToGrid w:val="0"/>
              <w:spacing w:before="0" w:beforeAutospacing="0" w:after="0" w:afterAutospacing="0"/>
              <w:jc w:val="center"/>
              <w:rPr>
                <w:sz w:val="20"/>
                <w:szCs w:val="20"/>
              </w:rPr>
            </w:pPr>
          </w:p>
        </w:tc>
        <w:tc>
          <w:tcPr>
            <w:tcW w:w="900" w:type="dxa"/>
          </w:tcPr>
          <w:p w14:paraId="6856701B" w14:textId="77777777" w:rsidR="00C65C3D" w:rsidRPr="00365321" w:rsidRDefault="00C65C3D" w:rsidP="00C65C3D">
            <w:pPr>
              <w:suppressAutoHyphens/>
              <w:snapToGrid w:val="0"/>
              <w:spacing w:before="0" w:beforeAutospacing="0" w:after="0" w:afterAutospacing="0"/>
              <w:jc w:val="center"/>
              <w:rPr>
                <w:sz w:val="20"/>
                <w:szCs w:val="20"/>
              </w:rPr>
            </w:pPr>
            <w:r w:rsidRPr="00365321">
              <w:rPr>
                <w:sz w:val="20"/>
                <w:szCs w:val="20"/>
              </w:rPr>
              <w:t>2</w:t>
            </w:r>
          </w:p>
        </w:tc>
        <w:tc>
          <w:tcPr>
            <w:tcW w:w="720" w:type="dxa"/>
            <w:vAlign w:val="center"/>
          </w:tcPr>
          <w:p w14:paraId="5717A83B" w14:textId="77777777" w:rsidR="00C65C3D" w:rsidRPr="00365321" w:rsidRDefault="00C65C3D" w:rsidP="00C65C3D">
            <w:pPr>
              <w:tabs>
                <w:tab w:val="left" w:pos="900"/>
              </w:tabs>
              <w:spacing w:before="0" w:beforeAutospacing="0" w:after="0" w:afterAutospacing="0"/>
              <w:jc w:val="center"/>
              <w:rPr>
                <w:b/>
                <w:sz w:val="20"/>
                <w:szCs w:val="20"/>
              </w:rPr>
            </w:pPr>
          </w:p>
        </w:tc>
        <w:tc>
          <w:tcPr>
            <w:tcW w:w="933" w:type="dxa"/>
          </w:tcPr>
          <w:p w14:paraId="419DB2E7" w14:textId="77777777" w:rsidR="00C65C3D" w:rsidRPr="00365321" w:rsidRDefault="00C65C3D" w:rsidP="00C65C3D">
            <w:pPr>
              <w:suppressAutoHyphens/>
              <w:snapToGrid w:val="0"/>
              <w:spacing w:before="0" w:beforeAutospacing="0" w:after="0" w:afterAutospacing="0"/>
              <w:jc w:val="center"/>
              <w:rPr>
                <w:sz w:val="20"/>
                <w:szCs w:val="20"/>
              </w:rPr>
            </w:pPr>
            <w:r w:rsidRPr="00365321">
              <w:rPr>
                <w:sz w:val="20"/>
                <w:szCs w:val="20"/>
              </w:rPr>
              <w:t>2</w:t>
            </w:r>
          </w:p>
        </w:tc>
        <w:tc>
          <w:tcPr>
            <w:tcW w:w="864" w:type="dxa"/>
          </w:tcPr>
          <w:p w14:paraId="59E52F18" w14:textId="77777777" w:rsidR="00C65C3D" w:rsidRPr="00365321" w:rsidRDefault="00C65C3D" w:rsidP="00C65C3D">
            <w:pPr>
              <w:suppressAutoHyphens/>
              <w:snapToGrid w:val="0"/>
              <w:spacing w:before="0" w:beforeAutospacing="0" w:after="0" w:afterAutospacing="0"/>
              <w:jc w:val="center"/>
              <w:rPr>
                <w:sz w:val="20"/>
                <w:szCs w:val="20"/>
              </w:rPr>
            </w:pPr>
          </w:p>
        </w:tc>
        <w:tc>
          <w:tcPr>
            <w:tcW w:w="903" w:type="dxa"/>
          </w:tcPr>
          <w:p w14:paraId="484C8A21" w14:textId="77777777" w:rsidR="00C65C3D" w:rsidRPr="00365321" w:rsidRDefault="00C65C3D" w:rsidP="00C65C3D">
            <w:pPr>
              <w:suppressAutoHyphens/>
              <w:snapToGrid w:val="0"/>
              <w:spacing w:before="0" w:beforeAutospacing="0" w:after="0" w:afterAutospacing="0"/>
              <w:jc w:val="center"/>
              <w:rPr>
                <w:sz w:val="20"/>
                <w:szCs w:val="20"/>
              </w:rPr>
            </w:pPr>
            <w:r w:rsidRPr="00365321">
              <w:rPr>
                <w:sz w:val="20"/>
                <w:szCs w:val="20"/>
              </w:rPr>
              <w:t>2</w:t>
            </w:r>
          </w:p>
        </w:tc>
      </w:tr>
      <w:tr w:rsidR="00C65C3D" w:rsidRPr="00365321" w14:paraId="03F104DE" w14:textId="77777777" w:rsidTr="00C65C3D">
        <w:tc>
          <w:tcPr>
            <w:tcW w:w="720" w:type="dxa"/>
          </w:tcPr>
          <w:p w14:paraId="4FFC387B" w14:textId="77777777" w:rsidR="00C65C3D" w:rsidRPr="00365321" w:rsidRDefault="00C65C3D" w:rsidP="00C65C3D">
            <w:pPr>
              <w:suppressAutoHyphens/>
              <w:snapToGrid w:val="0"/>
              <w:spacing w:before="0" w:beforeAutospacing="0" w:after="0" w:afterAutospacing="0"/>
              <w:rPr>
                <w:sz w:val="20"/>
                <w:szCs w:val="20"/>
              </w:rPr>
            </w:pPr>
            <w:r w:rsidRPr="00365321">
              <w:rPr>
                <w:sz w:val="20"/>
                <w:szCs w:val="20"/>
              </w:rPr>
              <w:t>1.3.2</w:t>
            </w:r>
          </w:p>
        </w:tc>
        <w:tc>
          <w:tcPr>
            <w:tcW w:w="4537" w:type="dxa"/>
          </w:tcPr>
          <w:p w14:paraId="1A0FABC4" w14:textId="77777777" w:rsidR="00C65C3D" w:rsidRPr="00365321" w:rsidRDefault="00C65C3D" w:rsidP="00C65C3D">
            <w:pPr>
              <w:suppressAutoHyphens/>
              <w:snapToGrid w:val="0"/>
              <w:spacing w:before="0" w:beforeAutospacing="0" w:after="0" w:afterAutospacing="0"/>
              <w:rPr>
                <w:sz w:val="20"/>
                <w:szCs w:val="20"/>
              </w:rPr>
            </w:pPr>
            <w:r w:rsidRPr="00365321">
              <w:rPr>
                <w:sz w:val="20"/>
                <w:szCs w:val="20"/>
              </w:rPr>
              <w:t xml:space="preserve">прохождение промежуточной аттестации </w:t>
            </w:r>
          </w:p>
        </w:tc>
        <w:tc>
          <w:tcPr>
            <w:tcW w:w="720" w:type="dxa"/>
            <w:vAlign w:val="center"/>
          </w:tcPr>
          <w:p w14:paraId="663D32F3" w14:textId="77777777" w:rsidR="00C65C3D" w:rsidRPr="00365321" w:rsidRDefault="00C65C3D" w:rsidP="00C65C3D">
            <w:pPr>
              <w:suppressAutoHyphens/>
              <w:snapToGrid w:val="0"/>
              <w:spacing w:before="0" w:beforeAutospacing="0" w:after="0" w:afterAutospacing="0"/>
              <w:jc w:val="center"/>
              <w:rPr>
                <w:sz w:val="20"/>
                <w:szCs w:val="20"/>
              </w:rPr>
            </w:pPr>
          </w:p>
        </w:tc>
        <w:tc>
          <w:tcPr>
            <w:tcW w:w="900" w:type="dxa"/>
          </w:tcPr>
          <w:p w14:paraId="54D88FAF" w14:textId="77777777" w:rsidR="00C65C3D" w:rsidRPr="00365321" w:rsidRDefault="00C65C3D" w:rsidP="00C65C3D">
            <w:pPr>
              <w:suppressAutoHyphens/>
              <w:snapToGrid w:val="0"/>
              <w:spacing w:before="0" w:beforeAutospacing="0" w:after="0" w:afterAutospacing="0"/>
              <w:jc w:val="center"/>
              <w:rPr>
                <w:sz w:val="20"/>
                <w:szCs w:val="20"/>
              </w:rPr>
            </w:pPr>
            <w:r w:rsidRPr="00365321">
              <w:rPr>
                <w:sz w:val="20"/>
                <w:szCs w:val="20"/>
              </w:rPr>
              <w:t>0,2</w:t>
            </w:r>
          </w:p>
        </w:tc>
        <w:tc>
          <w:tcPr>
            <w:tcW w:w="720" w:type="dxa"/>
            <w:vAlign w:val="center"/>
          </w:tcPr>
          <w:p w14:paraId="130D0CA3" w14:textId="77777777" w:rsidR="00C65C3D" w:rsidRPr="00365321" w:rsidRDefault="00C65C3D" w:rsidP="00C65C3D">
            <w:pPr>
              <w:tabs>
                <w:tab w:val="left" w:pos="900"/>
              </w:tabs>
              <w:spacing w:before="0" w:beforeAutospacing="0" w:after="0" w:afterAutospacing="0"/>
              <w:jc w:val="center"/>
              <w:rPr>
                <w:b/>
                <w:sz w:val="20"/>
                <w:szCs w:val="20"/>
              </w:rPr>
            </w:pPr>
          </w:p>
        </w:tc>
        <w:tc>
          <w:tcPr>
            <w:tcW w:w="933" w:type="dxa"/>
          </w:tcPr>
          <w:p w14:paraId="76AA7771" w14:textId="77777777" w:rsidR="00C65C3D" w:rsidRPr="00365321" w:rsidRDefault="00C65C3D" w:rsidP="00C65C3D">
            <w:pPr>
              <w:suppressAutoHyphens/>
              <w:snapToGrid w:val="0"/>
              <w:spacing w:before="0" w:beforeAutospacing="0" w:after="0" w:afterAutospacing="0"/>
              <w:jc w:val="center"/>
              <w:rPr>
                <w:sz w:val="20"/>
                <w:szCs w:val="20"/>
              </w:rPr>
            </w:pPr>
            <w:r w:rsidRPr="00365321">
              <w:rPr>
                <w:sz w:val="20"/>
                <w:szCs w:val="20"/>
              </w:rPr>
              <w:t>0,2</w:t>
            </w:r>
          </w:p>
        </w:tc>
        <w:tc>
          <w:tcPr>
            <w:tcW w:w="864" w:type="dxa"/>
          </w:tcPr>
          <w:p w14:paraId="04B52D08" w14:textId="77777777" w:rsidR="00C65C3D" w:rsidRPr="00365321" w:rsidRDefault="00C65C3D" w:rsidP="00C65C3D">
            <w:pPr>
              <w:suppressAutoHyphens/>
              <w:snapToGrid w:val="0"/>
              <w:spacing w:before="0" w:beforeAutospacing="0" w:after="0" w:afterAutospacing="0"/>
              <w:jc w:val="center"/>
              <w:rPr>
                <w:sz w:val="20"/>
                <w:szCs w:val="20"/>
              </w:rPr>
            </w:pPr>
          </w:p>
        </w:tc>
        <w:tc>
          <w:tcPr>
            <w:tcW w:w="903" w:type="dxa"/>
          </w:tcPr>
          <w:p w14:paraId="358D2C80" w14:textId="77777777" w:rsidR="00C65C3D" w:rsidRPr="00365321" w:rsidRDefault="00C65C3D" w:rsidP="00C65C3D">
            <w:pPr>
              <w:suppressAutoHyphens/>
              <w:snapToGrid w:val="0"/>
              <w:spacing w:before="0" w:beforeAutospacing="0" w:after="0" w:afterAutospacing="0"/>
              <w:jc w:val="center"/>
              <w:rPr>
                <w:sz w:val="20"/>
                <w:szCs w:val="20"/>
              </w:rPr>
            </w:pPr>
            <w:r w:rsidRPr="00365321">
              <w:rPr>
                <w:sz w:val="20"/>
                <w:szCs w:val="20"/>
              </w:rPr>
              <w:t>0,2</w:t>
            </w:r>
          </w:p>
        </w:tc>
      </w:tr>
      <w:tr w:rsidR="00C65C3D" w:rsidRPr="00365321" w14:paraId="0DA2613A" w14:textId="77777777" w:rsidTr="00C65C3D">
        <w:tc>
          <w:tcPr>
            <w:tcW w:w="720" w:type="dxa"/>
          </w:tcPr>
          <w:p w14:paraId="50546E5F" w14:textId="77777777" w:rsidR="00C65C3D" w:rsidRPr="00365321" w:rsidRDefault="00C65C3D" w:rsidP="00C65C3D">
            <w:pPr>
              <w:suppressAutoHyphens/>
              <w:snapToGrid w:val="0"/>
              <w:spacing w:before="0" w:beforeAutospacing="0" w:after="0" w:afterAutospacing="0"/>
              <w:rPr>
                <w:sz w:val="20"/>
                <w:szCs w:val="20"/>
              </w:rPr>
            </w:pPr>
            <w:r w:rsidRPr="00365321">
              <w:rPr>
                <w:b/>
                <w:sz w:val="20"/>
                <w:szCs w:val="20"/>
              </w:rPr>
              <w:t>2</w:t>
            </w:r>
          </w:p>
        </w:tc>
        <w:tc>
          <w:tcPr>
            <w:tcW w:w="4537" w:type="dxa"/>
          </w:tcPr>
          <w:p w14:paraId="521B156B" w14:textId="77777777" w:rsidR="00C65C3D" w:rsidRPr="00365321" w:rsidRDefault="00C65C3D" w:rsidP="00C65C3D">
            <w:pPr>
              <w:suppressAutoHyphens/>
              <w:snapToGrid w:val="0"/>
              <w:spacing w:before="0" w:beforeAutospacing="0" w:after="0" w:afterAutospacing="0"/>
              <w:rPr>
                <w:sz w:val="20"/>
                <w:szCs w:val="20"/>
              </w:rPr>
            </w:pPr>
            <w:r w:rsidRPr="00365321">
              <w:rPr>
                <w:b/>
                <w:sz w:val="20"/>
                <w:szCs w:val="20"/>
              </w:rPr>
              <w:t>Самостоятельная работа (всего)</w:t>
            </w:r>
          </w:p>
        </w:tc>
        <w:tc>
          <w:tcPr>
            <w:tcW w:w="720" w:type="dxa"/>
            <w:vAlign w:val="center"/>
          </w:tcPr>
          <w:p w14:paraId="74117AB7" w14:textId="77777777" w:rsidR="00C65C3D" w:rsidRPr="00365321" w:rsidRDefault="00C65C3D" w:rsidP="00C65C3D">
            <w:pPr>
              <w:suppressAutoHyphens/>
              <w:snapToGrid w:val="0"/>
              <w:spacing w:before="0" w:beforeAutospacing="0" w:after="0" w:afterAutospacing="0"/>
              <w:jc w:val="center"/>
              <w:rPr>
                <w:sz w:val="20"/>
                <w:szCs w:val="20"/>
              </w:rPr>
            </w:pPr>
            <w:r w:rsidRPr="00365321">
              <w:rPr>
                <w:b/>
                <w:sz w:val="20"/>
                <w:szCs w:val="20"/>
              </w:rPr>
              <w:t>78</w:t>
            </w:r>
          </w:p>
        </w:tc>
        <w:tc>
          <w:tcPr>
            <w:tcW w:w="900" w:type="dxa"/>
          </w:tcPr>
          <w:p w14:paraId="5D9DBE4F" w14:textId="77777777" w:rsidR="00C65C3D" w:rsidRPr="00365321" w:rsidRDefault="00C65C3D" w:rsidP="00C65C3D">
            <w:pPr>
              <w:suppressAutoHyphens/>
              <w:snapToGrid w:val="0"/>
              <w:spacing w:before="0" w:beforeAutospacing="0" w:after="0" w:afterAutospacing="0"/>
              <w:jc w:val="center"/>
              <w:rPr>
                <w:sz w:val="20"/>
                <w:szCs w:val="20"/>
              </w:rPr>
            </w:pPr>
          </w:p>
        </w:tc>
        <w:tc>
          <w:tcPr>
            <w:tcW w:w="720" w:type="dxa"/>
            <w:vAlign w:val="center"/>
          </w:tcPr>
          <w:p w14:paraId="079AB20C" w14:textId="77777777" w:rsidR="00C65C3D" w:rsidRPr="00365321" w:rsidRDefault="00C65C3D" w:rsidP="00C65C3D">
            <w:pPr>
              <w:tabs>
                <w:tab w:val="left" w:pos="900"/>
              </w:tabs>
              <w:spacing w:before="0" w:beforeAutospacing="0" w:after="0" w:afterAutospacing="0"/>
              <w:jc w:val="center"/>
              <w:rPr>
                <w:b/>
                <w:sz w:val="20"/>
                <w:szCs w:val="20"/>
              </w:rPr>
            </w:pPr>
            <w:r w:rsidRPr="00365321">
              <w:rPr>
                <w:b/>
                <w:sz w:val="20"/>
                <w:szCs w:val="20"/>
              </w:rPr>
              <w:t>78</w:t>
            </w:r>
          </w:p>
        </w:tc>
        <w:tc>
          <w:tcPr>
            <w:tcW w:w="933" w:type="dxa"/>
          </w:tcPr>
          <w:p w14:paraId="54AD2590" w14:textId="77777777" w:rsidR="00C65C3D" w:rsidRPr="00365321" w:rsidRDefault="00C65C3D" w:rsidP="00C65C3D">
            <w:pPr>
              <w:tabs>
                <w:tab w:val="left" w:pos="900"/>
              </w:tabs>
              <w:spacing w:before="0" w:beforeAutospacing="0" w:after="0" w:afterAutospacing="0"/>
              <w:jc w:val="center"/>
              <w:rPr>
                <w:b/>
                <w:sz w:val="20"/>
                <w:szCs w:val="20"/>
              </w:rPr>
            </w:pPr>
          </w:p>
        </w:tc>
        <w:tc>
          <w:tcPr>
            <w:tcW w:w="864" w:type="dxa"/>
          </w:tcPr>
          <w:p w14:paraId="1186EFCA" w14:textId="77777777" w:rsidR="00C65C3D" w:rsidRPr="00365321" w:rsidRDefault="00C65C3D" w:rsidP="00C65C3D">
            <w:pPr>
              <w:suppressAutoHyphens/>
              <w:snapToGrid w:val="0"/>
              <w:spacing w:before="0" w:beforeAutospacing="0" w:after="0" w:afterAutospacing="0"/>
              <w:jc w:val="center"/>
              <w:rPr>
                <w:sz w:val="20"/>
                <w:szCs w:val="20"/>
              </w:rPr>
            </w:pPr>
            <w:r w:rsidRPr="00365321">
              <w:rPr>
                <w:b/>
                <w:sz w:val="20"/>
                <w:szCs w:val="20"/>
              </w:rPr>
              <w:t>93</w:t>
            </w:r>
          </w:p>
        </w:tc>
        <w:tc>
          <w:tcPr>
            <w:tcW w:w="903" w:type="dxa"/>
          </w:tcPr>
          <w:p w14:paraId="00A9D022" w14:textId="77777777" w:rsidR="00C65C3D" w:rsidRPr="00365321" w:rsidRDefault="00C65C3D" w:rsidP="00C65C3D">
            <w:pPr>
              <w:suppressAutoHyphens/>
              <w:snapToGrid w:val="0"/>
              <w:spacing w:before="0" w:beforeAutospacing="0" w:after="0" w:afterAutospacing="0"/>
              <w:jc w:val="center"/>
              <w:rPr>
                <w:sz w:val="20"/>
                <w:szCs w:val="20"/>
              </w:rPr>
            </w:pPr>
          </w:p>
        </w:tc>
      </w:tr>
      <w:tr w:rsidR="00C65C3D" w:rsidRPr="00365321" w14:paraId="5F7B10F0" w14:textId="77777777" w:rsidTr="00C65C3D">
        <w:tc>
          <w:tcPr>
            <w:tcW w:w="720" w:type="dxa"/>
          </w:tcPr>
          <w:p w14:paraId="29789C61" w14:textId="77777777" w:rsidR="00C65C3D" w:rsidRPr="00365321" w:rsidRDefault="00C65C3D" w:rsidP="00C65C3D">
            <w:pPr>
              <w:tabs>
                <w:tab w:val="center" w:pos="4677"/>
                <w:tab w:val="right" w:pos="9355"/>
              </w:tabs>
              <w:suppressAutoHyphens/>
              <w:spacing w:before="0" w:beforeAutospacing="0" w:after="0" w:afterAutospacing="0"/>
              <w:rPr>
                <w:b/>
                <w:sz w:val="20"/>
                <w:szCs w:val="20"/>
              </w:rPr>
            </w:pPr>
            <w:r w:rsidRPr="00365321">
              <w:rPr>
                <w:sz w:val="20"/>
                <w:szCs w:val="20"/>
              </w:rPr>
              <w:t>2.1</w:t>
            </w:r>
          </w:p>
        </w:tc>
        <w:tc>
          <w:tcPr>
            <w:tcW w:w="4537" w:type="dxa"/>
          </w:tcPr>
          <w:p w14:paraId="1313FDF6" w14:textId="77777777" w:rsidR="00C65C3D" w:rsidRPr="00365321" w:rsidRDefault="00C65C3D" w:rsidP="00C65C3D">
            <w:pPr>
              <w:tabs>
                <w:tab w:val="center" w:pos="4677"/>
                <w:tab w:val="right" w:pos="9355"/>
              </w:tabs>
              <w:suppressAutoHyphens/>
              <w:spacing w:before="0" w:beforeAutospacing="0" w:after="0" w:afterAutospacing="0"/>
              <w:rPr>
                <w:sz w:val="20"/>
                <w:szCs w:val="20"/>
              </w:rPr>
            </w:pPr>
            <w:r w:rsidRPr="00365321">
              <w:rPr>
                <w:sz w:val="20"/>
                <w:szCs w:val="20"/>
              </w:rPr>
              <w:t xml:space="preserve">работа в электронной информационно-образовательной среде с образовательными ресурсами учебной библиотеки, компьютерными </w:t>
            </w:r>
            <w:r>
              <w:rPr>
                <w:sz w:val="20"/>
                <w:szCs w:val="20"/>
              </w:rPr>
              <w:t>средствами обучения для подготовки к текущему контролю успеваемости  и промежуточной аттестации</w:t>
            </w:r>
            <w:r w:rsidRPr="00365321">
              <w:rPr>
                <w:sz w:val="20"/>
                <w:szCs w:val="20"/>
              </w:rPr>
              <w:t>, к курсовому проектированию (выполнению курсовых работ)</w:t>
            </w:r>
          </w:p>
        </w:tc>
        <w:tc>
          <w:tcPr>
            <w:tcW w:w="720" w:type="dxa"/>
          </w:tcPr>
          <w:p w14:paraId="0102717E" w14:textId="77777777" w:rsidR="00C65C3D" w:rsidRPr="00365321" w:rsidRDefault="00C65C3D" w:rsidP="00C65C3D">
            <w:pPr>
              <w:tabs>
                <w:tab w:val="left" w:pos="900"/>
              </w:tabs>
              <w:spacing w:before="0" w:beforeAutospacing="0" w:after="0" w:afterAutospacing="0"/>
              <w:jc w:val="center"/>
              <w:rPr>
                <w:sz w:val="20"/>
                <w:szCs w:val="20"/>
              </w:rPr>
            </w:pPr>
          </w:p>
          <w:p w14:paraId="55C8A38F" w14:textId="77777777" w:rsidR="00C65C3D" w:rsidRPr="00365321" w:rsidRDefault="00C65C3D" w:rsidP="00C65C3D">
            <w:pPr>
              <w:tabs>
                <w:tab w:val="left" w:pos="900"/>
              </w:tabs>
              <w:spacing w:before="0" w:beforeAutospacing="0" w:after="0" w:afterAutospacing="0"/>
              <w:jc w:val="center"/>
              <w:rPr>
                <w:sz w:val="20"/>
                <w:szCs w:val="20"/>
              </w:rPr>
            </w:pPr>
          </w:p>
          <w:p w14:paraId="0D3790AA" w14:textId="77777777" w:rsidR="00C65C3D" w:rsidRPr="00365321" w:rsidRDefault="00C65C3D" w:rsidP="00C65C3D">
            <w:pPr>
              <w:suppressAutoHyphens/>
              <w:snapToGrid w:val="0"/>
              <w:spacing w:before="0" w:beforeAutospacing="0" w:after="0" w:afterAutospacing="0"/>
              <w:jc w:val="center"/>
              <w:rPr>
                <w:b/>
                <w:sz w:val="20"/>
                <w:szCs w:val="20"/>
              </w:rPr>
            </w:pPr>
            <w:r w:rsidRPr="00365321">
              <w:rPr>
                <w:sz w:val="20"/>
                <w:szCs w:val="20"/>
              </w:rPr>
              <w:t>78</w:t>
            </w:r>
          </w:p>
        </w:tc>
        <w:tc>
          <w:tcPr>
            <w:tcW w:w="900" w:type="dxa"/>
          </w:tcPr>
          <w:p w14:paraId="27B579B7" w14:textId="77777777" w:rsidR="00C65C3D" w:rsidRPr="00365321" w:rsidRDefault="00C65C3D" w:rsidP="00C65C3D">
            <w:pPr>
              <w:pStyle w:val="afffd"/>
              <w:suppressAutoHyphens/>
              <w:snapToGrid w:val="0"/>
              <w:jc w:val="center"/>
              <w:rPr>
                <w:b/>
                <w:sz w:val="20"/>
                <w:szCs w:val="20"/>
              </w:rPr>
            </w:pPr>
          </w:p>
        </w:tc>
        <w:tc>
          <w:tcPr>
            <w:tcW w:w="720" w:type="dxa"/>
          </w:tcPr>
          <w:p w14:paraId="780B1E8B" w14:textId="77777777" w:rsidR="00C65C3D" w:rsidRPr="00365321" w:rsidRDefault="00C65C3D" w:rsidP="00C65C3D">
            <w:pPr>
              <w:tabs>
                <w:tab w:val="left" w:pos="900"/>
              </w:tabs>
              <w:spacing w:before="0" w:beforeAutospacing="0" w:after="0" w:afterAutospacing="0"/>
              <w:jc w:val="center"/>
              <w:rPr>
                <w:sz w:val="20"/>
                <w:szCs w:val="20"/>
              </w:rPr>
            </w:pPr>
          </w:p>
          <w:p w14:paraId="5D9FBC1F" w14:textId="77777777" w:rsidR="00C65C3D" w:rsidRPr="00365321" w:rsidRDefault="00C65C3D" w:rsidP="00C65C3D">
            <w:pPr>
              <w:tabs>
                <w:tab w:val="left" w:pos="900"/>
              </w:tabs>
              <w:spacing w:before="0" w:beforeAutospacing="0" w:after="0" w:afterAutospacing="0"/>
              <w:jc w:val="center"/>
              <w:rPr>
                <w:sz w:val="20"/>
                <w:szCs w:val="20"/>
              </w:rPr>
            </w:pPr>
          </w:p>
          <w:p w14:paraId="5400D464" w14:textId="77777777" w:rsidR="00C65C3D" w:rsidRPr="00365321" w:rsidRDefault="00C65C3D" w:rsidP="00C65C3D">
            <w:pPr>
              <w:tabs>
                <w:tab w:val="left" w:pos="900"/>
              </w:tabs>
              <w:spacing w:before="0" w:beforeAutospacing="0" w:after="0" w:afterAutospacing="0"/>
              <w:jc w:val="center"/>
              <w:rPr>
                <w:sz w:val="20"/>
                <w:szCs w:val="20"/>
              </w:rPr>
            </w:pPr>
            <w:r w:rsidRPr="00365321">
              <w:rPr>
                <w:sz w:val="20"/>
                <w:szCs w:val="20"/>
              </w:rPr>
              <w:t>78</w:t>
            </w:r>
          </w:p>
        </w:tc>
        <w:tc>
          <w:tcPr>
            <w:tcW w:w="933" w:type="dxa"/>
          </w:tcPr>
          <w:p w14:paraId="3EE0E615" w14:textId="77777777" w:rsidR="00C65C3D" w:rsidRPr="00365321" w:rsidRDefault="00C65C3D" w:rsidP="00C65C3D">
            <w:pPr>
              <w:tabs>
                <w:tab w:val="left" w:pos="900"/>
              </w:tabs>
              <w:spacing w:before="0" w:beforeAutospacing="0" w:after="0" w:afterAutospacing="0"/>
              <w:jc w:val="center"/>
              <w:rPr>
                <w:b/>
                <w:sz w:val="20"/>
                <w:szCs w:val="20"/>
              </w:rPr>
            </w:pPr>
          </w:p>
        </w:tc>
        <w:tc>
          <w:tcPr>
            <w:tcW w:w="864" w:type="dxa"/>
          </w:tcPr>
          <w:p w14:paraId="54E780BB" w14:textId="77777777" w:rsidR="00C65C3D" w:rsidRPr="00365321" w:rsidRDefault="00C65C3D" w:rsidP="00C65C3D">
            <w:pPr>
              <w:pStyle w:val="afffd"/>
              <w:suppressAutoHyphens/>
              <w:snapToGrid w:val="0"/>
              <w:jc w:val="center"/>
              <w:rPr>
                <w:sz w:val="20"/>
                <w:szCs w:val="20"/>
              </w:rPr>
            </w:pPr>
          </w:p>
          <w:p w14:paraId="50425C40" w14:textId="77777777" w:rsidR="00C65C3D" w:rsidRPr="00365321" w:rsidRDefault="00C65C3D" w:rsidP="00C65C3D">
            <w:pPr>
              <w:pStyle w:val="afffd"/>
              <w:suppressAutoHyphens/>
              <w:snapToGrid w:val="0"/>
              <w:jc w:val="center"/>
              <w:rPr>
                <w:sz w:val="20"/>
                <w:szCs w:val="20"/>
              </w:rPr>
            </w:pPr>
          </w:p>
          <w:p w14:paraId="1CD9E6AF" w14:textId="77777777" w:rsidR="00C65C3D" w:rsidRPr="00365321" w:rsidRDefault="00C65C3D" w:rsidP="00C65C3D">
            <w:pPr>
              <w:pStyle w:val="afffd"/>
              <w:suppressAutoHyphens/>
              <w:snapToGrid w:val="0"/>
              <w:jc w:val="center"/>
              <w:rPr>
                <w:b/>
                <w:sz w:val="20"/>
                <w:szCs w:val="20"/>
              </w:rPr>
            </w:pPr>
            <w:r w:rsidRPr="00365321">
              <w:rPr>
                <w:sz w:val="20"/>
                <w:szCs w:val="20"/>
              </w:rPr>
              <w:t>93</w:t>
            </w:r>
          </w:p>
        </w:tc>
        <w:tc>
          <w:tcPr>
            <w:tcW w:w="903" w:type="dxa"/>
          </w:tcPr>
          <w:p w14:paraId="6E737C79" w14:textId="77777777" w:rsidR="00C65C3D" w:rsidRPr="00365321" w:rsidRDefault="00C65C3D" w:rsidP="00C65C3D">
            <w:pPr>
              <w:pStyle w:val="afffd"/>
              <w:suppressAutoHyphens/>
              <w:snapToGrid w:val="0"/>
              <w:jc w:val="center"/>
              <w:rPr>
                <w:b/>
                <w:sz w:val="20"/>
                <w:szCs w:val="20"/>
              </w:rPr>
            </w:pPr>
          </w:p>
        </w:tc>
      </w:tr>
      <w:tr w:rsidR="00C65C3D" w:rsidRPr="00365321" w14:paraId="13530884" w14:textId="77777777" w:rsidTr="00C65C3D">
        <w:tc>
          <w:tcPr>
            <w:tcW w:w="720" w:type="dxa"/>
          </w:tcPr>
          <w:p w14:paraId="0F459F15" w14:textId="77777777" w:rsidR="00C65C3D" w:rsidRPr="00365321" w:rsidRDefault="00C65C3D" w:rsidP="00C65C3D">
            <w:pPr>
              <w:suppressAutoHyphens/>
              <w:spacing w:before="0" w:beforeAutospacing="0" w:after="0" w:afterAutospacing="0"/>
              <w:rPr>
                <w:sz w:val="20"/>
                <w:szCs w:val="20"/>
              </w:rPr>
            </w:pPr>
            <w:r w:rsidRPr="00365321">
              <w:rPr>
                <w:sz w:val="20"/>
                <w:szCs w:val="20"/>
              </w:rPr>
              <w:t>2.2</w:t>
            </w:r>
          </w:p>
        </w:tc>
        <w:tc>
          <w:tcPr>
            <w:tcW w:w="4537" w:type="dxa"/>
          </w:tcPr>
          <w:p w14:paraId="7CF49E93" w14:textId="77777777" w:rsidR="00C65C3D" w:rsidRPr="00365321" w:rsidRDefault="00C65C3D" w:rsidP="00C65C3D">
            <w:pPr>
              <w:suppressAutoHyphens/>
              <w:spacing w:before="0" w:beforeAutospacing="0" w:after="0" w:afterAutospacing="0"/>
              <w:rPr>
                <w:sz w:val="20"/>
                <w:szCs w:val="20"/>
              </w:rPr>
            </w:pPr>
            <w:r w:rsidRPr="00365321">
              <w:rPr>
                <w:sz w:val="20"/>
                <w:szCs w:val="20"/>
              </w:rPr>
              <w:t>самостоятельная работа при подготовке к промежуточной аттестации</w:t>
            </w:r>
          </w:p>
        </w:tc>
        <w:tc>
          <w:tcPr>
            <w:tcW w:w="720" w:type="dxa"/>
            <w:vAlign w:val="center"/>
          </w:tcPr>
          <w:p w14:paraId="4F746536" w14:textId="77777777" w:rsidR="00C65C3D" w:rsidRPr="00365321" w:rsidRDefault="00C65C3D" w:rsidP="00C65C3D">
            <w:pPr>
              <w:pStyle w:val="afffd"/>
              <w:suppressAutoHyphens/>
              <w:snapToGrid w:val="0"/>
              <w:jc w:val="center"/>
              <w:rPr>
                <w:b/>
                <w:sz w:val="20"/>
                <w:szCs w:val="20"/>
              </w:rPr>
            </w:pPr>
            <w:r w:rsidRPr="00365321">
              <w:rPr>
                <w:b/>
                <w:sz w:val="20"/>
                <w:szCs w:val="20"/>
              </w:rPr>
              <w:t>15,8</w:t>
            </w:r>
          </w:p>
          <w:p w14:paraId="3F5BB38A" w14:textId="77777777" w:rsidR="00C65C3D" w:rsidRPr="00365321" w:rsidRDefault="00C65C3D" w:rsidP="00C65C3D">
            <w:pPr>
              <w:suppressAutoHyphens/>
              <w:snapToGrid w:val="0"/>
              <w:spacing w:before="0" w:beforeAutospacing="0" w:after="0" w:afterAutospacing="0"/>
              <w:jc w:val="center"/>
              <w:rPr>
                <w:sz w:val="20"/>
                <w:szCs w:val="20"/>
              </w:rPr>
            </w:pPr>
          </w:p>
        </w:tc>
        <w:tc>
          <w:tcPr>
            <w:tcW w:w="900" w:type="dxa"/>
            <w:vAlign w:val="center"/>
          </w:tcPr>
          <w:p w14:paraId="3C0396B1" w14:textId="77777777" w:rsidR="00C65C3D" w:rsidRPr="00365321" w:rsidRDefault="00C65C3D" w:rsidP="00C65C3D">
            <w:pPr>
              <w:pStyle w:val="afffd"/>
              <w:suppressAutoHyphens/>
              <w:snapToGrid w:val="0"/>
              <w:jc w:val="center"/>
              <w:rPr>
                <w:sz w:val="20"/>
                <w:szCs w:val="20"/>
              </w:rPr>
            </w:pPr>
          </w:p>
        </w:tc>
        <w:tc>
          <w:tcPr>
            <w:tcW w:w="720" w:type="dxa"/>
            <w:vAlign w:val="center"/>
          </w:tcPr>
          <w:p w14:paraId="70B8CACE" w14:textId="77777777" w:rsidR="00C65C3D" w:rsidRPr="00365321" w:rsidRDefault="00C65C3D" w:rsidP="00C65C3D">
            <w:pPr>
              <w:pStyle w:val="afffd"/>
              <w:suppressAutoHyphens/>
              <w:snapToGrid w:val="0"/>
              <w:jc w:val="center"/>
              <w:rPr>
                <w:b/>
                <w:sz w:val="20"/>
                <w:szCs w:val="20"/>
              </w:rPr>
            </w:pPr>
            <w:r w:rsidRPr="00365321">
              <w:rPr>
                <w:b/>
                <w:sz w:val="20"/>
                <w:szCs w:val="20"/>
              </w:rPr>
              <w:t>15,8</w:t>
            </w:r>
          </w:p>
          <w:p w14:paraId="7C493E1D" w14:textId="77777777" w:rsidR="00C65C3D" w:rsidRPr="00365321" w:rsidRDefault="00C65C3D" w:rsidP="00C65C3D">
            <w:pPr>
              <w:tabs>
                <w:tab w:val="left" w:pos="900"/>
              </w:tabs>
              <w:spacing w:before="0" w:beforeAutospacing="0" w:after="0" w:afterAutospacing="0"/>
              <w:jc w:val="center"/>
              <w:rPr>
                <w:b/>
                <w:sz w:val="20"/>
                <w:szCs w:val="20"/>
              </w:rPr>
            </w:pPr>
          </w:p>
        </w:tc>
        <w:tc>
          <w:tcPr>
            <w:tcW w:w="933" w:type="dxa"/>
            <w:vAlign w:val="center"/>
          </w:tcPr>
          <w:p w14:paraId="20E0D35A" w14:textId="77777777" w:rsidR="00C65C3D" w:rsidRPr="00365321" w:rsidRDefault="00C65C3D" w:rsidP="00C65C3D">
            <w:pPr>
              <w:tabs>
                <w:tab w:val="left" w:pos="900"/>
              </w:tabs>
              <w:spacing w:before="0" w:beforeAutospacing="0" w:after="0" w:afterAutospacing="0"/>
              <w:jc w:val="center"/>
              <w:rPr>
                <w:b/>
                <w:sz w:val="20"/>
                <w:szCs w:val="20"/>
              </w:rPr>
            </w:pPr>
          </w:p>
        </w:tc>
        <w:tc>
          <w:tcPr>
            <w:tcW w:w="864" w:type="dxa"/>
          </w:tcPr>
          <w:p w14:paraId="6C18DE10" w14:textId="77777777" w:rsidR="00C65C3D" w:rsidRPr="00365321" w:rsidRDefault="00C65C3D" w:rsidP="00C65C3D">
            <w:pPr>
              <w:pStyle w:val="afffd"/>
              <w:suppressAutoHyphens/>
              <w:snapToGrid w:val="0"/>
              <w:jc w:val="center"/>
              <w:rPr>
                <w:sz w:val="20"/>
                <w:szCs w:val="20"/>
              </w:rPr>
            </w:pPr>
            <w:r w:rsidRPr="00365321">
              <w:rPr>
                <w:b/>
                <w:sz w:val="20"/>
                <w:szCs w:val="20"/>
              </w:rPr>
              <w:t>6,8</w:t>
            </w:r>
          </w:p>
        </w:tc>
        <w:tc>
          <w:tcPr>
            <w:tcW w:w="903" w:type="dxa"/>
          </w:tcPr>
          <w:p w14:paraId="110BF8C3" w14:textId="77777777" w:rsidR="00C65C3D" w:rsidRPr="00365321" w:rsidRDefault="00C65C3D" w:rsidP="00C65C3D">
            <w:pPr>
              <w:pStyle w:val="afffd"/>
              <w:suppressAutoHyphens/>
              <w:snapToGrid w:val="0"/>
              <w:jc w:val="center"/>
              <w:rPr>
                <w:b/>
                <w:sz w:val="20"/>
                <w:szCs w:val="20"/>
              </w:rPr>
            </w:pPr>
          </w:p>
        </w:tc>
      </w:tr>
      <w:tr w:rsidR="00C65C3D" w:rsidRPr="00365321" w14:paraId="7FEFC45B" w14:textId="77777777" w:rsidTr="00C65C3D">
        <w:tc>
          <w:tcPr>
            <w:tcW w:w="720" w:type="dxa"/>
            <w:vMerge w:val="restart"/>
          </w:tcPr>
          <w:p w14:paraId="737A61DA" w14:textId="77777777" w:rsidR="00C65C3D" w:rsidRPr="00365321" w:rsidRDefault="00C65C3D" w:rsidP="00C65C3D">
            <w:pPr>
              <w:suppressAutoHyphens/>
              <w:snapToGrid w:val="0"/>
              <w:spacing w:before="0" w:beforeAutospacing="0" w:after="0" w:afterAutospacing="0"/>
              <w:rPr>
                <w:b/>
                <w:sz w:val="20"/>
                <w:szCs w:val="20"/>
              </w:rPr>
            </w:pPr>
            <w:r w:rsidRPr="00365321">
              <w:rPr>
                <w:b/>
                <w:sz w:val="20"/>
                <w:szCs w:val="20"/>
              </w:rPr>
              <w:t>3</w:t>
            </w:r>
          </w:p>
        </w:tc>
        <w:tc>
          <w:tcPr>
            <w:tcW w:w="4537" w:type="dxa"/>
            <w:vMerge w:val="restart"/>
          </w:tcPr>
          <w:p w14:paraId="3908E759" w14:textId="77777777" w:rsidR="00C65C3D" w:rsidRPr="00365321" w:rsidRDefault="00C65C3D" w:rsidP="00C65C3D">
            <w:pPr>
              <w:suppressAutoHyphens/>
              <w:snapToGrid w:val="0"/>
              <w:spacing w:before="0" w:beforeAutospacing="0" w:after="0" w:afterAutospacing="0"/>
              <w:rPr>
                <w:sz w:val="20"/>
                <w:szCs w:val="20"/>
              </w:rPr>
            </w:pPr>
            <w:r w:rsidRPr="00365321">
              <w:rPr>
                <w:b/>
                <w:sz w:val="20"/>
                <w:szCs w:val="20"/>
              </w:rPr>
              <w:t>Общая трудоемкость</w:t>
            </w:r>
            <w:r w:rsidRPr="00365321">
              <w:rPr>
                <w:sz w:val="20"/>
                <w:szCs w:val="20"/>
              </w:rPr>
              <w:t xml:space="preserve">                                   часы</w:t>
            </w:r>
          </w:p>
          <w:p w14:paraId="25A0249D" w14:textId="77777777" w:rsidR="00C65C3D" w:rsidRPr="00365321" w:rsidRDefault="00C65C3D" w:rsidP="00C65C3D">
            <w:pPr>
              <w:suppressAutoHyphens/>
              <w:spacing w:before="0" w:beforeAutospacing="0" w:after="0" w:afterAutospacing="0"/>
              <w:rPr>
                <w:sz w:val="20"/>
                <w:szCs w:val="20"/>
              </w:rPr>
            </w:pPr>
            <w:r w:rsidRPr="00365321">
              <w:rPr>
                <w:b/>
                <w:sz w:val="20"/>
                <w:szCs w:val="20"/>
              </w:rPr>
              <w:t>дисциплины</w:t>
            </w:r>
            <w:r w:rsidRPr="00365321">
              <w:rPr>
                <w:sz w:val="20"/>
                <w:szCs w:val="20"/>
              </w:rPr>
              <w:t xml:space="preserve">                           зачетные единицы</w:t>
            </w:r>
          </w:p>
          <w:p w14:paraId="0BA9685D" w14:textId="77777777" w:rsidR="00C65C3D" w:rsidRPr="00365321" w:rsidRDefault="00C65C3D" w:rsidP="00C65C3D">
            <w:pPr>
              <w:suppressAutoHyphens/>
              <w:snapToGrid w:val="0"/>
              <w:spacing w:before="0" w:beforeAutospacing="0" w:after="0" w:afterAutospacing="0"/>
              <w:rPr>
                <w:sz w:val="20"/>
                <w:szCs w:val="20"/>
              </w:rPr>
            </w:pPr>
            <w:r w:rsidRPr="00365321">
              <w:rPr>
                <w:sz w:val="20"/>
                <w:szCs w:val="20"/>
              </w:rPr>
              <w:t>форма промежуточной аттестации</w:t>
            </w:r>
          </w:p>
        </w:tc>
        <w:tc>
          <w:tcPr>
            <w:tcW w:w="720" w:type="dxa"/>
            <w:vAlign w:val="center"/>
          </w:tcPr>
          <w:p w14:paraId="7D157CA4" w14:textId="77777777" w:rsidR="00C65C3D" w:rsidRPr="00365321" w:rsidRDefault="00C65C3D" w:rsidP="00C65C3D">
            <w:pPr>
              <w:suppressAutoHyphens/>
              <w:snapToGrid w:val="0"/>
              <w:spacing w:before="0" w:beforeAutospacing="0" w:after="0" w:afterAutospacing="0"/>
              <w:jc w:val="center"/>
              <w:rPr>
                <w:b/>
                <w:sz w:val="20"/>
                <w:szCs w:val="20"/>
              </w:rPr>
            </w:pPr>
            <w:r w:rsidRPr="00365321">
              <w:rPr>
                <w:b/>
                <w:sz w:val="20"/>
                <w:szCs w:val="20"/>
              </w:rPr>
              <w:t>108</w:t>
            </w:r>
          </w:p>
        </w:tc>
        <w:tc>
          <w:tcPr>
            <w:tcW w:w="900" w:type="dxa"/>
            <w:vAlign w:val="center"/>
          </w:tcPr>
          <w:p w14:paraId="3C5B9D02" w14:textId="77777777" w:rsidR="00C65C3D" w:rsidRPr="00365321" w:rsidRDefault="00C65C3D" w:rsidP="00C65C3D">
            <w:pPr>
              <w:pStyle w:val="afffd"/>
              <w:suppressAutoHyphens/>
              <w:snapToGrid w:val="0"/>
              <w:jc w:val="center"/>
              <w:rPr>
                <w:b/>
                <w:sz w:val="20"/>
                <w:szCs w:val="20"/>
              </w:rPr>
            </w:pPr>
          </w:p>
        </w:tc>
        <w:tc>
          <w:tcPr>
            <w:tcW w:w="720" w:type="dxa"/>
            <w:vAlign w:val="center"/>
          </w:tcPr>
          <w:p w14:paraId="21A33244" w14:textId="77777777" w:rsidR="00C65C3D" w:rsidRPr="00365321" w:rsidRDefault="00C65C3D" w:rsidP="00C65C3D">
            <w:pPr>
              <w:tabs>
                <w:tab w:val="left" w:pos="900"/>
              </w:tabs>
              <w:spacing w:before="0" w:beforeAutospacing="0" w:after="0" w:afterAutospacing="0"/>
              <w:jc w:val="center"/>
              <w:rPr>
                <w:b/>
                <w:sz w:val="20"/>
                <w:szCs w:val="20"/>
              </w:rPr>
            </w:pPr>
            <w:r w:rsidRPr="00365321">
              <w:rPr>
                <w:b/>
                <w:sz w:val="20"/>
                <w:szCs w:val="20"/>
              </w:rPr>
              <w:t>108</w:t>
            </w:r>
          </w:p>
        </w:tc>
        <w:tc>
          <w:tcPr>
            <w:tcW w:w="933" w:type="dxa"/>
            <w:vAlign w:val="center"/>
          </w:tcPr>
          <w:p w14:paraId="0CCC1AB2" w14:textId="77777777" w:rsidR="00C65C3D" w:rsidRPr="00365321" w:rsidRDefault="00C65C3D" w:rsidP="00C65C3D">
            <w:pPr>
              <w:tabs>
                <w:tab w:val="left" w:pos="900"/>
              </w:tabs>
              <w:spacing w:before="0" w:beforeAutospacing="0" w:after="0" w:afterAutospacing="0"/>
              <w:jc w:val="center"/>
              <w:rPr>
                <w:b/>
                <w:sz w:val="20"/>
                <w:szCs w:val="20"/>
              </w:rPr>
            </w:pPr>
          </w:p>
        </w:tc>
        <w:tc>
          <w:tcPr>
            <w:tcW w:w="864" w:type="dxa"/>
            <w:vAlign w:val="center"/>
          </w:tcPr>
          <w:p w14:paraId="0D28D6CA" w14:textId="77777777" w:rsidR="00C65C3D" w:rsidRPr="00365321" w:rsidRDefault="00C65C3D" w:rsidP="00C65C3D">
            <w:pPr>
              <w:tabs>
                <w:tab w:val="left" w:pos="900"/>
              </w:tabs>
              <w:spacing w:before="0" w:beforeAutospacing="0" w:after="0" w:afterAutospacing="0"/>
              <w:jc w:val="center"/>
              <w:rPr>
                <w:b/>
                <w:sz w:val="20"/>
                <w:szCs w:val="20"/>
              </w:rPr>
            </w:pPr>
            <w:r w:rsidRPr="00365321">
              <w:rPr>
                <w:b/>
                <w:sz w:val="20"/>
                <w:szCs w:val="20"/>
              </w:rPr>
              <w:t>108</w:t>
            </w:r>
          </w:p>
        </w:tc>
        <w:tc>
          <w:tcPr>
            <w:tcW w:w="903" w:type="dxa"/>
            <w:vAlign w:val="center"/>
          </w:tcPr>
          <w:p w14:paraId="72C4B8BB" w14:textId="77777777" w:rsidR="00C65C3D" w:rsidRPr="00365321" w:rsidRDefault="00C65C3D" w:rsidP="00C65C3D">
            <w:pPr>
              <w:tabs>
                <w:tab w:val="left" w:pos="900"/>
              </w:tabs>
              <w:spacing w:before="0" w:beforeAutospacing="0" w:after="0" w:afterAutospacing="0"/>
              <w:jc w:val="center"/>
              <w:rPr>
                <w:b/>
                <w:sz w:val="20"/>
                <w:szCs w:val="20"/>
              </w:rPr>
            </w:pPr>
          </w:p>
        </w:tc>
      </w:tr>
      <w:tr w:rsidR="00C65C3D" w:rsidRPr="00365321" w14:paraId="3D963A51" w14:textId="77777777" w:rsidTr="00C65C3D">
        <w:tc>
          <w:tcPr>
            <w:tcW w:w="720" w:type="dxa"/>
            <w:vMerge/>
          </w:tcPr>
          <w:p w14:paraId="2C4CE2F4" w14:textId="77777777" w:rsidR="00C65C3D" w:rsidRPr="00365321" w:rsidRDefault="00C65C3D" w:rsidP="00C65C3D">
            <w:pPr>
              <w:suppressAutoHyphens/>
              <w:snapToGrid w:val="0"/>
              <w:spacing w:before="0" w:beforeAutospacing="0" w:after="0" w:afterAutospacing="0"/>
              <w:rPr>
                <w:b/>
                <w:sz w:val="20"/>
                <w:szCs w:val="20"/>
              </w:rPr>
            </w:pPr>
          </w:p>
        </w:tc>
        <w:tc>
          <w:tcPr>
            <w:tcW w:w="4537" w:type="dxa"/>
            <w:vMerge/>
          </w:tcPr>
          <w:p w14:paraId="1CAB62EA" w14:textId="77777777" w:rsidR="00C65C3D" w:rsidRPr="00365321" w:rsidRDefault="00C65C3D" w:rsidP="00C65C3D">
            <w:pPr>
              <w:suppressAutoHyphens/>
              <w:snapToGrid w:val="0"/>
              <w:spacing w:before="0" w:beforeAutospacing="0" w:after="0" w:afterAutospacing="0"/>
              <w:rPr>
                <w:b/>
                <w:sz w:val="20"/>
                <w:szCs w:val="20"/>
              </w:rPr>
            </w:pPr>
          </w:p>
        </w:tc>
        <w:tc>
          <w:tcPr>
            <w:tcW w:w="720" w:type="dxa"/>
            <w:vAlign w:val="center"/>
          </w:tcPr>
          <w:p w14:paraId="75FE6E4A" w14:textId="77777777" w:rsidR="00C65C3D" w:rsidRPr="00365321" w:rsidRDefault="00C65C3D" w:rsidP="00C65C3D">
            <w:pPr>
              <w:suppressAutoHyphens/>
              <w:snapToGrid w:val="0"/>
              <w:spacing w:before="0" w:beforeAutospacing="0" w:after="0" w:afterAutospacing="0"/>
              <w:jc w:val="center"/>
              <w:rPr>
                <w:sz w:val="20"/>
                <w:szCs w:val="20"/>
              </w:rPr>
            </w:pPr>
            <w:r w:rsidRPr="00365321">
              <w:rPr>
                <w:sz w:val="20"/>
                <w:szCs w:val="20"/>
              </w:rPr>
              <w:t>3</w:t>
            </w:r>
          </w:p>
        </w:tc>
        <w:tc>
          <w:tcPr>
            <w:tcW w:w="900" w:type="dxa"/>
            <w:vAlign w:val="center"/>
          </w:tcPr>
          <w:p w14:paraId="3CDA116E" w14:textId="77777777" w:rsidR="00C65C3D" w:rsidRPr="00365321" w:rsidRDefault="00C65C3D" w:rsidP="00C65C3D">
            <w:pPr>
              <w:pStyle w:val="afffd"/>
              <w:suppressAutoHyphens/>
              <w:snapToGrid w:val="0"/>
              <w:jc w:val="center"/>
              <w:rPr>
                <w:sz w:val="20"/>
                <w:szCs w:val="20"/>
              </w:rPr>
            </w:pPr>
          </w:p>
        </w:tc>
        <w:tc>
          <w:tcPr>
            <w:tcW w:w="720" w:type="dxa"/>
            <w:vAlign w:val="center"/>
          </w:tcPr>
          <w:p w14:paraId="14DB8F3E" w14:textId="77777777" w:rsidR="00C65C3D" w:rsidRPr="00365321" w:rsidRDefault="00C65C3D" w:rsidP="00C65C3D">
            <w:pPr>
              <w:tabs>
                <w:tab w:val="left" w:pos="900"/>
              </w:tabs>
              <w:spacing w:before="0" w:beforeAutospacing="0" w:after="0" w:afterAutospacing="0"/>
              <w:jc w:val="center"/>
              <w:rPr>
                <w:sz w:val="20"/>
                <w:szCs w:val="20"/>
              </w:rPr>
            </w:pPr>
            <w:r w:rsidRPr="00365321">
              <w:rPr>
                <w:sz w:val="20"/>
                <w:szCs w:val="20"/>
              </w:rPr>
              <w:t>3</w:t>
            </w:r>
          </w:p>
        </w:tc>
        <w:tc>
          <w:tcPr>
            <w:tcW w:w="933" w:type="dxa"/>
            <w:vAlign w:val="center"/>
          </w:tcPr>
          <w:p w14:paraId="4612EEAD" w14:textId="77777777" w:rsidR="00C65C3D" w:rsidRPr="00365321" w:rsidRDefault="00C65C3D" w:rsidP="00C65C3D">
            <w:pPr>
              <w:tabs>
                <w:tab w:val="left" w:pos="900"/>
              </w:tabs>
              <w:spacing w:before="0" w:beforeAutospacing="0" w:after="0" w:afterAutospacing="0"/>
              <w:jc w:val="center"/>
              <w:rPr>
                <w:sz w:val="20"/>
                <w:szCs w:val="20"/>
              </w:rPr>
            </w:pPr>
          </w:p>
        </w:tc>
        <w:tc>
          <w:tcPr>
            <w:tcW w:w="864" w:type="dxa"/>
            <w:vAlign w:val="center"/>
          </w:tcPr>
          <w:p w14:paraId="5F5B42AE" w14:textId="77777777" w:rsidR="00C65C3D" w:rsidRPr="00365321" w:rsidRDefault="00C65C3D" w:rsidP="00C65C3D">
            <w:pPr>
              <w:tabs>
                <w:tab w:val="left" w:pos="900"/>
              </w:tabs>
              <w:spacing w:before="0" w:beforeAutospacing="0" w:after="0" w:afterAutospacing="0"/>
              <w:jc w:val="center"/>
              <w:rPr>
                <w:sz w:val="20"/>
                <w:szCs w:val="20"/>
              </w:rPr>
            </w:pPr>
            <w:r w:rsidRPr="00365321">
              <w:rPr>
                <w:sz w:val="20"/>
                <w:szCs w:val="20"/>
              </w:rPr>
              <w:t>3</w:t>
            </w:r>
          </w:p>
        </w:tc>
        <w:tc>
          <w:tcPr>
            <w:tcW w:w="903" w:type="dxa"/>
            <w:vAlign w:val="center"/>
          </w:tcPr>
          <w:p w14:paraId="4B19F343" w14:textId="77777777" w:rsidR="00C65C3D" w:rsidRPr="00365321" w:rsidRDefault="00C65C3D" w:rsidP="00C65C3D">
            <w:pPr>
              <w:tabs>
                <w:tab w:val="left" w:pos="900"/>
              </w:tabs>
              <w:spacing w:before="0" w:beforeAutospacing="0" w:after="0" w:afterAutospacing="0"/>
              <w:jc w:val="center"/>
              <w:rPr>
                <w:b/>
                <w:sz w:val="20"/>
                <w:szCs w:val="20"/>
              </w:rPr>
            </w:pPr>
          </w:p>
        </w:tc>
      </w:tr>
      <w:tr w:rsidR="00080253" w:rsidRPr="00365321" w14:paraId="5AF701CA" w14:textId="77777777" w:rsidTr="00DB1199">
        <w:tc>
          <w:tcPr>
            <w:tcW w:w="720" w:type="dxa"/>
            <w:vMerge/>
          </w:tcPr>
          <w:p w14:paraId="4747FB42" w14:textId="77777777" w:rsidR="00080253" w:rsidRPr="00365321" w:rsidRDefault="00080253" w:rsidP="00DB1199">
            <w:pPr>
              <w:suppressAutoHyphens/>
              <w:snapToGrid w:val="0"/>
              <w:spacing w:before="0" w:beforeAutospacing="0" w:after="0" w:afterAutospacing="0"/>
              <w:rPr>
                <w:b/>
                <w:sz w:val="20"/>
                <w:szCs w:val="20"/>
              </w:rPr>
            </w:pPr>
          </w:p>
        </w:tc>
        <w:tc>
          <w:tcPr>
            <w:tcW w:w="4537" w:type="dxa"/>
            <w:vMerge/>
          </w:tcPr>
          <w:p w14:paraId="2F7EF7E8" w14:textId="77777777" w:rsidR="00080253" w:rsidRPr="00365321" w:rsidRDefault="00080253" w:rsidP="00DB1199">
            <w:pPr>
              <w:suppressAutoHyphens/>
              <w:snapToGrid w:val="0"/>
              <w:spacing w:before="0" w:beforeAutospacing="0" w:after="0" w:afterAutospacing="0"/>
              <w:rPr>
                <w:b/>
                <w:sz w:val="20"/>
                <w:szCs w:val="20"/>
              </w:rPr>
            </w:pPr>
          </w:p>
        </w:tc>
        <w:tc>
          <w:tcPr>
            <w:tcW w:w="5040" w:type="dxa"/>
            <w:gridSpan w:val="6"/>
            <w:vAlign w:val="center"/>
          </w:tcPr>
          <w:p w14:paraId="34F94C75" w14:textId="77777777" w:rsidR="00080253" w:rsidRPr="00365321" w:rsidRDefault="00080253" w:rsidP="00DB1199">
            <w:pPr>
              <w:tabs>
                <w:tab w:val="left" w:pos="900"/>
              </w:tabs>
              <w:spacing w:before="0" w:beforeAutospacing="0" w:after="0" w:afterAutospacing="0"/>
              <w:jc w:val="center"/>
              <w:rPr>
                <w:sz w:val="20"/>
                <w:szCs w:val="20"/>
              </w:rPr>
            </w:pPr>
            <w:r w:rsidRPr="00365321">
              <w:rPr>
                <w:sz w:val="20"/>
                <w:szCs w:val="20"/>
              </w:rPr>
              <w:t>экзамен</w:t>
            </w:r>
          </w:p>
        </w:tc>
      </w:tr>
    </w:tbl>
    <w:p w14:paraId="510C81B1" w14:textId="77777777" w:rsidR="00080253" w:rsidRPr="00365321" w:rsidRDefault="00080253" w:rsidP="00080253">
      <w:pPr>
        <w:spacing w:before="0" w:beforeAutospacing="0" w:after="0" w:afterAutospacing="0"/>
        <w:rPr>
          <w:rFonts w:eastAsia="Times New Roman"/>
          <w:sz w:val="22"/>
          <w:szCs w:val="22"/>
        </w:rPr>
      </w:pPr>
    </w:p>
    <w:p w14:paraId="67D83EF0" w14:textId="77777777" w:rsidR="00080253" w:rsidRPr="00365321" w:rsidRDefault="00080253" w:rsidP="00080253">
      <w:pPr>
        <w:spacing w:before="0" w:beforeAutospacing="0" w:after="0" w:afterAutospacing="0"/>
        <w:rPr>
          <w:rFonts w:eastAsia="Times New Roman"/>
          <w:sz w:val="20"/>
          <w:szCs w:val="20"/>
        </w:rPr>
      </w:pPr>
      <w:r w:rsidRPr="00365321">
        <w:rPr>
          <w:rFonts w:eastAsia="Times New Roman"/>
          <w:sz w:val="20"/>
          <w:szCs w:val="20"/>
        </w:rPr>
        <w:t>*____________</w:t>
      </w:r>
    </w:p>
    <w:p w14:paraId="6DF35CA5" w14:textId="77777777" w:rsidR="00080253" w:rsidRPr="00365321" w:rsidRDefault="00080253" w:rsidP="00080253">
      <w:pPr>
        <w:spacing w:before="0" w:beforeAutospacing="0" w:after="0" w:afterAutospacing="0"/>
        <w:rPr>
          <w:rFonts w:eastAsia="Times New Roman"/>
          <w:sz w:val="20"/>
          <w:szCs w:val="20"/>
        </w:rPr>
      </w:pPr>
      <w:r w:rsidRPr="00365321">
        <w:rPr>
          <w:rFonts w:eastAsia="Times New Roman"/>
          <w:sz w:val="20"/>
          <w:szCs w:val="20"/>
        </w:rPr>
        <w:t>Семинар – семинар-дискуссия</w:t>
      </w:r>
    </w:p>
    <w:p w14:paraId="2C360F84" w14:textId="77777777" w:rsidR="00080253" w:rsidRPr="00365321" w:rsidRDefault="00080253" w:rsidP="00080253">
      <w:pPr>
        <w:spacing w:before="0" w:beforeAutospacing="0" w:after="0" w:afterAutospacing="0"/>
        <w:rPr>
          <w:rFonts w:eastAsia="Times New Roman"/>
          <w:sz w:val="20"/>
          <w:szCs w:val="20"/>
        </w:rPr>
      </w:pPr>
      <w:r w:rsidRPr="00365321">
        <w:rPr>
          <w:rFonts w:eastAsia="Times New Roman"/>
          <w:sz w:val="20"/>
          <w:szCs w:val="20"/>
        </w:rPr>
        <w:t xml:space="preserve">ГТ - практическое занятие - </w:t>
      </w:r>
      <w:proofErr w:type="spellStart"/>
      <w:r w:rsidRPr="00365321">
        <w:rPr>
          <w:rFonts w:eastAsia="Times New Roman"/>
          <w:sz w:val="20"/>
          <w:szCs w:val="20"/>
        </w:rPr>
        <w:t>глоссарный</w:t>
      </w:r>
      <w:proofErr w:type="spellEnd"/>
      <w:r w:rsidRPr="00365321">
        <w:rPr>
          <w:rFonts w:eastAsia="Times New Roman"/>
          <w:sz w:val="20"/>
          <w:szCs w:val="20"/>
        </w:rPr>
        <w:t xml:space="preserve"> тренинг</w:t>
      </w:r>
    </w:p>
    <w:p w14:paraId="30FE123F" w14:textId="77777777" w:rsidR="00080253" w:rsidRPr="00365321" w:rsidRDefault="00080253" w:rsidP="00080253">
      <w:pPr>
        <w:spacing w:before="0" w:beforeAutospacing="0" w:after="0" w:afterAutospacing="0"/>
        <w:rPr>
          <w:rFonts w:eastAsia="Times New Roman"/>
          <w:sz w:val="20"/>
          <w:szCs w:val="20"/>
        </w:rPr>
      </w:pPr>
      <w:r w:rsidRPr="00365321">
        <w:rPr>
          <w:rFonts w:eastAsia="Times New Roman"/>
          <w:sz w:val="20"/>
          <w:szCs w:val="20"/>
        </w:rPr>
        <w:t xml:space="preserve">ТТ - практическое занятие - тест-тренинг </w:t>
      </w:r>
    </w:p>
    <w:p w14:paraId="1E0EC5D1" w14:textId="77777777" w:rsidR="00080253" w:rsidRPr="00365321" w:rsidRDefault="00080253" w:rsidP="00080253">
      <w:pPr>
        <w:spacing w:before="0" w:beforeAutospacing="0" w:after="0" w:afterAutospacing="0"/>
        <w:rPr>
          <w:rFonts w:eastAsia="Times New Roman"/>
          <w:sz w:val="20"/>
          <w:szCs w:val="20"/>
        </w:rPr>
      </w:pPr>
      <w:r w:rsidRPr="00365321">
        <w:rPr>
          <w:rFonts w:eastAsia="Times New Roman"/>
          <w:sz w:val="20"/>
          <w:szCs w:val="20"/>
        </w:rPr>
        <w:t xml:space="preserve">ПЗТ - практическое занятие - </w:t>
      </w:r>
      <w:proofErr w:type="spellStart"/>
      <w:r w:rsidRPr="00365321">
        <w:rPr>
          <w:rFonts w:eastAsia="Times New Roman"/>
          <w:sz w:val="20"/>
          <w:szCs w:val="20"/>
        </w:rPr>
        <w:t>позетовое</w:t>
      </w:r>
      <w:proofErr w:type="spellEnd"/>
      <w:r w:rsidRPr="00365321">
        <w:rPr>
          <w:rFonts w:eastAsia="Times New Roman"/>
          <w:sz w:val="20"/>
          <w:szCs w:val="20"/>
        </w:rPr>
        <w:t xml:space="preserve"> тестирование </w:t>
      </w:r>
    </w:p>
    <w:p w14:paraId="37C7AEFB" w14:textId="77777777" w:rsidR="00080253" w:rsidRPr="00365321" w:rsidRDefault="00080253" w:rsidP="00080253">
      <w:pPr>
        <w:spacing w:before="0" w:beforeAutospacing="0" w:after="0" w:afterAutospacing="0"/>
        <w:rPr>
          <w:rFonts w:eastAsia="Times New Roman"/>
          <w:sz w:val="20"/>
          <w:szCs w:val="20"/>
        </w:rPr>
      </w:pPr>
      <w:r w:rsidRPr="00365321">
        <w:rPr>
          <w:rFonts w:eastAsia="Times New Roman"/>
          <w:sz w:val="20"/>
          <w:szCs w:val="20"/>
        </w:rPr>
        <w:t>ЛС - практическое занятие - логическая схема</w:t>
      </w:r>
    </w:p>
    <w:p w14:paraId="029094AD" w14:textId="77777777" w:rsidR="00080253" w:rsidRPr="00365321" w:rsidRDefault="00080253" w:rsidP="00080253">
      <w:pPr>
        <w:spacing w:before="0" w:beforeAutospacing="0" w:after="0" w:afterAutospacing="0"/>
        <w:rPr>
          <w:rFonts w:eastAsia="Times New Roman"/>
          <w:sz w:val="20"/>
          <w:szCs w:val="20"/>
        </w:rPr>
      </w:pPr>
      <w:r w:rsidRPr="00365321">
        <w:rPr>
          <w:rFonts w:eastAsia="Times New Roman"/>
          <w:sz w:val="20"/>
          <w:szCs w:val="20"/>
        </w:rPr>
        <w:t>УД - семинар-обсуждение устного доклада</w:t>
      </w:r>
    </w:p>
    <w:p w14:paraId="7FA45AE1" w14:textId="77777777" w:rsidR="00080253" w:rsidRPr="00365321" w:rsidRDefault="00080253" w:rsidP="00080253">
      <w:pPr>
        <w:spacing w:before="0" w:beforeAutospacing="0" w:after="0" w:afterAutospacing="0"/>
        <w:rPr>
          <w:rFonts w:eastAsia="Times New Roman"/>
          <w:sz w:val="20"/>
          <w:szCs w:val="20"/>
        </w:rPr>
      </w:pPr>
      <w:r w:rsidRPr="00365321">
        <w:rPr>
          <w:rFonts w:eastAsia="Times New Roman"/>
          <w:sz w:val="20"/>
          <w:szCs w:val="20"/>
        </w:rPr>
        <w:t xml:space="preserve">РФ – семинар-обсуждение реферата </w:t>
      </w:r>
    </w:p>
    <w:p w14:paraId="5F3F661F" w14:textId="77777777" w:rsidR="00080253" w:rsidRPr="00365321" w:rsidRDefault="00080253" w:rsidP="00080253">
      <w:pPr>
        <w:spacing w:before="0" w:beforeAutospacing="0" w:after="0" w:afterAutospacing="0"/>
        <w:rPr>
          <w:rFonts w:eastAsia="Times New Roman"/>
          <w:sz w:val="20"/>
          <w:szCs w:val="20"/>
        </w:rPr>
      </w:pPr>
      <w:proofErr w:type="spellStart"/>
      <w:r w:rsidRPr="00365321">
        <w:rPr>
          <w:rFonts w:eastAsia="Times New Roman"/>
          <w:sz w:val="20"/>
          <w:szCs w:val="20"/>
        </w:rPr>
        <w:t>Асессмент</w:t>
      </w:r>
      <w:proofErr w:type="spellEnd"/>
      <w:r w:rsidRPr="00365321">
        <w:rPr>
          <w:rFonts w:eastAsia="Times New Roman"/>
          <w:sz w:val="20"/>
          <w:szCs w:val="20"/>
        </w:rPr>
        <w:t xml:space="preserve"> реферата - семинар-</w:t>
      </w:r>
      <w:proofErr w:type="spellStart"/>
      <w:r w:rsidRPr="00365321">
        <w:rPr>
          <w:rFonts w:eastAsia="Times New Roman"/>
          <w:sz w:val="20"/>
          <w:szCs w:val="20"/>
        </w:rPr>
        <w:t>асессмент</w:t>
      </w:r>
      <w:proofErr w:type="spellEnd"/>
      <w:r w:rsidRPr="00365321">
        <w:rPr>
          <w:rFonts w:eastAsia="Times New Roman"/>
          <w:sz w:val="20"/>
          <w:szCs w:val="20"/>
        </w:rPr>
        <w:t xml:space="preserve"> реферата</w:t>
      </w:r>
    </w:p>
    <w:p w14:paraId="1E3D91E6" w14:textId="77777777" w:rsidR="00080253" w:rsidRPr="00365321" w:rsidRDefault="00080253" w:rsidP="00080253">
      <w:pPr>
        <w:spacing w:before="0" w:beforeAutospacing="0" w:after="0" w:afterAutospacing="0"/>
        <w:rPr>
          <w:rFonts w:eastAsia="Times New Roman"/>
          <w:sz w:val="20"/>
          <w:szCs w:val="20"/>
        </w:rPr>
      </w:pPr>
      <w:r w:rsidRPr="00365321">
        <w:rPr>
          <w:rFonts w:eastAsia="Times New Roman"/>
          <w:sz w:val="20"/>
          <w:szCs w:val="20"/>
        </w:rPr>
        <w:t xml:space="preserve">ВБ - вебинар </w:t>
      </w:r>
    </w:p>
    <w:p w14:paraId="3B12E7D7" w14:textId="77777777" w:rsidR="00080253" w:rsidRPr="00365321" w:rsidRDefault="00080253" w:rsidP="00080253">
      <w:pPr>
        <w:spacing w:before="0" w:beforeAutospacing="0" w:after="0" w:afterAutospacing="0"/>
        <w:rPr>
          <w:rFonts w:eastAsia="Times New Roman"/>
          <w:sz w:val="20"/>
          <w:szCs w:val="20"/>
        </w:rPr>
      </w:pPr>
      <w:r w:rsidRPr="00365321">
        <w:rPr>
          <w:rFonts w:eastAsia="Times New Roman"/>
          <w:sz w:val="20"/>
          <w:szCs w:val="20"/>
        </w:rPr>
        <w:lastRenderedPageBreak/>
        <w:t xml:space="preserve">УЭ - семинар-обсуждение устного эссе </w:t>
      </w:r>
    </w:p>
    <w:p w14:paraId="5F55014A" w14:textId="77777777" w:rsidR="00080253" w:rsidRPr="00365321" w:rsidRDefault="00080253" w:rsidP="00080253">
      <w:pPr>
        <w:spacing w:before="0" w:beforeAutospacing="0" w:after="0" w:afterAutospacing="0"/>
        <w:rPr>
          <w:rFonts w:eastAsia="Times New Roman"/>
          <w:sz w:val="20"/>
          <w:szCs w:val="20"/>
        </w:rPr>
      </w:pPr>
      <w:r w:rsidRPr="00365321">
        <w:rPr>
          <w:rFonts w:eastAsia="Times New Roman"/>
          <w:sz w:val="20"/>
          <w:szCs w:val="20"/>
        </w:rPr>
        <w:t xml:space="preserve">АЛТ - практическое занятие - алгоритмический тренинг  </w:t>
      </w:r>
    </w:p>
    <w:p w14:paraId="5B1F5A15" w14:textId="77777777" w:rsidR="00080253" w:rsidRPr="00365321" w:rsidRDefault="00080253" w:rsidP="00080253">
      <w:pPr>
        <w:tabs>
          <w:tab w:val="left" w:pos="1100"/>
        </w:tabs>
        <w:spacing w:before="0" w:beforeAutospacing="0" w:after="0" w:afterAutospacing="0"/>
        <w:jc w:val="both"/>
        <w:rPr>
          <w:b/>
          <w:sz w:val="20"/>
          <w:szCs w:val="20"/>
        </w:rPr>
      </w:pPr>
    </w:p>
    <w:p w14:paraId="5CCFCE8A" w14:textId="77777777" w:rsidR="00080253" w:rsidRPr="00164652" w:rsidRDefault="00080253" w:rsidP="00164652">
      <w:pPr>
        <w:spacing w:before="0" w:beforeAutospacing="0" w:after="0" w:afterAutospacing="0"/>
        <w:ind w:firstLine="680"/>
        <w:rPr>
          <w:b/>
          <w:sz w:val="20"/>
          <w:szCs w:val="20"/>
        </w:rPr>
      </w:pPr>
      <w:r w:rsidRPr="00164652">
        <w:rPr>
          <w:b/>
          <w:sz w:val="20"/>
          <w:szCs w:val="20"/>
        </w:rPr>
        <w:t>5. Содержание дисциплины</w:t>
      </w:r>
    </w:p>
    <w:p w14:paraId="2B336817" w14:textId="77777777" w:rsidR="00080253" w:rsidRPr="00365321" w:rsidRDefault="00080253" w:rsidP="00080253">
      <w:pPr>
        <w:spacing w:before="0" w:beforeAutospacing="0" w:after="0" w:afterAutospacing="0"/>
        <w:ind w:firstLine="680"/>
        <w:rPr>
          <w:b/>
          <w:sz w:val="20"/>
          <w:szCs w:val="20"/>
        </w:rPr>
      </w:pPr>
      <w:r w:rsidRPr="00365321">
        <w:rPr>
          <w:b/>
          <w:sz w:val="20"/>
          <w:szCs w:val="20"/>
        </w:rPr>
        <w:t>5.1. Содержание разделов и тем</w:t>
      </w: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3"/>
        <w:gridCol w:w="2360"/>
        <w:gridCol w:w="6621"/>
      </w:tblGrid>
      <w:tr w:rsidR="00080253" w:rsidRPr="00365321" w14:paraId="2284C8CD" w14:textId="77777777" w:rsidTr="00DB1199">
        <w:trPr>
          <w:tblHeader/>
        </w:trPr>
        <w:tc>
          <w:tcPr>
            <w:tcW w:w="285" w:type="pct"/>
            <w:vAlign w:val="center"/>
          </w:tcPr>
          <w:p w14:paraId="6E2CF9AB" w14:textId="77777777" w:rsidR="00080253" w:rsidRPr="00365321" w:rsidRDefault="00080253" w:rsidP="00DB1199">
            <w:pPr>
              <w:suppressAutoHyphens/>
              <w:spacing w:before="0" w:beforeAutospacing="0" w:after="0" w:afterAutospacing="0"/>
              <w:jc w:val="center"/>
              <w:rPr>
                <w:sz w:val="20"/>
                <w:szCs w:val="20"/>
              </w:rPr>
            </w:pPr>
            <w:r w:rsidRPr="00365321">
              <w:rPr>
                <w:sz w:val="20"/>
                <w:szCs w:val="20"/>
              </w:rPr>
              <w:t>№ п/п</w:t>
            </w:r>
          </w:p>
        </w:tc>
        <w:tc>
          <w:tcPr>
            <w:tcW w:w="1239" w:type="pct"/>
            <w:vAlign w:val="center"/>
          </w:tcPr>
          <w:p w14:paraId="4E73019E" w14:textId="77777777" w:rsidR="00080253" w:rsidRPr="00365321" w:rsidRDefault="00080253" w:rsidP="00DB1199">
            <w:pPr>
              <w:suppressAutoHyphens/>
              <w:spacing w:before="0" w:beforeAutospacing="0" w:after="0" w:afterAutospacing="0"/>
              <w:jc w:val="center"/>
              <w:rPr>
                <w:sz w:val="20"/>
                <w:szCs w:val="20"/>
              </w:rPr>
            </w:pPr>
            <w:r w:rsidRPr="00365321">
              <w:rPr>
                <w:sz w:val="20"/>
                <w:szCs w:val="20"/>
              </w:rPr>
              <w:t>Наименование раздела дисциплины</w:t>
            </w:r>
          </w:p>
        </w:tc>
        <w:tc>
          <w:tcPr>
            <w:tcW w:w="3476" w:type="pct"/>
            <w:vAlign w:val="center"/>
          </w:tcPr>
          <w:p w14:paraId="2D11E4D7" w14:textId="77777777" w:rsidR="00080253" w:rsidRPr="00365321" w:rsidRDefault="00080253" w:rsidP="00DB1199">
            <w:pPr>
              <w:suppressAutoHyphens/>
              <w:spacing w:before="0" w:beforeAutospacing="0" w:after="0" w:afterAutospacing="0"/>
              <w:jc w:val="center"/>
              <w:rPr>
                <w:bCs/>
                <w:sz w:val="20"/>
                <w:szCs w:val="20"/>
              </w:rPr>
            </w:pPr>
            <w:r w:rsidRPr="00365321">
              <w:rPr>
                <w:bCs/>
                <w:sz w:val="20"/>
                <w:szCs w:val="20"/>
              </w:rPr>
              <w:t xml:space="preserve">Содержание раздела дисциплины </w:t>
            </w:r>
          </w:p>
        </w:tc>
      </w:tr>
      <w:tr w:rsidR="00080253" w:rsidRPr="00365321" w14:paraId="64E98B8B" w14:textId="77777777" w:rsidTr="00DB1199">
        <w:tc>
          <w:tcPr>
            <w:tcW w:w="285" w:type="pct"/>
          </w:tcPr>
          <w:p w14:paraId="5B1818E4" w14:textId="77777777" w:rsidR="00080253" w:rsidRPr="00365321" w:rsidRDefault="00080253" w:rsidP="00DB1199">
            <w:pPr>
              <w:spacing w:before="0" w:beforeAutospacing="0" w:after="0" w:afterAutospacing="0"/>
              <w:rPr>
                <w:sz w:val="20"/>
                <w:szCs w:val="20"/>
              </w:rPr>
            </w:pPr>
            <w:r w:rsidRPr="00365321">
              <w:rPr>
                <w:sz w:val="20"/>
                <w:szCs w:val="20"/>
              </w:rPr>
              <w:t>1</w:t>
            </w:r>
          </w:p>
        </w:tc>
        <w:tc>
          <w:tcPr>
            <w:tcW w:w="1239" w:type="pct"/>
          </w:tcPr>
          <w:p w14:paraId="467FDA6A" w14:textId="77777777" w:rsidR="00080253" w:rsidRPr="00365321" w:rsidRDefault="00080253" w:rsidP="00DB1199">
            <w:pPr>
              <w:suppressAutoHyphens/>
              <w:spacing w:before="0" w:beforeAutospacing="0" w:after="0" w:afterAutospacing="0"/>
              <w:rPr>
                <w:sz w:val="20"/>
                <w:szCs w:val="20"/>
              </w:rPr>
            </w:pPr>
            <w:r w:rsidRPr="00365321">
              <w:rPr>
                <w:sz w:val="20"/>
                <w:szCs w:val="20"/>
              </w:rPr>
              <w:t>Юридическая психология как отрасль психологического знания и практики</w:t>
            </w:r>
          </w:p>
        </w:tc>
        <w:tc>
          <w:tcPr>
            <w:tcW w:w="3476" w:type="pct"/>
          </w:tcPr>
          <w:p w14:paraId="31EAEA74" w14:textId="77777777" w:rsidR="00080253" w:rsidRPr="00365321" w:rsidRDefault="00080253" w:rsidP="00DB1199">
            <w:pPr>
              <w:spacing w:before="0" w:beforeAutospacing="0" w:after="0" w:afterAutospacing="0"/>
              <w:jc w:val="both"/>
              <w:rPr>
                <w:sz w:val="20"/>
                <w:szCs w:val="20"/>
              </w:rPr>
            </w:pPr>
            <w:r w:rsidRPr="00365321">
              <w:rPr>
                <w:b/>
                <w:sz w:val="20"/>
                <w:szCs w:val="20"/>
              </w:rPr>
              <w:t>Предмет, задачи и методы юридической психологии</w:t>
            </w:r>
            <w:r w:rsidRPr="00365321">
              <w:rPr>
                <w:sz w:val="20"/>
                <w:szCs w:val="20"/>
              </w:rPr>
              <w:t xml:space="preserve"> (психология как область знания: история становления и методология. Общее понятие о психике. Классификация психических явлений. Психические процессы, состояния, свойства и образования. Понятие личности, ее основные характеристики.</w:t>
            </w:r>
          </w:p>
          <w:p w14:paraId="1C3124BB" w14:textId="77777777" w:rsidR="00080253" w:rsidRPr="00365321" w:rsidRDefault="00080253" w:rsidP="00DB1199">
            <w:pPr>
              <w:pStyle w:val="Normal1"/>
              <w:tabs>
                <w:tab w:val="left" w:pos="0"/>
              </w:tabs>
              <w:suppressAutoHyphens/>
              <w:ind w:left="0" w:firstLine="0"/>
              <w:jc w:val="both"/>
              <w:rPr>
                <w:sz w:val="20"/>
              </w:rPr>
            </w:pPr>
            <w:r w:rsidRPr="00365321">
              <w:rPr>
                <w:sz w:val="20"/>
              </w:rPr>
              <w:t>Ощущение – форма чувственного отражения объективности. Виды ощущений.</w:t>
            </w:r>
          </w:p>
          <w:p w14:paraId="245AE371" w14:textId="77777777" w:rsidR="00080253" w:rsidRPr="00365321" w:rsidRDefault="00080253" w:rsidP="00DB1199">
            <w:pPr>
              <w:pStyle w:val="Normal1"/>
              <w:tabs>
                <w:tab w:val="left" w:pos="0"/>
              </w:tabs>
              <w:suppressAutoHyphens/>
              <w:ind w:left="0" w:firstLine="0"/>
              <w:jc w:val="both"/>
              <w:rPr>
                <w:sz w:val="20"/>
              </w:rPr>
            </w:pPr>
            <w:r w:rsidRPr="00365321">
              <w:rPr>
                <w:sz w:val="20"/>
              </w:rPr>
              <w:t>Восприятие, его основные характеристики.</w:t>
            </w:r>
          </w:p>
          <w:p w14:paraId="4DD420CB" w14:textId="77777777" w:rsidR="00080253" w:rsidRPr="00365321" w:rsidRDefault="00080253" w:rsidP="00DB1199">
            <w:pPr>
              <w:pStyle w:val="Normal1"/>
              <w:tabs>
                <w:tab w:val="left" w:pos="0"/>
              </w:tabs>
              <w:suppressAutoHyphens/>
              <w:ind w:left="0" w:firstLine="0"/>
              <w:jc w:val="both"/>
              <w:rPr>
                <w:sz w:val="20"/>
              </w:rPr>
            </w:pPr>
            <w:r w:rsidRPr="00365321">
              <w:rPr>
                <w:sz w:val="20"/>
              </w:rPr>
              <w:t>Понятие и виды памяти. Характеристика различных видов памяти.</w:t>
            </w:r>
          </w:p>
          <w:p w14:paraId="5DFAF52B" w14:textId="77777777" w:rsidR="00080253" w:rsidRPr="00365321" w:rsidRDefault="00080253" w:rsidP="00DB1199">
            <w:pPr>
              <w:pStyle w:val="Normal1"/>
              <w:tabs>
                <w:tab w:val="left" w:pos="0"/>
              </w:tabs>
              <w:suppressAutoHyphens/>
              <w:ind w:left="0" w:firstLine="0"/>
              <w:jc w:val="both"/>
              <w:rPr>
                <w:sz w:val="20"/>
              </w:rPr>
            </w:pPr>
            <w:r w:rsidRPr="00365321">
              <w:rPr>
                <w:sz w:val="20"/>
              </w:rPr>
              <w:t>Интеллект, его структура. Мышление, виды мышления как высшей формы психического отражения человеком объективного мира.</w:t>
            </w:r>
          </w:p>
          <w:p w14:paraId="7F9C6243" w14:textId="77777777" w:rsidR="00080253" w:rsidRPr="00365321" w:rsidRDefault="00080253" w:rsidP="00DB1199">
            <w:pPr>
              <w:pStyle w:val="Normal1"/>
              <w:tabs>
                <w:tab w:val="left" w:pos="0"/>
              </w:tabs>
              <w:suppressAutoHyphens/>
              <w:ind w:left="0" w:firstLine="0"/>
              <w:jc w:val="both"/>
              <w:rPr>
                <w:sz w:val="20"/>
              </w:rPr>
            </w:pPr>
            <w:r w:rsidRPr="00365321">
              <w:rPr>
                <w:sz w:val="20"/>
              </w:rPr>
              <w:t>Темперамент, его основные виды. Учение о характере.</w:t>
            </w:r>
          </w:p>
          <w:p w14:paraId="2D7296E8" w14:textId="77777777" w:rsidR="00080253" w:rsidRPr="00365321" w:rsidRDefault="00080253" w:rsidP="00DB1199">
            <w:pPr>
              <w:pStyle w:val="Normal1"/>
              <w:tabs>
                <w:tab w:val="left" w:pos="0"/>
              </w:tabs>
              <w:suppressAutoHyphens/>
              <w:ind w:left="0" w:firstLine="0"/>
              <w:jc w:val="both"/>
              <w:rPr>
                <w:sz w:val="20"/>
              </w:rPr>
            </w:pPr>
            <w:r w:rsidRPr="00365321">
              <w:rPr>
                <w:sz w:val="20"/>
              </w:rPr>
              <w:t>Эмоции, их влияние на поведение человека. Выражение эмоциональных состояний. Воля, волевые процессы. Способности. Групповые явления и общение. Конфликты.</w:t>
            </w:r>
          </w:p>
          <w:p w14:paraId="201411C8" w14:textId="77777777" w:rsidR="00080253" w:rsidRPr="00365321" w:rsidRDefault="00080253" w:rsidP="00DB1199">
            <w:pPr>
              <w:pStyle w:val="Normal1"/>
              <w:tabs>
                <w:tab w:val="left" w:pos="0"/>
              </w:tabs>
              <w:suppressAutoHyphens/>
              <w:ind w:left="0" w:firstLine="0"/>
              <w:jc w:val="both"/>
              <w:rPr>
                <w:sz w:val="20"/>
              </w:rPr>
            </w:pPr>
            <w:r w:rsidRPr="00365321">
              <w:rPr>
                <w:sz w:val="20"/>
              </w:rPr>
              <w:t xml:space="preserve">Основные направления и отрасли психологического знания. Юридическая психология как отрасль психологической науки. Особенности предмета, цели и задач. Специфика связи с другими областями знания. </w:t>
            </w:r>
          </w:p>
          <w:p w14:paraId="3CFAF4C8" w14:textId="77777777" w:rsidR="00080253" w:rsidRPr="00365321" w:rsidRDefault="00080253" w:rsidP="00DB1199">
            <w:pPr>
              <w:pStyle w:val="Normal1"/>
              <w:tabs>
                <w:tab w:val="left" w:pos="0"/>
              </w:tabs>
              <w:suppressAutoHyphens/>
              <w:ind w:left="0" w:firstLine="0"/>
              <w:jc w:val="both"/>
              <w:rPr>
                <w:sz w:val="20"/>
              </w:rPr>
            </w:pPr>
            <w:r w:rsidRPr="00365321">
              <w:rPr>
                <w:sz w:val="20"/>
              </w:rPr>
              <w:t>Методы исследования и оказания психологической помощи. Характеристика основных приемов получения психологической информации.</w:t>
            </w:r>
          </w:p>
          <w:p w14:paraId="028D6F4E" w14:textId="77777777" w:rsidR="00080253" w:rsidRPr="00365321" w:rsidRDefault="00080253" w:rsidP="00DB1199">
            <w:pPr>
              <w:pStyle w:val="Normal1"/>
              <w:tabs>
                <w:tab w:val="left" w:pos="0"/>
              </w:tabs>
              <w:suppressAutoHyphens/>
              <w:ind w:left="0" w:firstLine="0"/>
              <w:jc w:val="both"/>
              <w:rPr>
                <w:sz w:val="20"/>
              </w:rPr>
            </w:pPr>
            <w:r w:rsidRPr="00365321">
              <w:rPr>
                <w:sz w:val="20"/>
              </w:rPr>
              <w:t>Разделы юридической психологии. Значение юридической психологии для развития науки уголовно-процессуального права, гражданско-процессуального права, криминологии, криминалистики, теории оперативно-розыскной деятельности).</w:t>
            </w:r>
          </w:p>
          <w:p w14:paraId="06F3C43A" w14:textId="77777777" w:rsidR="00080253" w:rsidRPr="00365321" w:rsidRDefault="00080253" w:rsidP="00DB1199">
            <w:pPr>
              <w:spacing w:before="0" w:beforeAutospacing="0" w:after="0" w:afterAutospacing="0"/>
              <w:jc w:val="both"/>
              <w:rPr>
                <w:bCs/>
                <w:sz w:val="20"/>
                <w:szCs w:val="20"/>
              </w:rPr>
            </w:pPr>
            <w:r w:rsidRPr="00365321">
              <w:rPr>
                <w:b/>
                <w:sz w:val="20"/>
                <w:szCs w:val="20"/>
              </w:rPr>
              <w:t>Психология юридического труда</w:t>
            </w:r>
            <w:r w:rsidRPr="00365321">
              <w:rPr>
                <w:sz w:val="20"/>
                <w:szCs w:val="20"/>
              </w:rPr>
              <w:t xml:space="preserve"> (общая характеристика психологии юридического труда,</w:t>
            </w:r>
            <w:r w:rsidRPr="00365321">
              <w:rPr>
                <w:bCs/>
                <w:sz w:val="20"/>
                <w:szCs w:val="20"/>
              </w:rPr>
              <w:t xml:space="preserve"> </w:t>
            </w:r>
            <w:proofErr w:type="spellStart"/>
            <w:r w:rsidRPr="00365321">
              <w:rPr>
                <w:bCs/>
                <w:sz w:val="20"/>
                <w:szCs w:val="20"/>
              </w:rPr>
              <w:t>профессиограммы</w:t>
            </w:r>
            <w:proofErr w:type="spellEnd"/>
            <w:r w:rsidRPr="00365321">
              <w:rPr>
                <w:bCs/>
                <w:sz w:val="20"/>
                <w:szCs w:val="20"/>
              </w:rPr>
              <w:t xml:space="preserve"> юридических профессий. Формирование личности будущего юриста в образовательной организации высшего образования.</w:t>
            </w:r>
          </w:p>
          <w:p w14:paraId="50BBA416" w14:textId="77777777" w:rsidR="00080253" w:rsidRPr="00365321" w:rsidRDefault="00080253" w:rsidP="00DB1199">
            <w:pPr>
              <w:shd w:val="clear" w:color="auto" w:fill="FFFFFF"/>
              <w:suppressAutoHyphens/>
              <w:autoSpaceDE w:val="0"/>
              <w:autoSpaceDN w:val="0"/>
              <w:adjustRightInd w:val="0"/>
              <w:spacing w:before="0" w:beforeAutospacing="0" w:after="0" w:afterAutospacing="0"/>
              <w:jc w:val="both"/>
              <w:rPr>
                <w:bCs/>
                <w:sz w:val="20"/>
                <w:szCs w:val="20"/>
              </w:rPr>
            </w:pPr>
            <w:r w:rsidRPr="00365321">
              <w:rPr>
                <w:bCs/>
                <w:sz w:val="20"/>
                <w:szCs w:val="20"/>
              </w:rPr>
              <w:t xml:space="preserve">Особенности </w:t>
            </w:r>
            <w:r w:rsidRPr="00365321">
              <w:rPr>
                <w:sz w:val="20"/>
                <w:szCs w:val="20"/>
              </w:rPr>
              <w:t>коммуникативной стороны деятельности работников юридических профессий. Влияние характера юридического труда на личность. Необходимость психологических знаний в деятельности юриста.</w:t>
            </w:r>
          </w:p>
          <w:p w14:paraId="4992C79C" w14:textId="77777777" w:rsidR="00080253" w:rsidRPr="00365321" w:rsidRDefault="00080253" w:rsidP="00DB1199">
            <w:pPr>
              <w:shd w:val="clear" w:color="auto" w:fill="FFFFFF"/>
              <w:suppressAutoHyphens/>
              <w:autoSpaceDE w:val="0"/>
              <w:autoSpaceDN w:val="0"/>
              <w:adjustRightInd w:val="0"/>
              <w:spacing w:before="0" w:beforeAutospacing="0" w:after="0" w:afterAutospacing="0"/>
              <w:jc w:val="both"/>
              <w:rPr>
                <w:sz w:val="20"/>
                <w:szCs w:val="20"/>
              </w:rPr>
            </w:pPr>
            <w:r w:rsidRPr="00365321">
              <w:rPr>
                <w:sz w:val="20"/>
                <w:szCs w:val="20"/>
              </w:rPr>
              <w:t xml:space="preserve">Психология деятельности следователя, судьи, прокурора, адвоката. Нравственные требования к личности работников юридических профессий. Требования, предъявляемые к интеллекту и волевым качествам. Основные психологические проблемы в деятельности юриста. </w:t>
            </w:r>
          </w:p>
          <w:p w14:paraId="1F007E3F" w14:textId="77777777" w:rsidR="00080253" w:rsidRPr="00365321" w:rsidRDefault="00080253" w:rsidP="00DB1199">
            <w:pPr>
              <w:pStyle w:val="Normal1"/>
              <w:tabs>
                <w:tab w:val="left" w:pos="0"/>
              </w:tabs>
              <w:suppressAutoHyphens/>
              <w:ind w:left="0" w:firstLine="0"/>
              <w:jc w:val="both"/>
              <w:rPr>
                <w:sz w:val="20"/>
              </w:rPr>
            </w:pPr>
            <w:r w:rsidRPr="00365321">
              <w:rPr>
                <w:sz w:val="20"/>
              </w:rPr>
              <w:t xml:space="preserve">Возможность развития бюрократических и авторитарных установок у должностных лиц, обладающих высокой степенью свободного усмотрения при решении важных вопросов и действующих в условиях минимального контроля со стороны вышестоящих должностных лиц и органов государства. </w:t>
            </w:r>
          </w:p>
          <w:p w14:paraId="70F7F0CE" w14:textId="77777777" w:rsidR="00080253" w:rsidRPr="00365321" w:rsidRDefault="00080253" w:rsidP="00DB1199">
            <w:pPr>
              <w:pStyle w:val="Normal1"/>
              <w:tabs>
                <w:tab w:val="left" w:pos="0"/>
              </w:tabs>
              <w:suppressAutoHyphens/>
              <w:ind w:left="0" w:firstLine="0"/>
              <w:jc w:val="both"/>
              <w:rPr>
                <w:sz w:val="20"/>
              </w:rPr>
            </w:pPr>
            <w:r w:rsidRPr="00365321">
              <w:rPr>
                <w:sz w:val="20"/>
              </w:rPr>
              <w:t>Способы предотвращения профессиональных деформаций должностных лиц).</w:t>
            </w:r>
          </w:p>
          <w:p w14:paraId="72DDF855" w14:textId="77777777" w:rsidR="00080253" w:rsidRPr="00365321" w:rsidRDefault="00080253" w:rsidP="00DB1199">
            <w:pPr>
              <w:spacing w:before="0" w:beforeAutospacing="0" w:after="0" w:afterAutospacing="0"/>
              <w:jc w:val="both"/>
              <w:rPr>
                <w:sz w:val="20"/>
                <w:szCs w:val="20"/>
              </w:rPr>
            </w:pPr>
            <w:r w:rsidRPr="00365321">
              <w:rPr>
                <w:b/>
                <w:sz w:val="20"/>
                <w:szCs w:val="20"/>
              </w:rPr>
              <w:t>Организация психологической службы правоохранительной системы</w:t>
            </w:r>
            <w:r w:rsidRPr="00365321">
              <w:rPr>
                <w:sz w:val="20"/>
                <w:szCs w:val="20"/>
              </w:rPr>
              <w:t xml:space="preserve"> (структура психологической службы МВД и ФСИН. Положение о психологической службе и его содержание. Направления, цели и задачи деятельности.</w:t>
            </w:r>
          </w:p>
          <w:p w14:paraId="488CCB7D" w14:textId="77777777" w:rsidR="00080253" w:rsidRPr="00365321" w:rsidRDefault="00080253" w:rsidP="00DB1199">
            <w:pPr>
              <w:pStyle w:val="Normal1"/>
              <w:tabs>
                <w:tab w:val="left" w:pos="0"/>
              </w:tabs>
              <w:suppressAutoHyphens/>
              <w:ind w:left="0" w:firstLine="0"/>
              <w:jc w:val="both"/>
              <w:rPr>
                <w:sz w:val="20"/>
              </w:rPr>
            </w:pPr>
            <w:r w:rsidRPr="00365321">
              <w:rPr>
                <w:sz w:val="20"/>
              </w:rPr>
              <w:t xml:space="preserve">Центры диагностики. Организация психологического отбора. </w:t>
            </w:r>
            <w:proofErr w:type="spellStart"/>
            <w:r w:rsidRPr="00365321">
              <w:rPr>
                <w:sz w:val="20"/>
              </w:rPr>
              <w:t>Профессиографирование</w:t>
            </w:r>
            <w:proofErr w:type="spellEnd"/>
            <w:r w:rsidRPr="00365321">
              <w:rPr>
                <w:sz w:val="20"/>
              </w:rPr>
              <w:t xml:space="preserve"> специалиста. Обязанности должностных лиц психологической службы. Права психолога.</w:t>
            </w:r>
          </w:p>
          <w:p w14:paraId="5C6768EE" w14:textId="77777777" w:rsidR="00080253" w:rsidRPr="00365321" w:rsidRDefault="00080253" w:rsidP="00DB1199">
            <w:pPr>
              <w:pStyle w:val="Normal1"/>
              <w:tabs>
                <w:tab w:val="left" w:pos="0"/>
              </w:tabs>
              <w:suppressAutoHyphens/>
              <w:ind w:left="0" w:firstLine="0"/>
              <w:jc w:val="both"/>
              <w:rPr>
                <w:sz w:val="20"/>
              </w:rPr>
            </w:pPr>
            <w:r w:rsidRPr="00365321">
              <w:rPr>
                <w:sz w:val="20"/>
              </w:rPr>
              <w:t>Психологическое обеспечение деятельности. Приемы и способы оказания психологической помощи. Психологическая подготовка.</w:t>
            </w:r>
          </w:p>
          <w:p w14:paraId="0631493B" w14:textId="77777777" w:rsidR="00080253" w:rsidRPr="00365321" w:rsidRDefault="00080253" w:rsidP="00DB1199">
            <w:pPr>
              <w:pStyle w:val="Normal1"/>
              <w:tabs>
                <w:tab w:val="left" w:pos="0"/>
              </w:tabs>
              <w:suppressAutoHyphens/>
              <w:ind w:left="0" w:firstLine="0"/>
              <w:jc w:val="both"/>
              <w:rPr>
                <w:sz w:val="20"/>
              </w:rPr>
            </w:pPr>
            <w:r w:rsidRPr="00365321">
              <w:rPr>
                <w:sz w:val="20"/>
              </w:rPr>
              <w:t>Этический кодекс. База данных. Методическое и техническое обеспечение).</w:t>
            </w:r>
          </w:p>
          <w:p w14:paraId="2BD31CF3" w14:textId="77777777" w:rsidR="00080253" w:rsidRPr="00365321" w:rsidRDefault="00080253" w:rsidP="00DB1199">
            <w:pPr>
              <w:spacing w:before="0" w:beforeAutospacing="0" w:after="0" w:afterAutospacing="0"/>
              <w:jc w:val="both"/>
              <w:rPr>
                <w:sz w:val="20"/>
                <w:szCs w:val="20"/>
              </w:rPr>
            </w:pPr>
            <w:r w:rsidRPr="00365321">
              <w:rPr>
                <w:b/>
                <w:sz w:val="20"/>
                <w:szCs w:val="20"/>
              </w:rPr>
              <w:t>Основы криминальной психологии и психология личности преступника</w:t>
            </w:r>
            <w:r w:rsidRPr="00365321">
              <w:rPr>
                <w:sz w:val="20"/>
                <w:szCs w:val="20"/>
              </w:rPr>
              <w:t xml:space="preserve"> (регламентирующая функция психики применительно к </w:t>
            </w:r>
            <w:r w:rsidRPr="00365321">
              <w:rPr>
                <w:sz w:val="20"/>
                <w:szCs w:val="20"/>
              </w:rPr>
              <w:lastRenderedPageBreak/>
              <w:t>некоторым нормам права (вменяемость, дееспособность, процессуальная дееспособность обвиняемых, истцов и ответчиков, свидетелей и потерпевших).</w:t>
            </w:r>
          </w:p>
          <w:p w14:paraId="5D0A58D0" w14:textId="77777777" w:rsidR="00080253" w:rsidRPr="00365321" w:rsidRDefault="00080253" w:rsidP="00DB1199">
            <w:pPr>
              <w:pStyle w:val="Normal1"/>
              <w:tabs>
                <w:tab w:val="left" w:pos="0"/>
              </w:tabs>
              <w:suppressAutoHyphens/>
              <w:ind w:left="0" w:firstLine="0"/>
              <w:jc w:val="both"/>
              <w:rPr>
                <w:sz w:val="20"/>
              </w:rPr>
            </w:pPr>
            <w:r w:rsidRPr="00365321">
              <w:rPr>
                <w:sz w:val="20"/>
              </w:rPr>
              <w:t xml:space="preserve">Понятие личности преступника, типологизация и классификация преступников. Факторы, способствующие </w:t>
            </w:r>
            <w:proofErr w:type="spellStart"/>
            <w:r w:rsidRPr="00365321">
              <w:rPr>
                <w:sz w:val="20"/>
              </w:rPr>
              <w:t>делинквентности</w:t>
            </w:r>
            <w:proofErr w:type="spellEnd"/>
            <w:r w:rsidRPr="00365321">
              <w:rPr>
                <w:sz w:val="20"/>
              </w:rPr>
              <w:t xml:space="preserve">. </w:t>
            </w:r>
          </w:p>
          <w:p w14:paraId="70FE08CA" w14:textId="77777777" w:rsidR="00080253" w:rsidRPr="00365321" w:rsidRDefault="00080253" w:rsidP="00DB1199">
            <w:pPr>
              <w:pStyle w:val="Normal1"/>
              <w:tabs>
                <w:tab w:val="left" w:pos="0"/>
              </w:tabs>
              <w:suppressAutoHyphens/>
              <w:ind w:left="0" w:firstLine="0"/>
              <w:jc w:val="both"/>
              <w:rPr>
                <w:bCs/>
                <w:sz w:val="20"/>
              </w:rPr>
            </w:pPr>
            <w:r w:rsidRPr="00365321">
              <w:rPr>
                <w:sz w:val="20"/>
              </w:rPr>
              <w:t xml:space="preserve">Психологические особенности отдельных категорий преступников. </w:t>
            </w:r>
            <w:r w:rsidRPr="00365321">
              <w:rPr>
                <w:bCs/>
                <w:sz w:val="20"/>
              </w:rPr>
              <w:t xml:space="preserve">Насильственный тип преступника, влияние социальных факторов на формирование агрессивной установки. </w:t>
            </w:r>
          </w:p>
          <w:p w14:paraId="5CA4166E" w14:textId="77777777" w:rsidR="00080253" w:rsidRPr="00365321" w:rsidRDefault="00080253" w:rsidP="00DB1199">
            <w:pPr>
              <w:pStyle w:val="Normal1"/>
              <w:tabs>
                <w:tab w:val="left" w:pos="0"/>
              </w:tabs>
              <w:suppressAutoHyphens/>
              <w:ind w:left="0" w:firstLine="0"/>
              <w:jc w:val="both"/>
              <w:rPr>
                <w:bCs/>
                <w:sz w:val="20"/>
              </w:rPr>
            </w:pPr>
            <w:r w:rsidRPr="00365321">
              <w:rPr>
                <w:bCs/>
                <w:sz w:val="20"/>
              </w:rPr>
              <w:t>Корыстный тип личности преступника, формирование корыстных мотивов. Влияние социального расслоения на возникновение корыстной мотивации.</w:t>
            </w:r>
          </w:p>
          <w:p w14:paraId="1DFD6D47" w14:textId="77777777" w:rsidR="00080253" w:rsidRPr="00365321" w:rsidRDefault="00080253" w:rsidP="00DB1199">
            <w:pPr>
              <w:pStyle w:val="Normal1"/>
              <w:tabs>
                <w:tab w:val="left" w:pos="0"/>
              </w:tabs>
              <w:suppressAutoHyphens/>
              <w:ind w:left="0" w:firstLine="0"/>
              <w:jc w:val="both"/>
              <w:rPr>
                <w:bCs/>
                <w:sz w:val="20"/>
              </w:rPr>
            </w:pPr>
            <w:r w:rsidRPr="00365321">
              <w:rPr>
                <w:bCs/>
                <w:sz w:val="20"/>
              </w:rPr>
              <w:t xml:space="preserve">Психологические особенности преступников-профессионалов и рецидивистов. </w:t>
            </w:r>
            <w:r w:rsidRPr="00365321">
              <w:rPr>
                <w:sz w:val="20"/>
              </w:rPr>
              <w:t xml:space="preserve">Рецидивная преступность и факторы ей способствующие. </w:t>
            </w:r>
            <w:r w:rsidRPr="00365321">
              <w:rPr>
                <w:bCs/>
                <w:sz w:val="20"/>
              </w:rPr>
              <w:t>Обстоя</w:t>
            </w:r>
            <w:r w:rsidR="00164652">
              <w:rPr>
                <w:bCs/>
                <w:sz w:val="20"/>
              </w:rPr>
              <w:t>тельства, способствующие возник</w:t>
            </w:r>
            <w:r w:rsidRPr="00365321">
              <w:rPr>
                <w:bCs/>
                <w:sz w:val="20"/>
              </w:rPr>
              <w:t>новению и формированию преступного профессионализма.</w:t>
            </w:r>
          </w:p>
          <w:p w14:paraId="1E56052D" w14:textId="77777777" w:rsidR="00080253" w:rsidRPr="00365321" w:rsidRDefault="00080253" w:rsidP="00DB1199">
            <w:pPr>
              <w:pStyle w:val="Normal1"/>
              <w:tabs>
                <w:tab w:val="left" w:pos="0"/>
              </w:tabs>
              <w:suppressAutoHyphens/>
              <w:ind w:left="0" w:firstLine="0"/>
              <w:jc w:val="both"/>
              <w:rPr>
                <w:sz w:val="20"/>
              </w:rPr>
            </w:pPr>
            <w:r w:rsidRPr="00365321">
              <w:rPr>
                <w:sz w:val="20"/>
              </w:rPr>
              <w:t xml:space="preserve">Несовершеннолетние преступники: особенности формирования антисоциальной личностной ориентации. </w:t>
            </w:r>
          </w:p>
          <w:p w14:paraId="651154A8" w14:textId="77777777" w:rsidR="00080253" w:rsidRPr="00365321" w:rsidRDefault="00080253" w:rsidP="00DB1199">
            <w:pPr>
              <w:pStyle w:val="Normal1"/>
              <w:tabs>
                <w:tab w:val="left" w:pos="0"/>
              </w:tabs>
              <w:suppressAutoHyphens/>
              <w:ind w:left="0" w:firstLine="0"/>
              <w:jc w:val="both"/>
              <w:rPr>
                <w:bCs/>
                <w:sz w:val="20"/>
              </w:rPr>
            </w:pPr>
            <w:r w:rsidRPr="00365321">
              <w:rPr>
                <w:sz w:val="20"/>
              </w:rPr>
              <w:t>Классификация преступных групп. Психология преступных организаций)</w:t>
            </w:r>
          </w:p>
        </w:tc>
      </w:tr>
      <w:tr w:rsidR="00080253" w:rsidRPr="00365321" w14:paraId="5C0B5D6C" w14:textId="77777777" w:rsidTr="00DB1199">
        <w:trPr>
          <w:trHeight w:val="2209"/>
        </w:trPr>
        <w:tc>
          <w:tcPr>
            <w:tcW w:w="285" w:type="pct"/>
          </w:tcPr>
          <w:p w14:paraId="6E9B3D84" w14:textId="77777777" w:rsidR="00080253" w:rsidRPr="00365321" w:rsidRDefault="00080253" w:rsidP="00DB1199">
            <w:pPr>
              <w:spacing w:before="0" w:beforeAutospacing="0" w:after="0" w:afterAutospacing="0"/>
              <w:rPr>
                <w:sz w:val="20"/>
                <w:szCs w:val="20"/>
              </w:rPr>
            </w:pPr>
            <w:r w:rsidRPr="00365321">
              <w:rPr>
                <w:sz w:val="20"/>
                <w:szCs w:val="20"/>
              </w:rPr>
              <w:lastRenderedPageBreak/>
              <w:t>2</w:t>
            </w:r>
          </w:p>
        </w:tc>
        <w:tc>
          <w:tcPr>
            <w:tcW w:w="1239" w:type="pct"/>
          </w:tcPr>
          <w:p w14:paraId="5493F1FB" w14:textId="77777777" w:rsidR="00080253" w:rsidRPr="00365321" w:rsidRDefault="00080253" w:rsidP="00DB1199">
            <w:pPr>
              <w:spacing w:before="0" w:beforeAutospacing="0" w:after="0" w:afterAutospacing="0"/>
              <w:rPr>
                <w:sz w:val="20"/>
                <w:szCs w:val="20"/>
              </w:rPr>
            </w:pPr>
            <w:r w:rsidRPr="00365321">
              <w:rPr>
                <w:sz w:val="20"/>
                <w:szCs w:val="20"/>
              </w:rPr>
              <w:t>Психология предварительного расследования, судебной деятельности и исполнения наказаний</w:t>
            </w:r>
          </w:p>
          <w:p w14:paraId="4AB6FBEE" w14:textId="77777777" w:rsidR="00080253" w:rsidRPr="00365321" w:rsidRDefault="00080253" w:rsidP="00DB1199">
            <w:pPr>
              <w:suppressAutoHyphens/>
              <w:spacing w:before="0" w:beforeAutospacing="0" w:after="0" w:afterAutospacing="0"/>
              <w:jc w:val="both"/>
              <w:rPr>
                <w:sz w:val="20"/>
                <w:szCs w:val="20"/>
              </w:rPr>
            </w:pPr>
          </w:p>
        </w:tc>
        <w:tc>
          <w:tcPr>
            <w:tcW w:w="3476" w:type="pct"/>
          </w:tcPr>
          <w:p w14:paraId="68EBB9D1" w14:textId="77777777" w:rsidR="00080253" w:rsidRPr="00365321" w:rsidRDefault="00080253" w:rsidP="00DB1199">
            <w:pPr>
              <w:spacing w:before="0" w:beforeAutospacing="0" w:after="0" w:afterAutospacing="0"/>
              <w:jc w:val="both"/>
              <w:rPr>
                <w:sz w:val="20"/>
                <w:szCs w:val="20"/>
              </w:rPr>
            </w:pPr>
            <w:r w:rsidRPr="00365321">
              <w:rPr>
                <w:b/>
                <w:sz w:val="20"/>
                <w:szCs w:val="20"/>
              </w:rPr>
              <w:t>Психология предварительного расследования</w:t>
            </w:r>
            <w:r w:rsidRPr="00365321">
              <w:rPr>
                <w:sz w:val="20"/>
                <w:szCs w:val="20"/>
              </w:rPr>
              <w:t xml:space="preserve"> (психология следователя и следственных действий. Основные психологические характеристики деятельности следователя. Эвристические (познавательно-поисковые) способности и эвристическая деятельность. Версии, их выдвижение, обоснование, проверка, доказывание. Индукция следователя. Эвристические задачи и правила эвристики для следователя. </w:t>
            </w:r>
          </w:p>
          <w:p w14:paraId="36447765" w14:textId="77777777" w:rsidR="00080253" w:rsidRPr="00365321" w:rsidRDefault="00080253" w:rsidP="00DB1199">
            <w:pPr>
              <w:pStyle w:val="Normal1"/>
              <w:tabs>
                <w:tab w:val="left" w:pos="0"/>
              </w:tabs>
              <w:suppressAutoHyphens/>
              <w:ind w:left="0" w:firstLine="0"/>
              <w:jc w:val="both"/>
              <w:rPr>
                <w:sz w:val="20"/>
              </w:rPr>
            </w:pPr>
            <w:r w:rsidRPr="00365321">
              <w:rPr>
                <w:sz w:val="20"/>
              </w:rPr>
              <w:t>Этапы расследования и их психологические характеристики. Сущность проблемной следственно-поисковой ситуации и пути ее решения.</w:t>
            </w:r>
          </w:p>
          <w:p w14:paraId="7BA529D1" w14:textId="77777777" w:rsidR="00080253" w:rsidRPr="00365321" w:rsidRDefault="00080253" w:rsidP="00DB1199">
            <w:pPr>
              <w:pStyle w:val="Normal1"/>
              <w:tabs>
                <w:tab w:val="left" w:pos="0"/>
              </w:tabs>
              <w:suppressAutoHyphens/>
              <w:ind w:left="0" w:firstLine="0"/>
              <w:jc w:val="both"/>
              <w:rPr>
                <w:sz w:val="20"/>
              </w:rPr>
            </w:pPr>
            <w:r w:rsidRPr="00365321">
              <w:rPr>
                <w:sz w:val="20"/>
              </w:rPr>
              <w:t xml:space="preserve">Умение следователя находить, распознавать, интерпретировать, оценивать, квалифицировать и систематизировать информационные сигналы. </w:t>
            </w:r>
          </w:p>
          <w:p w14:paraId="0A4225C0" w14:textId="77777777" w:rsidR="00080253" w:rsidRPr="00365321" w:rsidRDefault="00080253" w:rsidP="00DB1199">
            <w:pPr>
              <w:pStyle w:val="Normal1"/>
              <w:tabs>
                <w:tab w:val="left" w:pos="0"/>
              </w:tabs>
              <w:suppressAutoHyphens/>
              <w:ind w:left="0" w:firstLine="0"/>
              <w:jc w:val="both"/>
              <w:rPr>
                <w:sz w:val="20"/>
              </w:rPr>
            </w:pPr>
            <w:r w:rsidRPr="00365321">
              <w:rPr>
                <w:sz w:val="20"/>
              </w:rPr>
              <w:t xml:space="preserve">Психология обвиняемого (подозреваемого), свидетеля, потерпевшего. Основные характеристики, в том числе связанные с процессуальным положением. Проблемы психологических контактов с ними, значение здесь типологической принадлежности их личности, профессионального опыта и интуиции. </w:t>
            </w:r>
          </w:p>
          <w:p w14:paraId="26AEDCBE" w14:textId="77777777" w:rsidR="00080253" w:rsidRPr="00365321" w:rsidRDefault="00080253" w:rsidP="00DB1199">
            <w:pPr>
              <w:pStyle w:val="Normal1"/>
              <w:tabs>
                <w:tab w:val="left" w:pos="0"/>
              </w:tabs>
              <w:suppressAutoHyphens/>
              <w:ind w:left="0" w:firstLine="0"/>
              <w:jc w:val="both"/>
              <w:rPr>
                <w:sz w:val="20"/>
              </w:rPr>
            </w:pPr>
            <w:r w:rsidRPr="00365321">
              <w:rPr>
                <w:sz w:val="20"/>
              </w:rPr>
              <w:t>Психология допроса, его основные характеристики с позиций психологии. Особенности психических образов, лежащих в основе показаний. Подготовка к допросу. Основные приемы его проведения.</w:t>
            </w:r>
          </w:p>
          <w:p w14:paraId="1D571C06" w14:textId="77777777" w:rsidR="00080253" w:rsidRPr="00365321" w:rsidRDefault="00080253" w:rsidP="00DB1199">
            <w:pPr>
              <w:pStyle w:val="Normal1"/>
              <w:tabs>
                <w:tab w:val="left" w:pos="0"/>
              </w:tabs>
              <w:suppressAutoHyphens/>
              <w:ind w:left="0" w:firstLine="0"/>
              <w:jc w:val="both"/>
              <w:rPr>
                <w:sz w:val="20"/>
              </w:rPr>
            </w:pPr>
            <w:proofErr w:type="spellStart"/>
            <w:r w:rsidRPr="00365321">
              <w:rPr>
                <w:sz w:val="20"/>
              </w:rPr>
              <w:t>Мнемическая</w:t>
            </w:r>
            <w:proofErr w:type="spellEnd"/>
            <w:r w:rsidRPr="00365321">
              <w:rPr>
                <w:sz w:val="20"/>
              </w:rPr>
              <w:t xml:space="preserve"> помощь допрашиваемому и </w:t>
            </w:r>
            <w:proofErr w:type="spellStart"/>
            <w:r w:rsidRPr="00365321">
              <w:rPr>
                <w:sz w:val="20"/>
              </w:rPr>
              <w:t>мнемические</w:t>
            </w:r>
            <w:proofErr w:type="spellEnd"/>
            <w:r w:rsidRPr="00365321">
              <w:rPr>
                <w:sz w:val="20"/>
              </w:rPr>
              <w:t xml:space="preserve"> приемы. Оценка показаний, определение их истинности. Проблема ложных показаний, способы их распознавания, мотивы (смысл) таких показаний. </w:t>
            </w:r>
          </w:p>
          <w:p w14:paraId="31DAD218" w14:textId="77777777" w:rsidR="00080253" w:rsidRPr="00365321" w:rsidRDefault="00080253" w:rsidP="00DB1199">
            <w:pPr>
              <w:pStyle w:val="Normal1"/>
              <w:tabs>
                <w:tab w:val="left" w:pos="0"/>
              </w:tabs>
              <w:suppressAutoHyphens/>
              <w:ind w:left="0" w:firstLine="0"/>
              <w:jc w:val="both"/>
              <w:rPr>
                <w:sz w:val="20"/>
              </w:rPr>
            </w:pPr>
            <w:r w:rsidRPr="00365321">
              <w:rPr>
                <w:sz w:val="20"/>
              </w:rPr>
              <w:t xml:space="preserve">Особенности допроса подозреваемого, обвиняемого, потерпевшего, свидетеля. Психология очной ставки. Психология осмотра места происшествия, трупа и освидетельствования. Психология обыска и выемки. Психология выхода на место происшествия). </w:t>
            </w:r>
          </w:p>
          <w:p w14:paraId="32BABA3C" w14:textId="77777777" w:rsidR="00080253" w:rsidRPr="00365321" w:rsidRDefault="00080253" w:rsidP="00DB1199">
            <w:pPr>
              <w:spacing w:before="0" w:beforeAutospacing="0" w:after="0" w:afterAutospacing="0"/>
              <w:jc w:val="both"/>
              <w:rPr>
                <w:sz w:val="20"/>
                <w:szCs w:val="20"/>
              </w:rPr>
            </w:pPr>
            <w:r w:rsidRPr="00365321">
              <w:rPr>
                <w:b/>
                <w:sz w:val="20"/>
                <w:szCs w:val="20"/>
              </w:rPr>
              <w:t>Психология судебной деятельности</w:t>
            </w:r>
            <w:r w:rsidRPr="00365321">
              <w:rPr>
                <w:sz w:val="20"/>
                <w:szCs w:val="20"/>
              </w:rPr>
              <w:t xml:space="preserve"> (основные психологические проблемы судебного разбирательства по уголовным делам. Психологические требования, предъявляемые к судье. Управление и лидерство в суде.</w:t>
            </w:r>
          </w:p>
          <w:p w14:paraId="40876FA1" w14:textId="77777777" w:rsidR="00080253" w:rsidRPr="00365321" w:rsidRDefault="00080253" w:rsidP="00DB1199">
            <w:pPr>
              <w:pStyle w:val="Normal1"/>
              <w:tabs>
                <w:tab w:val="left" w:pos="0"/>
              </w:tabs>
              <w:suppressAutoHyphens/>
              <w:ind w:left="0" w:firstLine="0"/>
              <w:jc w:val="both"/>
              <w:rPr>
                <w:sz w:val="20"/>
              </w:rPr>
            </w:pPr>
            <w:r w:rsidRPr="00365321">
              <w:rPr>
                <w:sz w:val="20"/>
              </w:rPr>
              <w:t>Психологические особенности отдельных стадий судебного разбирательства.</w:t>
            </w:r>
          </w:p>
          <w:p w14:paraId="26D2598B" w14:textId="77777777" w:rsidR="00080253" w:rsidRPr="00365321" w:rsidRDefault="00080253" w:rsidP="00DB1199">
            <w:pPr>
              <w:pStyle w:val="Normal1"/>
              <w:tabs>
                <w:tab w:val="left" w:pos="0"/>
              </w:tabs>
              <w:suppressAutoHyphens/>
              <w:ind w:left="0" w:firstLine="0"/>
              <w:jc w:val="both"/>
              <w:rPr>
                <w:sz w:val="20"/>
              </w:rPr>
            </w:pPr>
            <w:r w:rsidRPr="00365321">
              <w:rPr>
                <w:sz w:val="20"/>
              </w:rPr>
              <w:t>Формирование внутреннего убеждения судей. Когнитивная (познавательная) деятельность суда.</w:t>
            </w:r>
          </w:p>
          <w:p w14:paraId="6EC1EC1B" w14:textId="77777777" w:rsidR="00080253" w:rsidRPr="00365321" w:rsidRDefault="00080253" w:rsidP="00DB1199">
            <w:pPr>
              <w:pStyle w:val="Normal1"/>
              <w:tabs>
                <w:tab w:val="left" w:pos="0"/>
              </w:tabs>
              <w:suppressAutoHyphens/>
              <w:ind w:left="0" w:firstLine="0"/>
              <w:jc w:val="both"/>
              <w:rPr>
                <w:sz w:val="20"/>
              </w:rPr>
            </w:pPr>
            <w:r w:rsidRPr="00365321">
              <w:rPr>
                <w:sz w:val="20"/>
              </w:rPr>
              <w:t xml:space="preserve">Полемическая острота, психическая напряженность, конфликтность судебного разбирательства. </w:t>
            </w:r>
          </w:p>
          <w:p w14:paraId="208BB402" w14:textId="77777777" w:rsidR="00080253" w:rsidRPr="00365321" w:rsidRDefault="00080253" w:rsidP="00DB1199">
            <w:pPr>
              <w:pStyle w:val="Normal1"/>
              <w:tabs>
                <w:tab w:val="left" w:pos="0"/>
              </w:tabs>
              <w:suppressAutoHyphens/>
              <w:ind w:left="0" w:firstLine="0"/>
              <w:jc w:val="both"/>
              <w:rPr>
                <w:sz w:val="20"/>
              </w:rPr>
            </w:pPr>
            <w:r w:rsidRPr="00365321">
              <w:rPr>
                <w:sz w:val="20"/>
              </w:rPr>
              <w:t xml:space="preserve">Допрос в суде, его особенности, отличие от допроса в ходе предварительного расследования. Оказание </w:t>
            </w:r>
            <w:proofErr w:type="spellStart"/>
            <w:r w:rsidRPr="00365321">
              <w:rPr>
                <w:sz w:val="20"/>
              </w:rPr>
              <w:t>мнемической</w:t>
            </w:r>
            <w:proofErr w:type="spellEnd"/>
            <w:r w:rsidRPr="00365321">
              <w:rPr>
                <w:sz w:val="20"/>
              </w:rPr>
              <w:t xml:space="preserve"> помощи допрашиваемому. Ложные показания, их признаки, способы разоблачения лживых показаний.</w:t>
            </w:r>
          </w:p>
          <w:p w14:paraId="2A856F4B" w14:textId="77777777" w:rsidR="00080253" w:rsidRPr="00365321" w:rsidRDefault="00080253" w:rsidP="00DB1199">
            <w:pPr>
              <w:pStyle w:val="Normal1"/>
              <w:tabs>
                <w:tab w:val="left" w:pos="0"/>
              </w:tabs>
              <w:suppressAutoHyphens/>
              <w:ind w:left="0" w:firstLine="0"/>
              <w:jc w:val="both"/>
              <w:rPr>
                <w:sz w:val="20"/>
              </w:rPr>
            </w:pPr>
            <w:r w:rsidRPr="00365321">
              <w:rPr>
                <w:sz w:val="20"/>
              </w:rPr>
              <w:t>Анализ и оценка мотиваций совершенного преступления, мотиваций поведения в суде. Психологические особенности судебных прений. Речь государственного обвинителя. Психология речи защитника. Психология судебной речи. Психология постановления и оглашения приговора).</w:t>
            </w:r>
          </w:p>
        </w:tc>
      </w:tr>
      <w:tr w:rsidR="00080253" w:rsidRPr="00365321" w14:paraId="2BE81C89" w14:textId="77777777" w:rsidTr="00DB1199">
        <w:trPr>
          <w:trHeight w:val="361"/>
        </w:trPr>
        <w:tc>
          <w:tcPr>
            <w:tcW w:w="285" w:type="pct"/>
          </w:tcPr>
          <w:p w14:paraId="3B0BD585" w14:textId="77777777" w:rsidR="00080253" w:rsidRPr="00365321" w:rsidRDefault="00080253" w:rsidP="00DB1199">
            <w:pPr>
              <w:spacing w:before="0" w:beforeAutospacing="0" w:after="0" w:afterAutospacing="0"/>
              <w:rPr>
                <w:sz w:val="20"/>
                <w:szCs w:val="20"/>
              </w:rPr>
            </w:pPr>
            <w:r w:rsidRPr="00365321">
              <w:rPr>
                <w:sz w:val="20"/>
                <w:szCs w:val="20"/>
              </w:rPr>
              <w:lastRenderedPageBreak/>
              <w:t>3</w:t>
            </w:r>
          </w:p>
        </w:tc>
        <w:tc>
          <w:tcPr>
            <w:tcW w:w="1239" w:type="pct"/>
          </w:tcPr>
          <w:p w14:paraId="500B2EA0" w14:textId="77777777" w:rsidR="00080253" w:rsidRPr="00365321" w:rsidRDefault="00080253" w:rsidP="00DB1199">
            <w:pPr>
              <w:spacing w:before="0" w:beforeAutospacing="0" w:after="0" w:afterAutospacing="0"/>
              <w:rPr>
                <w:sz w:val="20"/>
                <w:szCs w:val="20"/>
              </w:rPr>
            </w:pPr>
            <w:r w:rsidRPr="00365321">
              <w:rPr>
                <w:sz w:val="20"/>
                <w:szCs w:val="20"/>
              </w:rPr>
              <w:t>Психология судебной деятельности и исполнения наказаний</w:t>
            </w:r>
          </w:p>
        </w:tc>
        <w:tc>
          <w:tcPr>
            <w:tcW w:w="3476" w:type="pct"/>
          </w:tcPr>
          <w:p w14:paraId="58088BC3" w14:textId="77777777" w:rsidR="00080253" w:rsidRPr="00365321" w:rsidRDefault="00080253" w:rsidP="00DB1199">
            <w:pPr>
              <w:suppressAutoHyphens/>
              <w:spacing w:before="0" w:beforeAutospacing="0" w:after="0" w:afterAutospacing="0"/>
              <w:jc w:val="both"/>
              <w:rPr>
                <w:sz w:val="20"/>
                <w:szCs w:val="20"/>
              </w:rPr>
            </w:pPr>
            <w:r w:rsidRPr="00365321">
              <w:rPr>
                <w:b/>
                <w:sz w:val="20"/>
                <w:szCs w:val="20"/>
              </w:rPr>
              <w:t>Судебно-психологическая экспертиза</w:t>
            </w:r>
            <w:r w:rsidRPr="00365321">
              <w:rPr>
                <w:sz w:val="20"/>
                <w:szCs w:val="20"/>
              </w:rPr>
              <w:t xml:space="preserve"> (предмет судебно-психологической и комплексной психолого-психиатрической экспертизы. Правовые и организационные проблемы использования психологических познаний в судебной экспертизе. Основания для назначения экспертизы. Компетенция психологов-экспертов. </w:t>
            </w:r>
          </w:p>
          <w:p w14:paraId="5AE6974C" w14:textId="77777777" w:rsidR="00080253" w:rsidRPr="00365321" w:rsidRDefault="00080253" w:rsidP="00DB1199">
            <w:pPr>
              <w:pStyle w:val="Normal1"/>
              <w:tabs>
                <w:tab w:val="left" w:pos="0"/>
              </w:tabs>
              <w:suppressAutoHyphens/>
              <w:ind w:left="0" w:firstLine="0"/>
              <w:jc w:val="both"/>
              <w:rPr>
                <w:sz w:val="20"/>
              </w:rPr>
            </w:pPr>
            <w:r w:rsidRPr="00365321">
              <w:rPr>
                <w:sz w:val="20"/>
              </w:rPr>
              <w:t>Виды судебно-психологической экспертизы и комплексной судебной психолого-психиатрической экспертизы. Вопросы, решаемые судебно-психологическими и комплексными психолого-психиатрическими экспертными комиссиями в уголовном и гражданском процессах. Использование их результатов.</w:t>
            </w:r>
          </w:p>
          <w:p w14:paraId="5B47282F" w14:textId="77777777" w:rsidR="00080253" w:rsidRPr="00365321" w:rsidRDefault="00080253" w:rsidP="00DB1199">
            <w:pPr>
              <w:pStyle w:val="Normal1"/>
              <w:tabs>
                <w:tab w:val="left" w:pos="0"/>
              </w:tabs>
              <w:suppressAutoHyphens/>
              <w:ind w:left="0" w:firstLine="0"/>
              <w:jc w:val="both"/>
              <w:rPr>
                <w:sz w:val="20"/>
              </w:rPr>
            </w:pPr>
            <w:r w:rsidRPr="00365321">
              <w:rPr>
                <w:sz w:val="20"/>
              </w:rPr>
              <w:t>Комплексная судебная психолого-психиатрическая экспертиза по определению возможности обвиняемых осознавать фактический характер и общественную опасность своих действий либо руководить ими. Комплексная судебная психолого-психиатрическая экспертиза и судебная психолого-психиатрическая экспертиза эмоциональных состояний, состояния аффекта. Комплексная судебная психолого-психиатрическая экспертиза и судебно-психологическая экспертиза индивидуально-психологических особенностей личности.</w:t>
            </w:r>
          </w:p>
          <w:p w14:paraId="53DD6A4A" w14:textId="77777777" w:rsidR="00080253" w:rsidRPr="00365321" w:rsidRDefault="00080253" w:rsidP="00DB1199">
            <w:pPr>
              <w:pStyle w:val="Normal1"/>
              <w:tabs>
                <w:tab w:val="left" w:pos="0"/>
              </w:tabs>
              <w:suppressAutoHyphens/>
              <w:ind w:left="0" w:firstLine="0"/>
              <w:jc w:val="both"/>
              <w:rPr>
                <w:sz w:val="20"/>
              </w:rPr>
            </w:pPr>
            <w:r w:rsidRPr="00365321">
              <w:rPr>
                <w:sz w:val="20"/>
              </w:rPr>
              <w:t>Судебно-психологическая экспертиза несовершеннолетних обвиняемых.</w:t>
            </w:r>
          </w:p>
          <w:p w14:paraId="70438334" w14:textId="77777777" w:rsidR="00080253" w:rsidRPr="00365321" w:rsidRDefault="00080253" w:rsidP="00DB1199">
            <w:pPr>
              <w:pStyle w:val="Normal1"/>
              <w:tabs>
                <w:tab w:val="left" w:pos="0"/>
              </w:tabs>
              <w:suppressAutoHyphens/>
              <w:ind w:left="0" w:firstLine="0"/>
              <w:jc w:val="both"/>
              <w:rPr>
                <w:sz w:val="20"/>
              </w:rPr>
            </w:pPr>
            <w:r w:rsidRPr="00365321">
              <w:rPr>
                <w:sz w:val="20"/>
              </w:rPr>
              <w:t>Комплексная судебная психолого-психиатрическая экспертиза по определению беспомощного состояния.</w:t>
            </w:r>
          </w:p>
          <w:p w14:paraId="690D586D" w14:textId="77777777" w:rsidR="00080253" w:rsidRPr="00365321" w:rsidRDefault="00080253" w:rsidP="00DB1199">
            <w:pPr>
              <w:pStyle w:val="Normal1"/>
              <w:tabs>
                <w:tab w:val="left" w:pos="0"/>
              </w:tabs>
              <w:suppressAutoHyphens/>
              <w:ind w:left="0" w:firstLine="0"/>
              <w:jc w:val="both"/>
              <w:rPr>
                <w:sz w:val="20"/>
              </w:rPr>
            </w:pPr>
            <w:r w:rsidRPr="00365321">
              <w:rPr>
                <w:sz w:val="20"/>
              </w:rPr>
              <w:t>Комплексная судебная психолого-психиатрическая и судебно-психологическая экспертиза способности давать показания.</w:t>
            </w:r>
          </w:p>
          <w:p w14:paraId="40063539" w14:textId="77777777" w:rsidR="00080253" w:rsidRPr="00365321" w:rsidRDefault="00080253" w:rsidP="00DB1199">
            <w:pPr>
              <w:pStyle w:val="Normal1"/>
              <w:tabs>
                <w:tab w:val="left" w:pos="0"/>
              </w:tabs>
              <w:suppressAutoHyphens/>
              <w:ind w:left="0" w:firstLine="0"/>
              <w:jc w:val="both"/>
              <w:rPr>
                <w:b/>
                <w:sz w:val="20"/>
              </w:rPr>
            </w:pPr>
            <w:r w:rsidRPr="00365321">
              <w:rPr>
                <w:sz w:val="20"/>
              </w:rPr>
              <w:t xml:space="preserve">Судебно-психологическая экспертиза в гражданских делах). </w:t>
            </w:r>
          </w:p>
          <w:p w14:paraId="4934AD90" w14:textId="77777777" w:rsidR="00080253" w:rsidRPr="00365321" w:rsidRDefault="00080253" w:rsidP="00DB1199">
            <w:pPr>
              <w:spacing w:before="0" w:beforeAutospacing="0" w:after="0" w:afterAutospacing="0"/>
              <w:jc w:val="both"/>
              <w:rPr>
                <w:sz w:val="20"/>
                <w:szCs w:val="20"/>
              </w:rPr>
            </w:pPr>
            <w:r w:rsidRPr="00365321">
              <w:rPr>
                <w:b/>
                <w:sz w:val="20"/>
                <w:szCs w:val="20"/>
              </w:rPr>
              <w:t>Исправительная (пенитенциарная) психология</w:t>
            </w:r>
            <w:r w:rsidRPr="00365321">
              <w:rPr>
                <w:sz w:val="20"/>
                <w:szCs w:val="20"/>
              </w:rPr>
              <w:t xml:space="preserve"> (социально-психологические явления и процессы в местах отбывания лишения свободы, факторы, их определяющие.</w:t>
            </w:r>
          </w:p>
          <w:p w14:paraId="04F34FB3" w14:textId="77777777" w:rsidR="00080253" w:rsidRPr="00365321" w:rsidRDefault="00080253" w:rsidP="00DB1199">
            <w:pPr>
              <w:pStyle w:val="Normal1"/>
              <w:tabs>
                <w:tab w:val="left" w:pos="0"/>
              </w:tabs>
              <w:suppressAutoHyphens/>
              <w:ind w:left="0" w:firstLine="0"/>
              <w:jc w:val="both"/>
              <w:rPr>
                <w:sz w:val="20"/>
              </w:rPr>
            </w:pPr>
            <w:r w:rsidRPr="00365321">
              <w:rPr>
                <w:sz w:val="20"/>
              </w:rPr>
              <w:t>Структура среды, основные страты. Обстоятельства, формирующие их профиль. Основания группового деления. Отношения между группами осужденных, возможные конфликты.</w:t>
            </w:r>
          </w:p>
          <w:p w14:paraId="0545261A" w14:textId="77777777" w:rsidR="00080253" w:rsidRPr="00365321" w:rsidRDefault="00080253" w:rsidP="00DB1199">
            <w:pPr>
              <w:pStyle w:val="Normal1"/>
              <w:tabs>
                <w:tab w:val="left" w:pos="0"/>
              </w:tabs>
              <w:suppressAutoHyphens/>
              <w:ind w:left="0" w:firstLine="0"/>
              <w:jc w:val="both"/>
              <w:rPr>
                <w:sz w:val="20"/>
              </w:rPr>
            </w:pPr>
            <w:r w:rsidRPr="00365321">
              <w:rPr>
                <w:sz w:val="20"/>
              </w:rPr>
              <w:t>Субкультура среды осужденных. Ее структура, ведущие черты, масштабы. Проникновение в общество (заражение тюремной субкультурой). Нормы и стандарты поведения.</w:t>
            </w:r>
          </w:p>
          <w:p w14:paraId="48D35D08" w14:textId="77777777" w:rsidR="00080253" w:rsidRPr="00365321" w:rsidRDefault="00080253" w:rsidP="00DB1199">
            <w:pPr>
              <w:pStyle w:val="Normal1"/>
              <w:tabs>
                <w:tab w:val="left" w:pos="0"/>
              </w:tabs>
              <w:suppressAutoHyphens/>
              <w:ind w:left="0" w:firstLine="0"/>
              <w:jc w:val="both"/>
              <w:rPr>
                <w:sz w:val="20"/>
              </w:rPr>
            </w:pPr>
            <w:r w:rsidRPr="00365321">
              <w:rPr>
                <w:sz w:val="20"/>
              </w:rPr>
              <w:t>Личность осужденного. Отличие от личности преступника. Факторы, определяющие специфику этой личности. Переживания, психические состояния осужденных, причины, их вызывающие.</w:t>
            </w:r>
          </w:p>
          <w:p w14:paraId="6FA4CE7A" w14:textId="77777777" w:rsidR="00080253" w:rsidRPr="00365321" w:rsidRDefault="00080253" w:rsidP="00DB1199">
            <w:pPr>
              <w:pStyle w:val="Normal1"/>
              <w:tabs>
                <w:tab w:val="left" w:pos="0"/>
              </w:tabs>
              <w:suppressAutoHyphens/>
              <w:ind w:left="0" w:firstLine="0"/>
              <w:jc w:val="both"/>
              <w:rPr>
                <w:sz w:val="20"/>
              </w:rPr>
            </w:pPr>
            <w:r w:rsidRPr="00365321">
              <w:rPr>
                <w:sz w:val="20"/>
              </w:rPr>
              <w:t>Преступления, совершаемые в местах отбывания лишения свободы. Их причины и механизмы.</w:t>
            </w:r>
          </w:p>
          <w:p w14:paraId="2091FE9B" w14:textId="77777777" w:rsidR="00080253" w:rsidRPr="00365321" w:rsidRDefault="00080253" w:rsidP="00DB1199">
            <w:pPr>
              <w:pStyle w:val="Normal1"/>
              <w:tabs>
                <w:tab w:val="left" w:pos="0"/>
              </w:tabs>
              <w:suppressAutoHyphens/>
              <w:ind w:left="0" w:firstLine="0"/>
              <w:jc w:val="both"/>
              <w:rPr>
                <w:sz w:val="20"/>
              </w:rPr>
            </w:pPr>
            <w:r w:rsidRPr="00365321">
              <w:rPr>
                <w:sz w:val="20"/>
              </w:rPr>
              <w:t>Объекты психолого-педагогического воздействия в местах отбывания лишения свободы. Особенности воздействия на личность. Особенности воздействия на группы осужденных.</w:t>
            </w:r>
          </w:p>
          <w:p w14:paraId="1BE14386" w14:textId="77777777" w:rsidR="00080253" w:rsidRPr="00365321" w:rsidRDefault="00080253" w:rsidP="00DB1199">
            <w:pPr>
              <w:spacing w:before="0" w:beforeAutospacing="0" w:after="0" w:afterAutospacing="0"/>
              <w:jc w:val="both"/>
              <w:rPr>
                <w:b/>
                <w:sz w:val="20"/>
                <w:szCs w:val="20"/>
              </w:rPr>
            </w:pPr>
            <w:r w:rsidRPr="00365321">
              <w:rPr>
                <w:sz w:val="20"/>
                <w:szCs w:val="20"/>
              </w:rPr>
              <w:t>Источники психологической информации в исправительных учреждениях, исполняющих наказания в виде лишения свободы, и способы ее получения)</w:t>
            </w:r>
          </w:p>
        </w:tc>
      </w:tr>
    </w:tbl>
    <w:p w14:paraId="029B77BC" w14:textId="77777777" w:rsidR="00080253" w:rsidRPr="00365321" w:rsidRDefault="00080253" w:rsidP="00080253">
      <w:pPr>
        <w:spacing w:before="0" w:beforeAutospacing="0" w:after="0" w:afterAutospacing="0"/>
        <w:ind w:firstLine="680"/>
        <w:rPr>
          <w:b/>
          <w:sz w:val="20"/>
          <w:szCs w:val="20"/>
        </w:rPr>
      </w:pPr>
    </w:p>
    <w:p w14:paraId="214D111C" w14:textId="77777777" w:rsidR="00080253" w:rsidRPr="00365321" w:rsidRDefault="00080253" w:rsidP="00080253">
      <w:pPr>
        <w:suppressAutoHyphens/>
        <w:spacing w:before="0" w:beforeAutospacing="0" w:after="0" w:afterAutospacing="0"/>
        <w:ind w:firstLine="720"/>
        <w:jc w:val="both"/>
        <w:rPr>
          <w:b/>
          <w:sz w:val="20"/>
          <w:szCs w:val="20"/>
        </w:rPr>
      </w:pPr>
      <w:r w:rsidRPr="00365321">
        <w:rPr>
          <w:b/>
          <w:sz w:val="20"/>
          <w:szCs w:val="20"/>
        </w:rPr>
        <w:t xml:space="preserve">5.2 Занятия лекционного и семинарского типа </w:t>
      </w:r>
    </w:p>
    <w:p w14:paraId="2496204A" w14:textId="77777777" w:rsidR="00080253" w:rsidRPr="00365321" w:rsidRDefault="00080253" w:rsidP="00080253">
      <w:pPr>
        <w:spacing w:before="0" w:beforeAutospacing="0" w:after="0" w:afterAutospacing="0"/>
        <w:ind w:firstLine="720"/>
        <w:rPr>
          <w:b/>
          <w:sz w:val="20"/>
          <w:szCs w:val="20"/>
        </w:rPr>
      </w:pPr>
      <w:r w:rsidRPr="00365321">
        <w:rPr>
          <w:b/>
          <w:sz w:val="20"/>
          <w:szCs w:val="20"/>
        </w:rPr>
        <w:t>5.2.1 Темы лекций</w:t>
      </w:r>
    </w:p>
    <w:p w14:paraId="2E617B72" w14:textId="77777777" w:rsidR="00080253" w:rsidRPr="00365321" w:rsidRDefault="00080253" w:rsidP="00080253">
      <w:pPr>
        <w:spacing w:before="0" w:beforeAutospacing="0" w:after="0" w:afterAutospacing="0"/>
        <w:ind w:firstLine="720"/>
        <w:rPr>
          <w:b/>
          <w:sz w:val="20"/>
          <w:szCs w:val="20"/>
        </w:rPr>
      </w:pPr>
      <w:r w:rsidRPr="00365321">
        <w:rPr>
          <w:b/>
          <w:sz w:val="20"/>
          <w:szCs w:val="20"/>
        </w:rPr>
        <w:t xml:space="preserve">Раздел 1 </w:t>
      </w:r>
      <w:r w:rsidRPr="00365321">
        <w:rPr>
          <w:b/>
          <w:iCs/>
          <w:sz w:val="20"/>
          <w:szCs w:val="20"/>
        </w:rPr>
        <w:t>«</w:t>
      </w:r>
      <w:r w:rsidRPr="00365321">
        <w:rPr>
          <w:b/>
          <w:sz w:val="20"/>
          <w:szCs w:val="20"/>
        </w:rPr>
        <w:t>Юридическая психология как отрасль психологического знания и практики</w:t>
      </w:r>
      <w:r w:rsidRPr="00365321">
        <w:rPr>
          <w:b/>
          <w:iCs/>
          <w:sz w:val="20"/>
          <w:szCs w:val="20"/>
        </w:rPr>
        <w:t>»</w:t>
      </w:r>
    </w:p>
    <w:p w14:paraId="6CC97F9B" w14:textId="77777777" w:rsidR="00080253" w:rsidRPr="00365321" w:rsidRDefault="00080253" w:rsidP="00080253">
      <w:pPr>
        <w:spacing w:before="0" w:beforeAutospacing="0" w:after="0" w:afterAutospacing="0"/>
        <w:ind w:firstLine="720"/>
        <w:rPr>
          <w:sz w:val="20"/>
          <w:szCs w:val="20"/>
        </w:rPr>
      </w:pPr>
      <w:r w:rsidRPr="00365321">
        <w:rPr>
          <w:sz w:val="20"/>
          <w:szCs w:val="20"/>
        </w:rPr>
        <w:t>1. Психология юридического труда.</w:t>
      </w:r>
    </w:p>
    <w:p w14:paraId="09314A2F" w14:textId="77777777" w:rsidR="00080253" w:rsidRPr="00365321" w:rsidRDefault="00080253" w:rsidP="00080253">
      <w:pPr>
        <w:spacing w:before="0" w:beforeAutospacing="0" w:after="0" w:afterAutospacing="0"/>
        <w:ind w:firstLine="720"/>
        <w:rPr>
          <w:b/>
          <w:sz w:val="20"/>
          <w:szCs w:val="20"/>
        </w:rPr>
      </w:pPr>
      <w:r w:rsidRPr="00365321">
        <w:rPr>
          <w:b/>
          <w:sz w:val="20"/>
          <w:szCs w:val="20"/>
        </w:rPr>
        <w:t xml:space="preserve">   </w:t>
      </w:r>
    </w:p>
    <w:p w14:paraId="42F79DB4" w14:textId="77777777" w:rsidR="00080253" w:rsidRPr="00365321" w:rsidRDefault="00080253" w:rsidP="00080253">
      <w:pPr>
        <w:spacing w:before="0" w:beforeAutospacing="0" w:after="0" w:afterAutospacing="0"/>
        <w:ind w:firstLine="720"/>
        <w:rPr>
          <w:b/>
          <w:sz w:val="20"/>
          <w:szCs w:val="20"/>
        </w:rPr>
      </w:pPr>
      <w:r w:rsidRPr="00365321">
        <w:rPr>
          <w:b/>
          <w:sz w:val="20"/>
          <w:szCs w:val="20"/>
        </w:rPr>
        <w:t xml:space="preserve">Раздел 2 </w:t>
      </w:r>
      <w:r w:rsidRPr="00365321">
        <w:rPr>
          <w:b/>
          <w:iCs/>
          <w:sz w:val="20"/>
          <w:szCs w:val="20"/>
        </w:rPr>
        <w:t>«</w:t>
      </w:r>
      <w:r w:rsidRPr="00365321">
        <w:rPr>
          <w:b/>
          <w:sz w:val="20"/>
          <w:szCs w:val="20"/>
        </w:rPr>
        <w:t>Психология предварительного расследования, судебной деятельности и исполнения наказаний</w:t>
      </w:r>
      <w:r w:rsidRPr="00365321">
        <w:rPr>
          <w:b/>
          <w:iCs/>
          <w:sz w:val="20"/>
          <w:szCs w:val="20"/>
        </w:rPr>
        <w:t>»</w:t>
      </w:r>
    </w:p>
    <w:p w14:paraId="3069D7CF" w14:textId="77777777" w:rsidR="00080253" w:rsidRPr="00365321" w:rsidRDefault="00080253" w:rsidP="00080253">
      <w:pPr>
        <w:numPr>
          <w:ilvl w:val="0"/>
          <w:numId w:val="67"/>
        </w:numPr>
        <w:tabs>
          <w:tab w:val="clear" w:pos="1068"/>
          <w:tab w:val="left" w:pos="1080"/>
        </w:tabs>
        <w:spacing w:before="0" w:beforeAutospacing="0" w:after="0" w:afterAutospacing="0"/>
        <w:ind w:left="0" w:firstLine="720"/>
        <w:jc w:val="both"/>
        <w:rPr>
          <w:sz w:val="20"/>
          <w:szCs w:val="20"/>
        </w:rPr>
      </w:pPr>
      <w:r w:rsidRPr="00365321">
        <w:rPr>
          <w:sz w:val="20"/>
          <w:szCs w:val="20"/>
        </w:rPr>
        <w:t>Психология предварительного расследования.</w:t>
      </w:r>
    </w:p>
    <w:p w14:paraId="6788FCBC" w14:textId="77777777" w:rsidR="00080253" w:rsidRPr="00365321" w:rsidRDefault="00080253" w:rsidP="00080253">
      <w:pPr>
        <w:numPr>
          <w:ilvl w:val="0"/>
          <w:numId w:val="67"/>
        </w:numPr>
        <w:tabs>
          <w:tab w:val="left" w:pos="1068"/>
        </w:tabs>
        <w:spacing w:before="0" w:beforeAutospacing="0" w:after="0" w:afterAutospacing="0"/>
        <w:ind w:left="0" w:firstLine="720"/>
        <w:jc w:val="both"/>
        <w:rPr>
          <w:sz w:val="20"/>
          <w:szCs w:val="20"/>
        </w:rPr>
      </w:pPr>
      <w:r w:rsidRPr="00365321">
        <w:rPr>
          <w:sz w:val="20"/>
          <w:szCs w:val="20"/>
        </w:rPr>
        <w:t>Психология судебной деятельности.</w:t>
      </w:r>
    </w:p>
    <w:p w14:paraId="0D549EA7" w14:textId="77777777" w:rsidR="00080253" w:rsidRPr="00365321" w:rsidRDefault="00080253" w:rsidP="00080253">
      <w:pPr>
        <w:spacing w:before="0" w:beforeAutospacing="0" w:after="0" w:afterAutospacing="0"/>
        <w:ind w:firstLine="720"/>
        <w:rPr>
          <w:b/>
          <w:sz w:val="20"/>
          <w:szCs w:val="20"/>
        </w:rPr>
      </w:pPr>
    </w:p>
    <w:p w14:paraId="025724CB" w14:textId="77777777" w:rsidR="00080253" w:rsidRPr="00365321" w:rsidRDefault="00080253" w:rsidP="00080253">
      <w:pPr>
        <w:spacing w:before="0" w:beforeAutospacing="0" w:after="0" w:afterAutospacing="0"/>
        <w:ind w:firstLine="720"/>
        <w:rPr>
          <w:b/>
          <w:sz w:val="20"/>
          <w:szCs w:val="20"/>
        </w:rPr>
      </w:pPr>
      <w:r w:rsidRPr="00365321">
        <w:rPr>
          <w:b/>
          <w:sz w:val="20"/>
          <w:szCs w:val="20"/>
        </w:rPr>
        <w:t xml:space="preserve">Раздел 3 </w:t>
      </w:r>
      <w:r w:rsidRPr="00365321">
        <w:rPr>
          <w:b/>
          <w:iCs/>
          <w:sz w:val="20"/>
          <w:szCs w:val="20"/>
        </w:rPr>
        <w:t>«</w:t>
      </w:r>
      <w:r w:rsidRPr="00365321">
        <w:rPr>
          <w:b/>
          <w:sz w:val="20"/>
          <w:szCs w:val="20"/>
        </w:rPr>
        <w:t>Психология судебной деятельности и исполнения наказаний</w:t>
      </w:r>
      <w:r w:rsidRPr="00365321">
        <w:rPr>
          <w:b/>
          <w:iCs/>
          <w:sz w:val="20"/>
          <w:szCs w:val="20"/>
        </w:rPr>
        <w:t>»</w:t>
      </w:r>
    </w:p>
    <w:p w14:paraId="642B3518" w14:textId="77777777" w:rsidR="00080253" w:rsidRPr="00365321" w:rsidRDefault="00080253" w:rsidP="00080253">
      <w:pPr>
        <w:numPr>
          <w:ilvl w:val="0"/>
          <w:numId w:val="68"/>
        </w:numPr>
        <w:tabs>
          <w:tab w:val="clear" w:pos="1068"/>
          <w:tab w:val="left" w:pos="1080"/>
        </w:tabs>
        <w:spacing w:before="0" w:beforeAutospacing="0" w:after="0" w:afterAutospacing="0"/>
        <w:ind w:left="0" w:firstLine="720"/>
        <w:jc w:val="both"/>
        <w:rPr>
          <w:sz w:val="20"/>
          <w:szCs w:val="20"/>
        </w:rPr>
      </w:pPr>
      <w:r w:rsidRPr="00365321">
        <w:rPr>
          <w:sz w:val="20"/>
          <w:szCs w:val="20"/>
        </w:rPr>
        <w:t>Судебно-психологическая экспертиза.</w:t>
      </w:r>
    </w:p>
    <w:p w14:paraId="68A0C025" w14:textId="77777777" w:rsidR="00080253" w:rsidRPr="00365321" w:rsidRDefault="00080253" w:rsidP="00080253">
      <w:pPr>
        <w:numPr>
          <w:ilvl w:val="0"/>
          <w:numId w:val="68"/>
        </w:numPr>
        <w:tabs>
          <w:tab w:val="left" w:pos="1068"/>
        </w:tabs>
        <w:spacing w:before="0" w:beforeAutospacing="0" w:after="0" w:afterAutospacing="0"/>
        <w:ind w:left="0" w:firstLine="720"/>
        <w:jc w:val="both"/>
        <w:rPr>
          <w:sz w:val="20"/>
          <w:szCs w:val="20"/>
        </w:rPr>
      </w:pPr>
      <w:r w:rsidRPr="00365321">
        <w:rPr>
          <w:sz w:val="20"/>
          <w:szCs w:val="20"/>
        </w:rPr>
        <w:t>Исправительная (пенитенциарная) психология.</w:t>
      </w:r>
    </w:p>
    <w:p w14:paraId="79F847E5" w14:textId="77777777" w:rsidR="00080253" w:rsidRPr="00365321" w:rsidRDefault="00080253" w:rsidP="00080253">
      <w:pPr>
        <w:spacing w:before="0" w:beforeAutospacing="0" w:after="0" w:afterAutospacing="0"/>
        <w:ind w:firstLine="720"/>
        <w:jc w:val="both"/>
        <w:rPr>
          <w:sz w:val="20"/>
          <w:szCs w:val="20"/>
        </w:rPr>
      </w:pPr>
    </w:p>
    <w:p w14:paraId="44EB1114" w14:textId="77777777" w:rsidR="00080253" w:rsidRPr="00365321" w:rsidRDefault="00080253" w:rsidP="00080253">
      <w:pPr>
        <w:suppressAutoHyphens/>
        <w:spacing w:before="0" w:beforeAutospacing="0" w:after="0" w:afterAutospacing="0"/>
        <w:ind w:firstLine="720"/>
        <w:jc w:val="both"/>
        <w:rPr>
          <w:b/>
          <w:sz w:val="20"/>
          <w:szCs w:val="20"/>
        </w:rPr>
      </w:pPr>
      <w:r w:rsidRPr="00365321">
        <w:rPr>
          <w:b/>
          <w:sz w:val="20"/>
          <w:szCs w:val="20"/>
        </w:rPr>
        <w:t>5.2.2 Вопросы для обсуждения на семинарах и практических занятиях</w:t>
      </w:r>
    </w:p>
    <w:p w14:paraId="08FB13E5" w14:textId="77777777" w:rsidR="00080253" w:rsidRPr="00365321" w:rsidRDefault="00164652" w:rsidP="00080253">
      <w:pPr>
        <w:tabs>
          <w:tab w:val="left" w:pos="1080"/>
          <w:tab w:val="left" w:pos="1134"/>
        </w:tabs>
        <w:spacing w:before="0" w:beforeAutospacing="0" w:after="0" w:afterAutospacing="0"/>
        <w:ind w:firstLine="709"/>
        <w:jc w:val="both"/>
        <w:rPr>
          <w:b/>
          <w:bCs/>
          <w:iCs/>
          <w:sz w:val="20"/>
          <w:szCs w:val="20"/>
        </w:rPr>
      </w:pPr>
      <w:r>
        <w:rPr>
          <w:b/>
          <w:bCs/>
          <w:iCs/>
          <w:sz w:val="20"/>
          <w:szCs w:val="20"/>
        </w:rPr>
        <w:t>Раздел 1</w:t>
      </w:r>
      <w:r w:rsidR="00080253" w:rsidRPr="00365321">
        <w:rPr>
          <w:b/>
          <w:bCs/>
          <w:iCs/>
          <w:sz w:val="20"/>
          <w:szCs w:val="20"/>
        </w:rPr>
        <w:t xml:space="preserve"> «</w:t>
      </w:r>
      <w:r w:rsidR="00080253" w:rsidRPr="00365321">
        <w:rPr>
          <w:b/>
          <w:sz w:val="20"/>
          <w:szCs w:val="20"/>
        </w:rPr>
        <w:t>Юридическая психология как отрасль психологического знания и практики</w:t>
      </w:r>
      <w:r w:rsidR="00080253" w:rsidRPr="00365321">
        <w:rPr>
          <w:b/>
          <w:bCs/>
          <w:iCs/>
          <w:sz w:val="20"/>
          <w:szCs w:val="20"/>
        </w:rPr>
        <w:t>»</w:t>
      </w:r>
    </w:p>
    <w:p w14:paraId="2336F3B0" w14:textId="77777777" w:rsidR="00080253" w:rsidRPr="00365321" w:rsidRDefault="00080253" w:rsidP="00080253">
      <w:pPr>
        <w:numPr>
          <w:ilvl w:val="0"/>
          <w:numId w:val="69"/>
        </w:numPr>
        <w:tabs>
          <w:tab w:val="left" w:pos="720"/>
          <w:tab w:val="left" w:pos="1134"/>
        </w:tabs>
        <w:suppressAutoHyphens/>
        <w:spacing w:before="0" w:beforeAutospacing="0" w:after="0" w:afterAutospacing="0"/>
        <w:ind w:left="0" w:firstLine="709"/>
        <w:contextualSpacing/>
        <w:jc w:val="both"/>
        <w:rPr>
          <w:sz w:val="20"/>
        </w:rPr>
      </w:pPr>
      <w:r w:rsidRPr="00365321">
        <w:rPr>
          <w:sz w:val="20"/>
        </w:rPr>
        <w:t>Психические процессы, состояния, свойства и образования.</w:t>
      </w:r>
    </w:p>
    <w:p w14:paraId="0E2F62F5" w14:textId="77777777" w:rsidR="00080253" w:rsidRPr="00365321" w:rsidRDefault="00080253" w:rsidP="00080253">
      <w:pPr>
        <w:numPr>
          <w:ilvl w:val="0"/>
          <w:numId w:val="69"/>
        </w:numPr>
        <w:tabs>
          <w:tab w:val="left" w:pos="720"/>
          <w:tab w:val="left" w:pos="1134"/>
        </w:tabs>
        <w:suppressAutoHyphens/>
        <w:spacing w:before="0" w:beforeAutospacing="0" w:after="0" w:afterAutospacing="0"/>
        <w:ind w:left="0" w:firstLine="709"/>
        <w:contextualSpacing/>
        <w:jc w:val="both"/>
        <w:rPr>
          <w:sz w:val="20"/>
        </w:rPr>
      </w:pPr>
      <w:r w:rsidRPr="00365321">
        <w:rPr>
          <w:sz w:val="20"/>
        </w:rPr>
        <w:lastRenderedPageBreak/>
        <w:t>Ощущение – форма чувственного отражения объективности.</w:t>
      </w:r>
    </w:p>
    <w:p w14:paraId="4AF41770" w14:textId="77777777" w:rsidR="00080253" w:rsidRPr="00365321" w:rsidRDefault="00080253" w:rsidP="00080253">
      <w:pPr>
        <w:numPr>
          <w:ilvl w:val="0"/>
          <w:numId w:val="69"/>
        </w:numPr>
        <w:tabs>
          <w:tab w:val="left" w:pos="720"/>
          <w:tab w:val="left" w:pos="1134"/>
        </w:tabs>
        <w:suppressAutoHyphens/>
        <w:spacing w:before="0" w:beforeAutospacing="0" w:after="0" w:afterAutospacing="0"/>
        <w:ind w:left="0" w:firstLine="709"/>
        <w:contextualSpacing/>
        <w:jc w:val="both"/>
        <w:rPr>
          <w:sz w:val="20"/>
        </w:rPr>
      </w:pPr>
      <w:r w:rsidRPr="00365321">
        <w:rPr>
          <w:sz w:val="20"/>
        </w:rPr>
        <w:t>Мышление, виды мышления как высшей формы психического отражения человеком объективного мира.</w:t>
      </w:r>
    </w:p>
    <w:p w14:paraId="1133F3A4" w14:textId="77777777" w:rsidR="00080253" w:rsidRPr="00365321" w:rsidRDefault="00080253" w:rsidP="00080253">
      <w:pPr>
        <w:numPr>
          <w:ilvl w:val="0"/>
          <w:numId w:val="69"/>
        </w:numPr>
        <w:tabs>
          <w:tab w:val="left" w:pos="720"/>
          <w:tab w:val="left" w:pos="1134"/>
        </w:tabs>
        <w:suppressAutoHyphens/>
        <w:spacing w:before="0" w:beforeAutospacing="0" w:after="0" w:afterAutospacing="0"/>
        <w:ind w:left="0" w:firstLine="709"/>
        <w:contextualSpacing/>
        <w:jc w:val="both"/>
        <w:rPr>
          <w:sz w:val="20"/>
        </w:rPr>
      </w:pPr>
      <w:r w:rsidRPr="00365321">
        <w:rPr>
          <w:sz w:val="20"/>
        </w:rPr>
        <w:t>Эмоции, их влияние на поведение человека.</w:t>
      </w:r>
    </w:p>
    <w:p w14:paraId="111686CA" w14:textId="77777777" w:rsidR="00080253" w:rsidRPr="00365321" w:rsidRDefault="00080253" w:rsidP="00080253">
      <w:pPr>
        <w:numPr>
          <w:ilvl w:val="0"/>
          <w:numId w:val="69"/>
        </w:numPr>
        <w:tabs>
          <w:tab w:val="left" w:pos="720"/>
          <w:tab w:val="left" w:pos="1134"/>
        </w:tabs>
        <w:suppressAutoHyphens/>
        <w:spacing w:before="0" w:beforeAutospacing="0" w:after="0" w:afterAutospacing="0"/>
        <w:ind w:left="0" w:firstLine="709"/>
        <w:contextualSpacing/>
        <w:jc w:val="both"/>
        <w:rPr>
          <w:sz w:val="20"/>
        </w:rPr>
      </w:pPr>
      <w:r w:rsidRPr="00365321">
        <w:rPr>
          <w:sz w:val="20"/>
        </w:rPr>
        <w:t>Юридическая психология как отрасль психологической науки.</w:t>
      </w:r>
    </w:p>
    <w:p w14:paraId="283DAD4E" w14:textId="77777777" w:rsidR="00080253" w:rsidRPr="00365321" w:rsidRDefault="00080253" w:rsidP="00080253">
      <w:pPr>
        <w:numPr>
          <w:ilvl w:val="0"/>
          <w:numId w:val="69"/>
        </w:numPr>
        <w:tabs>
          <w:tab w:val="left" w:pos="720"/>
          <w:tab w:val="left" w:pos="1134"/>
        </w:tabs>
        <w:suppressAutoHyphens/>
        <w:spacing w:before="0" w:beforeAutospacing="0" w:after="0" w:afterAutospacing="0"/>
        <w:ind w:left="0" w:firstLine="709"/>
        <w:contextualSpacing/>
        <w:jc w:val="both"/>
        <w:rPr>
          <w:sz w:val="20"/>
        </w:rPr>
      </w:pPr>
      <w:r w:rsidRPr="00365321">
        <w:rPr>
          <w:sz w:val="20"/>
        </w:rPr>
        <w:t>Особенности коммуникативной стороны деятельности работников юридических профессий.</w:t>
      </w:r>
    </w:p>
    <w:p w14:paraId="612E4C78" w14:textId="77777777" w:rsidR="00080253" w:rsidRPr="00365321" w:rsidRDefault="00080253" w:rsidP="00080253">
      <w:pPr>
        <w:numPr>
          <w:ilvl w:val="0"/>
          <w:numId w:val="69"/>
        </w:numPr>
        <w:tabs>
          <w:tab w:val="left" w:pos="720"/>
          <w:tab w:val="left" w:pos="1134"/>
        </w:tabs>
        <w:suppressAutoHyphens/>
        <w:spacing w:before="0" w:beforeAutospacing="0" w:after="0" w:afterAutospacing="0"/>
        <w:ind w:left="0" w:firstLine="709"/>
        <w:contextualSpacing/>
        <w:jc w:val="both"/>
        <w:rPr>
          <w:sz w:val="20"/>
        </w:rPr>
      </w:pPr>
      <w:r w:rsidRPr="00365321">
        <w:rPr>
          <w:sz w:val="20"/>
        </w:rPr>
        <w:t>Психология деятельности следователя, судьи, прокурора, адвоката.</w:t>
      </w:r>
    </w:p>
    <w:p w14:paraId="48388E34" w14:textId="77777777" w:rsidR="00080253" w:rsidRPr="00365321" w:rsidRDefault="00080253" w:rsidP="00080253">
      <w:pPr>
        <w:numPr>
          <w:ilvl w:val="0"/>
          <w:numId w:val="69"/>
        </w:numPr>
        <w:tabs>
          <w:tab w:val="left" w:pos="720"/>
          <w:tab w:val="left" w:pos="1134"/>
        </w:tabs>
        <w:suppressAutoHyphens/>
        <w:spacing w:before="0" w:beforeAutospacing="0" w:after="0" w:afterAutospacing="0"/>
        <w:ind w:left="0" w:firstLine="709"/>
        <w:contextualSpacing/>
        <w:jc w:val="both"/>
        <w:rPr>
          <w:sz w:val="20"/>
        </w:rPr>
      </w:pPr>
      <w:r w:rsidRPr="00365321">
        <w:rPr>
          <w:sz w:val="20"/>
        </w:rPr>
        <w:t xml:space="preserve">Основные психологические проблемы в деятельности юриста. </w:t>
      </w:r>
    </w:p>
    <w:p w14:paraId="3CB44F56" w14:textId="77777777" w:rsidR="00080253" w:rsidRPr="00365321" w:rsidRDefault="00080253" w:rsidP="00080253">
      <w:pPr>
        <w:numPr>
          <w:ilvl w:val="0"/>
          <w:numId w:val="69"/>
        </w:numPr>
        <w:tabs>
          <w:tab w:val="left" w:pos="720"/>
          <w:tab w:val="left" w:pos="1134"/>
        </w:tabs>
        <w:suppressAutoHyphens/>
        <w:spacing w:before="0" w:beforeAutospacing="0" w:after="0" w:afterAutospacing="0"/>
        <w:ind w:left="0" w:firstLine="709"/>
        <w:contextualSpacing/>
        <w:jc w:val="both"/>
        <w:rPr>
          <w:sz w:val="20"/>
        </w:rPr>
      </w:pPr>
      <w:r w:rsidRPr="00365321">
        <w:rPr>
          <w:sz w:val="20"/>
        </w:rPr>
        <w:t>Положение о психологической службе и его содержание.</w:t>
      </w:r>
    </w:p>
    <w:p w14:paraId="6C54660A" w14:textId="77777777" w:rsidR="00080253" w:rsidRPr="00365321" w:rsidRDefault="00080253" w:rsidP="00080253">
      <w:pPr>
        <w:numPr>
          <w:ilvl w:val="0"/>
          <w:numId w:val="69"/>
        </w:numPr>
        <w:tabs>
          <w:tab w:val="left" w:pos="720"/>
          <w:tab w:val="left" w:pos="1134"/>
        </w:tabs>
        <w:suppressAutoHyphens/>
        <w:spacing w:before="0" w:beforeAutospacing="0" w:after="0" w:afterAutospacing="0"/>
        <w:ind w:left="0" w:firstLine="709"/>
        <w:contextualSpacing/>
        <w:jc w:val="both"/>
        <w:rPr>
          <w:sz w:val="20"/>
        </w:rPr>
      </w:pPr>
      <w:r w:rsidRPr="00365321">
        <w:rPr>
          <w:sz w:val="20"/>
        </w:rPr>
        <w:t>Психологические особенности отдельных категорий преступников.</w:t>
      </w:r>
    </w:p>
    <w:p w14:paraId="7CDB78A1" w14:textId="77777777" w:rsidR="00080253" w:rsidRPr="00365321" w:rsidRDefault="00080253" w:rsidP="00080253">
      <w:pPr>
        <w:numPr>
          <w:ilvl w:val="0"/>
          <w:numId w:val="69"/>
        </w:numPr>
        <w:tabs>
          <w:tab w:val="left" w:pos="720"/>
          <w:tab w:val="left" w:pos="1134"/>
        </w:tabs>
        <w:suppressAutoHyphens/>
        <w:spacing w:before="0" w:beforeAutospacing="0" w:after="0" w:afterAutospacing="0"/>
        <w:ind w:left="0" w:firstLine="709"/>
        <w:contextualSpacing/>
        <w:jc w:val="both"/>
        <w:rPr>
          <w:sz w:val="20"/>
        </w:rPr>
      </w:pPr>
      <w:r w:rsidRPr="00365321">
        <w:rPr>
          <w:sz w:val="20"/>
        </w:rPr>
        <w:t>Корыстный тип личности преступника, формирование корыстных мотивов.</w:t>
      </w:r>
    </w:p>
    <w:p w14:paraId="0AAFA104" w14:textId="77777777" w:rsidR="00080253" w:rsidRPr="00365321" w:rsidRDefault="00080253" w:rsidP="00080253">
      <w:pPr>
        <w:numPr>
          <w:ilvl w:val="0"/>
          <w:numId w:val="69"/>
        </w:numPr>
        <w:tabs>
          <w:tab w:val="left" w:pos="720"/>
          <w:tab w:val="left" w:pos="1134"/>
        </w:tabs>
        <w:suppressAutoHyphens/>
        <w:spacing w:before="0" w:beforeAutospacing="0" w:after="0" w:afterAutospacing="0"/>
        <w:ind w:left="0" w:firstLine="709"/>
        <w:contextualSpacing/>
        <w:jc w:val="both"/>
        <w:rPr>
          <w:sz w:val="20"/>
        </w:rPr>
      </w:pPr>
      <w:r w:rsidRPr="00365321">
        <w:rPr>
          <w:sz w:val="20"/>
        </w:rPr>
        <w:t>Психологические особенности преступников-профессионалов и рецидивистов.</w:t>
      </w:r>
    </w:p>
    <w:p w14:paraId="0EC0D8EB" w14:textId="77777777" w:rsidR="00080253" w:rsidRPr="00365321" w:rsidRDefault="00080253" w:rsidP="00080253">
      <w:pPr>
        <w:numPr>
          <w:ilvl w:val="0"/>
          <w:numId w:val="69"/>
        </w:numPr>
        <w:tabs>
          <w:tab w:val="left" w:pos="720"/>
          <w:tab w:val="left" w:pos="1134"/>
        </w:tabs>
        <w:suppressAutoHyphens/>
        <w:spacing w:before="0" w:beforeAutospacing="0" w:after="0" w:afterAutospacing="0"/>
        <w:ind w:left="0" w:firstLine="709"/>
        <w:contextualSpacing/>
        <w:jc w:val="both"/>
        <w:rPr>
          <w:sz w:val="20"/>
        </w:rPr>
      </w:pPr>
      <w:r w:rsidRPr="00365321">
        <w:rPr>
          <w:sz w:val="20"/>
        </w:rPr>
        <w:t>Несовершеннолетние преступники: особенности формирования антисоциальной личностной ориентации.</w:t>
      </w:r>
    </w:p>
    <w:p w14:paraId="174E6745" w14:textId="77777777" w:rsidR="00080253" w:rsidRPr="00365321" w:rsidRDefault="00080253" w:rsidP="00080253">
      <w:pPr>
        <w:spacing w:before="0" w:beforeAutospacing="0" w:after="0" w:afterAutospacing="0"/>
        <w:ind w:firstLine="709"/>
        <w:rPr>
          <w:b/>
          <w:sz w:val="20"/>
          <w:szCs w:val="20"/>
        </w:rPr>
      </w:pPr>
    </w:p>
    <w:p w14:paraId="35DC88E0" w14:textId="77777777" w:rsidR="00080253" w:rsidRPr="00365321" w:rsidRDefault="00080253" w:rsidP="00080253">
      <w:pPr>
        <w:tabs>
          <w:tab w:val="left" w:pos="1080"/>
          <w:tab w:val="left" w:pos="1134"/>
        </w:tabs>
        <w:spacing w:before="0" w:beforeAutospacing="0" w:after="0" w:afterAutospacing="0"/>
        <w:ind w:firstLine="709"/>
        <w:jc w:val="both"/>
        <w:rPr>
          <w:b/>
          <w:sz w:val="20"/>
          <w:szCs w:val="20"/>
        </w:rPr>
      </w:pPr>
      <w:r w:rsidRPr="00365321">
        <w:rPr>
          <w:b/>
          <w:bCs/>
          <w:iCs/>
          <w:sz w:val="20"/>
          <w:szCs w:val="20"/>
        </w:rPr>
        <w:t xml:space="preserve">Раздел 2 </w:t>
      </w:r>
      <w:r w:rsidRPr="00365321">
        <w:rPr>
          <w:b/>
          <w:iCs/>
          <w:sz w:val="20"/>
          <w:szCs w:val="20"/>
        </w:rPr>
        <w:t>«</w:t>
      </w:r>
      <w:r w:rsidRPr="00365321">
        <w:rPr>
          <w:b/>
          <w:sz w:val="20"/>
          <w:szCs w:val="20"/>
        </w:rPr>
        <w:t>Психология предварительного расследования, судебной деятельности и исполнения наказаний»</w:t>
      </w:r>
    </w:p>
    <w:p w14:paraId="687BC5CD" w14:textId="77777777" w:rsidR="00080253" w:rsidRPr="00365321" w:rsidRDefault="00080253" w:rsidP="00080253">
      <w:pPr>
        <w:numPr>
          <w:ilvl w:val="0"/>
          <w:numId w:val="70"/>
        </w:numPr>
        <w:tabs>
          <w:tab w:val="left" w:pos="540"/>
          <w:tab w:val="left" w:pos="1080"/>
          <w:tab w:val="left" w:pos="1134"/>
        </w:tabs>
        <w:suppressAutoHyphens/>
        <w:spacing w:before="0" w:beforeAutospacing="0" w:after="0" w:afterAutospacing="0"/>
        <w:ind w:left="0" w:firstLine="709"/>
        <w:jc w:val="both"/>
        <w:rPr>
          <w:sz w:val="20"/>
          <w:szCs w:val="20"/>
        </w:rPr>
      </w:pPr>
      <w:r w:rsidRPr="00365321">
        <w:rPr>
          <w:sz w:val="20"/>
          <w:szCs w:val="20"/>
        </w:rPr>
        <w:t xml:space="preserve">Основные психологические характеристики деятельности следователя. </w:t>
      </w:r>
    </w:p>
    <w:p w14:paraId="6F602DCD" w14:textId="77777777" w:rsidR="00080253" w:rsidRPr="00365321" w:rsidRDefault="00080253" w:rsidP="00080253">
      <w:pPr>
        <w:numPr>
          <w:ilvl w:val="0"/>
          <w:numId w:val="70"/>
        </w:numPr>
        <w:tabs>
          <w:tab w:val="left" w:pos="540"/>
          <w:tab w:val="left" w:pos="1080"/>
          <w:tab w:val="left" w:pos="1134"/>
        </w:tabs>
        <w:suppressAutoHyphens/>
        <w:spacing w:before="0" w:beforeAutospacing="0" w:after="0" w:afterAutospacing="0"/>
        <w:ind w:left="0" w:firstLine="709"/>
        <w:jc w:val="both"/>
        <w:rPr>
          <w:sz w:val="20"/>
          <w:szCs w:val="20"/>
        </w:rPr>
      </w:pPr>
      <w:r w:rsidRPr="00365321">
        <w:rPr>
          <w:sz w:val="20"/>
          <w:szCs w:val="20"/>
        </w:rPr>
        <w:t xml:space="preserve">Эвристические задачи и правила эвристики для следователя. </w:t>
      </w:r>
    </w:p>
    <w:p w14:paraId="57C9F3A1" w14:textId="77777777" w:rsidR="00080253" w:rsidRPr="00365321" w:rsidRDefault="00080253" w:rsidP="00080253">
      <w:pPr>
        <w:numPr>
          <w:ilvl w:val="0"/>
          <w:numId w:val="70"/>
        </w:numPr>
        <w:tabs>
          <w:tab w:val="left" w:pos="540"/>
          <w:tab w:val="left" w:pos="1080"/>
          <w:tab w:val="left" w:pos="1134"/>
        </w:tabs>
        <w:suppressAutoHyphens/>
        <w:spacing w:before="0" w:beforeAutospacing="0" w:after="0" w:afterAutospacing="0"/>
        <w:ind w:left="0" w:firstLine="709"/>
        <w:jc w:val="both"/>
        <w:rPr>
          <w:sz w:val="20"/>
          <w:szCs w:val="20"/>
        </w:rPr>
      </w:pPr>
      <w:r w:rsidRPr="00365321">
        <w:rPr>
          <w:sz w:val="20"/>
          <w:szCs w:val="20"/>
        </w:rPr>
        <w:t>Психология обвиняемого (подозреваемого), свидетеля, потерпевшего.</w:t>
      </w:r>
    </w:p>
    <w:p w14:paraId="79943F87" w14:textId="77777777" w:rsidR="00080253" w:rsidRPr="00365321" w:rsidRDefault="00080253" w:rsidP="00080253">
      <w:pPr>
        <w:numPr>
          <w:ilvl w:val="0"/>
          <w:numId w:val="70"/>
        </w:numPr>
        <w:tabs>
          <w:tab w:val="left" w:pos="540"/>
          <w:tab w:val="left" w:pos="1080"/>
          <w:tab w:val="left" w:pos="1134"/>
        </w:tabs>
        <w:suppressAutoHyphens/>
        <w:spacing w:before="0" w:beforeAutospacing="0" w:after="0" w:afterAutospacing="0"/>
        <w:ind w:left="0" w:firstLine="709"/>
        <w:jc w:val="both"/>
        <w:rPr>
          <w:sz w:val="20"/>
          <w:szCs w:val="20"/>
        </w:rPr>
      </w:pPr>
      <w:r w:rsidRPr="00365321">
        <w:rPr>
          <w:sz w:val="20"/>
          <w:szCs w:val="20"/>
        </w:rPr>
        <w:t>Психология допроса, его основные характеристики с позиций психологии.</w:t>
      </w:r>
    </w:p>
    <w:p w14:paraId="4756084B" w14:textId="77777777" w:rsidR="00080253" w:rsidRPr="00365321" w:rsidRDefault="00080253" w:rsidP="00080253">
      <w:pPr>
        <w:numPr>
          <w:ilvl w:val="0"/>
          <w:numId w:val="70"/>
        </w:numPr>
        <w:tabs>
          <w:tab w:val="left" w:pos="540"/>
          <w:tab w:val="left" w:pos="1080"/>
          <w:tab w:val="left" w:pos="1134"/>
        </w:tabs>
        <w:suppressAutoHyphens/>
        <w:spacing w:before="0" w:beforeAutospacing="0" w:after="0" w:afterAutospacing="0"/>
        <w:ind w:left="0" w:firstLine="709"/>
        <w:jc w:val="both"/>
        <w:rPr>
          <w:sz w:val="20"/>
          <w:szCs w:val="20"/>
        </w:rPr>
      </w:pPr>
      <w:r w:rsidRPr="00365321">
        <w:rPr>
          <w:sz w:val="20"/>
          <w:szCs w:val="20"/>
        </w:rPr>
        <w:t>Особенности допроса подозреваемого, обвиняемого, потерпевшего, свидетеля.</w:t>
      </w:r>
    </w:p>
    <w:p w14:paraId="4A88EE9A" w14:textId="77777777" w:rsidR="00080253" w:rsidRPr="00365321" w:rsidRDefault="00080253" w:rsidP="00080253">
      <w:pPr>
        <w:numPr>
          <w:ilvl w:val="0"/>
          <w:numId w:val="70"/>
        </w:numPr>
        <w:tabs>
          <w:tab w:val="left" w:pos="540"/>
          <w:tab w:val="left" w:pos="1080"/>
          <w:tab w:val="left" w:pos="1134"/>
        </w:tabs>
        <w:suppressAutoHyphens/>
        <w:spacing w:before="0" w:beforeAutospacing="0" w:after="0" w:afterAutospacing="0"/>
        <w:ind w:left="0" w:firstLine="709"/>
        <w:jc w:val="both"/>
        <w:rPr>
          <w:sz w:val="20"/>
          <w:szCs w:val="20"/>
        </w:rPr>
      </w:pPr>
      <w:r w:rsidRPr="00365321">
        <w:rPr>
          <w:sz w:val="20"/>
          <w:szCs w:val="20"/>
        </w:rPr>
        <w:t>Психологические особенности отдельных стадий судебного разбирательства.</w:t>
      </w:r>
    </w:p>
    <w:p w14:paraId="02365D1F" w14:textId="77777777" w:rsidR="00080253" w:rsidRPr="00365321" w:rsidRDefault="00080253" w:rsidP="00080253">
      <w:pPr>
        <w:spacing w:before="0" w:beforeAutospacing="0" w:after="0" w:afterAutospacing="0"/>
        <w:ind w:firstLine="709"/>
        <w:rPr>
          <w:b/>
          <w:sz w:val="20"/>
          <w:szCs w:val="20"/>
        </w:rPr>
      </w:pPr>
    </w:p>
    <w:p w14:paraId="7A9F1333" w14:textId="77777777" w:rsidR="00080253" w:rsidRPr="00365321" w:rsidRDefault="00164652" w:rsidP="00080253">
      <w:pPr>
        <w:tabs>
          <w:tab w:val="left" w:pos="1080"/>
          <w:tab w:val="left" w:pos="1134"/>
        </w:tabs>
        <w:spacing w:before="0" w:beforeAutospacing="0" w:after="0" w:afterAutospacing="0"/>
        <w:ind w:firstLine="709"/>
        <w:jc w:val="both"/>
        <w:rPr>
          <w:b/>
          <w:sz w:val="20"/>
          <w:szCs w:val="20"/>
        </w:rPr>
      </w:pPr>
      <w:r>
        <w:rPr>
          <w:b/>
          <w:bCs/>
          <w:iCs/>
          <w:sz w:val="20"/>
          <w:szCs w:val="20"/>
        </w:rPr>
        <w:t xml:space="preserve">Раздел 3 </w:t>
      </w:r>
      <w:r w:rsidR="00080253" w:rsidRPr="00365321">
        <w:rPr>
          <w:b/>
          <w:iCs/>
          <w:sz w:val="20"/>
          <w:szCs w:val="20"/>
        </w:rPr>
        <w:t>«</w:t>
      </w:r>
      <w:r w:rsidR="00080253" w:rsidRPr="00365321">
        <w:rPr>
          <w:b/>
          <w:sz w:val="20"/>
          <w:szCs w:val="20"/>
        </w:rPr>
        <w:t>Психология судебной деятельности и исполнения наказаний»</w:t>
      </w:r>
    </w:p>
    <w:p w14:paraId="43B07A6C" w14:textId="77777777" w:rsidR="00080253" w:rsidRPr="00365321" w:rsidRDefault="00080253" w:rsidP="00080253">
      <w:pPr>
        <w:numPr>
          <w:ilvl w:val="0"/>
          <w:numId w:val="71"/>
        </w:numPr>
        <w:tabs>
          <w:tab w:val="left" w:pos="540"/>
          <w:tab w:val="left" w:pos="1134"/>
        </w:tabs>
        <w:suppressAutoHyphens/>
        <w:spacing w:before="0" w:beforeAutospacing="0" w:after="0" w:afterAutospacing="0"/>
        <w:ind w:left="0" w:firstLine="709"/>
        <w:jc w:val="both"/>
        <w:rPr>
          <w:sz w:val="20"/>
          <w:szCs w:val="20"/>
        </w:rPr>
      </w:pPr>
      <w:r w:rsidRPr="00365321">
        <w:rPr>
          <w:sz w:val="20"/>
          <w:szCs w:val="20"/>
        </w:rPr>
        <w:t>Комплексная судебная психолого-психиатрическая экспертиза по определению возможности обвиняемых осознавать фактический характер и общественную опасность своих действий либо руководить ими.</w:t>
      </w:r>
    </w:p>
    <w:p w14:paraId="64556B8E" w14:textId="77777777" w:rsidR="00080253" w:rsidRPr="00365321" w:rsidRDefault="00080253" w:rsidP="00080253">
      <w:pPr>
        <w:numPr>
          <w:ilvl w:val="0"/>
          <w:numId w:val="71"/>
        </w:numPr>
        <w:tabs>
          <w:tab w:val="left" w:pos="540"/>
          <w:tab w:val="left" w:pos="1134"/>
        </w:tabs>
        <w:suppressAutoHyphens/>
        <w:spacing w:before="0" w:beforeAutospacing="0" w:after="0" w:afterAutospacing="0"/>
        <w:ind w:left="0" w:firstLine="709"/>
        <w:jc w:val="both"/>
        <w:rPr>
          <w:sz w:val="20"/>
          <w:szCs w:val="20"/>
        </w:rPr>
      </w:pPr>
      <w:r w:rsidRPr="00365321">
        <w:rPr>
          <w:sz w:val="20"/>
          <w:szCs w:val="20"/>
        </w:rPr>
        <w:t>Судебно-психологическая экспертиза несовершеннолетних обвиняемых.</w:t>
      </w:r>
    </w:p>
    <w:p w14:paraId="3C0C1D20" w14:textId="77777777" w:rsidR="00080253" w:rsidRPr="00365321" w:rsidRDefault="00080253" w:rsidP="00080253">
      <w:pPr>
        <w:numPr>
          <w:ilvl w:val="0"/>
          <w:numId w:val="71"/>
        </w:numPr>
        <w:tabs>
          <w:tab w:val="left" w:pos="540"/>
          <w:tab w:val="left" w:pos="1134"/>
        </w:tabs>
        <w:suppressAutoHyphens/>
        <w:spacing w:before="0" w:beforeAutospacing="0" w:after="0" w:afterAutospacing="0"/>
        <w:ind w:left="0" w:firstLine="709"/>
        <w:jc w:val="both"/>
        <w:rPr>
          <w:sz w:val="20"/>
          <w:szCs w:val="20"/>
        </w:rPr>
      </w:pPr>
      <w:r w:rsidRPr="00365321">
        <w:rPr>
          <w:sz w:val="20"/>
          <w:szCs w:val="20"/>
        </w:rPr>
        <w:t>Объекты психолого-педагогического воздействия в местах отбывания лишения свободы.</w:t>
      </w:r>
    </w:p>
    <w:p w14:paraId="37C615BD" w14:textId="77777777" w:rsidR="00080253" w:rsidRPr="00365321" w:rsidRDefault="00080253" w:rsidP="00080253">
      <w:pPr>
        <w:numPr>
          <w:ilvl w:val="0"/>
          <w:numId w:val="71"/>
        </w:numPr>
        <w:tabs>
          <w:tab w:val="left" w:pos="540"/>
          <w:tab w:val="left" w:pos="1134"/>
        </w:tabs>
        <w:suppressAutoHyphens/>
        <w:spacing w:before="0" w:beforeAutospacing="0" w:after="0" w:afterAutospacing="0"/>
        <w:ind w:left="0" w:firstLine="709"/>
        <w:jc w:val="both"/>
        <w:rPr>
          <w:sz w:val="20"/>
          <w:szCs w:val="20"/>
        </w:rPr>
      </w:pPr>
      <w:r w:rsidRPr="00365321">
        <w:rPr>
          <w:sz w:val="20"/>
          <w:szCs w:val="20"/>
        </w:rPr>
        <w:t>Источники психологической информации в исправительных учреждениях, исполняющих наказания в виде лишения свободы, и способы ее получения</w:t>
      </w:r>
    </w:p>
    <w:p w14:paraId="453CC794" w14:textId="77777777" w:rsidR="00080253" w:rsidRPr="00365321" w:rsidRDefault="00080253" w:rsidP="00080253">
      <w:pPr>
        <w:spacing w:before="0" w:beforeAutospacing="0" w:after="0" w:afterAutospacing="0"/>
        <w:rPr>
          <w:b/>
          <w:sz w:val="20"/>
          <w:szCs w:val="20"/>
        </w:rPr>
      </w:pPr>
    </w:p>
    <w:p w14:paraId="47C16363" w14:textId="77777777" w:rsidR="00080253" w:rsidRPr="00365321" w:rsidRDefault="00080253" w:rsidP="00080253">
      <w:pPr>
        <w:spacing w:before="0" w:beforeAutospacing="0" w:after="0" w:afterAutospacing="0"/>
        <w:ind w:firstLine="680"/>
        <w:rPr>
          <w:b/>
          <w:sz w:val="20"/>
          <w:szCs w:val="20"/>
        </w:rPr>
      </w:pPr>
      <w:r w:rsidRPr="00365321">
        <w:rPr>
          <w:b/>
          <w:sz w:val="20"/>
          <w:szCs w:val="20"/>
        </w:rPr>
        <w:t>5.3 Определение соотношения объема занятий, проведенное путем непосредственного взаимодействия педагогического работника с обучающимися по</w:t>
      </w:r>
      <w:r w:rsidR="00C65C3D">
        <w:rPr>
          <w:b/>
          <w:sz w:val="20"/>
          <w:szCs w:val="20"/>
        </w:rPr>
        <w:t xml:space="preserve"> очной и</w:t>
      </w:r>
      <w:r w:rsidRPr="00365321">
        <w:rPr>
          <w:b/>
          <w:sz w:val="20"/>
          <w:szCs w:val="20"/>
        </w:rPr>
        <w:t xml:space="preserve"> очно- заочной форме</w:t>
      </w:r>
    </w:p>
    <w:p w14:paraId="610EB902" w14:textId="77777777" w:rsidR="00080253" w:rsidRPr="00365321" w:rsidRDefault="00080253" w:rsidP="00080253">
      <w:pPr>
        <w:spacing w:before="0" w:beforeAutospacing="0" w:after="0" w:afterAutospacing="0"/>
        <w:ind w:firstLine="68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0"/>
        <w:gridCol w:w="3163"/>
        <w:gridCol w:w="2683"/>
        <w:gridCol w:w="2082"/>
      </w:tblGrid>
      <w:tr w:rsidR="00080253" w:rsidRPr="00365321" w14:paraId="36F67010" w14:textId="77777777" w:rsidTr="00DB1199">
        <w:trPr>
          <w:trHeight w:val="190"/>
          <w:tblHeader/>
        </w:trPr>
        <w:tc>
          <w:tcPr>
            <w:tcW w:w="0" w:type="auto"/>
            <w:vMerge w:val="restart"/>
            <w:vAlign w:val="center"/>
          </w:tcPr>
          <w:p w14:paraId="0CDC7F16" w14:textId="77777777" w:rsidR="00080253" w:rsidRPr="00365321" w:rsidRDefault="00080253" w:rsidP="00DB1199">
            <w:pPr>
              <w:spacing w:before="0" w:beforeAutospacing="0" w:after="0" w:afterAutospacing="0"/>
              <w:jc w:val="center"/>
              <w:rPr>
                <w:rFonts w:eastAsia="Times New Roman"/>
                <w:b/>
                <w:sz w:val="20"/>
                <w:szCs w:val="20"/>
              </w:rPr>
            </w:pPr>
            <w:r w:rsidRPr="00365321">
              <w:rPr>
                <w:rFonts w:eastAsia="Times New Roman"/>
                <w:b/>
                <w:sz w:val="20"/>
                <w:szCs w:val="20"/>
              </w:rPr>
              <w:t>Виды контактной</w:t>
            </w:r>
          </w:p>
          <w:p w14:paraId="02041E0D" w14:textId="77777777" w:rsidR="00080253" w:rsidRPr="00365321" w:rsidRDefault="00080253" w:rsidP="00DB1199">
            <w:pPr>
              <w:spacing w:before="0" w:beforeAutospacing="0" w:after="0" w:afterAutospacing="0"/>
              <w:jc w:val="center"/>
              <w:rPr>
                <w:rFonts w:eastAsia="Times New Roman"/>
                <w:b/>
                <w:sz w:val="20"/>
                <w:szCs w:val="20"/>
              </w:rPr>
            </w:pPr>
            <w:r w:rsidRPr="00365321">
              <w:rPr>
                <w:rFonts w:eastAsia="Times New Roman"/>
                <w:b/>
                <w:sz w:val="20"/>
                <w:szCs w:val="20"/>
              </w:rPr>
              <w:t xml:space="preserve">работы </w:t>
            </w:r>
          </w:p>
        </w:tc>
        <w:tc>
          <w:tcPr>
            <w:tcW w:w="5870" w:type="dxa"/>
            <w:gridSpan w:val="2"/>
          </w:tcPr>
          <w:p w14:paraId="73018EE5" w14:textId="77777777" w:rsidR="00080253" w:rsidRPr="00365321" w:rsidRDefault="00080253" w:rsidP="00DB1199">
            <w:pPr>
              <w:spacing w:before="0" w:beforeAutospacing="0" w:after="0" w:afterAutospacing="0"/>
              <w:jc w:val="center"/>
              <w:rPr>
                <w:rFonts w:eastAsia="Times New Roman"/>
                <w:b/>
                <w:sz w:val="20"/>
                <w:szCs w:val="20"/>
              </w:rPr>
            </w:pPr>
            <w:r w:rsidRPr="00365321">
              <w:rPr>
                <w:rFonts w:eastAsia="Times New Roman"/>
                <w:b/>
                <w:sz w:val="20"/>
                <w:szCs w:val="20"/>
              </w:rPr>
              <w:t xml:space="preserve">Образовательные технологии </w:t>
            </w:r>
          </w:p>
        </w:tc>
        <w:tc>
          <w:tcPr>
            <w:tcW w:w="2091" w:type="dxa"/>
            <w:vMerge w:val="restart"/>
            <w:vAlign w:val="center"/>
          </w:tcPr>
          <w:p w14:paraId="1DD3CD8C" w14:textId="77777777" w:rsidR="00080253" w:rsidRPr="00365321" w:rsidRDefault="00080253" w:rsidP="00DB1199">
            <w:pPr>
              <w:spacing w:before="0" w:beforeAutospacing="0" w:after="0" w:afterAutospacing="0"/>
              <w:jc w:val="center"/>
              <w:rPr>
                <w:rFonts w:eastAsia="Times New Roman"/>
                <w:b/>
                <w:sz w:val="20"/>
                <w:szCs w:val="20"/>
              </w:rPr>
            </w:pPr>
            <w:r w:rsidRPr="00365321">
              <w:rPr>
                <w:rFonts w:eastAsia="Times New Roman"/>
                <w:b/>
                <w:sz w:val="20"/>
                <w:szCs w:val="20"/>
              </w:rPr>
              <w:t xml:space="preserve">Контактная работа </w:t>
            </w:r>
          </w:p>
          <w:p w14:paraId="6181430F" w14:textId="77777777" w:rsidR="00080253" w:rsidRPr="00365321" w:rsidRDefault="00080253" w:rsidP="00DB1199">
            <w:pPr>
              <w:spacing w:before="0" w:beforeAutospacing="0" w:after="0" w:afterAutospacing="0"/>
              <w:jc w:val="center"/>
              <w:rPr>
                <w:rFonts w:eastAsia="Times New Roman"/>
                <w:b/>
                <w:sz w:val="20"/>
                <w:szCs w:val="20"/>
              </w:rPr>
            </w:pPr>
            <w:r w:rsidRPr="00365321">
              <w:rPr>
                <w:rFonts w:eastAsia="Times New Roman"/>
                <w:b/>
                <w:sz w:val="20"/>
                <w:szCs w:val="20"/>
              </w:rPr>
              <w:t xml:space="preserve"> (всего </w:t>
            </w:r>
            <w:proofErr w:type="spellStart"/>
            <w:r w:rsidRPr="00365321">
              <w:rPr>
                <w:rFonts w:eastAsia="Times New Roman"/>
                <w:b/>
                <w:sz w:val="20"/>
                <w:szCs w:val="20"/>
              </w:rPr>
              <w:t>ак.ч</w:t>
            </w:r>
            <w:proofErr w:type="spellEnd"/>
            <w:r w:rsidRPr="00365321">
              <w:rPr>
                <w:rFonts w:eastAsia="Times New Roman"/>
                <w:b/>
                <w:sz w:val="20"/>
                <w:szCs w:val="20"/>
              </w:rPr>
              <w:t>.)</w:t>
            </w:r>
          </w:p>
        </w:tc>
      </w:tr>
      <w:tr w:rsidR="00080253" w:rsidRPr="00365321" w14:paraId="2253DF03" w14:textId="77777777" w:rsidTr="00DB1199">
        <w:trPr>
          <w:trHeight w:val="577"/>
          <w:tblHeader/>
        </w:trPr>
        <w:tc>
          <w:tcPr>
            <w:tcW w:w="0" w:type="auto"/>
            <w:vMerge/>
          </w:tcPr>
          <w:p w14:paraId="2735F8F2" w14:textId="77777777" w:rsidR="00080253" w:rsidRPr="00365321" w:rsidRDefault="00080253" w:rsidP="00DB1199">
            <w:pPr>
              <w:spacing w:before="0" w:beforeAutospacing="0" w:after="0" w:afterAutospacing="0"/>
              <w:jc w:val="center"/>
              <w:rPr>
                <w:rFonts w:eastAsia="Times New Roman"/>
                <w:sz w:val="20"/>
                <w:szCs w:val="20"/>
              </w:rPr>
            </w:pPr>
          </w:p>
        </w:tc>
        <w:tc>
          <w:tcPr>
            <w:tcW w:w="3177" w:type="dxa"/>
          </w:tcPr>
          <w:p w14:paraId="5C9C1B4D" w14:textId="77777777" w:rsidR="00080253" w:rsidRPr="00365321" w:rsidRDefault="00080253" w:rsidP="00DB1199">
            <w:pPr>
              <w:spacing w:before="0" w:beforeAutospacing="0" w:after="0" w:afterAutospacing="0"/>
              <w:jc w:val="center"/>
              <w:rPr>
                <w:rFonts w:eastAsia="Times New Roman"/>
                <w:b/>
                <w:sz w:val="20"/>
                <w:szCs w:val="20"/>
              </w:rPr>
            </w:pPr>
            <w:r w:rsidRPr="00365321">
              <w:rPr>
                <w:rFonts w:eastAsia="Times New Roman"/>
                <w:b/>
                <w:sz w:val="20"/>
                <w:szCs w:val="20"/>
              </w:rPr>
              <w:t>Объем занятий, проводимых путем непосредственного взаимодействия педагогического работника с обучающимися</w:t>
            </w:r>
          </w:p>
          <w:p w14:paraId="6BD04C6F" w14:textId="77777777" w:rsidR="00080253" w:rsidRPr="00365321" w:rsidRDefault="00080253" w:rsidP="00DB1199">
            <w:pPr>
              <w:spacing w:before="0" w:beforeAutospacing="0" w:after="0" w:afterAutospacing="0"/>
              <w:jc w:val="center"/>
              <w:rPr>
                <w:rFonts w:eastAsia="Times New Roman"/>
                <w:b/>
                <w:sz w:val="20"/>
                <w:szCs w:val="20"/>
              </w:rPr>
            </w:pPr>
            <w:r w:rsidRPr="00365321">
              <w:rPr>
                <w:rFonts w:eastAsia="Times New Roman"/>
                <w:b/>
                <w:sz w:val="20"/>
                <w:szCs w:val="20"/>
              </w:rPr>
              <w:t>(</w:t>
            </w:r>
            <w:proofErr w:type="spellStart"/>
            <w:r w:rsidRPr="00365321">
              <w:rPr>
                <w:rFonts w:eastAsia="Times New Roman"/>
                <w:b/>
                <w:sz w:val="20"/>
                <w:szCs w:val="20"/>
              </w:rPr>
              <w:t>ак.ч</w:t>
            </w:r>
            <w:proofErr w:type="spellEnd"/>
            <w:r w:rsidRPr="00365321">
              <w:rPr>
                <w:rFonts w:eastAsia="Times New Roman"/>
                <w:b/>
                <w:sz w:val="20"/>
                <w:szCs w:val="20"/>
              </w:rPr>
              <w:t>)</w:t>
            </w:r>
          </w:p>
        </w:tc>
        <w:tc>
          <w:tcPr>
            <w:tcW w:w="2693" w:type="dxa"/>
          </w:tcPr>
          <w:p w14:paraId="31113B02" w14:textId="77777777" w:rsidR="00080253" w:rsidRPr="00365321" w:rsidRDefault="00080253" w:rsidP="00DB1199">
            <w:pPr>
              <w:spacing w:before="0" w:beforeAutospacing="0" w:after="0" w:afterAutospacing="0"/>
              <w:jc w:val="center"/>
              <w:rPr>
                <w:rFonts w:eastAsia="Times New Roman"/>
                <w:b/>
                <w:sz w:val="20"/>
                <w:szCs w:val="20"/>
              </w:rPr>
            </w:pPr>
            <w:r w:rsidRPr="00365321">
              <w:rPr>
                <w:rFonts w:eastAsia="Times New Roman"/>
                <w:b/>
                <w:sz w:val="20"/>
                <w:szCs w:val="20"/>
              </w:rPr>
              <w:t>Объем занятий с применением электронного обучения, дистанционных образовательных технологий (</w:t>
            </w:r>
            <w:proofErr w:type="spellStart"/>
            <w:r w:rsidRPr="00365321">
              <w:rPr>
                <w:rFonts w:eastAsia="Times New Roman"/>
                <w:b/>
                <w:sz w:val="20"/>
                <w:szCs w:val="20"/>
              </w:rPr>
              <w:t>ак.ч</w:t>
            </w:r>
            <w:proofErr w:type="spellEnd"/>
            <w:r w:rsidRPr="00365321">
              <w:rPr>
                <w:rFonts w:eastAsia="Times New Roman"/>
                <w:b/>
                <w:sz w:val="20"/>
                <w:szCs w:val="20"/>
              </w:rPr>
              <w:t>)</w:t>
            </w:r>
          </w:p>
        </w:tc>
        <w:tc>
          <w:tcPr>
            <w:tcW w:w="2091" w:type="dxa"/>
            <w:vMerge/>
            <w:vAlign w:val="center"/>
          </w:tcPr>
          <w:p w14:paraId="7D1178CA" w14:textId="77777777" w:rsidR="00080253" w:rsidRPr="00365321" w:rsidRDefault="00080253" w:rsidP="00DB1199">
            <w:pPr>
              <w:spacing w:before="0" w:beforeAutospacing="0" w:after="0" w:afterAutospacing="0"/>
              <w:jc w:val="center"/>
              <w:rPr>
                <w:rFonts w:eastAsia="Times New Roman"/>
                <w:sz w:val="20"/>
                <w:szCs w:val="20"/>
              </w:rPr>
            </w:pPr>
          </w:p>
        </w:tc>
      </w:tr>
      <w:tr w:rsidR="00080253" w:rsidRPr="00365321" w14:paraId="5A86E6D5" w14:textId="77777777" w:rsidTr="00DB1199">
        <w:trPr>
          <w:trHeight w:val="171"/>
          <w:tblHeader/>
        </w:trPr>
        <w:tc>
          <w:tcPr>
            <w:tcW w:w="0" w:type="auto"/>
          </w:tcPr>
          <w:p w14:paraId="069F32DC" w14:textId="77777777" w:rsidR="00080253" w:rsidRPr="00365321" w:rsidRDefault="00080253" w:rsidP="00DB1199">
            <w:pPr>
              <w:spacing w:before="0" w:beforeAutospacing="0" w:after="0" w:afterAutospacing="0"/>
              <w:jc w:val="center"/>
              <w:rPr>
                <w:rFonts w:eastAsia="Times New Roman"/>
                <w:sz w:val="20"/>
                <w:szCs w:val="20"/>
              </w:rPr>
            </w:pPr>
            <w:r w:rsidRPr="00365321">
              <w:rPr>
                <w:rFonts w:eastAsia="Times New Roman"/>
                <w:sz w:val="20"/>
                <w:szCs w:val="20"/>
              </w:rPr>
              <w:t>1</w:t>
            </w:r>
          </w:p>
        </w:tc>
        <w:tc>
          <w:tcPr>
            <w:tcW w:w="3177" w:type="dxa"/>
          </w:tcPr>
          <w:p w14:paraId="246EE150" w14:textId="77777777" w:rsidR="00080253" w:rsidRPr="00365321" w:rsidRDefault="00080253" w:rsidP="00DB1199">
            <w:pPr>
              <w:spacing w:before="0" w:beforeAutospacing="0" w:after="0" w:afterAutospacing="0"/>
              <w:jc w:val="center"/>
              <w:rPr>
                <w:rFonts w:eastAsia="Times New Roman"/>
                <w:sz w:val="20"/>
                <w:szCs w:val="20"/>
              </w:rPr>
            </w:pPr>
            <w:r w:rsidRPr="00365321">
              <w:rPr>
                <w:rFonts w:eastAsia="Times New Roman"/>
                <w:sz w:val="20"/>
                <w:szCs w:val="20"/>
              </w:rPr>
              <w:t>2</w:t>
            </w:r>
          </w:p>
        </w:tc>
        <w:tc>
          <w:tcPr>
            <w:tcW w:w="2693" w:type="dxa"/>
          </w:tcPr>
          <w:p w14:paraId="4CC6872A" w14:textId="77777777" w:rsidR="00080253" w:rsidRPr="00365321" w:rsidRDefault="00080253" w:rsidP="00DB1199">
            <w:pPr>
              <w:spacing w:before="0" w:beforeAutospacing="0" w:after="0" w:afterAutospacing="0"/>
              <w:jc w:val="center"/>
              <w:rPr>
                <w:rFonts w:eastAsia="Times New Roman"/>
                <w:sz w:val="20"/>
                <w:szCs w:val="20"/>
              </w:rPr>
            </w:pPr>
            <w:r w:rsidRPr="00365321">
              <w:rPr>
                <w:rFonts w:eastAsia="Times New Roman"/>
                <w:sz w:val="20"/>
                <w:szCs w:val="20"/>
              </w:rPr>
              <w:t>3</w:t>
            </w:r>
          </w:p>
        </w:tc>
        <w:tc>
          <w:tcPr>
            <w:tcW w:w="2091" w:type="dxa"/>
          </w:tcPr>
          <w:p w14:paraId="773C2C92" w14:textId="77777777" w:rsidR="00080253" w:rsidRPr="00365321" w:rsidRDefault="00080253" w:rsidP="00DB1199">
            <w:pPr>
              <w:spacing w:before="0" w:beforeAutospacing="0" w:after="0" w:afterAutospacing="0"/>
              <w:jc w:val="center"/>
              <w:rPr>
                <w:rFonts w:eastAsia="Times New Roman"/>
                <w:sz w:val="20"/>
                <w:szCs w:val="20"/>
              </w:rPr>
            </w:pPr>
            <w:r w:rsidRPr="00365321">
              <w:rPr>
                <w:rFonts w:eastAsia="Times New Roman"/>
                <w:sz w:val="20"/>
                <w:szCs w:val="20"/>
              </w:rPr>
              <w:t>4</w:t>
            </w:r>
          </w:p>
        </w:tc>
      </w:tr>
      <w:tr w:rsidR="00080253" w:rsidRPr="00365321" w14:paraId="42BD59FA" w14:textId="77777777" w:rsidTr="00DB1199">
        <w:tc>
          <w:tcPr>
            <w:tcW w:w="0" w:type="auto"/>
          </w:tcPr>
          <w:p w14:paraId="045254B8" w14:textId="77777777" w:rsidR="00080253" w:rsidRPr="00365321" w:rsidRDefault="00080253" w:rsidP="00DB1199">
            <w:pPr>
              <w:spacing w:before="0" w:beforeAutospacing="0" w:after="0" w:afterAutospacing="0"/>
              <w:rPr>
                <w:rFonts w:eastAsia="Times New Roman"/>
                <w:b/>
                <w:sz w:val="20"/>
                <w:szCs w:val="20"/>
              </w:rPr>
            </w:pPr>
            <w:r w:rsidRPr="00365321">
              <w:rPr>
                <w:rFonts w:eastAsia="Times New Roman"/>
                <w:b/>
                <w:sz w:val="20"/>
                <w:szCs w:val="20"/>
              </w:rPr>
              <w:t>Лекционного типа (лекции)</w:t>
            </w:r>
          </w:p>
        </w:tc>
        <w:tc>
          <w:tcPr>
            <w:tcW w:w="3177" w:type="dxa"/>
            <w:vAlign w:val="center"/>
          </w:tcPr>
          <w:p w14:paraId="6588DA6D" w14:textId="77777777" w:rsidR="00080253" w:rsidRPr="00365321" w:rsidRDefault="00080253" w:rsidP="00DB1199">
            <w:pPr>
              <w:spacing w:before="0" w:beforeAutospacing="0" w:after="0" w:afterAutospacing="0"/>
              <w:jc w:val="center"/>
              <w:rPr>
                <w:rFonts w:eastAsia="Times New Roman"/>
                <w:sz w:val="20"/>
                <w:szCs w:val="20"/>
              </w:rPr>
            </w:pPr>
            <w:r w:rsidRPr="00365321">
              <w:rPr>
                <w:rFonts w:eastAsia="Times New Roman"/>
                <w:sz w:val="20"/>
                <w:szCs w:val="20"/>
              </w:rPr>
              <w:t>4</w:t>
            </w:r>
          </w:p>
        </w:tc>
        <w:tc>
          <w:tcPr>
            <w:tcW w:w="2693" w:type="dxa"/>
            <w:vAlign w:val="center"/>
          </w:tcPr>
          <w:p w14:paraId="4E3081A8" w14:textId="77777777" w:rsidR="00080253" w:rsidRPr="00365321" w:rsidRDefault="00080253" w:rsidP="00DB1199">
            <w:pPr>
              <w:spacing w:before="0" w:beforeAutospacing="0" w:after="0" w:afterAutospacing="0"/>
              <w:jc w:val="center"/>
              <w:rPr>
                <w:rFonts w:eastAsia="Times New Roman"/>
                <w:i/>
                <w:sz w:val="20"/>
                <w:szCs w:val="20"/>
              </w:rPr>
            </w:pPr>
            <w:r w:rsidRPr="00365321">
              <w:rPr>
                <w:rFonts w:eastAsia="Times New Roman"/>
                <w:i/>
                <w:sz w:val="20"/>
                <w:szCs w:val="20"/>
              </w:rPr>
              <w:t>-</w:t>
            </w:r>
          </w:p>
        </w:tc>
        <w:tc>
          <w:tcPr>
            <w:tcW w:w="2091" w:type="dxa"/>
            <w:vAlign w:val="center"/>
          </w:tcPr>
          <w:p w14:paraId="35EADFC0" w14:textId="77777777" w:rsidR="00080253" w:rsidRPr="00365321" w:rsidRDefault="00080253" w:rsidP="00DB1199">
            <w:pPr>
              <w:spacing w:before="0" w:beforeAutospacing="0" w:after="0" w:afterAutospacing="0"/>
              <w:jc w:val="center"/>
              <w:rPr>
                <w:rFonts w:eastAsia="Times New Roman"/>
                <w:b/>
                <w:sz w:val="20"/>
                <w:szCs w:val="20"/>
              </w:rPr>
            </w:pPr>
            <w:r w:rsidRPr="00365321">
              <w:rPr>
                <w:rFonts w:eastAsia="Times New Roman"/>
                <w:b/>
                <w:sz w:val="20"/>
                <w:szCs w:val="20"/>
              </w:rPr>
              <w:t>4</w:t>
            </w:r>
          </w:p>
          <w:p w14:paraId="0E969ACD" w14:textId="77777777" w:rsidR="00080253" w:rsidRPr="00365321" w:rsidRDefault="00080253" w:rsidP="00DB1199">
            <w:pPr>
              <w:spacing w:before="0" w:beforeAutospacing="0" w:after="0" w:afterAutospacing="0"/>
              <w:jc w:val="center"/>
              <w:rPr>
                <w:rFonts w:eastAsia="Times New Roman"/>
                <w:b/>
                <w:sz w:val="20"/>
                <w:szCs w:val="20"/>
              </w:rPr>
            </w:pPr>
          </w:p>
        </w:tc>
      </w:tr>
      <w:tr w:rsidR="00080253" w:rsidRPr="00365321" w14:paraId="1DBAF24A" w14:textId="77777777" w:rsidTr="00DB1199">
        <w:trPr>
          <w:trHeight w:val="337"/>
        </w:trPr>
        <w:tc>
          <w:tcPr>
            <w:tcW w:w="0" w:type="auto"/>
          </w:tcPr>
          <w:p w14:paraId="7531ABCD" w14:textId="77777777" w:rsidR="00080253" w:rsidRPr="00365321" w:rsidRDefault="00080253" w:rsidP="00DB1199">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14:paraId="0D98CB77" w14:textId="77777777" w:rsidR="00080253" w:rsidRPr="00365321" w:rsidRDefault="00080253" w:rsidP="00DB1199">
            <w:pPr>
              <w:spacing w:before="0" w:beforeAutospacing="0" w:after="0" w:afterAutospacing="0"/>
              <w:rPr>
                <w:rFonts w:eastAsia="Times New Roman"/>
                <w:b/>
                <w:sz w:val="20"/>
                <w:szCs w:val="20"/>
              </w:rPr>
            </w:pPr>
            <w:r w:rsidRPr="00365321">
              <w:rPr>
                <w:rFonts w:eastAsia="Times New Roman"/>
                <w:b/>
                <w:sz w:val="20"/>
                <w:szCs w:val="20"/>
              </w:rPr>
              <w:t>(семинар дискуссия)</w:t>
            </w:r>
          </w:p>
          <w:p w14:paraId="39C24E9A" w14:textId="77777777" w:rsidR="00080253" w:rsidRPr="00365321" w:rsidRDefault="00080253" w:rsidP="00DB1199">
            <w:pPr>
              <w:spacing w:before="0" w:beforeAutospacing="0" w:after="0" w:afterAutospacing="0"/>
              <w:rPr>
                <w:rFonts w:eastAsia="Times New Roman"/>
                <w:b/>
                <w:sz w:val="20"/>
                <w:szCs w:val="20"/>
              </w:rPr>
            </w:pPr>
          </w:p>
        </w:tc>
        <w:tc>
          <w:tcPr>
            <w:tcW w:w="3177" w:type="dxa"/>
            <w:vAlign w:val="center"/>
          </w:tcPr>
          <w:p w14:paraId="6E4E3086" w14:textId="77777777" w:rsidR="00080253" w:rsidRPr="00365321" w:rsidRDefault="00080253" w:rsidP="00DB1199">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14:paraId="48A888EE" w14:textId="77777777" w:rsidR="00080253" w:rsidRPr="00365321" w:rsidRDefault="00080253" w:rsidP="00DB1199">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14:paraId="0499DCDE" w14:textId="77777777" w:rsidR="00080253" w:rsidRPr="00365321" w:rsidRDefault="00080253" w:rsidP="00DB1199">
            <w:pPr>
              <w:spacing w:before="0" w:beforeAutospacing="0" w:after="0" w:afterAutospacing="0"/>
              <w:jc w:val="center"/>
              <w:rPr>
                <w:rFonts w:eastAsia="Times New Roman"/>
                <w:b/>
                <w:sz w:val="20"/>
                <w:szCs w:val="20"/>
              </w:rPr>
            </w:pPr>
          </w:p>
        </w:tc>
      </w:tr>
      <w:tr w:rsidR="00080253" w:rsidRPr="00365321" w14:paraId="4F5F2C90" w14:textId="77777777" w:rsidTr="00DB1199">
        <w:tc>
          <w:tcPr>
            <w:tcW w:w="0" w:type="auto"/>
          </w:tcPr>
          <w:p w14:paraId="27EDB8DB" w14:textId="77777777" w:rsidR="00080253" w:rsidRPr="00365321" w:rsidRDefault="00080253" w:rsidP="00DB1199">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14:paraId="65D97755" w14:textId="77777777" w:rsidR="00080253" w:rsidRPr="00365321" w:rsidRDefault="00080253" w:rsidP="00DB1199">
            <w:pPr>
              <w:spacing w:before="0" w:beforeAutospacing="0" w:after="0" w:afterAutospacing="0"/>
              <w:rPr>
                <w:rFonts w:eastAsia="Times New Roman"/>
                <w:b/>
                <w:sz w:val="20"/>
                <w:szCs w:val="20"/>
              </w:rPr>
            </w:pPr>
            <w:r w:rsidRPr="00365321">
              <w:rPr>
                <w:rFonts w:eastAsia="Times New Roman"/>
                <w:b/>
                <w:sz w:val="20"/>
                <w:szCs w:val="20"/>
              </w:rPr>
              <w:t>(практические занятия)</w:t>
            </w:r>
          </w:p>
        </w:tc>
        <w:tc>
          <w:tcPr>
            <w:tcW w:w="3177" w:type="dxa"/>
            <w:vAlign w:val="center"/>
          </w:tcPr>
          <w:p w14:paraId="62C3E68C" w14:textId="77777777" w:rsidR="00080253" w:rsidRPr="00365321" w:rsidRDefault="00080253" w:rsidP="00DB1199">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14:paraId="10706D91" w14:textId="77777777" w:rsidR="00080253" w:rsidRPr="00365321" w:rsidRDefault="00080253" w:rsidP="00DB1199">
            <w:pPr>
              <w:spacing w:before="0" w:beforeAutospacing="0" w:after="0" w:afterAutospacing="0"/>
              <w:jc w:val="center"/>
              <w:rPr>
                <w:rFonts w:eastAsia="Times New Roman"/>
                <w:sz w:val="20"/>
                <w:szCs w:val="20"/>
              </w:rPr>
            </w:pPr>
            <w:r w:rsidRPr="00365321">
              <w:rPr>
                <w:rFonts w:eastAsia="Times New Roman"/>
                <w:sz w:val="20"/>
                <w:szCs w:val="20"/>
              </w:rPr>
              <w:t>8</w:t>
            </w:r>
          </w:p>
        </w:tc>
        <w:tc>
          <w:tcPr>
            <w:tcW w:w="2091" w:type="dxa"/>
            <w:vAlign w:val="center"/>
          </w:tcPr>
          <w:p w14:paraId="44280BF2" w14:textId="77777777" w:rsidR="00080253" w:rsidRPr="00365321" w:rsidRDefault="00080253" w:rsidP="00DB1199">
            <w:pPr>
              <w:spacing w:before="0" w:beforeAutospacing="0" w:after="0" w:afterAutospacing="0"/>
              <w:jc w:val="center"/>
              <w:rPr>
                <w:rFonts w:eastAsia="Times New Roman"/>
                <w:b/>
                <w:sz w:val="20"/>
                <w:szCs w:val="20"/>
              </w:rPr>
            </w:pPr>
            <w:r w:rsidRPr="00365321">
              <w:rPr>
                <w:rFonts w:eastAsia="Times New Roman"/>
                <w:b/>
                <w:sz w:val="20"/>
                <w:szCs w:val="20"/>
              </w:rPr>
              <w:t>8</w:t>
            </w:r>
          </w:p>
        </w:tc>
      </w:tr>
      <w:tr w:rsidR="00080253" w:rsidRPr="00365321" w14:paraId="501F7193" w14:textId="77777777" w:rsidTr="00DB1199">
        <w:tc>
          <w:tcPr>
            <w:tcW w:w="0" w:type="auto"/>
          </w:tcPr>
          <w:p w14:paraId="113D6E80" w14:textId="77777777" w:rsidR="00080253" w:rsidRPr="00365321" w:rsidRDefault="00080253" w:rsidP="00DB1199">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14:paraId="7CC4E456" w14:textId="77777777" w:rsidR="00080253" w:rsidRPr="00365321" w:rsidRDefault="00080253" w:rsidP="00DB1199">
            <w:pPr>
              <w:spacing w:before="0" w:beforeAutospacing="0" w:after="0" w:afterAutospacing="0"/>
              <w:rPr>
                <w:rFonts w:eastAsia="Times New Roman"/>
                <w:b/>
                <w:sz w:val="20"/>
                <w:szCs w:val="20"/>
              </w:rPr>
            </w:pPr>
            <w:r w:rsidRPr="00365321">
              <w:rPr>
                <w:rFonts w:eastAsia="Times New Roman"/>
                <w:b/>
                <w:sz w:val="20"/>
                <w:szCs w:val="20"/>
              </w:rPr>
              <w:t>(курсовое проектирование (работа))</w:t>
            </w:r>
          </w:p>
        </w:tc>
        <w:tc>
          <w:tcPr>
            <w:tcW w:w="3177" w:type="dxa"/>
            <w:vAlign w:val="center"/>
          </w:tcPr>
          <w:p w14:paraId="2878AE28" w14:textId="77777777" w:rsidR="00080253" w:rsidRPr="00365321" w:rsidRDefault="00080253" w:rsidP="00DB1199">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14:paraId="38BDF233" w14:textId="77777777" w:rsidR="00080253" w:rsidRPr="00365321" w:rsidRDefault="00080253" w:rsidP="00DB1199">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14:paraId="6A0154CF" w14:textId="77777777" w:rsidR="00080253" w:rsidRPr="00365321" w:rsidRDefault="00080253" w:rsidP="00DB1199">
            <w:pPr>
              <w:spacing w:before="0" w:beforeAutospacing="0" w:after="0" w:afterAutospacing="0"/>
              <w:jc w:val="center"/>
              <w:rPr>
                <w:rFonts w:eastAsia="Times New Roman"/>
                <w:sz w:val="20"/>
                <w:szCs w:val="20"/>
              </w:rPr>
            </w:pPr>
          </w:p>
        </w:tc>
      </w:tr>
      <w:tr w:rsidR="00080253" w:rsidRPr="00365321" w14:paraId="31477230" w14:textId="77777777" w:rsidTr="00DB1199">
        <w:tc>
          <w:tcPr>
            <w:tcW w:w="0" w:type="auto"/>
          </w:tcPr>
          <w:p w14:paraId="6154EF37" w14:textId="77777777" w:rsidR="00080253" w:rsidRPr="00365321" w:rsidRDefault="00080253" w:rsidP="00DB1199">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14:paraId="1269F084" w14:textId="77777777" w:rsidR="00080253" w:rsidRPr="00365321" w:rsidRDefault="00080253" w:rsidP="00DB1199">
            <w:pPr>
              <w:spacing w:before="0" w:beforeAutospacing="0" w:after="0" w:afterAutospacing="0"/>
              <w:rPr>
                <w:rFonts w:eastAsia="Times New Roman"/>
                <w:b/>
                <w:sz w:val="20"/>
                <w:szCs w:val="20"/>
              </w:rPr>
            </w:pPr>
            <w:r w:rsidRPr="00365321">
              <w:rPr>
                <w:rFonts w:eastAsia="Times New Roman"/>
                <w:b/>
                <w:sz w:val="20"/>
                <w:szCs w:val="20"/>
              </w:rPr>
              <w:lastRenderedPageBreak/>
              <w:t>(лабораторные работы)</w:t>
            </w:r>
          </w:p>
        </w:tc>
        <w:tc>
          <w:tcPr>
            <w:tcW w:w="3177" w:type="dxa"/>
            <w:vAlign w:val="center"/>
          </w:tcPr>
          <w:p w14:paraId="053CC223" w14:textId="77777777" w:rsidR="00080253" w:rsidRPr="00365321" w:rsidRDefault="00080253" w:rsidP="00DB1199">
            <w:pPr>
              <w:spacing w:before="0" w:beforeAutospacing="0" w:after="0" w:afterAutospacing="0"/>
              <w:jc w:val="center"/>
              <w:rPr>
                <w:rFonts w:eastAsia="Times New Roman"/>
                <w:sz w:val="20"/>
                <w:szCs w:val="20"/>
              </w:rPr>
            </w:pPr>
            <w:r w:rsidRPr="00365321">
              <w:rPr>
                <w:rFonts w:eastAsia="Times New Roman"/>
                <w:sz w:val="20"/>
                <w:szCs w:val="20"/>
              </w:rPr>
              <w:lastRenderedPageBreak/>
              <w:t>-</w:t>
            </w:r>
          </w:p>
        </w:tc>
        <w:tc>
          <w:tcPr>
            <w:tcW w:w="2693" w:type="dxa"/>
            <w:vAlign w:val="center"/>
          </w:tcPr>
          <w:p w14:paraId="06F06573" w14:textId="77777777" w:rsidR="00080253" w:rsidRPr="00365321" w:rsidRDefault="00080253" w:rsidP="00DB1199">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14:paraId="4F70B11D" w14:textId="77777777" w:rsidR="00080253" w:rsidRPr="00365321" w:rsidRDefault="00080253" w:rsidP="00DB1199">
            <w:pPr>
              <w:spacing w:before="0" w:beforeAutospacing="0" w:after="0" w:afterAutospacing="0"/>
              <w:jc w:val="center"/>
              <w:rPr>
                <w:rFonts w:eastAsia="Times New Roman"/>
                <w:sz w:val="20"/>
                <w:szCs w:val="20"/>
              </w:rPr>
            </w:pPr>
          </w:p>
        </w:tc>
      </w:tr>
      <w:tr w:rsidR="00080253" w:rsidRPr="00365321" w14:paraId="2B096159" w14:textId="77777777" w:rsidTr="00DB1199">
        <w:tc>
          <w:tcPr>
            <w:tcW w:w="0" w:type="auto"/>
          </w:tcPr>
          <w:p w14:paraId="1CF46E50" w14:textId="77777777" w:rsidR="00080253" w:rsidRPr="00365321" w:rsidRDefault="00080253" w:rsidP="00DB1199">
            <w:pPr>
              <w:spacing w:before="0" w:beforeAutospacing="0" w:after="0" w:afterAutospacing="0"/>
              <w:rPr>
                <w:rFonts w:eastAsia="Times New Roman"/>
                <w:b/>
                <w:sz w:val="20"/>
                <w:szCs w:val="20"/>
              </w:rPr>
            </w:pPr>
            <w:r w:rsidRPr="00365321">
              <w:rPr>
                <w:rFonts w:eastAsia="Times New Roman"/>
                <w:b/>
                <w:sz w:val="20"/>
                <w:szCs w:val="20"/>
              </w:rPr>
              <w:lastRenderedPageBreak/>
              <w:t>Промежуточная аттестация (экзамен)</w:t>
            </w:r>
          </w:p>
        </w:tc>
        <w:tc>
          <w:tcPr>
            <w:tcW w:w="3177" w:type="dxa"/>
            <w:vAlign w:val="center"/>
          </w:tcPr>
          <w:p w14:paraId="6838A27D" w14:textId="77777777" w:rsidR="00080253" w:rsidRPr="00365321" w:rsidRDefault="00080253" w:rsidP="00DB1199">
            <w:pPr>
              <w:spacing w:before="0" w:beforeAutospacing="0" w:after="0" w:afterAutospacing="0"/>
              <w:jc w:val="center"/>
              <w:rPr>
                <w:rFonts w:eastAsia="Times New Roman"/>
                <w:sz w:val="20"/>
                <w:szCs w:val="20"/>
              </w:rPr>
            </w:pPr>
            <w:r w:rsidRPr="00365321">
              <w:rPr>
                <w:rFonts w:eastAsia="Times New Roman"/>
                <w:sz w:val="20"/>
                <w:szCs w:val="20"/>
              </w:rPr>
              <w:t>2,2</w:t>
            </w:r>
          </w:p>
        </w:tc>
        <w:tc>
          <w:tcPr>
            <w:tcW w:w="2693" w:type="dxa"/>
            <w:vAlign w:val="center"/>
          </w:tcPr>
          <w:p w14:paraId="5FBE94C9" w14:textId="77777777" w:rsidR="00080253" w:rsidRPr="00365321" w:rsidRDefault="00080253" w:rsidP="00DB1199">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14:paraId="2D5EDB22" w14:textId="77777777" w:rsidR="00080253" w:rsidRPr="00365321" w:rsidRDefault="00080253" w:rsidP="00DB1199">
            <w:pPr>
              <w:spacing w:before="0" w:beforeAutospacing="0" w:after="0" w:afterAutospacing="0"/>
              <w:jc w:val="center"/>
              <w:rPr>
                <w:rFonts w:eastAsia="Times New Roman"/>
                <w:b/>
                <w:sz w:val="20"/>
                <w:szCs w:val="20"/>
              </w:rPr>
            </w:pPr>
            <w:r w:rsidRPr="00365321">
              <w:rPr>
                <w:rFonts w:eastAsia="Times New Roman"/>
                <w:b/>
                <w:sz w:val="20"/>
                <w:szCs w:val="20"/>
              </w:rPr>
              <w:t>2,2</w:t>
            </w:r>
          </w:p>
        </w:tc>
      </w:tr>
      <w:tr w:rsidR="00080253" w:rsidRPr="00365321" w14:paraId="3E917822" w14:textId="77777777" w:rsidTr="00DB1199">
        <w:trPr>
          <w:trHeight w:val="160"/>
        </w:trPr>
        <w:tc>
          <w:tcPr>
            <w:tcW w:w="0" w:type="auto"/>
            <w:vAlign w:val="center"/>
          </w:tcPr>
          <w:p w14:paraId="21E85D70" w14:textId="77777777" w:rsidR="00080253" w:rsidRPr="00365321" w:rsidRDefault="00080253" w:rsidP="00DB1199">
            <w:pPr>
              <w:spacing w:before="0" w:beforeAutospacing="0" w:after="0" w:afterAutospacing="0"/>
              <w:jc w:val="center"/>
              <w:rPr>
                <w:rFonts w:eastAsia="Times New Roman"/>
                <w:sz w:val="20"/>
                <w:szCs w:val="20"/>
              </w:rPr>
            </w:pPr>
            <w:r w:rsidRPr="00365321">
              <w:rPr>
                <w:rFonts w:eastAsia="Times New Roman"/>
                <w:sz w:val="20"/>
                <w:szCs w:val="20"/>
              </w:rPr>
              <w:t xml:space="preserve">Итого </w:t>
            </w:r>
          </w:p>
        </w:tc>
        <w:tc>
          <w:tcPr>
            <w:tcW w:w="3177" w:type="dxa"/>
            <w:vAlign w:val="center"/>
          </w:tcPr>
          <w:p w14:paraId="6A555DD0" w14:textId="77777777" w:rsidR="00080253" w:rsidRPr="00365321" w:rsidRDefault="00080253" w:rsidP="00DB1199">
            <w:pPr>
              <w:spacing w:before="0" w:beforeAutospacing="0" w:after="0" w:afterAutospacing="0"/>
              <w:jc w:val="center"/>
              <w:rPr>
                <w:rFonts w:eastAsia="Times New Roman"/>
                <w:sz w:val="20"/>
                <w:szCs w:val="20"/>
              </w:rPr>
            </w:pPr>
            <w:r w:rsidRPr="00365321">
              <w:rPr>
                <w:rFonts w:eastAsia="Times New Roman"/>
                <w:sz w:val="20"/>
                <w:szCs w:val="20"/>
              </w:rPr>
              <w:t>6,2</w:t>
            </w:r>
          </w:p>
        </w:tc>
        <w:tc>
          <w:tcPr>
            <w:tcW w:w="2693" w:type="dxa"/>
            <w:vAlign w:val="center"/>
          </w:tcPr>
          <w:p w14:paraId="67FCE361" w14:textId="77777777" w:rsidR="00080253" w:rsidRPr="00365321" w:rsidRDefault="00080253" w:rsidP="00DB1199">
            <w:pPr>
              <w:spacing w:before="0" w:beforeAutospacing="0" w:after="0" w:afterAutospacing="0"/>
              <w:jc w:val="center"/>
              <w:rPr>
                <w:rFonts w:eastAsia="Times New Roman"/>
                <w:sz w:val="20"/>
                <w:szCs w:val="20"/>
              </w:rPr>
            </w:pPr>
            <w:r w:rsidRPr="00365321">
              <w:rPr>
                <w:rFonts w:eastAsia="Times New Roman"/>
                <w:sz w:val="20"/>
                <w:szCs w:val="20"/>
              </w:rPr>
              <w:t>8</w:t>
            </w:r>
          </w:p>
        </w:tc>
        <w:tc>
          <w:tcPr>
            <w:tcW w:w="2091" w:type="dxa"/>
            <w:vAlign w:val="center"/>
          </w:tcPr>
          <w:p w14:paraId="6BABF2E0" w14:textId="77777777" w:rsidR="00080253" w:rsidRPr="00365321" w:rsidRDefault="00080253" w:rsidP="00DB1199">
            <w:pPr>
              <w:spacing w:before="0" w:beforeAutospacing="0" w:after="0" w:afterAutospacing="0"/>
              <w:jc w:val="center"/>
              <w:rPr>
                <w:rFonts w:eastAsia="Times New Roman"/>
                <w:b/>
                <w:sz w:val="20"/>
                <w:szCs w:val="20"/>
              </w:rPr>
            </w:pPr>
            <w:r w:rsidRPr="00365321">
              <w:rPr>
                <w:rFonts w:eastAsia="Times New Roman"/>
                <w:b/>
                <w:sz w:val="20"/>
                <w:szCs w:val="20"/>
              </w:rPr>
              <w:t>14,2</w:t>
            </w:r>
          </w:p>
        </w:tc>
      </w:tr>
    </w:tbl>
    <w:p w14:paraId="6DBA7475" w14:textId="77777777" w:rsidR="00080253" w:rsidRPr="00365321" w:rsidRDefault="00080253" w:rsidP="00080253">
      <w:pPr>
        <w:spacing w:before="0" w:beforeAutospacing="0" w:after="0" w:afterAutospacing="0"/>
        <w:ind w:firstLine="680"/>
        <w:rPr>
          <w:i/>
          <w:sz w:val="20"/>
          <w:szCs w:val="20"/>
        </w:rPr>
      </w:pPr>
      <w:r w:rsidRPr="00365321">
        <w:rPr>
          <w:i/>
          <w:sz w:val="20"/>
          <w:szCs w:val="20"/>
        </w:rPr>
        <w:t>Соотношение объема занятий, проводимых путем непосредственного взаимодействия педагогического работника с обучающимися по</w:t>
      </w:r>
      <w:r w:rsidR="00C65C3D">
        <w:rPr>
          <w:i/>
          <w:sz w:val="20"/>
          <w:szCs w:val="20"/>
        </w:rPr>
        <w:t xml:space="preserve"> очной и</w:t>
      </w:r>
      <w:r w:rsidRPr="00365321">
        <w:rPr>
          <w:i/>
          <w:sz w:val="20"/>
          <w:szCs w:val="20"/>
        </w:rPr>
        <w:t xml:space="preserve"> очно-заочной форме 44%</w:t>
      </w:r>
    </w:p>
    <w:p w14:paraId="2512B0FB" w14:textId="77777777" w:rsidR="00080253" w:rsidRPr="00365321" w:rsidRDefault="00080253" w:rsidP="00080253">
      <w:pPr>
        <w:spacing w:before="0" w:beforeAutospacing="0" w:after="0" w:afterAutospacing="0"/>
        <w:ind w:firstLine="680"/>
        <w:rPr>
          <w:b/>
          <w:sz w:val="20"/>
          <w:szCs w:val="20"/>
        </w:rPr>
      </w:pPr>
    </w:p>
    <w:p w14:paraId="591C460E" w14:textId="77777777" w:rsidR="00080253" w:rsidRPr="00365321" w:rsidRDefault="00080253" w:rsidP="00080253">
      <w:pPr>
        <w:spacing w:before="0" w:beforeAutospacing="0" w:after="0" w:afterAutospacing="0"/>
        <w:ind w:firstLine="680"/>
        <w:rPr>
          <w:b/>
          <w:sz w:val="20"/>
          <w:szCs w:val="20"/>
        </w:rPr>
      </w:pPr>
      <w:r w:rsidRPr="00365321">
        <w:rPr>
          <w:b/>
          <w:sz w:val="20"/>
          <w:szCs w:val="20"/>
        </w:rPr>
        <w:t>5.4 Определение соотношения объема занятий, проведенное путем непосредственного взаимодействия педагогического работника с обучающимися по заочной форме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0"/>
        <w:gridCol w:w="3163"/>
        <w:gridCol w:w="2683"/>
        <w:gridCol w:w="2082"/>
      </w:tblGrid>
      <w:tr w:rsidR="00080253" w:rsidRPr="00365321" w14:paraId="35C1B3DF" w14:textId="77777777" w:rsidTr="00DB1199">
        <w:trPr>
          <w:trHeight w:val="190"/>
          <w:tblHeader/>
        </w:trPr>
        <w:tc>
          <w:tcPr>
            <w:tcW w:w="0" w:type="auto"/>
            <w:vMerge w:val="restart"/>
            <w:vAlign w:val="center"/>
          </w:tcPr>
          <w:p w14:paraId="2CB85BC2" w14:textId="77777777" w:rsidR="00080253" w:rsidRPr="00365321" w:rsidRDefault="00080253" w:rsidP="00DB1199">
            <w:pPr>
              <w:spacing w:before="0" w:beforeAutospacing="0" w:after="0" w:afterAutospacing="0"/>
              <w:jc w:val="center"/>
              <w:rPr>
                <w:rFonts w:eastAsia="Times New Roman"/>
                <w:b/>
                <w:sz w:val="20"/>
                <w:szCs w:val="20"/>
              </w:rPr>
            </w:pPr>
            <w:r w:rsidRPr="00365321">
              <w:rPr>
                <w:rFonts w:eastAsia="Times New Roman"/>
                <w:b/>
                <w:sz w:val="20"/>
                <w:szCs w:val="20"/>
              </w:rPr>
              <w:t>Виды контактной</w:t>
            </w:r>
          </w:p>
          <w:p w14:paraId="37A4DEB2" w14:textId="77777777" w:rsidR="00080253" w:rsidRPr="00365321" w:rsidRDefault="00080253" w:rsidP="00DB1199">
            <w:pPr>
              <w:spacing w:before="0" w:beforeAutospacing="0" w:after="0" w:afterAutospacing="0"/>
              <w:jc w:val="center"/>
              <w:rPr>
                <w:rFonts w:eastAsia="Times New Roman"/>
                <w:b/>
                <w:sz w:val="20"/>
                <w:szCs w:val="20"/>
              </w:rPr>
            </w:pPr>
            <w:r w:rsidRPr="00365321">
              <w:rPr>
                <w:rFonts w:eastAsia="Times New Roman"/>
                <w:b/>
                <w:sz w:val="20"/>
                <w:szCs w:val="20"/>
              </w:rPr>
              <w:t xml:space="preserve">работы </w:t>
            </w:r>
          </w:p>
        </w:tc>
        <w:tc>
          <w:tcPr>
            <w:tcW w:w="5870" w:type="dxa"/>
            <w:gridSpan w:val="2"/>
          </w:tcPr>
          <w:p w14:paraId="4B001580" w14:textId="77777777" w:rsidR="00080253" w:rsidRPr="00365321" w:rsidRDefault="00080253" w:rsidP="00DB1199">
            <w:pPr>
              <w:spacing w:before="0" w:beforeAutospacing="0" w:after="0" w:afterAutospacing="0"/>
              <w:jc w:val="center"/>
              <w:rPr>
                <w:rFonts w:eastAsia="Times New Roman"/>
                <w:b/>
                <w:sz w:val="20"/>
                <w:szCs w:val="20"/>
              </w:rPr>
            </w:pPr>
            <w:r w:rsidRPr="00365321">
              <w:rPr>
                <w:rFonts w:eastAsia="Times New Roman"/>
                <w:b/>
                <w:sz w:val="20"/>
                <w:szCs w:val="20"/>
              </w:rPr>
              <w:t xml:space="preserve">Образовательные технологии </w:t>
            </w:r>
          </w:p>
        </w:tc>
        <w:tc>
          <w:tcPr>
            <w:tcW w:w="2091" w:type="dxa"/>
            <w:vMerge w:val="restart"/>
            <w:vAlign w:val="center"/>
          </w:tcPr>
          <w:p w14:paraId="5D45AA3D" w14:textId="77777777" w:rsidR="00080253" w:rsidRPr="00365321" w:rsidRDefault="00080253" w:rsidP="00DB1199">
            <w:pPr>
              <w:spacing w:before="0" w:beforeAutospacing="0" w:after="0" w:afterAutospacing="0"/>
              <w:jc w:val="center"/>
              <w:rPr>
                <w:rFonts w:eastAsia="Times New Roman"/>
                <w:b/>
                <w:sz w:val="20"/>
                <w:szCs w:val="20"/>
              </w:rPr>
            </w:pPr>
            <w:r w:rsidRPr="00365321">
              <w:rPr>
                <w:rFonts w:eastAsia="Times New Roman"/>
                <w:b/>
                <w:sz w:val="20"/>
                <w:szCs w:val="20"/>
              </w:rPr>
              <w:t xml:space="preserve">Контактная работа </w:t>
            </w:r>
          </w:p>
          <w:p w14:paraId="54A0BEB9" w14:textId="77777777" w:rsidR="00080253" w:rsidRPr="00365321" w:rsidRDefault="00080253" w:rsidP="00DB1199">
            <w:pPr>
              <w:spacing w:before="0" w:beforeAutospacing="0" w:after="0" w:afterAutospacing="0"/>
              <w:jc w:val="center"/>
              <w:rPr>
                <w:rFonts w:eastAsia="Times New Roman"/>
                <w:b/>
                <w:sz w:val="20"/>
                <w:szCs w:val="20"/>
              </w:rPr>
            </w:pPr>
            <w:r w:rsidRPr="00365321">
              <w:rPr>
                <w:rFonts w:eastAsia="Times New Roman"/>
                <w:b/>
                <w:sz w:val="20"/>
                <w:szCs w:val="20"/>
              </w:rPr>
              <w:t xml:space="preserve"> (всего </w:t>
            </w:r>
            <w:proofErr w:type="spellStart"/>
            <w:r w:rsidRPr="00365321">
              <w:rPr>
                <w:rFonts w:eastAsia="Times New Roman"/>
                <w:b/>
                <w:sz w:val="20"/>
                <w:szCs w:val="20"/>
              </w:rPr>
              <w:t>ак.ч</w:t>
            </w:r>
            <w:proofErr w:type="spellEnd"/>
            <w:r w:rsidRPr="00365321">
              <w:rPr>
                <w:rFonts w:eastAsia="Times New Roman"/>
                <w:b/>
                <w:sz w:val="20"/>
                <w:szCs w:val="20"/>
              </w:rPr>
              <w:t>.)</w:t>
            </w:r>
          </w:p>
        </w:tc>
      </w:tr>
      <w:tr w:rsidR="00080253" w:rsidRPr="00365321" w14:paraId="6A5851A8" w14:textId="77777777" w:rsidTr="00DB1199">
        <w:trPr>
          <w:trHeight w:val="577"/>
          <w:tblHeader/>
        </w:trPr>
        <w:tc>
          <w:tcPr>
            <w:tcW w:w="0" w:type="auto"/>
            <w:vMerge/>
          </w:tcPr>
          <w:p w14:paraId="631E44BB" w14:textId="77777777" w:rsidR="00080253" w:rsidRPr="00365321" w:rsidRDefault="00080253" w:rsidP="00DB1199">
            <w:pPr>
              <w:spacing w:before="0" w:beforeAutospacing="0" w:after="0" w:afterAutospacing="0"/>
              <w:jc w:val="center"/>
              <w:rPr>
                <w:rFonts w:eastAsia="Times New Roman"/>
                <w:sz w:val="20"/>
                <w:szCs w:val="20"/>
              </w:rPr>
            </w:pPr>
          </w:p>
        </w:tc>
        <w:tc>
          <w:tcPr>
            <w:tcW w:w="3177" w:type="dxa"/>
          </w:tcPr>
          <w:p w14:paraId="1B3FA828" w14:textId="77777777" w:rsidR="00080253" w:rsidRPr="00365321" w:rsidRDefault="00080253" w:rsidP="00DB1199">
            <w:pPr>
              <w:spacing w:before="0" w:beforeAutospacing="0" w:after="0" w:afterAutospacing="0"/>
              <w:jc w:val="center"/>
              <w:rPr>
                <w:rFonts w:eastAsia="Times New Roman"/>
                <w:b/>
                <w:sz w:val="20"/>
                <w:szCs w:val="20"/>
              </w:rPr>
            </w:pPr>
            <w:r w:rsidRPr="00365321">
              <w:rPr>
                <w:rFonts w:eastAsia="Times New Roman"/>
                <w:b/>
                <w:sz w:val="20"/>
                <w:szCs w:val="20"/>
              </w:rPr>
              <w:t>Объем занятий, проводимых путем непосредственного взаимодействия педагогического работника с обучающимися</w:t>
            </w:r>
          </w:p>
          <w:p w14:paraId="7422C16C" w14:textId="77777777" w:rsidR="00080253" w:rsidRPr="00365321" w:rsidRDefault="00080253" w:rsidP="00DB1199">
            <w:pPr>
              <w:spacing w:before="0" w:beforeAutospacing="0" w:after="0" w:afterAutospacing="0"/>
              <w:jc w:val="center"/>
              <w:rPr>
                <w:rFonts w:eastAsia="Times New Roman"/>
                <w:b/>
                <w:sz w:val="20"/>
                <w:szCs w:val="20"/>
              </w:rPr>
            </w:pPr>
            <w:r w:rsidRPr="00365321">
              <w:rPr>
                <w:rFonts w:eastAsia="Times New Roman"/>
                <w:b/>
                <w:sz w:val="20"/>
                <w:szCs w:val="20"/>
              </w:rPr>
              <w:t>(</w:t>
            </w:r>
            <w:proofErr w:type="spellStart"/>
            <w:r w:rsidRPr="00365321">
              <w:rPr>
                <w:rFonts w:eastAsia="Times New Roman"/>
                <w:b/>
                <w:sz w:val="20"/>
                <w:szCs w:val="20"/>
              </w:rPr>
              <w:t>ак.ч</w:t>
            </w:r>
            <w:proofErr w:type="spellEnd"/>
            <w:r w:rsidRPr="00365321">
              <w:rPr>
                <w:rFonts w:eastAsia="Times New Roman"/>
                <w:b/>
                <w:sz w:val="20"/>
                <w:szCs w:val="20"/>
              </w:rPr>
              <w:t>)</w:t>
            </w:r>
          </w:p>
        </w:tc>
        <w:tc>
          <w:tcPr>
            <w:tcW w:w="2693" w:type="dxa"/>
          </w:tcPr>
          <w:p w14:paraId="74634398" w14:textId="77777777" w:rsidR="00080253" w:rsidRPr="00365321" w:rsidRDefault="00080253" w:rsidP="00DB1199">
            <w:pPr>
              <w:spacing w:before="0" w:beforeAutospacing="0" w:after="0" w:afterAutospacing="0"/>
              <w:jc w:val="center"/>
              <w:rPr>
                <w:rFonts w:eastAsia="Times New Roman"/>
                <w:b/>
                <w:sz w:val="20"/>
                <w:szCs w:val="20"/>
              </w:rPr>
            </w:pPr>
            <w:r w:rsidRPr="00365321">
              <w:rPr>
                <w:rFonts w:eastAsia="Times New Roman"/>
                <w:b/>
                <w:sz w:val="20"/>
                <w:szCs w:val="20"/>
              </w:rPr>
              <w:t>Объем занятий с применением электронного обучения, дистанционных образовательных технологий (</w:t>
            </w:r>
            <w:proofErr w:type="spellStart"/>
            <w:r w:rsidRPr="00365321">
              <w:rPr>
                <w:rFonts w:eastAsia="Times New Roman"/>
                <w:b/>
                <w:sz w:val="20"/>
                <w:szCs w:val="20"/>
              </w:rPr>
              <w:t>ак.ч</w:t>
            </w:r>
            <w:proofErr w:type="spellEnd"/>
            <w:r w:rsidRPr="00365321">
              <w:rPr>
                <w:rFonts w:eastAsia="Times New Roman"/>
                <w:b/>
                <w:sz w:val="20"/>
                <w:szCs w:val="20"/>
              </w:rPr>
              <w:t>)</w:t>
            </w:r>
          </w:p>
        </w:tc>
        <w:tc>
          <w:tcPr>
            <w:tcW w:w="2091" w:type="dxa"/>
            <w:vMerge/>
            <w:vAlign w:val="center"/>
          </w:tcPr>
          <w:p w14:paraId="1F2505B2" w14:textId="77777777" w:rsidR="00080253" w:rsidRPr="00365321" w:rsidRDefault="00080253" w:rsidP="00DB1199">
            <w:pPr>
              <w:spacing w:before="0" w:beforeAutospacing="0" w:after="0" w:afterAutospacing="0"/>
              <w:jc w:val="center"/>
              <w:rPr>
                <w:rFonts w:eastAsia="Times New Roman"/>
                <w:sz w:val="20"/>
                <w:szCs w:val="20"/>
              </w:rPr>
            </w:pPr>
          </w:p>
        </w:tc>
      </w:tr>
      <w:tr w:rsidR="00080253" w:rsidRPr="00365321" w14:paraId="5CED50BA" w14:textId="77777777" w:rsidTr="00DB1199">
        <w:trPr>
          <w:trHeight w:val="171"/>
          <w:tblHeader/>
        </w:trPr>
        <w:tc>
          <w:tcPr>
            <w:tcW w:w="0" w:type="auto"/>
          </w:tcPr>
          <w:p w14:paraId="59418B9F" w14:textId="77777777" w:rsidR="00080253" w:rsidRPr="00365321" w:rsidRDefault="00080253" w:rsidP="00DB1199">
            <w:pPr>
              <w:spacing w:before="0" w:beforeAutospacing="0" w:after="0" w:afterAutospacing="0"/>
              <w:jc w:val="center"/>
              <w:rPr>
                <w:rFonts w:eastAsia="Times New Roman"/>
                <w:sz w:val="20"/>
                <w:szCs w:val="20"/>
              </w:rPr>
            </w:pPr>
            <w:r w:rsidRPr="00365321">
              <w:rPr>
                <w:rFonts w:eastAsia="Times New Roman"/>
                <w:sz w:val="20"/>
                <w:szCs w:val="20"/>
              </w:rPr>
              <w:t>1</w:t>
            </w:r>
          </w:p>
        </w:tc>
        <w:tc>
          <w:tcPr>
            <w:tcW w:w="3177" w:type="dxa"/>
          </w:tcPr>
          <w:p w14:paraId="42963AB0" w14:textId="77777777" w:rsidR="00080253" w:rsidRPr="00365321" w:rsidRDefault="00080253" w:rsidP="00DB1199">
            <w:pPr>
              <w:spacing w:before="0" w:beforeAutospacing="0" w:after="0" w:afterAutospacing="0"/>
              <w:jc w:val="center"/>
              <w:rPr>
                <w:rFonts w:eastAsia="Times New Roman"/>
                <w:sz w:val="20"/>
                <w:szCs w:val="20"/>
              </w:rPr>
            </w:pPr>
            <w:r w:rsidRPr="00365321">
              <w:rPr>
                <w:rFonts w:eastAsia="Times New Roman"/>
                <w:sz w:val="20"/>
                <w:szCs w:val="20"/>
              </w:rPr>
              <w:t>2</w:t>
            </w:r>
          </w:p>
        </w:tc>
        <w:tc>
          <w:tcPr>
            <w:tcW w:w="2693" w:type="dxa"/>
          </w:tcPr>
          <w:p w14:paraId="1856494E" w14:textId="77777777" w:rsidR="00080253" w:rsidRPr="00365321" w:rsidRDefault="00080253" w:rsidP="00DB1199">
            <w:pPr>
              <w:spacing w:before="0" w:beforeAutospacing="0" w:after="0" w:afterAutospacing="0"/>
              <w:jc w:val="center"/>
              <w:rPr>
                <w:rFonts w:eastAsia="Times New Roman"/>
                <w:sz w:val="20"/>
                <w:szCs w:val="20"/>
              </w:rPr>
            </w:pPr>
            <w:r w:rsidRPr="00365321">
              <w:rPr>
                <w:rFonts w:eastAsia="Times New Roman"/>
                <w:sz w:val="20"/>
                <w:szCs w:val="20"/>
              </w:rPr>
              <w:t>3</w:t>
            </w:r>
          </w:p>
        </w:tc>
        <w:tc>
          <w:tcPr>
            <w:tcW w:w="2091" w:type="dxa"/>
          </w:tcPr>
          <w:p w14:paraId="4147073C" w14:textId="77777777" w:rsidR="00080253" w:rsidRPr="00365321" w:rsidRDefault="00080253" w:rsidP="00DB1199">
            <w:pPr>
              <w:spacing w:before="0" w:beforeAutospacing="0" w:after="0" w:afterAutospacing="0"/>
              <w:jc w:val="center"/>
              <w:rPr>
                <w:rFonts w:eastAsia="Times New Roman"/>
                <w:sz w:val="20"/>
                <w:szCs w:val="20"/>
              </w:rPr>
            </w:pPr>
            <w:r w:rsidRPr="00365321">
              <w:rPr>
                <w:rFonts w:eastAsia="Times New Roman"/>
                <w:sz w:val="20"/>
                <w:szCs w:val="20"/>
              </w:rPr>
              <w:t>4</w:t>
            </w:r>
          </w:p>
        </w:tc>
      </w:tr>
      <w:tr w:rsidR="00080253" w:rsidRPr="00365321" w14:paraId="5975B53F" w14:textId="77777777" w:rsidTr="00DB1199">
        <w:tc>
          <w:tcPr>
            <w:tcW w:w="0" w:type="auto"/>
          </w:tcPr>
          <w:p w14:paraId="173ED7CC" w14:textId="77777777" w:rsidR="00080253" w:rsidRPr="00365321" w:rsidRDefault="00080253" w:rsidP="00DB1199">
            <w:pPr>
              <w:spacing w:before="0" w:beforeAutospacing="0" w:after="0" w:afterAutospacing="0"/>
              <w:rPr>
                <w:rFonts w:eastAsia="Times New Roman"/>
                <w:b/>
                <w:sz w:val="20"/>
                <w:szCs w:val="20"/>
              </w:rPr>
            </w:pPr>
            <w:r w:rsidRPr="00365321">
              <w:rPr>
                <w:rFonts w:eastAsia="Times New Roman"/>
                <w:b/>
                <w:sz w:val="20"/>
                <w:szCs w:val="20"/>
              </w:rPr>
              <w:t>Лекционного типа (лекции)</w:t>
            </w:r>
          </w:p>
        </w:tc>
        <w:tc>
          <w:tcPr>
            <w:tcW w:w="3177" w:type="dxa"/>
            <w:vAlign w:val="center"/>
          </w:tcPr>
          <w:p w14:paraId="60E979FC" w14:textId="77777777" w:rsidR="00080253" w:rsidRPr="00365321" w:rsidRDefault="00080253" w:rsidP="00DB1199">
            <w:pPr>
              <w:spacing w:before="0" w:beforeAutospacing="0" w:after="0" w:afterAutospacing="0"/>
              <w:jc w:val="center"/>
              <w:rPr>
                <w:rFonts w:eastAsia="Times New Roman"/>
                <w:sz w:val="20"/>
                <w:szCs w:val="20"/>
              </w:rPr>
            </w:pPr>
            <w:r w:rsidRPr="00365321">
              <w:rPr>
                <w:rFonts w:eastAsia="Times New Roman"/>
                <w:sz w:val="20"/>
                <w:szCs w:val="20"/>
              </w:rPr>
              <w:t>2</w:t>
            </w:r>
          </w:p>
        </w:tc>
        <w:tc>
          <w:tcPr>
            <w:tcW w:w="2693" w:type="dxa"/>
            <w:vAlign w:val="center"/>
          </w:tcPr>
          <w:p w14:paraId="77F9A052" w14:textId="77777777" w:rsidR="00080253" w:rsidRPr="00365321" w:rsidRDefault="00080253" w:rsidP="00DB1199">
            <w:pPr>
              <w:spacing w:before="0" w:beforeAutospacing="0" w:after="0" w:afterAutospacing="0"/>
              <w:jc w:val="center"/>
              <w:rPr>
                <w:rFonts w:eastAsia="Times New Roman"/>
                <w:i/>
                <w:sz w:val="20"/>
                <w:szCs w:val="20"/>
              </w:rPr>
            </w:pPr>
            <w:r w:rsidRPr="00365321">
              <w:rPr>
                <w:rFonts w:eastAsia="Times New Roman"/>
                <w:i/>
                <w:sz w:val="20"/>
                <w:szCs w:val="20"/>
              </w:rPr>
              <w:t>-</w:t>
            </w:r>
          </w:p>
        </w:tc>
        <w:tc>
          <w:tcPr>
            <w:tcW w:w="2091" w:type="dxa"/>
            <w:vAlign w:val="center"/>
          </w:tcPr>
          <w:p w14:paraId="3E885995" w14:textId="77777777" w:rsidR="00080253" w:rsidRPr="00365321" w:rsidRDefault="00080253" w:rsidP="00DB1199">
            <w:pPr>
              <w:spacing w:before="0" w:beforeAutospacing="0" w:after="0" w:afterAutospacing="0"/>
              <w:jc w:val="center"/>
              <w:rPr>
                <w:rFonts w:eastAsia="Times New Roman"/>
                <w:b/>
                <w:sz w:val="20"/>
                <w:szCs w:val="20"/>
              </w:rPr>
            </w:pPr>
            <w:r w:rsidRPr="00365321">
              <w:rPr>
                <w:rFonts w:eastAsia="Times New Roman"/>
                <w:b/>
                <w:sz w:val="20"/>
                <w:szCs w:val="20"/>
              </w:rPr>
              <w:t>2</w:t>
            </w:r>
          </w:p>
          <w:p w14:paraId="0FE18345" w14:textId="77777777" w:rsidR="00080253" w:rsidRPr="00365321" w:rsidRDefault="00080253" w:rsidP="00DB1199">
            <w:pPr>
              <w:spacing w:before="0" w:beforeAutospacing="0" w:after="0" w:afterAutospacing="0"/>
              <w:jc w:val="center"/>
              <w:rPr>
                <w:rFonts w:eastAsia="Times New Roman"/>
                <w:b/>
                <w:sz w:val="20"/>
                <w:szCs w:val="20"/>
              </w:rPr>
            </w:pPr>
          </w:p>
        </w:tc>
      </w:tr>
      <w:tr w:rsidR="00080253" w:rsidRPr="00365321" w14:paraId="265749CA" w14:textId="77777777" w:rsidTr="00DB1199">
        <w:trPr>
          <w:trHeight w:val="337"/>
        </w:trPr>
        <w:tc>
          <w:tcPr>
            <w:tcW w:w="0" w:type="auto"/>
          </w:tcPr>
          <w:p w14:paraId="13B72129" w14:textId="77777777" w:rsidR="00080253" w:rsidRPr="00365321" w:rsidRDefault="00080253" w:rsidP="00DB1199">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14:paraId="737FCB41" w14:textId="77777777" w:rsidR="00080253" w:rsidRPr="00365321" w:rsidRDefault="00080253" w:rsidP="00DB1199">
            <w:pPr>
              <w:spacing w:before="0" w:beforeAutospacing="0" w:after="0" w:afterAutospacing="0"/>
              <w:rPr>
                <w:rFonts w:eastAsia="Times New Roman"/>
                <w:b/>
                <w:sz w:val="20"/>
                <w:szCs w:val="20"/>
              </w:rPr>
            </w:pPr>
            <w:r w:rsidRPr="00365321">
              <w:rPr>
                <w:rFonts w:eastAsia="Times New Roman"/>
                <w:b/>
                <w:sz w:val="20"/>
                <w:szCs w:val="20"/>
              </w:rPr>
              <w:t>(семинар дискуссия)</w:t>
            </w:r>
          </w:p>
          <w:p w14:paraId="08A560A5" w14:textId="77777777" w:rsidR="00080253" w:rsidRPr="00365321" w:rsidRDefault="00080253" w:rsidP="00DB1199">
            <w:pPr>
              <w:spacing w:before="0" w:beforeAutospacing="0" w:after="0" w:afterAutospacing="0"/>
              <w:rPr>
                <w:rFonts w:eastAsia="Times New Roman"/>
                <w:b/>
                <w:sz w:val="20"/>
                <w:szCs w:val="20"/>
              </w:rPr>
            </w:pPr>
          </w:p>
        </w:tc>
        <w:tc>
          <w:tcPr>
            <w:tcW w:w="3177" w:type="dxa"/>
            <w:vAlign w:val="center"/>
          </w:tcPr>
          <w:p w14:paraId="4B79604C" w14:textId="77777777" w:rsidR="00080253" w:rsidRPr="00365321" w:rsidRDefault="00080253" w:rsidP="00DB1199">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14:paraId="0A7032F5" w14:textId="77777777" w:rsidR="00080253" w:rsidRPr="00365321" w:rsidRDefault="00080253" w:rsidP="00DB1199">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14:paraId="0D5F9156" w14:textId="77777777" w:rsidR="00080253" w:rsidRPr="00365321" w:rsidRDefault="00080253" w:rsidP="00DB1199">
            <w:pPr>
              <w:spacing w:before="0" w:beforeAutospacing="0" w:after="0" w:afterAutospacing="0"/>
              <w:jc w:val="center"/>
              <w:rPr>
                <w:rFonts w:eastAsia="Times New Roman"/>
                <w:b/>
                <w:sz w:val="20"/>
                <w:szCs w:val="20"/>
              </w:rPr>
            </w:pPr>
          </w:p>
        </w:tc>
      </w:tr>
      <w:tr w:rsidR="00080253" w:rsidRPr="00365321" w14:paraId="181F9222" w14:textId="77777777" w:rsidTr="00DB1199">
        <w:tc>
          <w:tcPr>
            <w:tcW w:w="0" w:type="auto"/>
          </w:tcPr>
          <w:p w14:paraId="7DB69109" w14:textId="77777777" w:rsidR="00080253" w:rsidRPr="00365321" w:rsidRDefault="00080253" w:rsidP="00DB1199">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14:paraId="5FE7117C" w14:textId="77777777" w:rsidR="00080253" w:rsidRPr="00365321" w:rsidRDefault="00080253" w:rsidP="00DB1199">
            <w:pPr>
              <w:spacing w:before="0" w:beforeAutospacing="0" w:after="0" w:afterAutospacing="0"/>
              <w:rPr>
                <w:rFonts w:eastAsia="Times New Roman"/>
                <w:b/>
                <w:sz w:val="20"/>
                <w:szCs w:val="20"/>
              </w:rPr>
            </w:pPr>
            <w:r w:rsidRPr="00365321">
              <w:rPr>
                <w:rFonts w:eastAsia="Times New Roman"/>
                <w:b/>
                <w:sz w:val="20"/>
                <w:szCs w:val="20"/>
              </w:rPr>
              <w:t>(практические занятия)</w:t>
            </w:r>
          </w:p>
        </w:tc>
        <w:tc>
          <w:tcPr>
            <w:tcW w:w="3177" w:type="dxa"/>
            <w:vAlign w:val="center"/>
          </w:tcPr>
          <w:p w14:paraId="3E96AEC5" w14:textId="77777777" w:rsidR="00080253" w:rsidRPr="00365321" w:rsidRDefault="00080253" w:rsidP="00DB1199">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14:paraId="35BB848C" w14:textId="77777777" w:rsidR="00080253" w:rsidRPr="00365321" w:rsidRDefault="00080253" w:rsidP="00DB1199">
            <w:pPr>
              <w:spacing w:before="0" w:beforeAutospacing="0" w:after="0" w:afterAutospacing="0"/>
              <w:jc w:val="center"/>
              <w:rPr>
                <w:rFonts w:eastAsia="Times New Roman"/>
                <w:sz w:val="20"/>
                <w:szCs w:val="20"/>
              </w:rPr>
            </w:pPr>
            <w:r w:rsidRPr="00365321">
              <w:rPr>
                <w:rFonts w:eastAsia="Times New Roman"/>
                <w:sz w:val="20"/>
                <w:szCs w:val="20"/>
              </w:rPr>
              <w:t>4</w:t>
            </w:r>
          </w:p>
        </w:tc>
        <w:tc>
          <w:tcPr>
            <w:tcW w:w="2091" w:type="dxa"/>
            <w:vAlign w:val="center"/>
          </w:tcPr>
          <w:p w14:paraId="75D8C58C" w14:textId="77777777" w:rsidR="00080253" w:rsidRPr="00365321" w:rsidRDefault="00080253" w:rsidP="00DB1199">
            <w:pPr>
              <w:spacing w:before="0" w:beforeAutospacing="0" w:after="0" w:afterAutospacing="0"/>
              <w:jc w:val="center"/>
              <w:rPr>
                <w:rFonts w:eastAsia="Times New Roman"/>
                <w:b/>
                <w:sz w:val="20"/>
                <w:szCs w:val="20"/>
              </w:rPr>
            </w:pPr>
            <w:r w:rsidRPr="00365321">
              <w:rPr>
                <w:rFonts w:eastAsia="Times New Roman"/>
                <w:b/>
                <w:sz w:val="20"/>
                <w:szCs w:val="20"/>
              </w:rPr>
              <w:t>4</w:t>
            </w:r>
          </w:p>
        </w:tc>
      </w:tr>
      <w:tr w:rsidR="00080253" w:rsidRPr="00365321" w14:paraId="1E958252" w14:textId="77777777" w:rsidTr="00DB1199">
        <w:tc>
          <w:tcPr>
            <w:tcW w:w="0" w:type="auto"/>
          </w:tcPr>
          <w:p w14:paraId="0E35E903" w14:textId="77777777" w:rsidR="00080253" w:rsidRPr="00365321" w:rsidRDefault="00080253" w:rsidP="00DB1199">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14:paraId="4538D694" w14:textId="77777777" w:rsidR="00080253" w:rsidRPr="00365321" w:rsidRDefault="00080253" w:rsidP="00DB1199">
            <w:pPr>
              <w:spacing w:before="0" w:beforeAutospacing="0" w:after="0" w:afterAutospacing="0"/>
              <w:rPr>
                <w:rFonts w:eastAsia="Times New Roman"/>
                <w:b/>
                <w:sz w:val="20"/>
                <w:szCs w:val="20"/>
              </w:rPr>
            </w:pPr>
            <w:r w:rsidRPr="00365321">
              <w:rPr>
                <w:rFonts w:eastAsia="Times New Roman"/>
                <w:b/>
                <w:sz w:val="20"/>
                <w:szCs w:val="20"/>
              </w:rPr>
              <w:t>(курсовое проектирование (работа))</w:t>
            </w:r>
          </w:p>
        </w:tc>
        <w:tc>
          <w:tcPr>
            <w:tcW w:w="3177" w:type="dxa"/>
            <w:vAlign w:val="center"/>
          </w:tcPr>
          <w:p w14:paraId="308CD857" w14:textId="77777777" w:rsidR="00080253" w:rsidRPr="00365321" w:rsidRDefault="00080253" w:rsidP="00DB1199">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14:paraId="26543CA7" w14:textId="77777777" w:rsidR="00080253" w:rsidRPr="00365321" w:rsidRDefault="00080253" w:rsidP="00DB1199">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14:paraId="08A78B3E" w14:textId="77777777" w:rsidR="00080253" w:rsidRPr="00365321" w:rsidRDefault="00080253" w:rsidP="00DB1199">
            <w:pPr>
              <w:spacing w:before="0" w:beforeAutospacing="0" w:after="0" w:afterAutospacing="0"/>
              <w:jc w:val="center"/>
              <w:rPr>
                <w:rFonts w:eastAsia="Times New Roman"/>
                <w:sz w:val="20"/>
                <w:szCs w:val="20"/>
              </w:rPr>
            </w:pPr>
          </w:p>
        </w:tc>
      </w:tr>
      <w:tr w:rsidR="00080253" w:rsidRPr="00365321" w14:paraId="31BD8837" w14:textId="77777777" w:rsidTr="00DB1199">
        <w:tc>
          <w:tcPr>
            <w:tcW w:w="0" w:type="auto"/>
          </w:tcPr>
          <w:p w14:paraId="68B5517D" w14:textId="77777777" w:rsidR="00080253" w:rsidRPr="00365321" w:rsidRDefault="00080253" w:rsidP="00DB1199">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14:paraId="0F04101D" w14:textId="77777777" w:rsidR="00080253" w:rsidRPr="00365321" w:rsidRDefault="00080253" w:rsidP="00DB1199">
            <w:pPr>
              <w:spacing w:before="0" w:beforeAutospacing="0" w:after="0" w:afterAutospacing="0"/>
              <w:rPr>
                <w:rFonts w:eastAsia="Times New Roman"/>
                <w:b/>
                <w:sz w:val="20"/>
                <w:szCs w:val="20"/>
              </w:rPr>
            </w:pPr>
            <w:r w:rsidRPr="00365321">
              <w:rPr>
                <w:rFonts w:eastAsia="Times New Roman"/>
                <w:b/>
                <w:sz w:val="20"/>
                <w:szCs w:val="20"/>
              </w:rPr>
              <w:t>(лабораторные работы)</w:t>
            </w:r>
          </w:p>
        </w:tc>
        <w:tc>
          <w:tcPr>
            <w:tcW w:w="3177" w:type="dxa"/>
            <w:vAlign w:val="center"/>
          </w:tcPr>
          <w:p w14:paraId="29EAEB00" w14:textId="77777777" w:rsidR="00080253" w:rsidRPr="00365321" w:rsidRDefault="00080253" w:rsidP="00DB1199">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14:paraId="344616E6" w14:textId="77777777" w:rsidR="00080253" w:rsidRPr="00365321" w:rsidRDefault="00080253" w:rsidP="00DB1199">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14:paraId="7FE93C5C" w14:textId="77777777" w:rsidR="00080253" w:rsidRPr="00365321" w:rsidRDefault="00080253" w:rsidP="00DB1199">
            <w:pPr>
              <w:spacing w:before="0" w:beforeAutospacing="0" w:after="0" w:afterAutospacing="0"/>
              <w:jc w:val="center"/>
              <w:rPr>
                <w:rFonts w:eastAsia="Times New Roman"/>
                <w:sz w:val="20"/>
                <w:szCs w:val="20"/>
              </w:rPr>
            </w:pPr>
          </w:p>
        </w:tc>
      </w:tr>
      <w:tr w:rsidR="00080253" w:rsidRPr="00365321" w14:paraId="570048F4" w14:textId="77777777" w:rsidTr="00DB1199">
        <w:tc>
          <w:tcPr>
            <w:tcW w:w="0" w:type="auto"/>
          </w:tcPr>
          <w:p w14:paraId="4F1F63F2" w14:textId="77777777" w:rsidR="00080253" w:rsidRPr="00365321" w:rsidRDefault="00080253" w:rsidP="00DB1199">
            <w:pPr>
              <w:spacing w:before="0" w:beforeAutospacing="0" w:after="0" w:afterAutospacing="0"/>
              <w:rPr>
                <w:rFonts w:eastAsia="Times New Roman"/>
                <w:b/>
                <w:sz w:val="20"/>
                <w:szCs w:val="20"/>
              </w:rPr>
            </w:pPr>
            <w:r w:rsidRPr="00365321">
              <w:rPr>
                <w:rFonts w:eastAsia="Times New Roman"/>
                <w:b/>
                <w:sz w:val="20"/>
                <w:szCs w:val="20"/>
              </w:rPr>
              <w:t>Промежуточная аттестация (экзамен)</w:t>
            </w:r>
          </w:p>
        </w:tc>
        <w:tc>
          <w:tcPr>
            <w:tcW w:w="3177" w:type="dxa"/>
            <w:vAlign w:val="center"/>
          </w:tcPr>
          <w:p w14:paraId="024A1D13" w14:textId="77777777" w:rsidR="00080253" w:rsidRPr="00365321" w:rsidRDefault="00080253" w:rsidP="00DB1199">
            <w:pPr>
              <w:spacing w:before="0" w:beforeAutospacing="0" w:after="0" w:afterAutospacing="0"/>
              <w:jc w:val="center"/>
              <w:rPr>
                <w:rFonts w:eastAsia="Times New Roman"/>
                <w:sz w:val="20"/>
                <w:szCs w:val="20"/>
              </w:rPr>
            </w:pPr>
            <w:r w:rsidRPr="00365321">
              <w:rPr>
                <w:rFonts w:eastAsia="Times New Roman"/>
                <w:sz w:val="20"/>
                <w:szCs w:val="20"/>
              </w:rPr>
              <w:t>2,2</w:t>
            </w:r>
          </w:p>
        </w:tc>
        <w:tc>
          <w:tcPr>
            <w:tcW w:w="2693" w:type="dxa"/>
            <w:vAlign w:val="center"/>
          </w:tcPr>
          <w:p w14:paraId="704A136D" w14:textId="77777777" w:rsidR="00080253" w:rsidRPr="00365321" w:rsidRDefault="00080253" w:rsidP="00DB1199">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14:paraId="64D83F46" w14:textId="77777777" w:rsidR="00080253" w:rsidRPr="00365321" w:rsidRDefault="00080253" w:rsidP="00DB1199">
            <w:pPr>
              <w:spacing w:before="0" w:beforeAutospacing="0" w:after="0" w:afterAutospacing="0"/>
              <w:jc w:val="center"/>
              <w:rPr>
                <w:rFonts w:eastAsia="Times New Roman"/>
                <w:b/>
                <w:sz w:val="20"/>
                <w:szCs w:val="20"/>
              </w:rPr>
            </w:pPr>
            <w:r w:rsidRPr="00365321">
              <w:rPr>
                <w:rFonts w:eastAsia="Times New Roman"/>
                <w:b/>
                <w:sz w:val="20"/>
                <w:szCs w:val="20"/>
              </w:rPr>
              <w:t>2,2</w:t>
            </w:r>
          </w:p>
        </w:tc>
      </w:tr>
      <w:tr w:rsidR="00080253" w:rsidRPr="00365321" w14:paraId="218DCC8D" w14:textId="77777777" w:rsidTr="00DB1199">
        <w:trPr>
          <w:trHeight w:val="160"/>
        </w:trPr>
        <w:tc>
          <w:tcPr>
            <w:tcW w:w="0" w:type="auto"/>
            <w:vAlign w:val="center"/>
          </w:tcPr>
          <w:p w14:paraId="40FBA164" w14:textId="77777777" w:rsidR="00080253" w:rsidRPr="00365321" w:rsidRDefault="00080253" w:rsidP="00DB1199">
            <w:pPr>
              <w:spacing w:before="0" w:beforeAutospacing="0" w:after="0" w:afterAutospacing="0"/>
              <w:jc w:val="center"/>
              <w:rPr>
                <w:rFonts w:eastAsia="Times New Roman"/>
                <w:sz w:val="20"/>
                <w:szCs w:val="20"/>
              </w:rPr>
            </w:pPr>
            <w:r w:rsidRPr="00365321">
              <w:rPr>
                <w:rFonts w:eastAsia="Times New Roman"/>
                <w:sz w:val="20"/>
                <w:szCs w:val="20"/>
              </w:rPr>
              <w:t xml:space="preserve">Итого </w:t>
            </w:r>
          </w:p>
        </w:tc>
        <w:tc>
          <w:tcPr>
            <w:tcW w:w="3177" w:type="dxa"/>
            <w:vAlign w:val="center"/>
          </w:tcPr>
          <w:p w14:paraId="106B509F" w14:textId="77777777" w:rsidR="00080253" w:rsidRPr="00365321" w:rsidRDefault="00080253" w:rsidP="00DB1199">
            <w:pPr>
              <w:spacing w:before="0" w:beforeAutospacing="0" w:after="0" w:afterAutospacing="0"/>
              <w:jc w:val="center"/>
              <w:rPr>
                <w:rFonts w:eastAsia="Times New Roman"/>
                <w:sz w:val="20"/>
                <w:szCs w:val="20"/>
              </w:rPr>
            </w:pPr>
            <w:r w:rsidRPr="00365321">
              <w:rPr>
                <w:rFonts w:eastAsia="Times New Roman"/>
                <w:sz w:val="20"/>
                <w:szCs w:val="20"/>
              </w:rPr>
              <w:t>4,2</w:t>
            </w:r>
          </w:p>
        </w:tc>
        <w:tc>
          <w:tcPr>
            <w:tcW w:w="2693" w:type="dxa"/>
            <w:vAlign w:val="center"/>
          </w:tcPr>
          <w:p w14:paraId="0000AEB2" w14:textId="77777777" w:rsidR="00080253" w:rsidRPr="00365321" w:rsidRDefault="00080253" w:rsidP="00DB1199">
            <w:pPr>
              <w:spacing w:before="0" w:beforeAutospacing="0" w:after="0" w:afterAutospacing="0"/>
              <w:jc w:val="center"/>
              <w:rPr>
                <w:rFonts w:eastAsia="Times New Roman"/>
                <w:sz w:val="20"/>
                <w:szCs w:val="20"/>
              </w:rPr>
            </w:pPr>
            <w:r w:rsidRPr="00365321">
              <w:rPr>
                <w:rFonts w:eastAsia="Times New Roman"/>
                <w:sz w:val="20"/>
                <w:szCs w:val="20"/>
              </w:rPr>
              <w:t>4</w:t>
            </w:r>
          </w:p>
        </w:tc>
        <w:tc>
          <w:tcPr>
            <w:tcW w:w="2091" w:type="dxa"/>
            <w:vAlign w:val="center"/>
          </w:tcPr>
          <w:p w14:paraId="353A885B" w14:textId="77777777" w:rsidR="00080253" w:rsidRPr="00365321" w:rsidRDefault="00080253" w:rsidP="00DB1199">
            <w:pPr>
              <w:spacing w:before="0" w:beforeAutospacing="0" w:after="0" w:afterAutospacing="0"/>
              <w:jc w:val="center"/>
              <w:rPr>
                <w:rFonts w:eastAsia="Times New Roman"/>
                <w:b/>
                <w:sz w:val="20"/>
                <w:szCs w:val="20"/>
              </w:rPr>
            </w:pPr>
            <w:r w:rsidRPr="00365321">
              <w:rPr>
                <w:rFonts w:eastAsia="Times New Roman"/>
                <w:b/>
                <w:sz w:val="20"/>
                <w:szCs w:val="20"/>
              </w:rPr>
              <w:t>8,2</w:t>
            </w:r>
          </w:p>
        </w:tc>
      </w:tr>
    </w:tbl>
    <w:p w14:paraId="57ECF50B" w14:textId="77777777" w:rsidR="00080253" w:rsidRPr="00365321" w:rsidRDefault="00080253" w:rsidP="00080253">
      <w:pPr>
        <w:spacing w:before="0" w:beforeAutospacing="0" w:after="0" w:afterAutospacing="0"/>
        <w:ind w:firstLine="680"/>
        <w:rPr>
          <w:i/>
          <w:sz w:val="20"/>
          <w:szCs w:val="20"/>
        </w:rPr>
      </w:pPr>
      <w:r w:rsidRPr="00365321">
        <w:rPr>
          <w:i/>
          <w:sz w:val="20"/>
          <w:szCs w:val="20"/>
        </w:rPr>
        <w:t>Соотношение объема занятий, проводимых путем непосредственного взаимодействия педагогического работника с обучающимися по заочной форме 51%</w:t>
      </w:r>
    </w:p>
    <w:p w14:paraId="38818D33" w14:textId="77777777" w:rsidR="00DB1199" w:rsidRDefault="00DB1199" w:rsidP="00DB1199">
      <w:pPr>
        <w:tabs>
          <w:tab w:val="center" w:pos="4677"/>
          <w:tab w:val="right" w:pos="9355"/>
        </w:tabs>
        <w:suppressAutoHyphens/>
        <w:spacing w:before="0" w:beforeAutospacing="0" w:after="0" w:afterAutospacing="0"/>
        <w:ind w:firstLine="709"/>
        <w:jc w:val="both"/>
        <w:rPr>
          <w:b/>
          <w:sz w:val="20"/>
          <w:szCs w:val="20"/>
        </w:rPr>
      </w:pPr>
    </w:p>
    <w:p w14:paraId="5D12AE13" w14:textId="77777777" w:rsidR="00080253" w:rsidRPr="00DB1199" w:rsidRDefault="00080253" w:rsidP="00DB1199">
      <w:pPr>
        <w:tabs>
          <w:tab w:val="center" w:pos="4677"/>
          <w:tab w:val="right" w:pos="9355"/>
        </w:tabs>
        <w:suppressAutoHyphens/>
        <w:spacing w:before="0" w:beforeAutospacing="0" w:after="0" w:afterAutospacing="0"/>
        <w:ind w:firstLine="709"/>
        <w:jc w:val="both"/>
        <w:rPr>
          <w:b/>
          <w:sz w:val="20"/>
          <w:szCs w:val="20"/>
        </w:rPr>
      </w:pPr>
      <w:r w:rsidRPr="00DB1199">
        <w:rPr>
          <w:b/>
          <w:sz w:val="20"/>
          <w:szCs w:val="20"/>
        </w:rPr>
        <w:t xml:space="preserve">6. Методические указания по освоению дисциплины </w:t>
      </w:r>
    </w:p>
    <w:p w14:paraId="30ACF2DC" w14:textId="77777777" w:rsidR="00080253" w:rsidRPr="00365321" w:rsidRDefault="00164652" w:rsidP="00080253">
      <w:pPr>
        <w:tabs>
          <w:tab w:val="center" w:pos="4677"/>
          <w:tab w:val="right" w:pos="9355"/>
        </w:tabs>
        <w:suppressAutoHyphens/>
        <w:spacing w:before="0" w:beforeAutospacing="0" w:after="0" w:afterAutospacing="0"/>
        <w:ind w:firstLine="709"/>
        <w:jc w:val="both"/>
        <w:rPr>
          <w:b/>
          <w:sz w:val="20"/>
          <w:szCs w:val="20"/>
        </w:rPr>
      </w:pPr>
      <w:r>
        <w:rPr>
          <w:b/>
          <w:sz w:val="20"/>
          <w:szCs w:val="20"/>
        </w:rPr>
        <w:t xml:space="preserve">6.1 </w:t>
      </w:r>
      <w:r w:rsidR="00080253" w:rsidRPr="00365321">
        <w:rPr>
          <w:b/>
          <w:sz w:val="20"/>
          <w:szCs w:val="20"/>
        </w:rPr>
        <w:t>Учебно-методическое обеспечение дисциплины</w:t>
      </w:r>
    </w:p>
    <w:p w14:paraId="75EDA13C" w14:textId="77777777" w:rsidR="00080253" w:rsidRPr="00365321" w:rsidRDefault="00080253" w:rsidP="00080253">
      <w:pPr>
        <w:tabs>
          <w:tab w:val="left" w:pos="900"/>
        </w:tabs>
        <w:suppressAutoHyphens/>
        <w:overflowPunct w:val="0"/>
        <w:autoSpaceDE w:val="0"/>
        <w:autoSpaceDN w:val="0"/>
        <w:adjustRightInd w:val="0"/>
        <w:spacing w:before="0" w:beforeAutospacing="0" w:after="0" w:afterAutospacing="0"/>
        <w:ind w:firstLine="709"/>
        <w:rPr>
          <w:i/>
          <w:sz w:val="20"/>
          <w:szCs w:val="20"/>
        </w:rPr>
      </w:pPr>
      <w:r w:rsidRPr="00365321">
        <w:rPr>
          <w:i/>
          <w:sz w:val="20"/>
          <w:szCs w:val="20"/>
        </w:rPr>
        <w:t>Методические указания для преподавателя</w:t>
      </w:r>
    </w:p>
    <w:p w14:paraId="384F674B" w14:textId="77777777" w:rsidR="00080253" w:rsidRPr="00365321" w:rsidRDefault="00080253" w:rsidP="00080253">
      <w:pPr>
        <w:shd w:val="clear" w:color="auto" w:fill="FFFFFF"/>
        <w:spacing w:before="0" w:beforeAutospacing="0" w:after="0" w:afterAutospacing="0"/>
        <w:ind w:firstLine="709"/>
        <w:jc w:val="both"/>
        <w:rPr>
          <w:sz w:val="20"/>
          <w:szCs w:val="20"/>
        </w:rPr>
      </w:pPr>
      <w:r w:rsidRPr="00365321">
        <w:rPr>
          <w:sz w:val="20"/>
          <w:szCs w:val="20"/>
        </w:rPr>
        <w:t>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к учебной деятельности и конкретной учебной дисциплине, сформировать у студентов ориентиры для самостоятельной работы над курсом.</w:t>
      </w:r>
    </w:p>
    <w:p w14:paraId="593A82AF" w14:textId="77777777" w:rsidR="00080253" w:rsidRPr="00365321" w:rsidRDefault="00080253" w:rsidP="00080253">
      <w:pPr>
        <w:shd w:val="clear" w:color="auto" w:fill="FFFFFF"/>
        <w:spacing w:before="0" w:beforeAutospacing="0" w:after="0" w:afterAutospacing="0"/>
        <w:ind w:firstLine="709"/>
        <w:jc w:val="both"/>
        <w:rPr>
          <w:sz w:val="20"/>
          <w:szCs w:val="20"/>
        </w:rPr>
      </w:pPr>
      <w:r w:rsidRPr="00365321">
        <w:rPr>
          <w:sz w:val="20"/>
          <w:szCs w:val="20"/>
        </w:rPr>
        <w:lastRenderedPageBreak/>
        <w:t>Основной целью практических занятий является обсуждение наиболее сложных теоретических вопросов курса, их методологическая и методическая проработка. Они проводятся в форме опроса, диспута, тестирования, обсуждения докладов и пр.</w:t>
      </w:r>
    </w:p>
    <w:p w14:paraId="34B456A1" w14:textId="77777777" w:rsidR="00080253" w:rsidRPr="00365321" w:rsidRDefault="00080253" w:rsidP="00080253">
      <w:pPr>
        <w:shd w:val="clear" w:color="auto" w:fill="FFFFFF"/>
        <w:spacing w:before="0" w:beforeAutospacing="0" w:after="0" w:afterAutospacing="0"/>
        <w:ind w:firstLine="709"/>
        <w:jc w:val="both"/>
        <w:rPr>
          <w:sz w:val="20"/>
          <w:szCs w:val="20"/>
        </w:rPr>
      </w:pPr>
      <w:r w:rsidRPr="00365321">
        <w:rPr>
          <w:sz w:val="20"/>
          <w:szCs w:val="20"/>
        </w:rPr>
        <w:t>Самостоятельная работа с научной и учебной литературой, дополняется работой с тестирующими системами, тренинговыми программами, с информационными базами, образовательным ресурсов электронной информационно-образовательной среды и сети Интернет.</w:t>
      </w:r>
    </w:p>
    <w:p w14:paraId="056C3D47" w14:textId="77777777" w:rsidR="00080253" w:rsidRPr="00365321" w:rsidRDefault="00080253" w:rsidP="00080253">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p>
    <w:p w14:paraId="247777A7" w14:textId="77777777" w:rsidR="00080253" w:rsidRPr="00365321" w:rsidRDefault="00080253" w:rsidP="00080253">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r w:rsidRPr="00365321">
        <w:rPr>
          <w:b/>
          <w:sz w:val="20"/>
          <w:szCs w:val="20"/>
        </w:rPr>
        <w:t>6.2 Методические материалы обучающимся по дисциплине, определяющие процедуры оценивания знаний, умений, навыков и (или) опыта деятельности</w:t>
      </w:r>
    </w:p>
    <w:p w14:paraId="1636179D" w14:textId="77777777" w:rsidR="00080253" w:rsidRPr="00365321" w:rsidRDefault="00080253" w:rsidP="00080253">
      <w:pPr>
        <w:tabs>
          <w:tab w:val="left" w:pos="900"/>
          <w:tab w:val="left" w:pos="1080"/>
        </w:tabs>
        <w:suppressAutoHyphens/>
        <w:spacing w:before="0" w:beforeAutospacing="0" w:after="0" w:afterAutospacing="0"/>
        <w:ind w:firstLine="709"/>
        <w:jc w:val="both"/>
        <w:rPr>
          <w:sz w:val="20"/>
          <w:szCs w:val="20"/>
        </w:rPr>
      </w:pPr>
      <w:r w:rsidRPr="00365321">
        <w:rPr>
          <w:sz w:val="20"/>
          <w:szCs w:val="20"/>
        </w:rPr>
        <w:t>Методические материалы доступны на сайте «Личная студия» в разделе «Методические указания и пособия».</w:t>
      </w:r>
    </w:p>
    <w:p w14:paraId="3434A2A0" w14:textId="77777777" w:rsidR="00080253" w:rsidRPr="00365321" w:rsidRDefault="00164652" w:rsidP="00080253">
      <w:pPr>
        <w:numPr>
          <w:ilvl w:val="0"/>
          <w:numId w:val="72"/>
        </w:numPr>
        <w:tabs>
          <w:tab w:val="left" w:pos="540"/>
          <w:tab w:val="left" w:pos="900"/>
          <w:tab w:val="left" w:pos="1080"/>
        </w:tabs>
        <w:spacing w:before="0" w:beforeAutospacing="0" w:after="0" w:afterAutospacing="0"/>
        <w:ind w:left="0" w:firstLine="709"/>
        <w:jc w:val="both"/>
        <w:rPr>
          <w:sz w:val="20"/>
          <w:szCs w:val="20"/>
        </w:rPr>
      </w:pPr>
      <w:r>
        <w:rPr>
          <w:sz w:val="20"/>
          <w:szCs w:val="20"/>
        </w:rPr>
        <w:t>Методические указания</w:t>
      </w:r>
      <w:r w:rsidR="00080253" w:rsidRPr="00365321">
        <w:rPr>
          <w:sz w:val="20"/>
          <w:szCs w:val="20"/>
        </w:rPr>
        <w:t xml:space="preserve"> «Введение в технологию обучения».</w:t>
      </w:r>
    </w:p>
    <w:p w14:paraId="624F9DA1" w14:textId="77777777" w:rsidR="00080253" w:rsidRPr="00365321" w:rsidRDefault="00164652" w:rsidP="00080253">
      <w:pPr>
        <w:numPr>
          <w:ilvl w:val="0"/>
          <w:numId w:val="72"/>
        </w:numPr>
        <w:tabs>
          <w:tab w:val="left" w:pos="540"/>
          <w:tab w:val="left" w:pos="900"/>
          <w:tab w:val="left" w:pos="1080"/>
        </w:tabs>
        <w:spacing w:before="0" w:beforeAutospacing="0" w:after="0" w:afterAutospacing="0"/>
        <w:ind w:left="0" w:firstLine="709"/>
        <w:jc w:val="both"/>
        <w:rPr>
          <w:sz w:val="20"/>
          <w:szCs w:val="20"/>
        </w:rPr>
      </w:pPr>
      <w:r>
        <w:rPr>
          <w:sz w:val="20"/>
          <w:szCs w:val="20"/>
        </w:rPr>
        <w:t xml:space="preserve">Методические указания </w:t>
      </w:r>
      <w:r w:rsidR="00080253" w:rsidRPr="00365321">
        <w:rPr>
          <w:sz w:val="20"/>
          <w:szCs w:val="20"/>
        </w:rPr>
        <w:t>по проведению учебного занятия «Вебинар».</w:t>
      </w:r>
    </w:p>
    <w:p w14:paraId="235F0A99" w14:textId="77777777" w:rsidR="00080253" w:rsidRPr="00365321" w:rsidRDefault="00080253" w:rsidP="00080253">
      <w:pPr>
        <w:numPr>
          <w:ilvl w:val="0"/>
          <w:numId w:val="72"/>
        </w:numPr>
        <w:tabs>
          <w:tab w:val="left" w:pos="540"/>
          <w:tab w:val="left" w:pos="900"/>
          <w:tab w:val="left" w:pos="1080"/>
        </w:tabs>
        <w:spacing w:before="0" w:beforeAutospacing="0" w:after="0" w:afterAutospacing="0"/>
        <w:ind w:left="0" w:firstLine="709"/>
        <w:jc w:val="both"/>
        <w:rPr>
          <w:sz w:val="20"/>
          <w:szCs w:val="20"/>
        </w:rPr>
      </w:pPr>
      <w:r w:rsidRPr="00365321">
        <w:rPr>
          <w:sz w:val="20"/>
          <w:szCs w:val="20"/>
        </w:rPr>
        <w:t>Методические указания по проведению занятия «Семинар - обсуждение устного эссе».</w:t>
      </w:r>
    </w:p>
    <w:p w14:paraId="102652A5" w14:textId="77777777" w:rsidR="00080253" w:rsidRPr="00365321" w:rsidRDefault="00080253" w:rsidP="00080253">
      <w:pPr>
        <w:numPr>
          <w:ilvl w:val="0"/>
          <w:numId w:val="72"/>
        </w:numPr>
        <w:tabs>
          <w:tab w:val="left" w:pos="540"/>
          <w:tab w:val="left" w:pos="900"/>
          <w:tab w:val="left" w:pos="1080"/>
        </w:tabs>
        <w:spacing w:before="0" w:beforeAutospacing="0" w:after="0" w:afterAutospacing="0"/>
        <w:ind w:left="0" w:firstLine="709"/>
        <w:jc w:val="both"/>
        <w:rPr>
          <w:sz w:val="20"/>
          <w:szCs w:val="20"/>
        </w:rPr>
      </w:pPr>
      <w:r w:rsidRPr="00365321">
        <w:rPr>
          <w:sz w:val="20"/>
          <w:szCs w:val="20"/>
        </w:rPr>
        <w:t xml:space="preserve">Методические указания по проведению занятия «Семинар – </w:t>
      </w:r>
      <w:proofErr w:type="spellStart"/>
      <w:r w:rsidRPr="00365321">
        <w:rPr>
          <w:sz w:val="20"/>
          <w:szCs w:val="20"/>
        </w:rPr>
        <w:t>асессмент</w:t>
      </w:r>
      <w:proofErr w:type="spellEnd"/>
      <w:r w:rsidRPr="00365321">
        <w:rPr>
          <w:sz w:val="20"/>
          <w:szCs w:val="20"/>
        </w:rPr>
        <w:t xml:space="preserve"> реферата».</w:t>
      </w:r>
    </w:p>
    <w:p w14:paraId="293D4D39" w14:textId="77777777" w:rsidR="00080253" w:rsidRPr="00365321" w:rsidRDefault="00080253" w:rsidP="00080253">
      <w:pPr>
        <w:numPr>
          <w:ilvl w:val="0"/>
          <w:numId w:val="72"/>
        </w:numPr>
        <w:tabs>
          <w:tab w:val="left" w:pos="540"/>
          <w:tab w:val="left" w:pos="900"/>
          <w:tab w:val="left" w:pos="1080"/>
        </w:tabs>
        <w:spacing w:before="0" w:beforeAutospacing="0" w:after="0" w:afterAutospacing="0"/>
        <w:ind w:left="0" w:firstLine="709"/>
        <w:jc w:val="both"/>
        <w:rPr>
          <w:sz w:val="20"/>
          <w:szCs w:val="20"/>
        </w:rPr>
      </w:pPr>
      <w:r w:rsidRPr="00365321">
        <w:rPr>
          <w:sz w:val="20"/>
          <w:szCs w:val="20"/>
        </w:rPr>
        <w:t xml:space="preserve">Методические указания по проведению «Семинар – </w:t>
      </w:r>
      <w:proofErr w:type="spellStart"/>
      <w:r w:rsidRPr="00365321">
        <w:rPr>
          <w:sz w:val="20"/>
          <w:szCs w:val="20"/>
        </w:rPr>
        <w:t>асессмент</w:t>
      </w:r>
      <w:proofErr w:type="spellEnd"/>
      <w:r w:rsidRPr="00365321">
        <w:rPr>
          <w:sz w:val="20"/>
          <w:szCs w:val="20"/>
        </w:rPr>
        <w:t xml:space="preserve"> дневника по физкультуре и спорту».</w:t>
      </w:r>
    </w:p>
    <w:p w14:paraId="2FC84FE9" w14:textId="77777777" w:rsidR="00080253" w:rsidRPr="00365321" w:rsidRDefault="00080253" w:rsidP="00080253">
      <w:pPr>
        <w:numPr>
          <w:ilvl w:val="0"/>
          <w:numId w:val="72"/>
        </w:numPr>
        <w:tabs>
          <w:tab w:val="left" w:pos="540"/>
          <w:tab w:val="left" w:pos="900"/>
          <w:tab w:val="left" w:pos="1080"/>
        </w:tabs>
        <w:spacing w:before="0" w:beforeAutospacing="0" w:after="0" w:afterAutospacing="0"/>
        <w:ind w:left="0" w:firstLine="709"/>
        <w:jc w:val="both"/>
        <w:rPr>
          <w:sz w:val="20"/>
          <w:szCs w:val="20"/>
        </w:rPr>
      </w:pPr>
      <w:r w:rsidRPr="00365321">
        <w:rPr>
          <w:sz w:val="20"/>
          <w:szCs w:val="20"/>
        </w:rPr>
        <w:t>Методические указания по проведению занятия «Семинар – обсуждение реферата».</w:t>
      </w:r>
    </w:p>
    <w:p w14:paraId="32AE6D12" w14:textId="77777777" w:rsidR="00080253" w:rsidRPr="00365321" w:rsidRDefault="00080253" w:rsidP="00080253">
      <w:pPr>
        <w:numPr>
          <w:ilvl w:val="0"/>
          <w:numId w:val="72"/>
        </w:numPr>
        <w:tabs>
          <w:tab w:val="left" w:pos="540"/>
          <w:tab w:val="left" w:pos="900"/>
          <w:tab w:val="left" w:pos="1080"/>
        </w:tabs>
        <w:spacing w:before="0" w:beforeAutospacing="0" w:after="0" w:afterAutospacing="0"/>
        <w:ind w:left="0" w:firstLine="709"/>
        <w:jc w:val="both"/>
        <w:rPr>
          <w:sz w:val="20"/>
          <w:szCs w:val="20"/>
        </w:rPr>
      </w:pPr>
      <w:r w:rsidRPr="00365321">
        <w:rPr>
          <w:sz w:val="20"/>
          <w:szCs w:val="20"/>
        </w:rPr>
        <w:t>Методические указания по проведению учебного занятия с компьютерным средством обучения «Практическое занятие - тест-тренинг».</w:t>
      </w:r>
    </w:p>
    <w:p w14:paraId="689B13B1" w14:textId="77777777" w:rsidR="00080253" w:rsidRPr="00365321" w:rsidRDefault="00080253" w:rsidP="00080253">
      <w:pPr>
        <w:numPr>
          <w:ilvl w:val="0"/>
          <w:numId w:val="72"/>
        </w:numPr>
        <w:tabs>
          <w:tab w:val="left" w:pos="540"/>
          <w:tab w:val="left" w:pos="900"/>
          <w:tab w:val="left" w:pos="1080"/>
        </w:tabs>
        <w:spacing w:before="0" w:beforeAutospacing="0" w:after="0" w:afterAutospacing="0"/>
        <w:ind w:left="0" w:firstLine="709"/>
        <w:jc w:val="both"/>
        <w:rPr>
          <w:sz w:val="20"/>
          <w:szCs w:val="20"/>
        </w:rPr>
      </w:pPr>
      <w:r w:rsidRPr="00365321">
        <w:rPr>
          <w:sz w:val="20"/>
          <w:szCs w:val="20"/>
        </w:rPr>
        <w:t xml:space="preserve">Методические указания по проведению учебного занятия с компьютерным средством обучения «Практическое занятие - </w:t>
      </w:r>
      <w:proofErr w:type="spellStart"/>
      <w:r w:rsidRPr="00365321">
        <w:rPr>
          <w:sz w:val="20"/>
          <w:szCs w:val="20"/>
        </w:rPr>
        <w:t>глоссарный</w:t>
      </w:r>
      <w:proofErr w:type="spellEnd"/>
      <w:r w:rsidRPr="00365321">
        <w:rPr>
          <w:sz w:val="20"/>
          <w:szCs w:val="20"/>
        </w:rPr>
        <w:t xml:space="preserve"> тренинг».</w:t>
      </w:r>
    </w:p>
    <w:p w14:paraId="204F6A6F" w14:textId="77777777" w:rsidR="00080253" w:rsidRPr="00365321" w:rsidRDefault="00080253" w:rsidP="00080253">
      <w:pPr>
        <w:numPr>
          <w:ilvl w:val="0"/>
          <w:numId w:val="72"/>
        </w:numPr>
        <w:tabs>
          <w:tab w:val="left" w:pos="540"/>
          <w:tab w:val="left" w:pos="900"/>
          <w:tab w:val="left" w:pos="1080"/>
        </w:tabs>
        <w:spacing w:before="0" w:beforeAutospacing="0" w:after="0" w:afterAutospacing="0"/>
        <w:ind w:left="0" w:firstLine="709"/>
        <w:jc w:val="both"/>
        <w:rPr>
          <w:sz w:val="20"/>
          <w:szCs w:val="20"/>
        </w:rPr>
      </w:pPr>
      <w:r w:rsidRPr="00365321">
        <w:rPr>
          <w:sz w:val="20"/>
          <w:szCs w:val="20"/>
        </w:rPr>
        <w:t xml:space="preserve">Методические указания по проведению занятия «Практическое занятие - </w:t>
      </w:r>
      <w:proofErr w:type="spellStart"/>
      <w:r w:rsidRPr="00365321">
        <w:rPr>
          <w:sz w:val="20"/>
          <w:szCs w:val="20"/>
        </w:rPr>
        <w:t>позетовое</w:t>
      </w:r>
      <w:proofErr w:type="spellEnd"/>
      <w:r w:rsidRPr="00365321">
        <w:rPr>
          <w:sz w:val="20"/>
          <w:szCs w:val="20"/>
        </w:rPr>
        <w:t xml:space="preserve"> тестирование».</w:t>
      </w:r>
    </w:p>
    <w:p w14:paraId="21B2E4D7" w14:textId="77777777" w:rsidR="00080253" w:rsidRPr="00365321" w:rsidRDefault="00080253" w:rsidP="00080253">
      <w:pPr>
        <w:numPr>
          <w:ilvl w:val="0"/>
          <w:numId w:val="72"/>
        </w:numPr>
        <w:tabs>
          <w:tab w:val="left" w:pos="540"/>
          <w:tab w:val="left" w:pos="900"/>
          <w:tab w:val="left" w:pos="1080"/>
        </w:tabs>
        <w:spacing w:before="0" w:beforeAutospacing="0" w:after="0" w:afterAutospacing="0"/>
        <w:ind w:left="0" w:firstLine="709"/>
        <w:jc w:val="both"/>
        <w:rPr>
          <w:sz w:val="20"/>
          <w:szCs w:val="20"/>
        </w:rPr>
      </w:pPr>
      <w:r w:rsidRPr="00365321">
        <w:rPr>
          <w:sz w:val="20"/>
          <w:szCs w:val="20"/>
        </w:rPr>
        <w:t>Положение о реа</w:t>
      </w:r>
      <w:r w:rsidR="00164652">
        <w:rPr>
          <w:sz w:val="20"/>
          <w:szCs w:val="20"/>
        </w:rPr>
        <w:t xml:space="preserve">лизации электронного обучения, </w:t>
      </w:r>
      <w:r w:rsidRPr="00365321">
        <w:rPr>
          <w:sz w:val="20"/>
          <w:szCs w:val="20"/>
        </w:rPr>
        <w:t>дистанционных образовательных технологий.</w:t>
      </w:r>
    </w:p>
    <w:p w14:paraId="6701CEA4" w14:textId="77777777" w:rsidR="00080253" w:rsidRPr="00365321" w:rsidRDefault="00080253" w:rsidP="00080253">
      <w:pPr>
        <w:numPr>
          <w:ilvl w:val="0"/>
          <w:numId w:val="72"/>
        </w:numPr>
        <w:tabs>
          <w:tab w:val="left" w:pos="540"/>
          <w:tab w:val="left" w:pos="900"/>
          <w:tab w:val="left" w:pos="1080"/>
        </w:tabs>
        <w:spacing w:before="0" w:beforeAutospacing="0" w:after="0" w:afterAutospacing="0"/>
        <w:ind w:left="0" w:firstLine="709"/>
        <w:jc w:val="both"/>
        <w:rPr>
          <w:sz w:val="20"/>
          <w:szCs w:val="20"/>
        </w:rPr>
      </w:pPr>
      <w:r w:rsidRPr="00365321">
        <w:rPr>
          <w:sz w:val="20"/>
          <w:szCs w:val="20"/>
        </w:rPr>
        <w:t>Методические указания по проведению занятия «Практическое занятие - алгоритмический тренинг».</w:t>
      </w:r>
    </w:p>
    <w:p w14:paraId="4B614ECE" w14:textId="77777777" w:rsidR="00080253" w:rsidRPr="00365321" w:rsidRDefault="00080253" w:rsidP="00080253">
      <w:pPr>
        <w:tabs>
          <w:tab w:val="left" w:pos="900"/>
          <w:tab w:val="left" w:pos="1080"/>
        </w:tabs>
        <w:spacing w:before="0" w:beforeAutospacing="0" w:after="0" w:afterAutospacing="0"/>
        <w:ind w:firstLine="709"/>
        <w:jc w:val="both"/>
        <w:rPr>
          <w:sz w:val="20"/>
          <w:szCs w:val="20"/>
        </w:rPr>
      </w:pPr>
      <w:r w:rsidRPr="00365321">
        <w:rPr>
          <w:sz w:val="20"/>
          <w:szCs w:val="20"/>
        </w:rPr>
        <w:t xml:space="preserve">Указанные методические материалы для обучающихся доступны в Личной студии обучающегося, в разделе ресурсы. </w:t>
      </w:r>
    </w:p>
    <w:p w14:paraId="6F191DE2" w14:textId="77777777" w:rsidR="00080253" w:rsidRPr="00365321" w:rsidRDefault="00080253" w:rsidP="00080253">
      <w:pPr>
        <w:spacing w:before="0" w:beforeAutospacing="0" w:after="0" w:afterAutospacing="0"/>
        <w:ind w:firstLine="709"/>
        <w:rPr>
          <w:b/>
          <w:sz w:val="20"/>
          <w:szCs w:val="20"/>
        </w:rPr>
      </w:pPr>
    </w:p>
    <w:p w14:paraId="319C5A44" w14:textId="77777777" w:rsidR="00080253" w:rsidRPr="00365321" w:rsidRDefault="00080253" w:rsidP="00DD53B5">
      <w:pPr>
        <w:spacing w:before="0" w:beforeAutospacing="0" w:after="0" w:afterAutospacing="0"/>
        <w:ind w:firstLine="709"/>
        <w:jc w:val="both"/>
        <w:rPr>
          <w:b/>
          <w:sz w:val="20"/>
          <w:szCs w:val="20"/>
        </w:rPr>
      </w:pPr>
      <w:r w:rsidRPr="00365321">
        <w:rPr>
          <w:b/>
          <w:sz w:val="20"/>
          <w:szCs w:val="20"/>
        </w:rPr>
        <w:t>6.3 Особенности реализации дисциплины в отношении лиц из числа инвалидов и лиц с ограниченными возможностями здоровья</w:t>
      </w:r>
    </w:p>
    <w:p w14:paraId="563FC396" w14:textId="77777777" w:rsidR="008E0B1F" w:rsidRPr="008E0B1F" w:rsidRDefault="008E0B1F" w:rsidP="00DD53B5">
      <w:pPr>
        <w:spacing w:before="0" w:beforeAutospacing="0" w:after="0" w:afterAutospacing="0"/>
        <w:ind w:firstLine="709"/>
        <w:jc w:val="both"/>
        <w:rPr>
          <w:sz w:val="20"/>
          <w:szCs w:val="20"/>
        </w:rPr>
      </w:pPr>
      <w:r w:rsidRPr="008E0B1F">
        <w:rPr>
          <w:sz w:val="20"/>
          <w:szCs w:val="20"/>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14:paraId="673F2602" w14:textId="77777777" w:rsidR="008E0B1F" w:rsidRPr="008E0B1F" w:rsidRDefault="008E0B1F" w:rsidP="00DD53B5">
      <w:pPr>
        <w:spacing w:before="0" w:beforeAutospacing="0" w:after="0" w:afterAutospacing="0"/>
        <w:ind w:firstLine="709"/>
        <w:jc w:val="both"/>
        <w:rPr>
          <w:sz w:val="20"/>
          <w:szCs w:val="20"/>
        </w:rPr>
      </w:pPr>
      <w:r w:rsidRPr="008E0B1F">
        <w:rPr>
          <w:sz w:val="20"/>
          <w:szCs w:val="20"/>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8E0B1F">
        <w:rPr>
          <w:sz w:val="20"/>
          <w:szCs w:val="20"/>
        </w:rPr>
        <w:t>тифлоинформационных</w:t>
      </w:r>
      <w:proofErr w:type="spellEnd"/>
      <w:r w:rsidRPr="008E0B1F">
        <w:rPr>
          <w:sz w:val="20"/>
          <w:szCs w:val="20"/>
        </w:rPr>
        <w:t xml:space="preserve"> устройств.</w:t>
      </w:r>
    </w:p>
    <w:p w14:paraId="7CA216BB" w14:textId="77777777" w:rsidR="008E0B1F" w:rsidRPr="008E0B1F" w:rsidRDefault="008E0B1F" w:rsidP="00DD53B5">
      <w:pPr>
        <w:spacing w:before="0" w:beforeAutospacing="0" w:after="0" w:afterAutospacing="0"/>
        <w:ind w:firstLine="709"/>
        <w:jc w:val="both"/>
        <w:rPr>
          <w:sz w:val="20"/>
          <w:szCs w:val="20"/>
        </w:rPr>
      </w:pPr>
      <w:r w:rsidRPr="008E0B1F">
        <w:rPr>
          <w:sz w:val="20"/>
          <w:szCs w:val="20"/>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14:paraId="714EF55F" w14:textId="77777777" w:rsidR="008E0B1F" w:rsidRPr="008E0B1F" w:rsidRDefault="008E0B1F" w:rsidP="00DD53B5">
      <w:pPr>
        <w:spacing w:before="0" w:beforeAutospacing="0" w:after="0" w:afterAutospacing="0"/>
        <w:ind w:firstLine="709"/>
        <w:jc w:val="both"/>
        <w:rPr>
          <w:sz w:val="20"/>
          <w:szCs w:val="20"/>
        </w:rPr>
      </w:pPr>
      <w:r w:rsidRPr="008E0B1F">
        <w:rPr>
          <w:sz w:val="20"/>
          <w:szCs w:val="20"/>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14:paraId="7D283E03" w14:textId="77777777" w:rsidR="008E0B1F" w:rsidRPr="008E0B1F" w:rsidRDefault="008E0B1F" w:rsidP="00DD53B5">
      <w:pPr>
        <w:spacing w:before="0" w:beforeAutospacing="0" w:after="0" w:afterAutospacing="0"/>
        <w:ind w:firstLine="709"/>
        <w:jc w:val="both"/>
        <w:rPr>
          <w:sz w:val="20"/>
          <w:szCs w:val="20"/>
        </w:rPr>
      </w:pPr>
      <w:r w:rsidRPr="008E0B1F">
        <w:rPr>
          <w:sz w:val="20"/>
          <w:szCs w:val="20"/>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14:paraId="0BDFE6B7" w14:textId="77777777" w:rsidR="008E0B1F" w:rsidRPr="008E0B1F" w:rsidRDefault="008E0B1F" w:rsidP="00DD53B5">
      <w:pPr>
        <w:spacing w:before="0" w:beforeAutospacing="0" w:after="0" w:afterAutospacing="0"/>
        <w:ind w:firstLine="709"/>
        <w:jc w:val="both"/>
        <w:rPr>
          <w:sz w:val="20"/>
          <w:szCs w:val="20"/>
        </w:rPr>
      </w:pPr>
      <w:r w:rsidRPr="008E0B1F">
        <w:rPr>
          <w:sz w:val="20"/>
          <w:szCs w:val="20"/>
        </w:rPr>
        <w:t>При проведении промежуточной аттестации по дисциплине обеспечивается соблюдение следующих общих требований:</w:t>
      </w:r>
    </w:p>
    <w:p w14:paraId="27A2A411" w14:textId="77777777" w:rsidR="008E0B1F" w:rsidRPr="008E0B1F" w:rsidRDefault="008E0B1F" w:rsidP="00DD53B5">
      <w:pPr>
        <w:spacing w:before="0" w:beforeAutospacing="0" w:after="0" w:afterAutospacing="0"/>
        <w:ind w:firstLine="709"/>
        <w:jc w:val="both"/>
        <w:rPr>
          <w:sz w:val="20"/>
          <w:szCs w:val="20"/>
        </w:rPr>
      </w:pPr>
      <w:r w:rsidRPr="008E0B1F">
        <w:rPr>
          <w:sz w:val="20"/>
          <w:szCs w:val="20"/>
        </w:rPr>
        <w:t>-</w:t>
      </w:r>
      <w:r w:rsidRPr="008E0B1F">
        <w:rPr>
          <w:sz w:val="20"/>
          <w:szCs w:val="20"/>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14:paraId="257CF2C0" w14:textId="77777777" w:rsidR="008E0B1F" w:rsidRPr="008E0B1F" w:rsidRDefault="008E0B1F" w:rsidP="00DD53B5">
      <w:pPr>
        <w:spacing w:before="0" w:beforeAutospacing="0" w:after="0" w:afterAutospacing="0"/>
        <w:ind w:firstLine="709"/>
        <w:jc w:val="both"/>
        <w:rPr>
          <w:sz w:val="20"/>
          <w:szCs w:val="20"/>
        </w:rPr>
      </w:pPr>
      <w:r w:rsidRPr="008E0B1F">
        <w:rPr>
          <w:sz w:val="20"/>
          <w:szCs w:val="20"/>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14:paraId="457969AB" w14:textId="77777777" w:rsidR="008E0B1F" w:rsidRPr="008E0B1F" w:rsidRDefault="008E0B1F" w:rsidP="00DD53B5">
      <w:pPr>
        <w:spacing w:before="0" w:beforeAutospacing="0" w:after="0" w:afterAutospacing="0"/>
        <w:ind w:firstLine="709"/>
        <w:jc w:val="both"/>
        <w:rPr>
          <w:sz w:val="20"/>
          <w:szCs w:val="20"/>
        </w:rPr>
      </w:pPr>
      <w:r w:rsidRPr="008E0B1F">
        <w:rPr>
          <w:sz w:val="20"/>
          <w:szCs w:val="20"/>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14:paraId="5DD7AE9E" w14:textId="77777777" w:rsidR="008E0B1F" w:rsidRPr="008E0B1F" w:rsidRDefault="008E0B1F" w:rsidP="00DD53B5">
      <w:pPr>
        <w:spacing w:before="0" w:beforeAutospacing="0" w:after="0" w:afterAutospacing="0"/>
        <w:ind w:firstLine="709"/>
        <w:jc w:val="both"/>
        <w:rPr>
          <w:sz w:val="20"/>
          <w:szCs w:val="20"/>
        </w:rPr>
      </w:pPr>
      <w:r w:rsidRPr="008E0B1F">
        <w:rPr>
          <w:sz w:val="20"/>
          <w:szCs w:val="20"/>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14:paraId="3652DA03" w14:textId="77777777" w:rsidR="008E0B1F" w:rsidRPr="008E0B1F" w:rsidRDefault="008E0B1F" w:rsidP="00DD53B5">
      <w:pPr>
        <w:spacing w:before="0" w:beforeAutospacing="0" w:after="0" w:afterAutospacing="0"/>
        <w:ind w:firstLine="709"/>
        <w:jc w:val="both"/>
        <w:rPr>
          <w:sz w:val="20"/>
          <w:szCs w:val="20"/>
        </w:rPr>
      </w:pPr>
      <w:r w:rsidRPr="008E0B1F">
        <w:rPr>
          <w:sz w:val="20"/>
          <w:szCs w:val="20"/>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14:paraId="23826D2C" w14:textId="77777777" w:rsidR="008E0B1F" w:rsidRPr="008E0B1F" w:rsidRDefault="008E0B1F" w:rsidP="00DD53B5">
      <w:pPr>
        <w:spacing w:before="0" w:beforeAutospacing="0" w:after="0" w:afterAutospacing="0"/>
        <w:ind w:firstLine="709"/>
        <w:jc w:val="both"/>
        <w:rPr>
          <w:sz w:val="20"/>
          <w:szCs w:val="20"/>
        </w:rPr>
      </w:pPr>
      <w:r w:rsidRPr="008E0B1F">
        <w:rPr>
          <w:sz w:val="20"/>
          <w:szCs w:val="20"/>
        </w:rPr>
        <w:t>- продолжительность сдачи экзамена, проводимого в письменной форме, - не более чем на 90 минут;</w:t>
      </w:r>
    </w:p>
    <w:p w14:paraId="5DA300C8" w14:textId="77777777" w:rsidR="008E0B1F" w:rsidRPr="008E0B1F" w:rsidRDefault="008E0B1F" w:rsidP="00DD53B5">
      <w:pPr>
        <w:spacing w:before="0" w:beforeAutospacing="0" w:after="0" w:afterAutospacing="0"/>
        <w:ind w:firstLine="709"/>
        <w:jc w:val="both"/>
        <w:rPr>
          <w:sz w:val="20"/>
          <w:szCs w:val="20"/>
        </w:rPr>
      </w:pPr>
      <w:r w:rsidRPr="008E0B1F">
        <w:rPr>
          <w:sz w:val="20"/>
          <w:szCs w:val="20"/>
        </w:rPr>
        <w:lastRenderedPageBreak/>
        <w:t>- продолжительность подготовки обучающегося к ответу на экзамене, проводимом в устной форме, - не более чем на 20 минут.</w:t>
      </w:r>
    </w:p>
    <w:p w14:paraId="5161E3A7" w14:textId="77777777" w:rsidR="008E0B1F" w:rsidRPr="008E0B1F" w:rsidRDefault="008E0B1F" w:rsidP="00DD53B5">
      <w:pPr>
        <w:spacing w:before="0" w:beforeAutospacing="0" w:after="0" w:afterAutospacing="0"/>
        <w:ind w:firstLine="709"/>
        <w:jc w:val="both"/>
        <w:rPr>
          <w:sz w:val="20"/>
          <w:szCs w:val="20"/>
        </w:rPr>
      </w:pPr>
      <w:r w:rsidRPr="008E0B1F">
        <w:rPr>
          <w:sz w:val="20"/>
          <w:szCs w:val="20"/>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14:paraId="33676632" w14:textId="77777777" w:rsidR="008E0B1F" w:rsidRPr="008E0B1F" w:rsidRDefault="008E0B1F" w:rsidP="00DD53B5">
      <w:pPr>
        <w:spacing w:before="0" w:beforeAutospacing="0" w:after="0" w:afterAutospacing="0"/>
        <w:ind w:firstLine="709"/>
        <w:jc w:val="both"/>
        <w:rPr>
          <w:sz w:val="20"/>
          <w:szCs w:val="20"/>
        </w:rPr>
      </w:pPr>
      <w:r w:rsidRPr="008E0B1F">
        <w:rPr>
          <w:sz w:val="20"/>
          <w:szCs w:val="20"/>
        </w:rPr>
        <w:t>а) для слепых:</w:t>
      </w:r>
    </w:p>
    <w:p w14:paraId="20C84E8E" w14:textId="77777777" w:rsidR="008E0B1F" w:rsidRPr="008E0B1F" w:rsidRDefault="008E0B1F" w:rsidP="00DD53B5">
      <w:pPr>
        <w:spacing w:before="0" w:beforeAutospacing="0" w:after="0" w:afterAutospacing="0"/>
        <w:ind w:firstLine="709"/>
        <w:jc w:val="both"/>
        <w:rPr>
          <w:sz w:val="20"/>
          <w:szCs w:val="20"/>
        </w:rPr>
      </w:pPr>
      <w:r w:rsidRPr="008E0B1F">
        <w:rPr>
          <w:sz w:val="20"/>
          <w:szCs w:val="20"/>
        </w:rPr>
        <w:t>-</w:t>
      </w:r>
      <w:r w:rsidRPr="008E0B1F">
        <w:rPr>
          <w:sz w:val="20"/>
          <w:szCs w:val="20"/>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14:paraId="3F7A4E84" w14:textId="77777777" w:rsidR="008E0B1F" w:rsidRPr="008E0B1F" w:rsidRDefault="008E0B1F" w:rsidP="00DD53B5">
      <w:pPr>
        <w:spacing w:before="0" w:beforeAutospacing="0" w:after="0" w:afterAutospacing="0"/>
        <w:ind w:firstLine="709"/>
        <w:jc w:val="both"/>
        <w:rPr>
          <w:sz w:val="20"/>
          <w:szCs w:val="20"/>
        </w:rPr>
      </w:pPr>
      <w:r w:rsidRPr="008E0B1F">
        <w:rPr>
          <w:sz w:val="20"/>
          <w:szCs w:val="20"/>
        </w:rPr>
        <w:t>- письменные задания выполняются обучающимися с использованием клавиатуры с азбукой Брайля, либо надиктовываются ассистенту;</w:t>
      </w:r>
    </w:p>
    <w:p w14:paraId="5222E8E1" w14:textId="77777777" w:rsidR="008E0B1F" w:rsidRPr="008E0B1F" w:rsidRDefault="008E0B1F" w:rsidP="00DD53B5">
      <w:pPr>
        <w:spacing w:before="0" w:beforeAutospacing="0" w:after="0" w:afterAutospacing="0"/>
        <w:ind w:firstLine="709"/>
        <w:jc w:val="both"/>
        <w:rPr>
          <w:sz w:val="20"/>
          <w:szCs w:val="20"/>
        </w:rPr>
      </w:pPr>
      <w:r w:rsidRPr="008E0B1F">
        <w:rPr>
          <w:sz w:val="20"/>
          <w:szCs w:val="20"/>
        </w:rPr>
        <w:t>б) для слабовидящих:</w:t>
      </w:r>
    </w:p>
    <w:p w14:paraId="204CF228" w14:textId="77777777" w:rsidR="008E0B1F" w:rsidRPr="008E0B1F" w:rsidRDefault="008E0B1F" w:rsidP="00DD53B5">
      <w:pPr>
        <w:spacing w:before="0" w:beforeAutospacing="0" w:after="0" w:afterAutospacing="0"/>
        <w:ind w:firstLine="709"/>
        <w:jc w:val="both"/>
        <w:rPr>
          <w:sz w:val="20"/>
          <w:szCs w:val="20"/>
        </w:rPr>
      </w:pPr>
      <w:r w:rsidRPr="008E0B1F">
        <w:rPr>
          <w:sz w:val="20"/>
          <w:szCs w:val="20"/>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8E0B1F">
        <w:rPr>
          <w:sz w:val="20"/>
          <w:szCs w:val="20"/>
        </w:rPr>
        <w:t>Jaws</w:t>
      </w:r>
      <w:proofErr w:type="spellEnd"/>
      <w:r w:rsidRPr="008E0B1F">
        <w:rPr>
          <w:sz w:val="20"/>
          <w:szCs w:val="20"/>
        </w:rPr>
        <w:t>;</w:t>
      </w:r>
    </w:p>
    <w:p w14:paraId="42F2AA05" w14:textId="77777777" w:rsidR="008E0B1F" w:rsidRPr="008E0B1F" w:rsidRDefault="008E0B1F" w:rsidP="00DD53B5">
      <w:pPr>
        <w:spacing w:before="0" w:beforeAutospacing="0" w:after="0" w:afterAutospacing="0"/>
        <w:ind w:firstLine="709"/>
        <w:jc w:val="both"/>
        <w:rPr>
          <w:sz w:val="20"/>
          <w:szCs w:val="20"/>
        </w:rPr>
      </w:pPr>
      <w:r w:rsidRPr="008E0B1F">
        <w:rPr>
          <w:sz w:val="20"/>
          <w:szCs w:val="20"/>
        </w:rPr>
        <w:t>- обеспечивается индивидуальное равномерное освещение не менее 300 люкс;</w:t>
      </w:r>
    </w:p>
    <w:p w14:paraId="72715236" w14:textId="77777777" w:rsidR="008E0B1F" w:rsidRPr="008E0B1F" w:rsidRDefault="008E0B1F" w:rsidP="00DD53B5">
      <w:pPr>
        <w:spacing w:before="0" w:beforeAutospacing="0" w:after="0" w:afterAutospacing="0"/>
        <w:ind w:firstLine="709"/>
        <w:jc w:val="both"/>
        <w:rPr>
          <w:sz w:val="20"/>
          <w:szCs w:val="20"/>
        </w:rPr>
      </w:pPr>
      <w:r w:rsidRPr="008E0B1F">
        <w:rPr>
          <w:sz w:val="20"/>
          <w:szCs w:val="20"/>
        </w:rPr>
        <w:t xml:space="preserve">- при необходимости обучающимся предоставляется увеличивающее </w:t>
      </w:r>
      <w:proofErr w:type="spellStart"/>
      <w:r w:rsidRPr="008E0B1F">
        <w:rPr>
          <w:sz w:val="20"/>
          <w:szCs w:val="20"/>
        </w:rPr>
        <w:t>устройство,допускается</w:t>
      </w:r>
      <w:proofErr w:type="spellEnd"/>
      <w:r w:rsidRPr="008E0B1F">
        <w:rPr>
          <w:sz w:val="20"/>
          <w:szCs w:val="20"/>
        </w:rPr>
        <w:t xml:space="preserve"> использование увеличивающих устройств, имеющихся у обучающихся;</w:t>
      </w:r>
    </w:p>
    <w:p w14:paraId="006BDE01" w14:textId="77777777" w:rsidR="008E0B1F" w:rsidRPr="008E0B1F" w:rsidRDefault="008E0B1F" w:rsidP="00DD53B5">
      <w:pPr>
        <w:spacing w:before="0" w:beforeAutospacing="0" w:after="0" w:afterAutospacing="0"/>
        <w:ind w:firstLine="709"/>
        <w:jc w:val="both"/>
        <w:rPr>
          <w:sz w:val="20"/>
          <w:szCs w:val="20"/>
        </w:rPr>
      </w:pPr>
      <w:r w:rsidRPr="008E0B1F">
        <w:rPr>
          <w:sz w:val="20"/>
          <w:szCs w:val="20"/>
        </w:rPr>
        <w:t>в) для глухих и слабослышащих, с тяжелыми нарушениями речи:</w:t>
      </w:r>
    </w:p>
    <w:p w14:paraId="45306D8E" w14:textId="77777777" w:rsidR="008E0B1F" w:rsidRPr="008E0B1F" w:rsidRDefault="008E0B1F" w:rsidP="00DD53B5">
      <w:pPr>
        <w:spacing w:before="0" w:beforeAutospacing="0" w:after="0" w:afterAutospacing="0"/>
        <w:ind w:firstLine="709"/>
        <w:jc w:val="both"/>
        <w:rPr>
          <w:sz w:val="20"/>
          <w:szCs w:val="20"/>
        </w:rPr>
      </w:pPr>
      <w:r w:rsidRPr="008E0B1F">
        <w:rPr>
          <w:sz w:val="20"/>
          <w:szCs w:val="20"/>
        </w:rPr>
        <w:t>- имеется в наличии информационная система "Исток" для слабослышащих коллективного пользования;</w:t>
      </w:r>
    </w:p>
    <w:p w14:paraId="6DE7CC55" w14:textId="77777777" w:rsidR="008E0B1F" w:rsidRPr="008E0B1F" w:rsidRDefault="008E0B1F" w:rsidP="00DD53B5">
      <w:pPr>
        <w:spacing w:before="0" w:beforeAutospacing="0" w:after="0" w:afterAutospacing="0"/>
        <w:ind w:firstLine="709"/>
        <w:jc w:val="both"/>
        <w:rPr>
          <w:sz w:val="20"/>
          <w:szCs w:val="20"/>
        </w:rPr>
      </w:pPr>
      <w:r w:rsidRPr="008E0B1F">
        <w:rPr>
          <w:sz w:val="20"/>
          <w:szCs w:val="20"/>
        </w:rPr>
        <w:t>- по их желанию испытания проводятся в электронной или письменной форме;</w:t>
      </w:r>
    </w:p>
    <w:p w14:paraId="7096C5D2" w14:textId="77777777" w:rsidR="008E0B1F" w:rsidRPr="008E0B1F" w:rsidRDefault="008E0B1F" w:rsidP="00DD53B5">
      <w:pPr>
        <w:spacing w:before="0" w:beforeAutospacing="0" w:after="0" w:afterAutospacing="0"/>
        <w:ind w:firstLine="709"/>
        <w:jc w:val="both"/>
        <w:rPr>
          <w:sz w:val="20"/>
          <w:szCs w:val="20"/>
        </w:rPr>
      </w:pPr>
      <w:r w:rsidRPr="008E0B1F">
        <w:rPr>
          <w:sz w:val="20"/>
          <w:szCs w:val="20"/>
        </w:rPr>
        <w:t>г) для лиц с нарушениями опорно-двигательного аппарата:</w:t>
      </w:r>
    </w:p>
    <w:p w14:paraId="63300DAF" w14:textId="77777777" w:rsidR="008E0B1F" w:rsidRPr="008E0B1F" w:rsidRDefault="008E0B1F" w:rsidP="00DD53B5">
      <w:pPr>
        <w:spacing w:before="0" w:beforeAutospacing="0" w:after="0" w:afterAutospacing="0"/>
        <w:ind w:firstLine="709"/>
        <w:jc w:val="both"/>
        <w:rPr>
          <w:sz w:val="20"/>
          <w:szCs w:val="20"/>
        </w:rPr>
      </w:pPr>
      <w:r w:rsidRPr="008E0B1F">
        <w:rPr>
          <w:sz w:val="20"/>
          <w:szCs w:val="20"/>
        </w:rPr>
        <w:t>- тестовые и тренинговые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14:paraId="4589F147" w14:textId="77777777" w:rsidR="008E0B1F" w:rsidRPr="008E0B1F" w:rsidRDefault="008E0B1F" w:rsidP="00DD53B5">
      <w:pPr>
        <w:spacing w:before="0" w:beforeAutospacing="0" w:after="0" w:afterAutospacing="0"/>
        <w:ind w:firstLine="709"/>
        <w:jc w:val="both"/>
        <w:rPr>
          <w:sz w:val="20"/>
          <w:szCs w:val="20"/>
        </w:rPr>
      </w:pPr>
      <w:r w:rsidRPr="008E0B1F">
        <w:rPr>
          <w:sz w:val="20"/>
          <w:szCs w:val="20"/>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14:paraId="57FA108D" w14:textId="77777777" w:rsidR="008E0B1F" w:rsidRPr="008E0B1F" w:rsidRDefault="008E0B1F" w:rsidP="00DD53B5">
      <w:pPr>
        <w:spacing w:before="0" w:beforeAutospacing="0" w:after="0" w:afterAutospacing="0"/>
        <w:ind w:firstLine="709"/>
        <w:jc w:val="both"/>
        <w:rPr>
          <w:sz w:val="20"/>
          <w:szCs w:val="20"/>
        </w:rPr>
      </w:pPr>
      <w:r w:rsidRPr="008E0B1F">
        <w:rPr>
          <w:sz w:val="20"/>
          <w:szCs w:val="20"/>
        </w:rPr>
        <w:t>- по их желанию испытания проводятся в устной форме.</w:t>
      </w:r>
    </w:p>
    <w:p w14:paraId="2F59D04F" w14:textId="77777777" w:rsidR="00080253" w:rsidRDefault="008E0B1F" w:rsidP="00DD53B5">
      <w:pPr>
        <w:spacing w:before="0" w:beforeAutospacing="0" w:after="0" w:afterAutospacing="0"/>
        <w:ind w:firstLine="709"/>
        <w:jc w:val="both"/>
        <w:rPr>
          <w:sz w:val="20"/>
          <w:szCs w:val="20"/>
        </w:rPr>
      </w:pPr>
      <w:r w:rsidRPr="008E0B1F">
        <w:rPr>
          <w:sz w:val="20"/>
          <w:szCs w:val="20"/>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14:paraId="23992D6F" w14:textId="77777777" w:rsidR="008E0B1F" w:rsidRPr="00365321" w:rsidRDefault="008E0B1F" w:rsidP="008E0B1F">
      <w:pPr>
        <w:spacing w:before="0" w:beforeAutospacing="0" w:after="0" w:afterAutospacing="0"/>
        <w:ind w:firstLine="709"/>
        <w:rPr>
          <w:b/>
          <w:sz w:val="20"/>
          <w:szCs w:val="20"/>
        </w:rPr>
      </w:pPr>
    </w:p>
    <w:p w14:paraId="4670C0C8" w14:textId="77777777" w:rsidR="00080253" w:rsidRPr="00365321" w:rsidRDefault="00080253" w:rsidP="00080253">
      <w:pPr>
        <w:spacing w:before="0" w:beforeAutospacing="0" w:after="0" w:afterAutospacing="0"/>
        <w:ind w:firstLine="709"/>
        <w:rPr>
          <w:b/>
          <w:sz w:val="20"/>
          <w:szCs w:val="20"/>
        </w:rPr>
      </w:pPr>
      <w:r w:rsidRPr="00365321">
        <w:rPr>
          <w:b/>
          <w:sz w:val="20"/>
          <w:szCs w:val="20"/>
        </w:rPr>
        <w:t xml:space="preserve">6.4 Методические рекомендации по самостоятельной работе студентов </w:t>
      </w:r>
    </w:p>
    <w:p w14:paraId="6EA0A11B" w14:textId="77777777" w:rsidR="00080253" w:rsidRPr="00365321" w:rsidRDefault="00080253" w:rsidP="00080253">
      <w:pPr>
        <w:shd w:val="clear" w:color="auto" w:fill="FFFFFF"/>
        <w:spacing w:before="0" w:beforeAutospacing="0" w:after="0" w:afterAutospacing="0"/>
        <w:ind w:firstLine="709"/>
        <w:jc w:val="both"/>
        <w:rPr>
          <w:sz w:val="20"/>
          <w:szCs w:val="20"/>
        </w:rPr>
      </w:pPr>
      <w:r w:rsidRPr="00365321">
        <w:rPr>
          <w:sz w:val="20"/>
          <w:szCs w:val="20"/>
        </w:rPr>
        <w:t>Цель самостоятельной работы - подготовка современного компетентного специалиста и формирование способностей и навыков к непрерывному самообразованию и профессиональному совершенствованию.</w:t>
      </w:r>
    </w:p>
    <w:p w14:paraId="23516A98" w14:textId="77777777" w:rsidR="00080253" w:rsidRPr="00365321" w:rsidRDefault="00080253" w:rsidP="00080253">
      <w:pPr>
        <w:shd w:val="clear" w:color="auto" w:fill="FFFFFF"/>
        <w:spacing w:before="0" w:beforeAutospacing="0" w:after="0" w:afterAutospacing="0"/>
        <w:ind w:firstLine="709"/>
        <w:jc w:val="both"/>
        <w:rPr>
          <w:sz w:val="20"/>
          <w:szCs w:val="20"/>
        </w:rPr>
      </w:pPr>
      <w:r w:rsidRPr="00365321">
        <w:rPr>
          <w:sz w:val="20"/>
          <w:szCs w:val="20"/>
        </w:rPr>
        <w:t>Реализация поставленной цели предполагает решение следующих задач:</w:t>
      </w:r>
    </w:p>
    <w:p w14:paraId="0572FE59" w14:textId="77777777" w:rsidR="00080253" w:rsidRPr="00365321" w:rsidRDefault="00080253" w:rsidP="00080253">
      <w:pPr>
        <w:shd w:val="clear" w:color="auto" w:fill="FFFFFF"/>
        <w:tabs>
          <w:tab w:val="left" w:pos="893"/>
        </w:tabs>
        <w:spacing w:before="0" w:beforeAutospacing="0" w:after="0" w:afterAutospacing="0"/>
        <w:ind w:firstLine="709"/>
        <w:jc w:val="both"/>
        <w:rPr>
          <w:sz w:val="20"/>
          <w:szCs w:val="20"/>
        </w:rPr>
      </w:pPr>
      <w:r w:rsidRPr="00365321">
        <w:rPr>
          <w:sz w:val="20"/>
          <w:szCs w:val="20"/>
        </w:rPr>
        <w:t>-</w:t>
      </w:r>
      <w:r w:rsidRPr="00365321">
        <w:rPr>
          <w:sz w:val="20"/>
          <w:szCs w:val="20"/>
        </w:rPr>
        <w:tab/>
        <w:t>качественное освоение теоретического материала по изучаемой дисциплине, углубление</w:t>
      </w:r>
      <w:r w:rsidRPr="00365321">
        <w:rPr>
          <w:sz w:val="20"/>
          <w:szCs w:val="20"/>
        </w:rPr>
        <w:br/>
        <w:t>и расширение теоретических знаний с целью их применения на уровне межпредметных связей;</w:t>
      </w:r>
    </w:p>
    <w:p w14:paraId="2794477E" w14:textId="77777777" w:rsidR="00080253" w:rsidRPr="00365321" w:rsidRDefault="00080253" w:rsidP="00080253">
      <w:pPr>
        <w:shd w:val="clear" w:color="auto" w:fill="FFFFFF"/>
        <w:tabs>
          <w:tab w:val="left" w:pos="984"/>
        </w:tabs>
        <w:spacing w:before="0" w:beforeAutospacing="0" w:after="0" w:afterAutospacing="0"/>
        <w:ind w:firstLine="709"/>
        <w:jc w:val="both"/>
        <w:rPr>
          <w:sz w:val="20"/>
          <w:szCs w:val="20"/>
        </w:rPr>
      </w:pPr>
      <w:r w:rsidRPr="00365321">
        <w:rPr>
          <w:sz w:val="20"/>
          <w:szCs w:val="20"/>
        </w:rPr>
        <w:t>-</w:t>
      </w:r>
      <w:r w:rsidRPr="00365321">
        <w:rPr>
          <w:sz w:val="20"/>
          <w:szCs w:val="20"/>
        </w:rPr>
        <w:tab/>
        <w:t>систематизация    и    закрепление    полученных    теоретических    знаний    и    практических навыков;</w:t>
      </w:r>
    </w:p>
    <w:p w14:paraId="7E877839" w14:textId="77777777" w:rsidR="00080253" w:rsidRPr="00365321" w:rsidRDefault="00080253" w:rsidP="00080253">
      <w:pPr>
        <w:shd w:val="clear" w:color="auto" w:fill="FFFFFF"/>
        <w:tabs>
          <w:tab w:val="left" w:pos="907"/>
        </w:tabs>
        <w:spacing w:before="0" w:beforeAutospacing="0" w:after="0" w:afterAutospacing="0"/>
        <w:ind w:firstLine="709"/>
        <w:jc w:val="both"/>
        <w:rPr>
          <w:sz w:val="20"/>
          <w:szCs w:val="20"/>
        </w:rPr>
      </w:pPr>
      <w:r w:rsidRPr="00365321">
        <w:rPr>
          <w:sz w:val="20"/>
          <w:szCs w:val="20"/>
        </w:rPr>
        <w:t>-</w:t>
      </w:r>
      <w:r w:rsidRPr="00365321">
        <w:rPr>
          <w:sz w:val="20"/>
          <w:szCs w:val="20"/>
        </w:rPr>
        <w:tab/>
        <w:t>формирование умений по поиску и использованию нормативной, правовой, справочной</w:t>
      </w:r>
      <w:r w:rsidRPr="00365321">
        <w:rPr>
          <w:sz w:val="20"/>
          <w:szCs w:val="20"/>
        </w:rPr>
        <w:br/>
        <w:t>и специальной литературы, а также других источников информации;</w:t>
      </w:r>
    </w:p>
    <w:p w14:paraId="2E1C1F8A" w14:textId="77777777" w:rsidR="00080253" w:rsidRPr="00365321" w:rsidRDefault="00080253" w:rsidP="00080253">
      <w:pPr>
        <w:shd w:val="clear" w:color="auto" w:fill="FFFFFF"/>
        <w:tabs>
          <w:tab w:val="left" w:pos="1037"/>
        </w:tabs>
        <w:spacing w:before="0" w:beforeAutospacing="0" w:after="0" w:afterAutospacing="0"/>
        <w:ind w:firstLine="709"/>
        <w:jc w:val="both"/>
        <w:rPr>
          <w:sz w:val="20"/>
          <w:szCs w:val="20"/>
        </w:rPr>
      </w:pPr>
      <w:r w:rsidRPr="00365321">
        <w:rPr>
          <w:sz w:val="20"/>
          <w:szCs w:val="20"/>
        </w:rPr>
        <w:t>-</w:t>
      </w:r>
      <w:r w:rsidRPr="00365321">
        <w:rPr>
          <w:sz w:val="20"/>
          <w:szCs w:val="20"/>
        </w:rPr>
        <w:tab/>
        <w:t>развитие     познавательных      способностей     и     активности,     творческой     инициативы, самостоятельности, ответственности и организованности;</w:t>
      </w:r>
    </w:p>
    <w:p w14:paraId="07F2BC4A" w14:textId="77777777" w:rsidR="00080253" w:rsidRPr="00365321" w:rsidRDefault="00080253" w:rsidP="00080253">
      <w:pPr>
        <w:shd w:val="clear" w:color="auto" w:fill="FFFFFF"/>
        <w:tabs>
          <w:tab w:val="left" w:pos="1090"/>
        </w:tabs>
        <w:spacing w:before="0" w:beforeAutospacing="0" w:after="0" w:afterAutospacing="0"/>
        <w:ind w:firstLine="709"/>
        <w:jc w:val="both"/>
        <w:rPr>
          <w:sz w:val="20"/>
          <w:szCs w:val="20"/>
        </w:rPr>
      </w:pPr>
      <w:r w:rsidRPr="00365321">
        <w:rPr>
          <w:sz w:val="20"/>
          <w:szCs w:val="20"/>
        </w:rPr>
        <w:t>-</w:t>
      </w:r>
      <w:r w:rsidRPr="00365321">
        <w:rPr>
          <w:sz w:val="20"/>
          <w:szCs w:val="20"/>
        </w:rPr>
        <w:tab/>
        <w:t>формирование       самостоятельности       мышления,       способностей       к       саморазвитию,</w:t>
      </w:r>
      <w:r w:rsidRPr="00365321">
        <w:rPr>
          <w:sz w:val="20"/>
          <w:szCs w:val="20"/>
        </w:rPr>
        <w:br/>
        <w:t>самообразованию, самосовершенствованию и самореализации;</w:t>
      </w:r>
    </w:p>
    <w:p w14:paraId="062E1D7B" w14:textId="77777777" w:rsidR="00080253" w:rsidRPr="00365321" w:rsidRDefault="00080253" w:rsidP="00080253">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65321">
        <w:rPr>
          <w:sz w:val="20"/>
          <w:szCs w:val="20"/>
        </w:rPr>
        <w:t>развитие научно-исследовательских навыков;</w:t>
      </w:r>
    </w:p>
    <w:p w14:paraId="322DACCF" w14:textId="77777777" w:rsidR="00080253" w:rsidRPr="00365321" w:rsidRDefault="00080253" w:rsidP="00080253">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65321">
        <w:rPr>
          <w:sz w:val="20"/>
          <w:szCs w:val="20"/>
        </w:rPr>
        <w:t>формирование умения решать практические задачи (в профессиональной деятельности), используя приобретенные знания, способности и навыки.</w:t>
      </w:r>
    </w:p>
    <w:p w14:paraId="1D4B52B9" w14:textId="77777777" w:rsidR="00080253" w:rsidRPr="00365321" w:rsidRDefault="00080253" w:rsidP="00080253">
      <w:pPr>
        <w:shd w:val="clear" w:color="auto" w:fill="FFFFFF"/>
        <w:spacing w:before="0" w:beforeAutospacing="0" w:after="0" w:afterAutospacing="0"/>
        <w:ind w:firstLine="709"/>
        <w:jc w:val="both"/>
        <w:rPr>
          <w:sz w:val="20"/>
          <w:szCs w:val="20"/>
        </w:rPr>
      </w:pPr>
      <w:r w:rsidRPr="00365321">
        <w:rPr>
          <w:sz w:val="20"/>
          <w:szCs w:val="20"/>
        </w:rPr>
        <w:t>Самостоятельная работа является неотъемлемой частью образовательного процесса.</w:t>
      </w:r>
    </w:p>
    <w:p w14:paraId="6DB14EA8" w14:textId="77777777" w:rsidR="00080253" w:rsidRPr="00365321" w:rsidRDefault="00080253" w:rsidP="00080253">
      <w:pPr>
        <w:shd w:val="clear" w:color="auto" w:fill="FFFFFF"/>
        <w:spacing w:before="0" w:beforeAutospacing="0" w:after="0" w:afterAutospacing="0"/>
        <w:ind w:firstLine="709"/>
        <w:jc w:val="both"/>
        <w:rPr>
          <w:sz w:val="20"/>
          <w:szCs w:val="20"/>
        </w:rPr>
      </w:pPr>
      <w:r w:rsidRPr="00365321">
        <w:rPr>
          <w:sz w:val="20"/>
          <w:szCs w:val="20"/>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ответственность его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14:paraId="46237FDD" w14:textId="77777777" w:rsidR="00080253" w:rsidRPr="00365321" w:rsidRDefault="00080253" w:rsidP="00080253">
      <w:pPr>
        <w:shd w:val="clear" w:color="auto" w:fill="FFFFFF"/>
        <w:spacing w:before="0" w:beforeAutospacing="0" w:after="0" w:afterAutospacing="0"/>
        <w:ind w:firstLine="709"/>
        <w:jc w:val="both"/>
        <w:rPr>
          <w:sz w:val="20"/>
          <w:szCs w:val="20"/>
        </w:rPr>
      </w:pPr>
      <w:r w:rsidRPr="00365321">
        <w:rPr>
          <w:sz w:val="20"/>
          <w:szCs w:val="20"/>
        </w:rPr>
        <w:t>Самостоятельная работа должна:</w:t>
      </w:r>
    </w:p>
    <w:p w14:paraId="5AED0C70" w14:textId="77777777" w:rsidR="00080253" w:rsidRPr="00365321" w:rsidRDefault="00080253" w:rsidP="00080253">
      <w:pPr>
        <w:shd w:val="clear" w:color="auto" w:fill="FFFFFF"/>
        <w:tabs>
          <w:tab w:val="left" w:pos="907"/>
        </w:tabs>
        <w:spacing w:before="0" w:beforeAutospacing="0" w:after="0" w:afterAutospacing="0"/>
        <w:ind w:firstLine="709"/>
        <w:jc w:val="both"/>
        <w:rPr>
          <w:sz w:val="20"/>
          <w:szCs w:val="20"/>
        </w:rPr>
      </w:pPr>
      <w:r w:rsidRPr="00365321">
        <w:rPr>
          <w:sz w:val="20"/>
          <w:szCs w:val="20"/>
        </w:rPr>
        <w:t>-</w:t>
      </w:r>
      <w:r w:rsidRPr="00365321">
        <w:rPr>
          <w:sz w:val="20"/>
          <w:szCs w:val="20"/>
        </w:rPr>
        <w:tab/>
        <w:t>быть выполнена индивидуально (или являться частью коллективной работы). В случае,</w:t>
      </w:r>
      <w:r w:rsidRPr="00365321">
        <w:rPr>
          <w:sz w:val="20"/>
          <w:szCs w:val="20"/>
        </w:rPr>
        <w:br/>
        <w:t>когда СР подготовлена в порядке выполнения группового задания, в работе делается</w:t>
      </w:r>
      <w:r w:rsidRPr="00365321">
        <w:rPr>
          <w:sz w:val="20"/>
          <w:szCs w:val="20"/>
        </w:rPr>
        <w:br/>
        <w:t>соответствующая оговорка;</w:t>
      </w:r>
    </w:p>
    <w:p w14:paraId="530305A5" w14:textId="77777777" w:rsidR="00080253" w:rsidRPr="00365321" w:rsidRDefault="00080253" w:rsidP="00080253">
      <w:pPr>
        <w:shd w:val="clear" w:color="auto" w:fill="FFFFFF"/>
        <w:tabs>
          <w:tab w:val="left" w:pos="1085"/>
        </w:tabs>
        <w:spacing w:before="0" w:beforeAutospacing="0" w:after="0" w:afterAutospacing="0"/>
        <w:ind w:firstLine="709"/>
        <w:jc w:val="both"/>
        <w:rPr>
          <w:sz w:val="20"/>
          <w:szCs w:val="20"/>
        </w:rPr>
      </w:pPr>
      <w:r w:rsidRPr="00365321">
        <w:rPr>
          <w:sz w:val="20"/>
          <w:szCs w:val="20"/>
        </w:rPr>
        <w:t>-</w:t>
      </w:r>
      <w:r w:rsidRPr="00365321">
        <w:rPr>
          <w:sz w:val="20"/>
          <w:szCs w:val="20"/>
        </w:rPr>
        <w:tab/>
        <w:t>представлять собой законченную разработку (этап разработки), в которой</w:t>
      </w:r>
      <w:r w:rsidRPr="00365321">
        <w:rPr>
          <w:sz w:val="20"/>
          <w:szCs w:val="20"/>
        </w:rPr>
        <w:br/>
        <w:t>анализируются актуальные проблемы по определенной теме и ее отдельных аспектов;</w:t>
      </w:r>
    </w:p>
    <w:p w14:paraId="35FC666E" w14:textId="77777777" w:rsidR="00080253" w:rsidRPr="00365321" w:rsidRDefault="00080253" w:rsidP="00080253">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65321">
        <w:rPr>
          <w:sz w:val="20"/>
          <w:szCs w:val="20"/>
        </w:rPr>
        <w:t>отражать необходимую и достаточную компетентность автора;</w:t>
      </w:r>
    </w:p>
    <w:p w14:paraId="2EF25B7C" w14:textId="77777777" w:rsidR="00080253" w:rsidRPr="00365321" w:rsidRDefault="00080253" w:rsidP="00080253">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65321">
        <w:rPr>
          <w:sz w:val="20"/>
          <w:szCs w:val="20"/>
        </w:rPr>
        <w:t>иметь учебную, научную и/или практическую направленность;</w:t>
      </w:r>
    </w:p>
    <w:p w14:paraId="22AC6F80" w14:textId="77777777" w:rsidR="00080253" w:rsidRPr="00365321" w:rsidRDefault="00080253" w:rsidP="00080253">
      <w:pPr>
        <w:shd w:val="clear" w:color="auto" w:fill="FFFFFF"/>
        <w:tabs>
          <w:tab w:val="left" w:pos="970"/>
        </w:tabs>
        <w:spacing w:before="0" w:beforeAutospacing="0" w:after="0" w:afterAutospacing="0"/>
        <w:ind w:firstLine="709"/>
        <w:jc w:val="both"/>
        <w:rPr>
          <w:sz w:val="20"/>
          <w:szCs w:val="20"/>
        </w:rPr>
      </w:pPr>
      <w:r w:rsidRPr="00365321">
        <w:rPr>
          <w:sz w:val="20"/>
          <w:szCs w:val="20"/>
        </w:rPr>
        <w:t>-</w:t>
      </w:r>
      <w:r w:rsidRPr="00365321">
        <w:rPr>
          <w:sz w:val="20"/>
          <w:szCs w:val="20"/>
        </w:rPr>
        <w:tab/>
        <w:t>быть оформлена структурно и в логической последовательности: титульный лист,</w:t>
      </w:r>
      <w:r w:rsidRPr="00365321">
        <w:rPr>
          <w:sz w:val="20"/>
          <w:szCs w:val="20"/>
        </w:rPr>
        <w:br/>
        <w:t>оглавление, основная часть, заключение, выводы, список литературы, приложения,</w:t>
      </w:r>
    </w:p>
    <w:p w14:paraId="4C3E57F8" w14:textId="77777777" w:rsidR="00080253" w:rsidRPr="00365321" w:rsidRDefault="00080253" w:rsidP="00080253">
      <w:pPr>
        <w:shd w:val="clear" w:color="auto" w:fill="FFFFFF"/>
        <w:tabs>
          <w:tab w:val="left" w:pos="1109"/>
        </w:tabs>
        <w:spacing w:before="0" w:beforeAutospacing="0" w:after="0" w:afterAutospacing="0"/>
        <w:ind w:firstLine="709"/>
        <w:jc w:val="both"/>
        <w:rPr>
          <w:sz w:val="20"/>
          <w:szCs w:val="20"/>
        </w:rPr>
      </w:pPr>
      <w:r w:rsidRPr="00365321">
        <w:rPr>
          <w:sz w:val="20"/>
          <w:szCs w:val="20"/>
        </w:rPr>
        <w:lastRenderedPageBreak/>
        <w:t>-</w:t>
      </w:r>
      <w:r w:rsidRPr="00365321">
        <w:rPr>
          <w:sz w:val="20"/>
          <w:szCs w:val="20"/>
        </w:rPr>
        <w:tab/>
        <w:t>содержать краткие и четкие формулировки, убедительную аргументацию,</w:t>
      </w:r>
      <w:r w:rsidRPr="00365321">
        <w:rPr>
          <w:sz w:val="20"/>
          <w:szCs w:val="20"/>
        </w:rPr>
        <w:br/>
        <w:t>доказательность и обоснованность выводов;</w:t>
      </w:r>
    </w:p>
    <w:p w14:paraId="0EC1901A" w14:textId="77777777" w:rsidR="00080253" w:rsidRPr="00365321" w:rsidRDefault="00080253" w:rsidP="00080253">
      <w:pPr>
        <w:shd w:val="clear" w:color="auto" w:fill="FFFFFF"/>
        <w:tabs>
          <w:tab w:val="left" w:pos="984"/>
          <w:tab w:val="left" w:pos="5770"/>
        </w:tabs>
        <w:spacing w:before="0" w:beforeAutospacing="0" w:after="0" w:afterAutospacing="0"/>
        <w:ind w:firstLine="709"/>
        <w:jc w:val="both"/>
        <w:rPr>
          <w:sz w:val="20"/>
          <w:szCs w:val="20"/>
        </w:rPr>
      </w:pPr>
      <w:r w:rsidRPr="00365321">
        <w:rPr>
          <w:sz w:val="20"/>
          <w:szCs w:val="20"/>
        </w:rPr>
        <w:t>-</w:t>
      </w:r>
      <w:r w:rsidRPr="00365321">
        <w:rPr>
          <w:sz w:val="20"/>
          <w:szCs w:val="20"/>
        </w:rPr>
        <w:tab/>
        <w:t>соответствовать этическим нормам (правила цитирования и парафраз; ссылки на</w:t>
      </w:r>
      <w:r w:rsidRPr="00365321">
        <w:rPr>
          <w:sz w:val="20"/>
          <w:szCs w:val="20"/>
        </w:rPr>
        <w:br/>
        <w:t>использованные библиографические источники; исключение плагиата, дублирования собственного текста и использования чужих работ).</w:t>
      </w:r>
    </w:p>
    <w:p w14:paraId="32C1E21B" w14:textId="77777777" w:rsidR="00080253" w:rsidRPr="00365321" w:rsidRDefault="00080253" w:rsidP="00080253">
      <w:pPr>
        <w:spacing w:before="0" w:beforeAutospacing="0" w:after="0" w:afterAutospacing="0"/>
        <w:ind w:firstLine="680"/>
        <w:rPr>
          <w:b/>
          <w:sz w:val="20"/>
          <w:szCs w:val="20"/>
        </w:rPr>
      </w:pPr>
    </w:p>
    <w:p w14:paraId="530BE32D" w14:textId="77777777" w:rsidR="00080253" w:rsidRPr="00164652" w:rsidRDefault="00080253" w:rsidP="00164652">
      <w:pPr>
        <w:tabs>
          <w:tab w:val="left" w:pos="1080"/>
          <w:tab w:val="left" w:pos="1134"/>
        </w:tabs>
        <w:spacing w:before="0" w:beforeAutospacing="0" w:after="0" w:afterAutospacing="0"/>
        <w:ind w:firstLine="709"/>
        <w:jc w:val="both"/>
        <w:rPr>
          <w:b/>
          <w:sz w:val="20"/>
          <w:szCs w:val="20"/>
        </w:rPr>
      </w:pPr>
      <w:r w:rsidRPr="00164652">
        <w:rPr>
          <w:b/>
          <w:sz w:val="20"/>
          <w:szCs w:val="20"/>
        </w:rPr>
        <w:t xml:space="preserve">6.4.1 Формы самостоятельной работы обучающихся по разделам дисциплины </w:t>
      </w:r>
    </w:p>
    <w:p w14:paraId="0A170620" w14:textId="77777777" w:rsidR="00080253" w:rsidRPr="00365321" w:rsidRDefault="00164652" w:rsidP="00080253">
      <w:pPr>
        <w:tabs>
          <w:tab w:val="left" w:pos="1080"/>
          <w:tab w:val="left" w:pos="1134"/>
        </w:tabs>
        <w:spacing w:before="0" w:beforeAutospacing="0" w:after="0" w:afterAutospacing="0"/>
        <w:ind w:firstLine="709"/>
        <w:jc w:val="both"/>
        <w:rPr>
          <w:b/>
          <w:bCs/>
          <w:iCs/>
          <w:sz w:val="20"/>
          <w:szCs w:val="20"/>
        </w:rPr>
      </w:pPr>
      <w:r>
        <w:rPr>
          <w:b/>
          <w:bCs/>
          <w:iCs/>
          <w:sz w:val="20"/>
          <w:szCs w:val="20"/>
        </w:rPr>
        <w:t>Раздел 1</w:t>
      </w:r>
      <w:r w:rsidR="00080253" w:rsidRPr="00365321">
        <w:rPr>
          <w:b/>
          <w:bCs/>
          <w:iCs/>
          <w:sz w:val="20"/>
          <w:szCs w:val="20"/>
        </w:rPr>
        <w:t xml:space="preserve"> «</w:t>
      </w:r>
      <w:r w:rsidR="00080253" w:rsidRPr="00365321">
        <w:rPr>
          <w:b/>
          <w:sz w:val="20"/>
          <w:szCs w:val="20"/>
        </w:rPr>
        <w:t>Юридическая психология как отрасль психологического знания и практики</w:t>
      </w:r>
      <w:r w:rsidR="00080253" w:rsidRPr="00365321">
        <w:rPr>
          <w:b/>
          <w:bCs/>
          <w:iCs/>
          <w:sz w:val="20"/>
          <w:szCs w:val="20"/>
        </w:rPr>
        <w:t>»</w:t>
      </w:r>
    </w:p>
    <w:p w14:paraId="3052A5C2" w14:textId="77777777" w:rsidR="00080253" w:rsidRPr="00365321" w:rsidRDefault="00080253" w:rsidP="00080253">
      <w:pPr>
        <w:tabs>
          <w:tab w:val="left" w:pos="1080"/>
          <w:tab w:val="left" w:pos="1134"/>
        </w:tabs>
        <w:spacing w:before="0" w:beforeAutospacing="0" w:after="0" w:afterAutospacing="0"/>
        <w:ind w:firstLine="709"/>
        <w:jc w:val="both"/>
        <w:rPr>
          <w:b/>
          <w:sz w:val="20"/>
          <w:szCs w:val="20"/>
        </w:rPr>
      </w:pPr>
      <w:r w:rsidRPr="00365321">
        <w:rPr>
          <w:b/>
          <w:sz w:val="20"/>
          <w:szCs w:val="20"/>
        </w:rPr>
        <w:t>Темы устного доклада</w:t>
      </w:r>
    </w:p>
    <w:p w14:paraId="6DADDCCA" w14:textId="77777777" w:rsidR="00080253" w:rsidRPr="00365321" w:rsidRDefault="00080253" w:rsidP="00080253">
      <w:pPr>
        <w:numPr>
          <w:ilvl w:val="0"/>
          <w:numId w:val="73"/>
        </w:numPr>
        <w:tabs>
          <w:tab w:val="left" w:pos="720"/>
          <w:tab w:val="left" w:pos="993"/>
        </w:tabs>
        <w:spacing w:before="0" w:beforeAutospacing="0" w:after="0" w:afterAutospacing="0"/>
        <w:ind w:left="0" w:firstLine="709"/>
        <w:jc w:val="both"/>
        <w:rPr>
          <w:sz w:val="20"/>
          <w:szCs w:val="20"/>
        </w:rPr>
      </w:pPr>
      <w:r w:rsidRPr="00365321">
        <w:rPr>
          <w:sz w:val="20"/>
          <w:szCs w:val="20"/>
        </w:rPr>
        <w:t>Юридическая психология как отрасль психологической науки.</w:t>
      </w:r>
    </w:p>
    <w:p w14:paraId="41FC1F01" w14:textId="77777777" w:rsidR="00080253" w:rsidRPr="00365321" w:rsidRDefault="00080253" w:rsidP="00080253">
      <w:pPr>
        <w:numPr>
          <w:ilvl w:val="0"/>
          <w:numId w:val="73"/>
        </w:numPr>
        <w:tabs>
          <w:tab w:val="left" w:pos="720"/>
          <w:tab w:val="left" w:pos="993"/>
        </w:tabs>
        <w:spacing w:before="0" w:beforeAutospacing="0" w:after="0" w:afterAutospacing="0"/>
        <w:ind w:left="0" w:firstLine="709"/>
        <w:jc w:val="both"/>
        <w:rPr>
          <w:sz w:val="20"/>
          <w:szCs w:val="20"/>
        </w:rPr>
      </w:pPr>
      <w:r w:rsidRPr="00365321">
        <w:rPr>
          <w:sz w:val="20"/>
          <w:szCs w:val="20"/>
        </w:rPr>
        <w:t>Задачи юридической психологии.</w:t>
      </w:r>
    </w:p>
    <w:p w14:paraId="003E3951" w14:textId="77777777" w:rsidR="00080253" w:rsidRPr="00365321" w:rsidRDefault="00080253" w:rsidP="00080253">
      <w:pPr>
        <w:numPr>
          <w:ilvl w:val="0"/>
          <w:numId w:val="73"/>
        </w:numPr>
        <w:tabs>
          <w:tab w:val="left" w:pos="720"/>
          <w:tab w:val="left" w:pos="993"/>
        </w:tabs>
        <w:spacing w:before="0" w:beforeAutospacing="0" w:after="0" w:afterAutospacing="0"/>
        <w:ind w:left="0" w:firstLine="709"/>
        <w:jc w:val="both"/>
        <w:rPr>
          <w:sz w:val="20"/>
          <w:szCs w:val="20"/>
        </w:rPr>
      </w:pPr>
      <w:r w:rsidRPr="00365321">
        <w:rPr>
          <w:sz w:val="20"/>
          <w:szCs w:val="20"/>
        </w:rPr>
        <w:t>Влияние психологической культуры юриста на эффективность и результативность его труда.</w:t>
      </w:r>
    </w:p>
    <w:p w14:paraId="6E2984A2" w14:textId="77777777" w:rsidR="00080253" w:rsidRPr="00365321" w:rsidRDefault="00080253" w:rsidP="00080253">
      <w:pPr>
        <w:numPr>
          <w:ilvl w:val="0"/>
          <w:numId w:val="73"/>
        </w:numPr>
        <w:tabs>
          <w:tab w:val="left" w:pos="720"/>
          <w:tab w:val="left" w:pos="993"/>
        </w:tabs>
        <w:spacing w:before="0" w:beforeAutospacing="0" w:after="0" w:afterAutospacing="0"/>
        <w:ind w:left="0" w:firstLine="709"/>
        <w:jc w:val="both"/>
        <w:rPr>
          <w:sz w:val="20"/>
          <w:szCs w:val="20"/>
        </w:rPr>
      </w:pPr>
      <w:r w:rsidRPr="00365321">
        <w:rPr>
          <w:sz w:val="20"/>
          <w:szCs w:val="20"/>
        </w:rPr>
        <w:t>Проблема практического использования психологических знаний в правоприменительной деятельности.</w:t>
      </w:r>
    </w:p>
    <w:p w14:paraId="49D21B23" w14:textId="77777777" w:rsidR="00080253" w:rsidRPr="00365321" w:rsidRDefault="00080253" w:rsidP="00080253">
      <w:pPr>
        <w:numPr>
          <w:ilvl w:val="0"/>
          <w:numId w:val="73"/>
        </w:numPr>
        <w:tabs>
          <w:tab w:val="left" w:pos="720"/>
          <w:tab w:val="left" w:pos="993"/>
        </w:tabs>
        <w:spacing w:before="0" w:beforeAutospacing="0" w:after="0" w:afterAutospacing="0"/>
        <w:ind w:left="0" w:firstLine="709"/>
        <w:jc w:val="both"/>
        <w:rPr>
          <w:sz w:val="20"/>
          <w:szCs w:val="20"/>
        </w:rPr>
      </w:pPr>
      <w:r w:rsidRPr="00365321">
        <w:rPr>
          <w:sz w:val="20"/>
          <w:szCs w:val="20"/>
        </w:rPr>
        <w:t>Предметная область юридической психологии на современном этапе.</w:t>
      </w:r>
    </w:p>
    <w:p w14:paraId="1C67DF50" w14:textId="77777777" w:rsidR="00080253" w:rsidRPr="00365321" w:rsidRDefault="00080253" w:rsidP="00080253">
      <w:pPr>
        <w:numPr>
          <w:ilvl w:val="0"/>
          <w:numId w:val="73"/>
        </w:numPr>
        <w:tabs>
          <w:tab w:val="left" w:pos="720"/>
          <w:tab w:val="left" w:pos="993"/>
        </w:tabs>
        <w:spacing w:before="0" w:beforeAutospacing="0" w:after="0" w:afterAutospacing="0"/>
        <w:ind w:left="0" w:firstLine="709"/>
        <w:jc w:val="both"/>
        <w:rPr>
          <w:sz w:val="20"/>
          <w:szCs w:val="20"/>
        </w:rPr>
      </w:pPr>
      <w:r w:rsidRPr="00365321">
        <w:rPr>
          <w:sz w:val="20"/>
          <w:szCs w:val="20"/>
        </w:rPr>
        <w:t>Проблема изучения особенностей поведения человека, психическое состояние которого находится на грани нормы – патологии.</w:t>
      </w:r>
    </w:p>
    <w:p w14:paraId="57EED27C" w14:textId="77777777" w:rsidR="00080253" w:rsidRPr="00365321" w:rsidRDefault="00080253" w:rsidP="00080253">
      <w:pPr>
        <w:numPr>
          <w:ilvl w:val="0"/>
          <w:numId w:val="73"/>
        </w:numPr>
        <w:tabs>
          <w:tab w:val="left" w:pos="720"/>
          <w:tab w:val="left" w:pos="993"/>
        </w:tabs>
        <w:spacing w:before="0" w:beforeAutospacing="0" w:after="0" w:afterAutospacing="0"/>
        <w:ind w:left="0" w:firstLine="709"/>
        <w:jc w:val="both"/>
        <w:rPr>
          <w:sz w:val="20"/>
          <w:szCs w:val="20"/>
        </w:rPr>
      </w:pPr>
      <w:r w:rsidRPr="00365321">
        <w:rPr>
          <w:sz w:val="20"/>
          <w:szCs w:val="20"/>
        </w:rPr>
        <w:t>Характеристика процесса проведения судебно-психологической экспертизы.</w:t>
      </w:r>
    </w:p>
    <w:p w14:paraId="000DB166" w14:textId="77777777" w:rsidR="00080253" w:rsidRPr="00365321" w:rsidRDefault="00080253" w:rsidP="00080253">
      <w:pPr>
        <w:numPr>
          <w:ilvl w:val="0"/>
          <w:numId w:val="73"/>
        </w:numPr>
        <w:tabs>
          <w:tab w:val="left" w:pos="720"/>
          <w:tab w:val="left" w:pos="993"/>
        </w:tabs>
        <w:spacing w:before="0" w:beforeAutospacing="0" w:after="0" w:afterAutospacing="0"/>
        <w:ind w:left="0" w:firstLine="709"/>
        <w:jc w:val="both"/>
        <w:rPr>
          <w:sz w:val="20"/>
          <w:szCs w:val="20"/>
        </w:rPr>
      </w:pPr>
      <w:r w:rsidRPr="00365321">
        <w:rPr>
          <w:sz w:val="20"/>
          <w:szCs w:val="20"/>
        </w:rPr>
        <w:t>Общенаучные методы юридической психологии.</w:t>
      </w:r>
    </w:p>
    <w:p w14:paraId="285B3B12" w14:textId="77777777" w:rsidR="00080253" w:rsidRPr="00365321" w:rsidRDefault="00080253" w:rsidP="00080253">
      <w:pPr>
        <w:numPr>
          <w:ilvl w:val="0"/>
          <w:numId w:val="73"/>
        </w:numPr>
        <w:tabs>
          <w:tab w:val="left" w:pos="720"/>
          <w:tab w:val="left" w:pos="993"/>
        </w:tabs>
        <w:spacing w:before="0" w:beforeAutospacing="0" w:after="0" w:afterAutospacing="0"/>
        <w:ind w:left="0" w:firstLine="709"/>
        <w:jc w:val="both"/>
        <w:rPr>
          <w:sz w:val="20"/>
          <w:szCs w:val="20"/>
        </w:rPr>
      </w:pPr>
      <w:r w:rsidRPr="00365321">
        <w:rPr>
          <w:sz w:val="20"/>
          <w:szCs w:val="20"/>
        </w:rPr>
        <w:t>Система курса юридической психологии в вузе.</w:t>
      </w:r>
    </w:p>
    <w:p w14:paraId="4EF5F10A" w14:textId="77777777" w:rsidR="00080253" w:rsidRPr="00365321" w:rsidRDefault="00080253" w:rsidP="00080253">
      <w:pPr>
        <w:numPr>
          <w:ilvl w:val="0"/>
          <w:numId w:val="73"/>
        </w:numPr>
        <w:tabs>
          <w:tab w:val="left" w:pos="720"/>
          <w:tab w:val="left" w:pos="993"/>
        </w:tabs>
        <w:spacing w:before="0" w:beforeAutospacing="0" w:after="0" w:afterAutospacing="0"/>
        <w:ind w:left="0" w:firstLine="709"/>
        <w:jc w:val="both"/>
        <w:rPr>
          <w:sz w:val="20"/>
          <w:szCs w:val="20"/>
        </w:rPr>
      </w:pPr>
      <w:r w:rsidRPr="00365321">
        <w:rPr>
          <w:sz w:val="20"/>
          <w:szCs w:val="20"/>
        </w:rPr>
        <w:t>Влияние юридической психологии на развитие теории государства и права.</w:t>
      </w:r>
    </w:p>
    <w:p w14:paraId="4C2CE965" w14:textId="77777777" w:rsidR="00080253" w:rsidRPr="00365321" w:rsidRDefault="00080253" w:rsidP="00080253">
      <w:pPr>
        <w:numPr>
          <w:ilvl w:val="0"/>
          <w:numId w:val="73"/>
        </w:numPr>
        <w:tabs>
          <w:tab w:val="left" w:pos="720"/>
          <w:tab w:val="left" w:pos="993"/>
        </w:tabs>
        <w:spacing w:before="0" w:beforeAutospacing="0" w:after="0" w:afterAutospacing="0"/>
        <w:ind w:left="0" w:firstLine="709"/>
        <w:jc w:val="both"/>
        <w:rPr>
          <w:sz w:val="20"/>
          <w:szCs w:val="20"/>
        </w:rPr>
      </w:pPr>
      <w:r w:rsidRPr="00365321">
        <w:rPr>
          <w:sz w:val="20"/>
          <w:szCs w:val="20"/>
        </w:rPr>
        <w:t>Значение юридической психологии для развития юридической науки.</w:t>
      </w:r>
    </w:p>
    <w:p w14:paraId="72029C95" w14:textId="77777777" w:rsidR="00080253" w:rsidRPr="00365321" w:rsidRDefault="00080253" w:rsidP="00080253">
      <w:pPr>
        <w:numPr>
          <w:ilvl w:val="0"/>
          <w:numId w:val="73"/>
        </w:numPr>
        <w:tabs>
          <w:tab w:val="left" w:pos="720"/>
          <w:tab w:val="left" w:pos="993"/>
        </w:tabs>
        <w:spacing w:before="0" w:beforeAutospacing="0" w:after="0" w:afterAutospacing="0"/>
        <w:ind w:left="0" w:firstLine="709"/>
        <w:jc w:val="both"/>
        <w:rPr>
          <w:sz w:val="20"/>
          <w:szCs w:val="20"/>
        </w:rPr>
      </w:pPr>
      <w:r w:rsidRPr="00365321">
        <w:rPr>
          <w:sz w:val="20"/>
          <w:szCs w:val="20"/>
        </w:rPr>
        <w:t>Особенности изучения личности преступника, психологии преступных групп и сообществ.</w:t>
      </w:r>
    </w:p>
    <w:p w14:paraId="693DF89D" w14:textId="77777777" w:rsidR="00080253" w:rsidRPr="00365321" w:rsidRDefault="00080253" w:rsidP="00080253">
      <w:pPr>
        <w:numPr>
          <w:ilvl w:val="0"/>
          <w:numId w:val="73"/>
        </w:numPr>
        <w:tabs>
          <w:tab w:val="left" w:pos="720"/>
          <w:tab w:val="left" w:pos="993"/>
        </w:tabs>
        <w:spacing w:before="0" w:beforeAutospacing="0" w:after="0" w:afterAutospacing="0"/>
        <w:ind w:left="0" w:firstLine="709"/>
        <w:jc w:val="both"/>
        <w:rPr>
          <w:sz w:val="20"/>
          <w:szCs w:val="20"/>
        </w:rPr>
      </w:pPr>
      <w:r w:rsidRPr="00365321">
        <w:rPr>
          <w:sz w:val="20"/>
          <w:szCs w:val="20"/>
        </w:rPr>
        <w:t>Особенности функционирования психических познавательных процессов в отдельных видах юридической деятельности.</w:t>
      </w:r>
    </w:p>
    <w:p w14:paraId="09777BE0" w14:textId="77777777" w:rsidR="00080253" w:rsidRPr="00365321" w:rsidRDefault="00080253" w:rsidP="00080253">
      <w:pPr>
        <w:numPr>
          <w:ilvl w:val="0"/>
          <w:numId w:val="73"/>
        </w:numPr>
        <w:tabs>
          <w:tab w:val="left" w:pos="720"/>
          <w:tab w:val="left" w:pos="993"/>
        </w:tabs>
        <w:spacing w:before="0" w:beforeAutospacing="0" w:after="0" w:afterAutospacing="0"/>
        <w:ind w:left="0" w:firstLine="709"/>
        <w:jc w:val="both"/>
        <w:rPr>
          <w:sz w:val="20"/>
          <w:szCs w:val="20"/>
        </w:rPr>
      </w:pPr>
      <w:r w:rsidRPr="00365321">
        <w:rPr>
          <w:sz w:val="20"/>
          <w:szCs w:val="20"/>
        </w:rPr>
        <w:t>Специфика формирования у юристов профессионально важных знаний, умений и навыков.</w:t>
      </w:r>
    </w:p>
    <w:p w14:paraId="47D7F5E0" w14:textId="77777777" w:rsidR="00080253" w:rsidRPr="00365321" w:rsidRDefault="00080253" w:rsidP="00080253">
      <w:pPr>
        <w:numPr>
          <w:ilvl w:val="0"/>
          <w:numId w:val="73"/>
        </w:numPr>
        <w:tabs>
          <w:tab w:val="left" w:pos="720"/>
          <w:tab w:val="left" w:pos="993"/>
        </w:tabs>
        <w:spacing w:before="0" w:beforeAutospacing="0" w:after="0" w:afterAutospacing="0"/>
        <w:ind w:left="0" w:firstLine="709"/>
        <w:jc w:val="both"/>
        <w:rPr>
          <w:sz w:val="20"/>
          <w:szCs w:val="20"/>
        </w:rPr>
      </w:pPr>
      <w:r w:rsidRPr="00365321">
        <w:rPr>
          <w:sz w:val="20"/>
          <w:szCs w:val="20"/>
        </w:rPr>
        <w:t>Психологическая диагностика наличия у юристов профессионально важных знаний, умений и навыков.</w:t>
      </w:r>
    </w:p>
    <w:p w14:paraId="43006060" w14:textId="77777777" w:rsidR="00080253" w:rsidRPr="00365321" w:rsidRDefault="00080253" w:rsidP="00080253">
      <w:pPr>
        <w:numPr>
          <w:ilvl w:val="0"/>
          <w:numId w:val="73"/>
        </w:numPr>
        <w:tabs>
          <w:tab w:val="left" w:pos="720"/>
          <w:tab w:val="left" w:pos="993"/>
        </w:tabs>
        <w:spacing w:before="0" w:beforeAutospacing="0" w:after="0" w:afterAutospacing="0"/>
        <w:ind w:left="0" w:firstLine="709"/>
        <w:jc w:val="both"/>
        <w:rPr>
          <w:sz w:val="20"/>
          <w:szCs w:val="20"/>
        </w:rPr>
      </w:pPr>
      <w:r w:rsidRPr="00365321">
        <w:rPr>
          <w:sz w:val="20"/>
          <w:szCs w:val="20"/>
        </w:rPr>
        <w:t xml:space="preserve">Особенности разработки </w:t>
      </w:r>
      <w:proofErr w:type="spellStart"/>
      <w:r w:rsidRPr="00365321">
        <w:rPr>
          <w:sz w:val="20"/>
          <w:szCs w:val="20"/>
        </w:rPr>
        <w:t>профессиограммы</w:t>
      </w:r>
      <w:proofErr w:type="spellEnd"/>
      <w:r w:rsidRPr="00365321">
        <w:rPr>
          <w:sz w:val="20"/>
          <w:szCs w:val="20"/>
        </w:rPr>
        <w:t xml:space="preserve"> практикующего юриста.  </w:t>
      </w:r>
    </w:p>
    <w:p w14:paraId="007E2017" w14:textId="77777777" w:rsidR="00080253" w:rsidRPr="00365321" w:rsidRDefault="00080253" w:rsidP="00080253">
      <w:pPr>
        <w:numPr>
          <w:ilvl w:val="0"/>
          <w:numId w:val="73"/>
        </w:numPr>
        <w:tabs>
          <w:tab w:val="left" w:pos="720"/>
          <w:tab w:val="left" w:pos="993"/>
        </w:tabs>
        <w:spacing w:before="0" w:beforeAutospacing="0" w:after="0" w:afterAutospacing="0"/>
        <w:ind w:left="0" w:firstLine="709"/>
        <w:jc w:val="both"/>
        <w:rPr>
          <w:sz w:val="20"/>
          <w:szCs w:val="20"/>
        </w:rPr>
      </w:pPr>
      <w:r w:rsidRPr="00365321">
        <w:rPr>
          <w:sz w:val="20"/>
          <w:szCs w:val="20"/>
        </w:rPr>
        <w:t>Психологические условия успешного развития профессиональных способностей у юристов.</w:t>
      </w:r>
    </w:p>
    <w:p w14:paraId="01A1C456" w14:textId="77777777" w:rsidR="00080253" w:rsidRPr="00365321" w:rsidRDefault="00080253" w:rsidP="00080253">
      <w:pPr>
        <w:numPr>
          <w:ilvl w:val="0"/>
          <w:numId w:val="73"/>
        </w:numPr>
        <w:tabs>
          <w:tab w:val="left" w:pos="720"/>
          <w:tab w:val="left" w:pos="993"/>
        </w:tabs>
        <w:spacing w:before="0" w:beforeAutospacing="0" w:after="0" w:afterAutospacing="0"/>
        <w:ind w:left="0" w:firstLine="709"/>
        <w:jc w:val="both"/>
        <w:rPr>
          <w:sz w:val="20"/>
          <w:szCs w:val="20"/>
        </w:rPr>
      </w:pPr>
      <w:r w:rsidRPr="00365321">
        <w:rPr>
          <w:sz w:val="20"/>
          <w:szCs w:val="20"/>
        </w:rPr>
        <w:t xml:space="preserve">Характеристика психической напряженности практикующего юриста. </w:t>
      </w:r>
    </w:p>
    <w:p w14:paraId="35F5D0A4" w14:textId="77777777" w:rsidR="00080253" w:rsidRPr="00365321" w:rsidRDefault="00080253" w:rsidP="00080253">
      <w:pPr>
        <w:numPr>
          <w:ilvl w:val="0"/>
          <w:numId w:val="73"/>
        </w:numPr>
        <w:tabs>
          <w:tab w:val="left" w:pos="720"/>
          <w:tab w:val="left" w:pos="993"/>
        </w:tabs>
        <w:spacing w:before="0" w:beforeAutospacing="0" w:after="0" w:afterAutospacing="0"/>
        <w:ind w:left="0" w:firstLine="709"/>
        <w:jc w:val="both"/>
        <w:rPr>
          <w:sz w:val="20"/>
          <w:szCs w:val="20"/>
        </w:rPr>
      </w:pPr>
      <w:r w:rsidRPr="00365321">
        <w:rPr>
          <w:sz w:val="20"/>
          <w:szCs w:val="20"/>
        </w:rPr>
        <w:t>Основные методы регуляции и саморегуляции психических состояний в юридической практике.</w:t>
      </w:r>
    </w:p>
    <w:p w14:paraId="3251E7CD" w14:textId="77777777" w:rsidR="00080253" w:rsidRPr="00365321" w:rsidRDefault="00080253" w:rsidP="00080253">
      <w:pPr>
        <w:numPr>
          <w:ilvl w:val="0"/>
          <w:numId w:val="73"/>
        </w:numPr>
        <w:tabs>
          <w:tab w:val="left" w:pos="720"/>
          <w:tab w:val="left" w:pos="993"/>
        </w:tabs>
        <w:spacing w:before="0" w:beforeAutospacing="0" w:after="0" w:afterAutospacing="0"/>
        <w:ind w:left="0" w:firstLine="709"/>
        <w:jc w:val="both"/>
        <w:rPr>
          <w:sz w:val="20"/>
          <w:szCs w:val="20"/>
        </w:rPr>
      </w:pPr>
      <w:r w:rsidRPr="00365321">
        <w:rPr>
          <w:sz w:val="20"/>
          <w:szCs w:val="20"/>
        </w:rPr>
        <w:t>Особенности работы психологов-консультантов в основных отраслях юридической деятельности.</w:t>
      </w:r>
    </w:p>
    <w:p w14:paraId="0B3661E4" w14:textId="77777777" w:rsidR="00080253" w:rsidRPr="00365321" w:rsidRDefault="00080253" w:rsidP="00080253">
      <w:pPr>
        <w:numPr>
          <w:ilvl w:val="0"/>
          <w:numId w:val="73"/>
        </w:numPr>
        <w:tabs>
          <w:tab w:val="left" w:pos="720"/>
          <w:tab w:val="left" w:pos="993"/>
        </w:tabs>
        <w:spacing w:before="0" w:beforeAutospacing="0" w:after="0" w:afterAutospacing="0"/>
        <w:ind w:left="0" w:firstLine="709"/>
        <w:jc w:val="both"/>
        <w:rPr>
          <w:sz w:val="20"/>
          <w:szCs w:val="20"/>
        </w:rPr>
      </w:pPr>
      <w:r w:rsidRPr="00365321">
        <w:rPr>
          <w:sz w:val="20"/>
          <w:szCs w:val="20"/>
        </w:rPr>
        <w:t>Способы диагностики личностной и ситуативной тревожности у юристов при выполнении ими конкретных юридических действий.</w:t>
      </w:r>
    </w:p>
    <w:p w14:paraId="40562711" w14:textId="77777777" w:rsidR="00080253" w:rsidRPr="00365321" w:rsidRDefault="00080253" w:rsidP="00080253">
      <w:pPr>
        <w:tabs>
          <w:tab w:val="left" w:pos="993"/>
          <w:tab w:val="left" w:pos="1080"/>
          <w:tab w:val="left" w:pos="1134"/>
        </w:tabs>
        <w:overflowPunct w:val="0"/>
        <w:autoSpaceDE w:val="0"/>
        <w:autoSpaceDN w:val="0"/>
        <w:adjustRightInd w:val="0"/>
        <w:spacing w:before="0" w:beforeAutospacing="0" w:after="0" w:afterAutospacing="0"/>
        <w:ind w:firstLine="709"/>
        <w:jc w:val="both"/>
        <w:rPr>
          <w:sz w:val="20"/>
          <w:szCs w:val="20"/>
        </w:rPr>
      </w:pPr>
    </w:p>
    <w:p w14:paraId="44259CB4" w14:textId="77777777" w:rsidR="00080253" w:rsidRPr="00365321" w:rsidRDefault="00080253" w:rsidP="00080253">
      <w:pPr>
        <w:tabs>
          <w:tab w:val="left" w:pos="1080"/>
          <w:tab w:val="left" w:pos="1134"/>
        </w:tabs>
        <w:spacing w:before="0" w:beforeAutospacing="0" w:after="0" w:afterAutospacing="0"/>
        <w:ind w:firstLine="709"/>
        <w:jc w:val="both"/>
        <w:rPr>
          <w:b/>
          <w:sz w:val="20"/>
          <w:szCs w:val="20"/>
        </w:rPr>
      </w:pPr>
      <w:r w:rsidRPr="00365321">
        <w:rPr>
          <w:b/>
          <w:bCs/>
          <w:iCs/>
          <w:sz w:val="20"/>
          <w:szCs w:val="20"/>
        </w:rPr>
        <w:t xml:space="preserve">Раздел 2 </w:t>
      </w:r>
      <w:r w:rsidRPr="00365321">
        <w:rPr>
          <w:b/>
          <w:iCs/>
          <w:sz w:val="20"/>
          <w:szCs w:val="20"/>
        </w:rPr>
        <w:t>«</w:t>
      </w:r>
      <w:r w:rsidRPr="00365321">
        <w:rPr>
          <w:b/>
          <w:sz w:val="20"/>
          <w:szCs w:val="20"/>
        </w:rPr>
        <w:t>Психология предварительного расследования, судебной деятельности и исполнения наказаний»</w:t>
      </w:r>
    </w:p>
    <w:p w14:paraId="71F983F3" w14:textId="77777777" w:rsidR="00080253" w:rsidRPr="00365321" w:rsidRDefault="00080253" w:rsidP="00080253">
      <w:pPr>
        <w:tabs>
          <w:tab w:val="left" w:pos="1080"/>
          <w:tab w:val="left" w:pos="1134"/>
        </w:tabs>
        <w:spacing w:before="0" w:beforeAutospacing="0" w:after="0" w:afterAutospacing="0"/>
        <w:ind w:firstLine="709"/>
        <w:jc w:val="both"/>
        <w:rPr>
          <w:b/>
          <w:sz w:val="20"/>
          <w:szCs w:val="20"/>
        </w:rPr>
      </w:pPr>
      <w:r w:rsidRPr="00365321">
        <w:rPr>
          <w:b/>
          <w:sz w:val="20"/>
          <w:szCs w:val="20"/>
        </w:rPr>
        <w:t>Темы рефератов</w:t>
      </w:r>
    </w:p>
    <w:p w14:paraId="0C47E3F6" w14:textId="77777777" w:rsidR="00080253" w:rsidRPr="00365321" w:rsidRDefault="00080253" w:rsidP="00080253">
      <w:pPr>
        <w:numPr>
          <w:ilvl w:val="0"/>
          <w:numId w:val="74"/>
        </w:numPr>
        <w:tabs>
          <w:tab w:val="left" w:pos="720"/>
          <w:tab w:val="left" w:pos="1080"/>
        </w:tabs>
        <w:spacing w:before="0" w:beforeAutospacing="0" w:after="0" w:afterAutospacing="0"/>
        <w:ind w:left="0" w:firstLine="709"/>
        <w:rPr>
          <w:sz w:val="20"/>
          <w:szCs w:val="20"/>
        </w:rPr>
      </w:pPr>
      <w:r w:rsidRPr="00365321">
        <w:rPr>
          <w:sz w:val="20"/>
          <w:szCs w:val="20"/>
        </w:rPr>
        <w:t>Выполните учебное задание в виде реферата с презентацией в формате Power Point  на тему: «Психологические характеристики этапов расследования преступлений».</w:t>
      </w:r>
    </w:p>
    <w:p w14:paraId="3D011063" w14:textId="77777777" w:rsidR="00080253" w:rsidRPr="00365321" w:rsidRDefault="00080253" w:rsidP="00080253">
      <w:pPr>
        <w:numPr>
          <w:ilvl w:val="0"/>
          <w:numId w:val="74"/>
        </w:numPr>
        <w:tabs>
          <w:tab w:val="left" w:pos="720"/>
          <w:tab w:val="left" w:pos="1080"/>
        </w:tabs>
        <w:spacing w:before="0" w:beforeAutospacing="0" w:after="0" w:afterAutospacing="0"/>
        <w:ind w:left="0" w:firstLine="709"/>
        <w:rPr>
          <w:sz w:val="20"/>
          <w:szCs w:val="20"/>
        </w:rPr>
      </w:pPr>
      <w:r w:rsidRPr="00365321">
        <w:rPr>
          <w:sz w:val="20"/>
          <w:szCs w:val="20"/>
        </w:rPr>
        <w:t>Выполните учебное задание в виде реферата с презентацией в формате Power Point  на тему: «Эвристические задачи и правила эвристики для следователя».</w:t>
      </w:r>
    </w:p>
    <w:p w14:paraId="6CDE6C65" w14:textId="77777777" w:rsidR="00080253" w:rsidRPr="00365321" w:rsidRDefault="00080253" w:rsidP="00080253">
      <w:pPr>
        <w:numPr>
          <w:ilvl w:val="0"/>
          <w:numId w:val="74"/>
        </w:numPr>
        <w:tabs>
          <w:tab w:val="left" w:pos="720"/>
          <w:tab w:val="left" w:pos="1080"/>
        </w:tabs>
        <w:spacing w:before="0" w:beforeAutospacing="0" w:after="0" w:afterAutospacing="0"/>
        <w:ind w:left="0" w:firstLine="709"/>
        <w:rPr>
          <w:sz w:val="20"/>
          <w:szCs w:val="20"/>
        </w:rPr>
      </w:pPr>
      <w:r w:rsidRPr="00365321">
        <w:rPr>
          <w:sz w:val="20"/>
          <w:szCs w:val="20"/>
        </w:rPr>
        <w:t>Выполните учебное задание в виде реферата с презентацией в формате Power Point  на тему: «Психология обвиняемого, свидетеля и потерпевшего».</w:t>
      </w:r>
    </w:p>
    <w:p w14:paraId="2BF15501" w14:textId="77777777" w:rsidR="00080253" w:rsidRPr="00365321" w:rsidRDefault="00080253" w:rsidP="00080253">
      <w:pPr>
        <w:numPr>
          <w:ilvl w:val="0"/>
          <w:numId w:val="74"/>
        </w:numPr>
        <w:tabs>
          <w:tab w:val="left" w:pos="720"/>
          <w:tab w:val="left" w:pos="1080"/>
        </w:tabs>
        <w:spacing w:before="0" w:beforeAutospacing="0" w:after="0" w:afterAutospacing="0"/>
        <w:ind w:left="0" w:firstLine="709"/>
        <w:rPr>
          <w:sz w:val="20"/>
          <w:szCs w:val="20"/>
        </w:rPr>
      </w:pPr>
      <w:r w:rsidRPr="00365321">
        <w:rPr>
          <w:sz w:val="20"/>
          <w:szCs w:val="20"/>
        </w:rPr>
        <w:t xml:space="preserve">Выполните учебное задание в виде реферата с презентацией в формате Power Point  на тему: «Психологические проблемы </w:t>
      </w:r>
      <w:proofErr w:type="spellStart"/>
      <w:r w:rsidRPr="00365321">
        <w:rPr>
          <w:sz w:val="20"/>
          <w:szCs w:val="20"/>
        </w:rPr>
        <w:t>виктимологии</w:t>
      </w:r>
      <w:proofErr w:type="spellEnd"/>
      <w:r w:rsidRPr="00365321">
        <w:rPr>
          <w:sz w:val="20"/>
          <w:szCs w:val="20"/>
        </w:rPr>
        <w:t>».</w:t>
      </w:r>
    </w:p>
    <w:p w14:paraId="6456DA02" w14:textId="77777777" w:rsidR="00080253" w:rsidRPr="00365321" w:rsidRDefault="00080253" w:rsidP="00080253">
      <w:pPr>
        <w:numPr>
          <w:ilvl w:val="0"/>
          <w:numId w:val="74"/>
        </w:numPr>
        <w:tabs>
          <w:tab w:val="left" w:pos="720"/>
          <w:tab w:val="left" w:pos="1080"/>
        </w:tabs>
        <w:spacing w:before="0" w:beforeAutospacing="0" w:after="0" w:afterAutospacing="0"/>
        <w:ind w:left="0" w:firstLine="709"/>
        <w:rPr>
          <w:sz w:val="20"/>
          <w:szCs w:val="20"/>
        </w:rPr>
      </w:pPr>
      <w:r w:rsidRPr="00365321">
        <w:rPr>
          <w:sz w:val="20"/>
          <w:szCs w:val="20"/>
        </w:rPr>
        <w:t>Выполните учебное задание в виде реферата с презентацией в формате Power Point  на тему: «Психология допроса и  его основные характеристики».</w:t>
      </w:r>
    </w:p>
    <w:p w14:paraId="72F665FA" w14:textId="77777777" w:rsidR="00080253" w:rsidRPr="00365321" w:rsidRDefault="00080253" w:rsidP="00080253">
      <w:pPr>
        <w:numPr>
          <w:ilvl w:val="0"/>
          <w:numId w:val="74"/>
        </w:numPr>
        <w:tabs>
          <w:tab w:val="left" w:pos="720"/>
          <w:tab w:val="left" w:pos="1080"/>
        </w:tabs>
        <w:spacing w:before="0" w:beforeAutospacing="0" w:after="0" w:afterAutospacing="0"/>
        <w:ind w:left="0" w:firstLine="709"/>
        <w:rPr>
          <w:sz w:val="20"/>
          <w:szCs w:val="20"/>
        </w:rPr>
      </w:pPr>
      <w:r w:rsidRPr="00365321">
        <w:rPr>
          <w:sz w:val="20"/>
          <w:szCs w:val="20"/>
        </w:rPr>
        <w:t xml:space="preserve">Выполните учебное задание в виде реферата с презентацией в формате Power Point  на тему: «Психологические приемы </w:t>
      </w:r>
      <w:proofErr w:type="spellStart"/>
      <w:r w:rsidRPr="00365321">
        <w:rPr>
          <w:sz w:val="20"/>
          <w:szCs w:val="20"/>
        </w:rPr>
        <w:t>мнемической</w:t>
      </w:r>
      <w:proofErr w:type="spellEnd"/>
      <w:r w:rsidRPr="00365321">
        <w:rPr>
          <w:sz w:val="20"/>
          <w:szCs w:val="20"/>
        </w:rPr>
        <w:t xml:space="preserve"> помощи следователю».</w:t>
      </w:r>
    </w:p>
    <w:p w14:paraId="71B30D32" w14:textId="77777777" w:rsidR="00080253" w:rsidRPr="00365321" w:rsidRDefault="00080253" w:rsidP="00080253">
      <w:pPr>
        <w:numPr>
          <w:ilvl w:val="0"/>
          <w:numId w:val="74"/>
        </w:numPr>
        <w:tabs>
          <w:tab w:val="left" w:pos="720"/>
          <w:tab w:val="left" w:pos="1080"/>
        </w:tabs>
        <w:spacing w:before="0" w:beforeAutospacing="0" w:after="0" w:afterAutospacing="0"/>
        <w:ind w:left="0" w:firstLine="709"/>
        <w:rPr>
          <w:sz w:val="20"/>
          <w:szCs w:val="20"/>
        </w:rPr>
      </w:pPr>
      <w:r w:rsidRPr="00365321">
        <w:rPr>
          <w:sz w:val="20"/>
          <w:szCs w:val="20"/>
        </w:rPr>
        <w:t>Выполните учебное задание в виде реферата с презентацией в формате Power Point  на тему: «Методика диагностики личности «Словесный портрет»».</w:t>
      </w:r>
    </w:p>
    <w:p w14:paraId="7D0E2E39" w14:textId="77777777" w:rsidR="00080253" w:rsidRPr="00365321" w:rsidRDefault="00080253" w:rsidP="00080253">
      <w:pPr>
        <w:numPr>
          <w:ilvl w:val="0"/>
          <w:numId w:val="74"/>
        </w:numPr>
        <w:tabs>
          <w:tab w:val="left" w:pos="720"/>
          <w:tab w:val="left" w:pos="1080"/>
        </w:tabs>
        <w:spacing w:before="0" w:beforeAutospacing="0" w:after="0" w:afterAutospacing="0"/>
        <w:ind w:left="0" w:firstLine="709"/>
        <w:rPr>
          <w:sz w:val="20"/>
          <w:szCs w:val="20"/>
        </w:rPr>
      </w:pPr>
      <w:r w:rsidRPr="00365321">
        <w:rPr>
          <w:sz w:val="20"/>
          <w:szCs w:val="20"/>
        </w:rPr>
        <w:t>Выполните учебное задание в виде реферата с презентацией в формате Power Point  на тему: «Особенности допроса подозреваемого, обвиняемого, потерпевшего, свидетеля, истца и ответчика».</w:t>
      </w:r>
    </w:p>
    <w:p w14:paraId="241032AD" w14:textId="77777777" w:rsidR="00080253" w:rsidRPr="00365321" w:rsidRDefault="00080253" w:rsidP="00080253">
      <w:pPr>
        <w:numPr>
          <w:ilvl w:val="0"/>
          <w:numId w:val="74"/>
        </w:numPr>
        <w:tabs>
          <w:tab w:val="left" w:pos="720"/>
          <w:tab w:val="left" w:pos="1080"/>
        </w:tabs>
        <w:spacing w:before="0" w:beforeAutospacing="0" w:after="0" w:afterAutospacing="0"/>
        <w:ind w:left="0" w:firstLine="709"/>
        <w:rPr>
          <w:sz w:val="20"/>
          <w:szCs w:val="20"/>
        </w:rPr>
      </w:pPr>
      <w:r w:rsidRPr="00365321">
        <w:rPr>
          <w:sz w:val="20"/>
          <w:szCs w:val="20"/>
        </w:rPr>
        <w:t>Выполните учебное задание в виде реферата с презентацией в формате Power Point  на тему: «Психология осмотра места происшествия, трупа и освидетельствования».</w:t>
      </w:r>
    </w:p>
    <w:p w14:paraId="1C74D4F7" w14:textId="77777777" w:rsidR="00080253" w:rsidRPr="00365321" w:rsidRDefault="00080253" w:rsidP="00080253">
      <w:pPr>
        <w:numPr>
          <w:ilvl w:val="0"/>
          <w:numId w:val="74"/>
        </w:numPr>
        <w:tabs>
          <w:tab w:val="left" w:pos="720"/>
          <w:tab w:val="left" w:pos="1080"/>
        </w:tabs>
        <w:spacing w:before="0" w:beforeAutospacing="0" w:after="0" w:afterAutospacing="0"/>
        <w:ind w:left="0" w:firstLine="709"/>
        <w:rPr>
          <w:sz w:val="20"/>
          <w:szCs w:val="20"/>
        </w:rPr>
      </w:pPr>
      <w:r w:rsidRPr="00365321">
        <w:rPr>
          <w:sz w:val="20"/>
          <w:szCs w:val="20"/>
        </w:rPr>
        <w:t>Выполните учебное задание в виде реферата с презентацией в формате Power Point  на тему: «Психологические требования, предъявляемые к судье».</w:t>
      </w:r>
    </w:p>
    <w:p w14:paraId="491AD176" w14:textId="77777777" w:rsidR="00080253" w:rsidRPr="00365321" w:rsidRDefault="00080253" w:rsidP="00080253">
      <w:pPr>
        <w:numPr>
          <w:ilvl w:val="0"/>
          <w:numId w:val="74"/>
        </w:numPr>
        <w:tabs>
          <w:tab w:val="left" w:pos="720"/>
          <w:tab w:val="left" w:pos="1080"/>
        </w:tabs>
        <w:spacing w:before="0" w:beforeAutospacing="0" w:after="0" w:afterAutospacing="0"/>
        <w:ind w:left="0" w:firstLine="709"/>
        <w:rPr>
          <w:sz w:val="20"/>
          <w:szCs w:val="20"/>
        </w:rPr>
      </w:pPr>
      <w:r w:rsidRPr="00365321">
        <w:rPr>
          <w:sz w:val="20"/>
          <w:szCs w:val="20"/>
        </w:rPr>
        <w:t>Выполните учебное задание в виде реферата с презентацией в формате Power Point  на тему: «Специфика интеллектуальной деятельности судьи».</w:t>
      </w:r>
    </w:p>
    <w:p w14:paraId="24E26B85" w14:textId="77777777" w:rsidR="00080253" w:rsidRPr="00365321" w:rsidRDefault="00080253" w:rsidP="00080253">
      <w:pPr>
        <w:numPr>
          <w:ilvl w:val="0"/>
          <w:numId w:val="74"/>
        </w:numPr>
        <w:tabs>
          <w:tab w:val="left" w:pos="720"/>
          <w:tab w:val="left" w:pos="1080"/>
        </w:tabs>
        <w:spacing w:before="0" w:beforeAutospacing="0" w:after="0" w:afterAutospacing="0"/>
        <w:ind w:left="0" w:firstLine="709"/>
        <w:rPr>
          <w:sz w:val="20"/>
          <w:szCs w:val="20"/>
        </w:rPr>
      </w:pPr>
      <w:r w:rsidRPr="00365321">
        <w:rPr>
          <w:sz w:val="20"/>
          <w:szCs w:val="20"/>
        </w:rPr>
        <w:t>Выполните учебное задание в виде реферата с презентацией в формате Power Point  на тему: «Особенности психологии прокурора, адвоката, судьи, истца, ответчика и присяжных».</w:t>
      </w:r>
    </w:p>
    <w:p w14:paraId="1D438404" w14:textId="77777777" w:rsidR="00080253" w:rsidRPr="00365321" w:rsidRDefault="00080253" w:rsidP="00080253">
      <w:pPr>
        <w:numPr>
          <w:ilvl w:val="0"/>
          <w:numId w:val="74"/>
        </w:numPr>
        <w:tabs>
          <w:tab w:val="left" w:pos="720"/>
          <w:tab w:val="left" w:pos="1080"/>
        </w:tabs>
        <w:spacing w:before="0" w:beforeAutospacing="0" w:after="0" w:afterAutospacing="0"/>
        <w:ind w:left="0" w:firstLine="709"/>
        <w:rPr>
          <w:sz w:val="20"/>
          <w:szCs w:val="20"/>
        </w:rPr>
      </w:pPr>
      <w:r w:rsidRPr="00365321">
        <w:rPr>
          <w:sz w:val="20"/>
          <w:szCs w:val="20"/>
        </w:rPr>
        <w:lastRenderedPageBreak/>
        <w:t>Выполните учебное задание в виде реферата с презентацией в формате Power Point  на тему: «Психология судебной речи».</w:t>
      </w:r>
    </w:p>
    <w:p w14:paraId="422C57DB" w14:textId="77777777" w:rsidR="00080253" w:rsidRPr="00365321" w:rsidRDefault="00080253" w:rsidP="00080253">
      <w:pPr>
        <w:numPr>
          <w:ilvl w:val="0"/>
          <w:numId w:val="74"/>
        </w:numPr>
        <w:tabs>
          <w:tab w:val="left" w:pos="720"/>
          <w:tab w:val="left" w:pos="1080"/>
        </w:tabs>
        <w:spacing w:before="0" w:beforeAutospacing="0" w:after="0" w:afterAutospacing="0"/>
        <w:ind w:left="0" w:firstLine="709"/>
        <w:rPr>
          <w:sz w:val="20"/>
          <w:szCs w:val="20"/>
        </w:rPr>
      </w:pPr>
      <w:r w:rsidRPr="00365321">
        <w:rPr>
          <w:sz w:val="20"/>
          <w:szCs w:val="20"/>
        </w:rPr>
        <w:t>Выполните учебное задание в виде реферата с презентацией в формате Power Point  на тему: «Социально-психологические явления и процессы в местах лишения свободы».</w:t>
      </w:r>
    </w:p>
    <w:p w14:paraId="3A33548F" w14:textId="77777777" w:rsidR="00080253" w:rsidRPr="00365321" w:rsidRDefault="00080253" w:rsidP="00080253">
      <w:pPr>
        <w:numPr>
          <w:ilvl w:val="0"/>
          <w:numId w:val="74"/>
        </w:numPr>
        <w:tabs>
          <w:tab w:val="left" w:pos="720"/>
          <w:tab w:val="left" w:pos="1080"/>
        </w:tabs>
        <w:spacing w:before="0" w:beforeAutospacing="0" w:after="0" w:afterAutospacing="0"/>
        <w:ind w:left="0" w:firstLine="709"/>
        <w:rPr>
          <w:sz w:val="20"/>
          <w:szCs w:val="20"/>
        </w:rPr>
      </w:pPr>
      <w:r w:rsidRPr="00365321">
        <w:rPr>
          <w:sz w:val="20"/>
          <w:szCs w:val="20"/>
        </w:rPr>
        <w:t>Выполните учебное задание в виде реферата с презентацией в формате Power Point  на тему: «Структура тюремной среды, основные страты».</w:t>
      </w:r>
    </w:p>
    <w:p w14:paraId="5E3FD048" w14:textId="77777777" w:rsidR="00080253" w:rsidRPr="00365321" w:rsidRDefault="00080253" w:rsidP="00080253">
      <w:pPr>
        <w:numPr>
          <w:ilvl w:val="0"/>
          <w:numId w:val="74"/>
        </w:numPr>
        <w:tabs>
          <w:tab w:val="left" w:pos="720"/>
          <w:tab w:val="left" w:pos="1080"/>
        </w:tabs>
        <w:spacing w:before="0" w:beforeAutospacing="0" w:after="0" w:afterAutospacing="0"/>
        <w:ind w:left="0" w:firstLine="709"/>
        <w:rPr>
          <w:sz w:val="20"/>
          <w:szCs w:val="20"/>
        </w:rPr>
      </w:pPr>
      <w:r w:rsidRPr="00365321">
        <w:rPr>
          <w:sz w:val="20"/>
          <w:szCs w:val="20"/>
        </w:rPr>
        <w:t>Выполните учебное задание в виде реферата с презентацией в формате Power Point  на тему: «Субкультура среды осужденных».</w:t>
      </w:r>
    </w:p>
    <w:p w14:paraId="51264E4B" w14:textId="77777777" w:rsidR="00080253" w:rsidRPr="00365321" w:rsidRDefault="00080253" w:rsidP="00080253">
      <w:pPr>
        <w:numPr>
          <w:ilvl w:val="0"/>
          <w:numId w:val="74"/>
        </w:numPr>
        <w:tabs>
          <w:tab w:val="left" w:pos="720"/>
          <w:tab w:val="left" w:pos="1080"/>
        </w:tabs>
        <w:spacing w:before="0" w:beforeAutospacing="0" w:after="0" w:afterAutospacing="0"/>
        <w:ind w:left="0" w:firstLine="709"/>
        <w:rPr>
          <w:sz w:val="20"/>
          <w:szCs w:val="20"/>
        </w:rPr>
      </w:pPr>
      <w:r w:rsidRPr="00365321">
        <w:rPr>
          <w:sz w:val="20"/>
          <w:szCs w:val="20"/>
        </w:rPr>
        <w:t>Выполните учебное задание в виде реферата с презентацией в формате Power Point  на тему: «Факторы, определяющие специфику личности осужденного».</w:t>
      </w:r>
    </w:p>
    <w:p w14:paraId="459681EA" w14:textId="77777777" w:rsidR="00080253" w:rsidRPr="00365321" w:rsidRDefault="00080253" w:rsidP="00080253">
      <w:pPr>
        <w:numPr>
          <w:ilvl w:val="0"/>
          <w:numId w:val="74"/>
        </w:numPr>
        <w:tabs>
          <w:tab w:val="left" w:pos="720"/>
          <w:tab w:val="left" w:pos="1080"/>
        </w:tabs>
        <w:spacing w:before="0" w:beforeAutospacing="0" w:after="0" w:afterAutospacing="0"/>
        <w:ind w:left="0" w:firstLine="709"/>
        <w:rPr>
          <w:sz w:val="20"/>
          <w:szCs w:val="20"/>
        </w:rPr>
      </w:pPr>
      <w:r w:rsidRPr="00365321">
        <w:rPr>
          <w:sz w:val="20"/>
          <w:szCs w:val="20"/>
        </w:rPr>
        <w:t>Выполните учебное задание в виде реферата с презентацией в формате Power Point  на тему: «Особенности психологии вора в законе».</w:t>
      </w:r>
    </w:p>
    <w:p w14:paraId="3A02D2B6" w14:textId="77777777" w:rsidR="00080253" w:rsidRPr="00365321" w:rsidRDefault="00080253" w:rsidP="00080253">
      <w:pPr>
        <w:numPr>
          <w:ilvl w:val="0"/>
          <w:numId w:val="74"/>
        </w:numPr>
        <w:tabs>
          <w:tab w:val="left" w:pos="720"/>
          <w:tab w:val="left" w:pos="1080"/>
        </w:tabs>
        <w:spacing w:before="0" w:beforeAutospacing="0" w:after="0" w:afterAutospacing="0"/>
        <w:ind w:left="0" w:firstLine="709"/>
        <w:rPr>
          <w:sz w:val="20"/>
          <w:szCs w:val="20"/>
        </w:rPr>
      </w:pPr>
      <w:r w:rsidRPr="00365321">
        <w:rPr>
          <w:sz w:val="20"/>
          <w:szCs w:val="20"/>
        </w:rPr>
        <w:t>Выполните учебное задание в виде реферата с презентацией в формате Power Point  на тему: «Преступления, совершаемые в местах лишения свободы».</w:t>
      </w:r>
    </w:p>
    <w:p w14:paraId="195A6EC1" w14:textId="77777777" w:rsidR="00080253" w:rsidRPr="00365321" w:rsidRDefault="00080253" w:rsidP="00080253">
      <w:pPr>
        <w:numPr>
          <w:ilvl w:val="0"/>
          <w:numId w:val="74"/>
        </w:numPr>
        <w:tabs>
          <w:tab w:val="left" w:pos="720"/>
          <w:tab w:val="left" w:pos="1080"/>
        </w:tabs>
        <w:spacing w:before="0" w:beforeAutospacing="0" w:after="0" w:afterAutospacing="0"/>
        <w:ind w:left="0" w:firstLine="709"/>
        <w:rPr>
          <w:sz w:val="20"/>
          <w:szCs w:val="20"/>
        </w:rPr>
      </w:pPr>
      <w:r w:rsidRPr="00365321">
        <w:rPr>
          <w:sz w:val="20"/>
          <w:szCs w:val="20"/>
        </w:rPr>
        <w:t>Выполните учебное задание в виде реферата с презентацией в формате Power Point  на тему: «Источники психологической информации в местах лишения свободы».</w:t>
      </w:r>
    </w:p>
    <w:p w14:paraId="3D57A566" w14:textId="77777777" w:rsidR="00080253" w:rsidRPr="00365321" w:rsidRDefault="00080253" w:rsidP="00080253">
      <w:pPr>
        <w:tabs>
          <w:tab w:val="left" w:pos="1080"/>
          <w:tab w:val="left" w:pos="1134"/>
        </w:tabs>
        <w:spacing w:before="0" w:beforeAutospacing="0" w:after="0" w:afterAutospacing="0"/>
        <w:ind w:firstLine="709"/>
        <w:jc w:val="both"/>
        <w:rPr>
          <w:sz w:val="20"/>
          <w:szCs w:val="20"/>
        </w:rPr>
      </w:pPr>
    </w:p>
    <w:p w14:paraId="6671183D" w14:textId="77777777" w:rsidR="00164652" w:rsidRDefault="00164652" w:rsidP="00DC1C59">
      <w:pPr>
        <w:tabs>
          <w:tab w:val="left" w:pos="993"/>
        </w:tabs>
        <w:spacing w:before="0" w:beforeAutospacing="0" w:after="0" w:afterAutospacing="0"/>
        <w:ind w:firstLine="709"/>
        <w:rPr>
          <w:b/>
          <w:sz w:val="20"/>
          <w:szCs w:val="20"/>
        </w:rPr>
      </w:pPr>
    </w:p>
    <w:p w14:paraId="1BBBC25D" w14:textId="77777777" w:rsidR="00080253" w:rsidRPr="00164652" w:rsidRDefault="00B531A8" w:rsidP="00DC1C59">
      <w:pPr>
        <w:tabs>
          <w:tab w:val="left" w:pos="993"/>
        </w:tabs>
        <w:spacing w:before="0" w:beforeAutospacing="0" w:after="0" w:afterAutospacing="0"/>
        <w:ind w:firstLine="709"/>
        <w:rPr>
          <w:b/>
          <w:sz w:val="20"/>
          <w:szCs w:val="20"/>
        </w:rPr>
      </w:pPr>
      <w:r>
        <w:rPr>
          <w:b/>
          <w:sz w:val="20"/>
          <w:szCs w:val="20"/>
        </w:rPr>
        <w:t>7</w:t>
      </w:r>
      <w:r w:rsidR="00080253" w:rsidRPr="00164652">
        <w:rPr>
          <w:b/>
          <w:sz w:val="20"/>
          <w:szCs w:val="20"/>
        </w:rPr>
        <w:t>. Учебно-методическое и информационное обеспечение дисциплины</w:t>
      </w:r>
    </w:p>
    <w:p w14:paraId="0D1C3A56" w14:textId="77777777" w:rsidR="00080253" w:rsidRPr="00365321" w:rsidRDefault="00B531A8" w:rsidP="00DC1C59">
      <w:pPr>
        <w:tabs>
          <w:tab w:val="left" w:pos="993"/>
        </w:tabs>
        <w:spacing w:before="0" w:beforeAutospacing="0" w:after="0" w:afterAutospacing="0"/>
        <w:ind w:firstLine="709"/>
        <w:rPr>
          <w:b/>
          <w:sz w:val="20"/>
          <w:szCs w:val="20"/>
        </w:rPr>
      </w:pPr>
      <w:r>
        <w:rPr>
          <w:b/>
          <w:sz w:val="20"/>
          <w:szCs w:val="20"/>
        </w:rPr>
        <w:t>7</w:t>
      </w:r>
      <w:r w:rsidR="00080253" w:rsidRPr="00365321">
        <w:rPr>
          <w:b/>
          <w:sz w:val="20"/>
          <w:szCs w:val="20"/>
        </w:rPr>
        <w:t xml:space="preserve">.1. Рекомендуемая литература </w:t>
      </w:r>
    </w:p>
    <w:p w14:paraId="0EF6B2D6" w14:textId="77777777" w:rsidR="00080253" w:rsidRPr="00365321" w:rsidRDefault="00080253" w:rsidP="00DC1C59">
      <w:pPr>
        <w:tabs>
          <w:tab w:val="left" w:pos="993"/>
          <w:tab w:val="left" w:pos="1080"/>
        </w:tabs>
        <w:suppressAutoHyphens/>
        <w:spacing w:before="0" w:beforeAutospacing="0" w:after="0" w:afterAutospacing="0"/>
        <w:ind w:firstLine="709"/>
        <w:jc w:val="both"/>
        <w:rPr>
          <w:b/>
          <w:sz w:val="20"/>
          <w:szCs w:val="20"/>
        </w:rPr>
      </w:pPr>
      <w:r w:rsidRPr="00365321">
        <w:rPr>
          <w:b/>
          <w:sz w:val="20"/>
          <w:szCs w:val="20"/>
        </w:rPr>
        <w:t>Основная литература</w:t>
      </w:r>
    </w:p>
    <w:p w14:paraId="29377B0F" w14:textId="77777777" w:rsidR="003F4D35" w:rsidRPr="003F4D35" w:rsidRDefault="003F4D35" w:rsidP="00DC1C59">
      <w:pPr>
        <w:pStyle w:val="affffffffff0"/>
        <w:numPr>
          <w:ilvl w:val="0"/>
          <w:numId w:val="79"/>
        </w:numPr>
        <w:tabs>
          <w:tab w:val="left" w:pos="993"/>
          <w:tab w:val="left" w:pos="1080"/>
        </w:tabs>
        <w:suppressAutoHyphens/>
        <w:spacing w:before="0" w:beforeAutospacing="0" w:after="0" w:afterAutospacing="0"/>
        <w:ind w:left="0" w:firstLine="709"/>
        <w:jc w:val="both"/>
        <w:rPr>
          <w:rFonts w:ascii="Times New Roman" w:eastAsia="Times New Roman" w:hAnsi="Times New Roman" w:cs="Times New Roman"/>
          <w:sz w:val="20"/>
          <w:szCs w:val="20"/>
        </w:rPr>
      </w:pPr>
      <w:r w:rsidRPr="003F4D35">
        <w:rPr>
          <w:rFonts w:ascii="Times New Roman" w:eastAsia="Times New Roman" w:hAnsi="Times New Roman" w:cs="Times New Roman"/>
          <w:sz w:val="20"/>
          <w:szCs w:val="20"/>
        </w:rPr>
        <w:t>Юридическая психология: учебник для студентов вузов, курсантов и слушателей образовательных учреждений МВД России юридического профиля / И. Б. Лебедев, В. Ф. Родин, В. Л. Цветков [и др.]; под редакцией В. Я. Кикоть. — 2-е изд. — Москва: ЮНИТИ-ДАНА, 2017. — 479 c. — ISBN 978-5-238-01811-9. — Текст: электронный // Электронно-библиотечная система IPR BOOKS: [сайт]. — URL: http://www.iprbookshop.ru/71174.html</w:t>
      </w:r>
    </w:p>
    <w:p w14:paraId="5078B495" w14:textId="77777777" w:rsidR="003F4D35" w:rsidRPr="003F4D35" w:rsidRDefault="003F4D35" w:rsidP="00DC1C59">
      <w:pPr>
        <w:pStyle w:val="affffffffff0"/>
        <w:numPr>
          <w:ilvl w:val="0"/>
          <w:numId w:val="79"/>
        </w:numPr>
        <w:tabs>
          <w:tab w:val="left" w:pos="993"/>
          <w:tab w:val="left" w:pos="1080"/>
        </w:tabs>
        <w:suppressAutoHyphens/>
        <w:spacing w:before="0" w:beforeAutospacing="0" w:after="0" w:afterAutospacing="0"/>
        <w:ind w:left="0" w:firstLine="709"/>
        <w:jc w:val="both"/>
        <w:rPr>
          <w:rFonts w:ascii="Times New Roman" w:eastAsia="Times New Roman" w:hAnsi="Times New Roman" w:cs="Times New Roman"/>
          <w:sz w:val="20"/>
          <w:szCs w:val="20"/>
        </w:rPr>
      </w:pPr>
      <w:proofErr w:type="spellStart"/>
      <w:r w:rsidRPr="003F4D35">
        <w:rPr>
          <w:rFonts w:ascii="Times New Roman" w:eastAsia="Times New Roman" w:hAnsi="Times New Roman" w:cs="Times New Roman"/>
          <w:sz w:val="20"/>
          <w:szCs w:val="20"/>
        </w:rPr>
        <w:t>Сорокотягин</w:t>
      </w:r>
      <w:proofErr w:type="spellEnd"/>
      <w:r w:rsidRPr="003F4D35">
        <w:rPr>
          <w:rFonts w:ascii="Times New Roman" w:eastAsia="Times New Roman" w:hAnsi="Times New Roman" w:cs="Times New Roman"/>
          <w:sz w:val="20"/>
          <w:szCs w:val="20"/>
        </w:rPr>
        <w:t xml:space="preserve"> И.Н. Юридическая психология [Электронный ресурс]: учебное пособие / И.Н. </w:t>
      </w:r>
      <w:proofErr w:type="spellStart"/>
      <w:r w:rsidRPr="003F4D35">
        <w:rPr>
          <w:rFonts w:ascii="Times New Roman" w:eastAsia="Times New Roman" w:hAnsi="Times New Roman" w:cs="Times New Roman"/>
          <w:sz w:val="20"/>
          <w:szCs w:val="20"/>
        </w:rPr>
        <w:t>Сорокотягин</w:t>
      </w:r>
      <w:proofErr w:type="spellEnd"/>
      <w:r w:rsidRPr="003F4D35">
        <w:rPr>
          <w:rFonts w:ascii="Times New Roman" w:eastAsia="Times New Roman" w:hAnsi="Times New Roman" w:cs="Times New Roman"/>
          <w:sz w:val="20"/>
          <w:szCs w:val="20"/>
        </w:rPr>
        <w:t>. — Электрон. текстовые данные. — М.: Дашков и К, Ай Пи Эр Медиа, 2017. — 224 c. — 978-5-394-01493-2. — Режим доступа: http://www.iprbookshop.ru/57241</w:t>
      </w:r>
    </w:p>
    <w:p w14:paraId="41B49291" w14:textId="77777777" w:rsidR="003F4D35" w:rsidRPr="003F4D35" w:rsidRDefault="003F4D35" w:rsidP="00DC1C59">
      <w:pPr>
        <w:pStyle w:val="affffffffff0"/>
        <w:numPr>
          <w:ilvl w:val="0"/>
          <w:numId w:val="79"/>
        </w:numPr>
        <w:tabs>
          <w:tab w:val="left" w:pos="993"/>
          <w:tab w:val="left" w:pos="1080"/>
        </w:tabs>
        <w:suppressAutoHyphens/>
        <w:spacing w:before="0" w:beforeAutospacing="0" w:after="0" w:afterAutospacing="0"/>
        <w:ind w:left="0" w:firstLine="709"/>
        <w:jc w:val="both"/>
        <w:rPr>
          <w:rFonts w:ascii="Times New Roman" w:eastAsia="Times New Roman" w:hAnsi="Times New Roman" w:cs="Times New Roman"/>
          <w:sz w:val="20"/>
          <w:szCs w:val="20"/>
        </w:rPr>
      </w:pPr>
      <w:r w:rsidRPr="003F4D35">
        <w:rPr>
          <w:rFonts w:ascii="Times New Roman" w:eastAsia="Times New Roman" w:hAnsi="Times New Roman" w:cs="Times New Roman"/>
          <w:sz w:val="20"/>
          <w:szCs w:val="20"/>
        </w:rPr>
        <w:t>Шевченко В. М. Юридическая психология: учебное пособие для студентов вузов, обучающихся по специальности «Юриспруденция» / В. М. Шевченко. — Москва: ЮНИТИ-ДАНА, 2017. — 287 c. — ISBN 978-5-238-02630-5. — Текст: электронный // Цифровой образовательный ресурс IPR SMART: [сайт]. — URL: https://www.iprbookshop.ru/81603.html</w:t>
      </w:r>
    </w:p>
    <w:p w14:paraId="4767A7BB" w14:textId="77777777" w:rsidR="003F4D35" w:rsidRPr="003F4D35" w:rsidRDefault="003F4D35" w:rsidP="00DC1C59">
      <w:pPr>
        <w:pStyle w:val="affffffffff0"/>
        <w:numPr>
          <w:ilvl w:val="0"/>
          <w:numId w:val="79"/>
        </w:numPr>
        <w:tabs>
          <w:tab w:val="left" w:pos="993"/>
          <w:tab w:val="left" w:pos="1080"/>
        </w:tabs>
        <w:suppressAutoHyphens/>
        <w:spacing w:before="0" w:beforeAutospacing="0" w:after="0" w:afterAutospacing="0"/>
        <w:ind w:left="0" w:firstLine="709"/>
        <w:jc w:val="both"/>
        <w:rPr>
          <w:rFonts w:ascii="Times New Roman" w:eastAsia="Times New Roman" w:hAnsi="Times New Roman" w:cs="Times New Roman"/>
          <w:sz w:val="20"/>
          <w:szCs w:val="20"/>
        </w:rPr>
      </w:pPr>
      <w:r w:rsidRPr="003F4D35">
        <w:rPr>
          <w:rFonts w:ascii="Times New Roman" w:eastAsia="Times New Roman" w:hAnsi="Times New Roman" w:cs="Times New Roman"/>
          <w:sz w:val="20"/>
          <w:szCs w:val="20"/>
        </w:rPr>
        <w:t xml:space="preserve">Бажанов А.В., Калмыкова И.О. Судебно-психологическая (психиатрическая) экспертиза и профессиональная деформация юриста. [Электронный ресурс]: рабочий учебник / Бажанов А.В., Калмыкова И.О. - 2022.   - </w:t>
      </w:r>
      <w:hyperlink r:id="rId6" w:history="1">
        <w:r w:rsidRPr="003F4D35">
          <w:rPr>
            <w:rStyle w:val="af1"/>
            <w:rFonts w:ascii="Times New Roman" w:eastAsia="Times New Roman" w:hAnsi="Times New Roman" w:cs="Times New Roman"/>
            <w:sz w:val="20"/>
            <w:szCs w:val="20"/>
          </w:rPr>
          <w:t>http://library.roweb.online</w:t>
        </w:r>
      </w:hyperlink>
    </w:p>
    <w:p w14:paraId="6E9A8FB7" w14:textId="77777777" w:rsidR="003F4D35" w:rsidRDefault="003F4D35" w:rsidP="00DC1C59">
      <w:pPr>
        <w:tabs>
          <w:tab w:val="left" w:pos="993"/>
          <w:tab w:val="left" w:pos="1080"/>
        </w:tabs>
        <w:suppressAutoHyphens/>
        <w:spacing w:before="0" w:beforeAutospacing="0" w:after="0" w:afterAutospacing="0"/>
        <w:ind w:firstLine="709"/>
        <w:jc w:val="both"/>
        <w:rPr>
          <w:rFonts w:eastAsia="Times New Roman"/>
          <w:sz w:val="20"/>
          <w:szCs w:val="20"/>
        </w:rPr>
      </w:pPr>
    </w:p>
    <w:p w14:paraId="3A885711" w14:textId="77777777" w:rsidR="00080253" w:rsidRPr="00365321" w:rsidRDefault="00080253" w:rsidP="00DC1C59">
      <w:pPr>
        <w:tabs>
          <w:tab w:val="left" w:pos="993"/>
          <w:tab w:val="left" w:pos="1080"/>
        </w:tabs>
        <w:suppressAutoHyphens/>
        <w:spacing w:before="0" w:beforeAutospacing="0" w:after="0" w:afterAutospacing="0"/>
        <w:ind w:firstLine="709"/>
        <w:jc w:val="both"/>
        <w:rPr>
          <w:bCs/>
          <w:sz w:val="20"/>
          <w:szCs w:val="20"/>
        </w:rPr>
      </w:pPr>
      <w:r w:rsidRPr="00365321">
        <w:rPr>
          <w:b/>
          <w:sz w:val="20"/>
          <w:szCs w:val="20"/>
        </w:rPr>
        <w:t>Дополнительная литература</w:t>
      </w:r>
    </w:p>
    <w:p w14:paraId="1B80FD1F" w14:textId="77777777" w:rsidR="00080253" w:rsidRPr="003F4D35" w:rsidRDefault="00080253" w:rsidP="00DC1C59">
      <w:pPr>
        <w:pStyle w:val="affffffffff0"/>
        <w:numPr>
          <w:ilvl w:val="0"/>
          <w:numId w:val="80"/>
        </w:numPr>
        <w:tabs>
          <w:tab w:val="left" w:pos="993"/>
          <w:tab w:val="left" w:pos="1080"/>
        </w:tabs>
        <w:suppressAutoHyphens/>
        <w:spacing w:before="0" w:beforeAutospacing="0" w:after="0" w:afterAutospacing="0"/>
        <w:ind w:left="0" w:firstLine="709"/>
        <w:jc w:val="both"/>
        <w:rPr>
          <w:rFonts w:ascii="Times New Roman" w:eastAsia="Times New Roman" w:hAnsi="Times New Roman" w:cs="Times New Roman"/>
          <w:sz w:val="20"/>
          <w:szCs w:val="20"/>
        </w:rPr>
      </w:pPr>
      <w:r w:rsidRPr="003F4D35">
        <w:rPr>
          <w:rFonts w:ascii="Times New Roman" w:eastAsia="Times New Roman" w:hAnsi="Times New Roman" w:cs="Times New Roman"/>
          <w:sz w:val="20"/>
          <w:szCs w:val="20"/>
        </w:rPr>
        <w:t xml:space="preserve">Лебедев Н. Ю. Психология формирования будущего юриста (Юридическая психология): учебное пособие / Н. Ю. Лебедев, Ю. В. Лебедева. — Новосибирск: Новосибирский государственный технический университет, 2017. — 244 c. — ISBN 978-5-7782-3150-4. — Текст: электронный // Электронно-библиотечная система IPR BOOKS: [сайт]. — URL: </w:t>
      </w:r>
      <w:hyperlink r:id="rId7" w:history="1">
        <w:r w:rsidRPr="003F4D35">
          <w:rPr>
            <w:rStyle w:val="af1"/>
            <w:rFonts w:ascii="Times New Roman" w:eastAsia="Times New Roman" w:hAnsi="Times New Roman" w:cs="Times New Roman"/>
            <w:sz w:val="20"/>
            <w:szCs w:val="20"/>
          </w:rPr>
          <w:t>http://www.iprbookshop.ru/91505.html</w:t>
        </w:r>
      </w:hyperlink>
    </w:p>
    <w:p w14:paraId="3E7B4EDA" w14:textId="77777777" w:rsidR="00080253" w:rsidRPr="003F4D35" w:rsidRDefault="00080253" w:rsidP="003F4D35">
      <w:pPr>
        <w:tabs>
          <w:tab w:val="left" w:pos="993"/>
          <w:tab w:val="left" w:pos="1080"/>
        </w:tabs>
        <w:spacing w:before="0" w:beforeAutospacing="0" w:after="0" w:afterAutospacing="0"/>
        <w:ind w:left="709"/>
        <w:jc w:val="both"/>
        <w:rPr>
          <w:sz w:val="20"/>
          <w:szCs w:val="20"/>
        </w:rPr>
      </w:pPr>
    </w:p>
    <w:p w14:paraId="1B8CCAB4" w14:textId="77777777" w:rsidR="00080253" w:rsidRPr="00365321" w:rsidRDefault="00B531A8" w:rsidP="00080253">
      <w:pPr>
        <w:tabs>
          <w:tab w:val="left" w:pos="993"/>
          <w:tab w:val="left" w:pos="1080"/>
        </w:tabs>
        <w:suppressAutoHyphens/>
        <w:spacing w:before="0" w:beforeAutospacing="0" w:after="0" w:afterAutospacing="0"/>
        <w:ind w:firstLine="709"/>
        <w:jc w:val="both"/>
        <w:rPr>
          <w:b/>
          <w:sz w:val="20"/>
          <w:szCs w:val="20"/>
        </w:rPr>
      </w:pPr>
      <w:r>
        <w:rPr>
          <w:b/>
          <w:sz w:val="20"/>
          <w:szCs w:val="20"/>
        </w:rPr>
        <w:t>7</w:t>
      </w:r>
      <w:r w:rsidR="00080253" w:rsidRPr="00365321">
        <w:rPr>
          <w:b/>
          <w:sz w:val="20"/>
          <w:szCs w:val="20"/>
        </w:rPr>
        <w:t>.2. Ресурсы информационно-телекоммуникационной сети «Интернет»</w:t>
      </w:r>
    </w:p>
    <w:p w14:paraId="03491623" w14:textId="77777777" w:rsidR="00080253" w:rsidRPr="00365321" w:rsidRDefault="00080253" w:rsidP="00080253">
      <w:pPr>
        <w:numPr>
          <w:ilvl w:val="0"/>
          <w:numId w:val="78"/>
        </w:numPr>
        <w:tabs>
          <w:tab w:val="left" w:pos="700"/>
          <w:tab w:val="left" w:pos="900"/>
          <w:tab w:val="left" w:pos="993"/>
          <w:tab w:val="left" w:pos="1134"/>
          <w:tab w:val="left" w:pos="1174"/>
        </w:tabs>
        <w:suppressAutoHyphens/>
        <w:spacing w:before="0" w:beforeAutospacing="0" w:after="0" w:afterAutospacing="0"/>
        <w:ind w:left="0" w:firstLine="709"/>
        <w:jc w:val="both"/>
        <w:rPr>
          <w:sz w:val="20"/>
          <w:szCs w:val="20"/>
        </w:rPr>
      </w:pPr>
      <w:r w:rsidRPr="00365321">
        <w:rPr>
          <w:sz w:val="20"/>
          <w:szCs w:val="20"/>
        </w:rPr>
        <w:t>http://www.plib.ru</w:t>
      </w:r>
    </w:p>
    <w:p w14:paraId="25E2FFC7" w14:textId="77777777" w:rsidR="00164652" w:rsidRDefault="00164652" w:rsidP="00164652">
      <w:pPr>
        <w:tabs>
          <w:tab w:val="left" w:pos="993"/>
          <w:tab w:val="left" w:pos="1080"/>
        </w:tabs>
        <w:suppressAutoHyphens/>
        <w:spacing w:before="0" w:beforeAutospacing="0" w:after="0" w:afterAutospacing="0"/>
        <w:ind w:firstLine="709"/>
        <w:jc w:val="both"/>
        <w:rPr>
          <w:b/>
          <w:sz w:val="20"/>
          <w:szCs w:val="20"/>
        </w:rPr>
      </w:pPr>
    </w:p>
    <w:p w14:paraId="107B3E94" w14:textId="77777777" w:rsidR="009904C8" w:rsidRDefault="00B531A8" w:rsidP="009904C8">
      <w:pPr>
        <w:spacing w:before="0" w:beforeAutospacing="0" w:after="0" w:afterAutospacing="0"/>
        <w:ind w:firstLine="709"/>
        <w:jc w:val="both"/>
        <w:rPr>
          <w:b/>
          <w:sz w:val="20"/>
        </w:rPr>
      </w:pPr>
      <w:r>
        <w:rPr>
          <w:b/>
          <w:sz w:val="20"/>
        </w:rPr>
        <w:t>8</w:t>
      </w:r>
      <w:r w:rsidR="009904C8">
        <w:rPr>
          <w:b/>
          <w:sz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14:paraId="631C709B" w14:textId="77777777" w:rsidR="009904C8" w:rsidRDefault="009904C8" w:rsidP="009904C8">
      <w:pPr>
        <w:spacing w:before="0" w:beforeAutospacing="0" w:after="0" w:afterAutospacing="0"/>
        <w:ind w:firstLine="709"/>
        <w:jc w:val="both"/>
        <w:rPr>
          <w:sz w:val="20"/>
        </w:rPr>
      </w:pPr>
      <w:r>
        <w:rPr>
          <w:sz w:val="20"/>
        </w:rPr>
        <w:t xml:space="preserve">Для проведения занятий по дисциплине имеется следующее материально-техническое обеспечение: </w:t>
      </w:r>
    </w:p>
    <w:p w14:paraId="5518D707" w14:textId="77777777" w:rsidR="009904C8" w:rsidRDefault="009904C8" w:rsidP="009904C8">
      <w:pPr>
        <w:spacing w:before="0" w:beforeAutospacing="0" w:after="0" w:afterAutospacing="0"/>
        <w:ind w:firstLine="709"/>
        <w:jc w:val="both"/>
        <w:rPr>
          <w:sz w:val="20"/>
        </w:rPr>
      </w:pPr>
      <w:r>
        <w:rPr>
          <w:sz w:val="20"/>
        </w:rPr>
        <w:t xml:space="preserve">- </w:t>
      </w:r>
      <w:r w:rsidR="003E67BD" w:rsidRPr="003E67BD">
        <w:rPr>
          <w:sz w:val="20"/>
        </w:rPr>
        <w:t>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14:paraId="34FE16E3" w14:textId="77777777" w:rsidR="009904C8" w:rsidRDefault="009904C8" w:rsidP="009904C8">
      <w:pPr>
        <w:spacing w:before="0" w:beforeAutospacing="0" w:after="0" w:afterAutospacing="0"/>
        <w:ind w:firstLine="709"/>
        <w:jc w:val="both"/>
        <w:rPr>
          <w:sz w:val="20"/>
        </w:rPr>
      </w:pPr>
      <w:r>
        <w:rPr>
          <w:sz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14:paraId="12C0D929" w14:textId="77777777" w:rsidR="00080253" w:rsidRPr="000C3625" w:rsidRDefault="009904C8" w:rsidP="009904C8">
      <w:pPr>
        <w:tabs>
          <w:tab w:val="left" w:pos="360"/>
          <w:tab w:val="left" w:pos="900"/>
          <w:tab w:val="left" w:pos="993"/>
          <w:tab w:val="left" w:pos="1134"/>
        </w:tabs>
        <w:suppressAutoHyphens/>
        <w:spacing w:before="0" w:beforeAutospacing="0" w:after="0" w:afterAutospacing="0"/>
        <w:ind w:firstLine="709"/>
        <w:jc w:val="both"/>
        <w:rPr>
          <w:sz w:val="20"/>
          <w:szCs w:val="20"/>
        </w:rPr>
      </w:pPr>
      <w:r>
        <w:rPr>
          <w:sz w:val="20"/>
        </w:rPr>
        <w:t>Программное обеспечение:</w:t>
      </w:r>
    </w:p>
    <w:p w14:paraId="0B57B371" w14:textId="77777777" w:rsidR="00080253" w:rsidRPr="000C3625" w:rsidRDefault="00080253" w:rsidP="00080253">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0C3625">
        <w:rPr>
          <w:i/>
          <w:sz w:val="20"/>
          <w:szCs w:val="20"/>
        </w:rPr>
        <w:t>Лицензионное программное обеспечение (в том числе</w:t>
      </w:r>
      <w:r>
        <w:rPr>
          <w:i/>
          <w:sz w:val="20"/>
          <w:szCs w:val="20"/>
        </w:rPr>
        <w:t>, отечественного производства):</w:t>
      </w:r>
    </w:p>
    <w:p w14:paraId="3E8BBCB5" w14:textId="77777777" w:rsidR="00080253" w:rsidRPr="000C3625" w:rsidRDefault="00080253" w:rsidP="00080253">
      <w:pPr>
        <w:spacing w:before="0" w:beforeAutospacing="0" w:after="0" w:afterAutospacing="0"/>
        <w:ind w:firstLine="709"/>
        <w:rPr>
          <w:sz w:val="20"/>
          <w:szCs w:val="20"/>
        </w:rPr>
      </w:pPr>
      <w:r w:rsidRPr="000C3625">
        <w:rPr>
          <w:sz w:val="20"/>
          <w:szCs w:val="20"/>
        </w:rPr>
        <w:t xml:space="preserve">Операционная система </w:t>
      </w:r>
      <w:r w:rsidRPr="000C3625">
        <w:rPr>
          <w:sz w:val="20"/>
          <w:szCs w:val="20"/>
          <w:lang w:val="en-US"/>
        </w:rPr>
        <w:t>Windows</w:t>
      </w:r>
      <w:r w:rsidRPr="000C3625">
        <w:rPr>
          <w:sz w:val="20"/>
          <w:szCs w:val="20"/>
        </w:rPr>
        <w:t xml:space="preserve"> </w:t>
      </w:r>
      <w:r w:rsidRPr="000C3625">
        <w:rPr>
          <w:sz w:val="20"/>
          <w:szCs w:val="20"/>
          <w:lang w:val="en-US"/>
        </w:rPr>
        <w:t>Professional</w:t>
      </w:r>
      <w:r w:rsidRPr="000C3625">
        <w:rPr>
          <w:sz w:val="20"/>
          <w:szCs w:val="20"/>
        </w:rPr>
        <w:t xml:space="preserve"> 10</w:t>
      </w:r>
    </w:p>
    <w:p w14:paraId="11D3509C" w14:textId="77777777" w:rsidR="00080253" w:rsidRPr="000C3625" w:rsidRDefault="00080253" w:rsidP="00080253">
      <w:pPr>
        <w:spacing w:before="0" w:beforeAutospacing="0" w:after="0" w:afterAutospacing="0"/>
        <w:ind w:firstLine="709"/>
        <w:rPr>
          <w:sz w:val="20"/>
          <w:szCs w:val="20"/>
        </w:rPr>
      </w:pPr>
      <w:r w:rsidRPr="000C3625">
        <w:rPr>
          <w:sz w:val="20"/>
          <w:szCs w:val="20"/>
        </w:rPr>
        <w:t>ПО браузер – приложение операционной системы, предназначенное для просмотра Web-страниц</w:t>
      </w:r>
    </w:p>
    <w:p w14:paraId="72C836E0" w14:textId="77777777" w:rsidR="00080253" w:rsidRPr="000C3625" w:rsidRDefault="00080253" w:rsidP="00080253">
      <w:pPr>
        <w:spacing w:before="0" w:beforeAutospacing="0" w:after="0" w:afterAutospacing="0"/>
        <w:ind w:firstLine="709"/>
        <w:rPr>
          <w:sz w:val="20"/>
          <w:szCs w:val="20"/>
        </w:rPr>
      </w:pPr>
      <w:r w:rsidRPr="000C3625">
        <w:rPr>
          <w:sz w:val="20"/>
          <w:szCs w:val="20"/>
        </w:rPr>
        <w:t>Платформа проведения аттестационных процедур с использованием каналов связи (отечественное ПО)</w:t>
      </w:r>
    </w:p>
    <w:p w14:paraId="05EE3726" w14:textId="77777777" w:rsidR="00080253" w:rsidRPr="000C3625" w:rsidRDefault="00080253" w:rsidP="00080253">
      <w:pPr>
        <w:spacing w:before="0" w:beforeAutospacing="0" w:after="0" w:afterAutospacing="0"/>
        <w:ind w:firstLine="709"/>
        <w:rPr>
          <w:sz w:val="20"/>
          <w:szCs w:val="20"/>
        </w:rPr>
      </w:pPr>
      <w:r w:rsidRPr="000C3625">
        <w:rPr>
          <w:sz w:val="20"/>
          <w:szCs w:val="20"/>
        </w:rPr>
        <w:t>Платформа проведения вебинаров (отечественное ПО)</w:t>
      </w:r>
    </w:p>
    <w:p w14:paraId="1EC66561" w14:textId="77777777" w:rsidR="00080253" w:rsidRPr="000C3625" w:rsidRDefault="00080253" w:rsidP="00080253">
      <w:pPr>
        <w:spacing w:before="0" w:beforeAutospacing="0" w:after="0" w:afterAutospacing="0"/>
        <w:ind w:firstLine="709"/>
        <w:rPr>
          <w:sz w:val="20"/>
          <w:szCs w:val="20"/>
        </w:rPr>
      </w:pPr>
      <w:r w:rsidRPr="000C3625">
        <w:rPr>
          <w:sz w:val="20"/>
          <w:szCs w:val="20"/>
        </w:rPr>
        <w:t xml:space="preserve">Информационная технология. Онлайн тестирование цифровой платформы </w:t>
      </w:r>
      <w:proofErr w:type="spellStart"/>
      <w:r w:rsidRPr="000C3625">
        <w:rPr>
          <w:sz w:val="20"/>
          <w:szCs w:val="20"/>
        </w:rPr>
        <w:t>Ровеб</w:t>
      </w:r>
      <w:proofErr w:type="spellEnd"/>
      <w:r w:rsidRPr="000C3625">
        <w:rPr>
          <w:sz w:val="20"/>
          <w:szCs w:val="20"/>
        </w:rPr>
        <w:t xml:space="preserve"> (отечественное ПО)</w:t>
      </w:r>
    </w:p>
    <w:p w14:paraId="3C2BF309" w14:textId="77777777" w:rsidR="00080253" w:rsidRPr="000C3625" w:rsidRDefault="00080253" w:rsidP="00080253">
      <w:pPr>
        <w:spacing w:before="0" w:beforeAutospacing="0" w:after="0" w:afterAutospacing="0"/>
        <w:ind w:firstLine="709"/>
        <w:rPr>
          <w:sz w:val="20"/>
          <w:szCs w:val="20"/>
        </w:rPr>
      </w:pPr>
      <w:r w:rsidRPr="000C3625">
        <w:rPr>
          <w:sz w:val="20"/>
          <w:szCs w:val="20"/>
        </w:rPr>
        <w:t>Электронный информационный ресурс. Экспертный интеллектуальный информационный робот Аттестация асессоров (отечественное ПО)</w:t>
      </w:r>
    </w:p>
    <w:p w14:paraId="7D176DF7" w14:textId="77777777" w:rsidR="00080253" w:rsidRPr="000C3625" w:rsidRDefault="00080253" w:rsidP="00080253">
      <w:pPr>
        <w:spacing w:before="0" w:beforeAutospacing="0" w:after="0" w:afterAutospacing="0"/>
        <w:ind w:firstLine="709"/>
        <w:rPr>
          <w:sz w:val="20"/>
          <w:szCs w:val="20"/>
        </w:rPr>
      </w:pPr>
      <w:r w:rsidRPr="000C3625">
        <w:rPr>
          <w:sz w:val="20"/>
          <w:szCs w:val="20"/>
        </w:rPr>
        <w:lastRenderedPageBreak/>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14:paraId="06E2AACC" w14:textId="77777777" w:rsidR="00080253" w:rsidRPr="000C3625" w:rsidRDefault="00080253" w:rsidP="00080253">
      <w:pPr>
        <w:spacing w:before="0" w:beforeAutospacing="0" w:after="0" w:afterAutospacing="0"/>
        <w:ind w:firstLine="709"/>
        <w:rPr>
          <w:sz w:val="20"/>
          <w:szCs w:val="20"/>
        </w:rPr>
      </w:pPr>
      <w:r w:rsidRPr="000C3625">
        <w:rPr>
          <w:sz w:val="20"/>
          <w:szCs w:val="20"/>
        </w:rPr>
        <w:t>Электронный информационный ресурс «Личная студия о</w:t>
      </w:r>
      <w:r>
        <w:rPr>
          <w:sz w:val="20"/>
          <w:szCs w:val="20"/>
        </w:rPr>
        <w:t>бучающегося» (отечественное ПО)</w:t>
      </w:r>
    </w:p>
    <w:p w14:paraId="40BF1692" w14:textId="77777777" w:rsidR="00080253" w:rsidRPr="000C3625" w:rsidRDefault="00080253" w:rsidP="00080253">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0C3625">
        <w:rPr>
          <w:i/>
          <w:sz w:val="20"/>
          <w:szCs w:val="20"/>
        </w:rPr>
        <w:t>Свободно распространяемое программное обеспечение (в том числе отечественного производства):</w:t>
      </w:r>
    </w:p>
    <w:p w14:paraId="7DD1BD4C" w14:textId="77777777" w:rsidR="00080253" w:rsidRPr="000C3625" w:rsidRDefault="00080253" w:rsidP="00080253">
      <w:pPr>
        <w:spacing w:before="0" w:beforeAutospacing="0" w:after="0" w:afterAutospacing="0"/>
        <w:ind w:firstLine="709"/>
        <w:rPr>
          <w:sz w:val="20"/>
          <w:szCs w:val="20"/>
        </w:rPr>
      </w:pPr>
      <w:r w:rsidRPr="000C3625">
        <w:rPr>
          <w:sz w:val="20"/>
          <w:szCs w:val="20"/>
        </w:rPr>
        <w:t>Мой Офис Веб-редакторы https://edit.myoffice.ru (отечественное ПО)</w:t>
      </w:r>
    </w:p>
    <w:p w14:paraId="7257F9C7" w14:textId="77777777" w:rsidR="00080253" w:rsidRPr="000C3625" w:rsidRDefault="00080253" w:rsidP="00080253">
      <w:pPr>
        <w:spacing w:before="0" w:beforeAutospacing="0" w:after="0" w:afterAutospacing="0"/>
        <w:ind w:firstLine="709"/>
        <w:rPr>
          <w:sz w:val="20"/>
          <w:szCs w:val="20"/>
          <w:lang w:val="en-US"/>
        </w:rPr>
      </w:pPr>
      <w:r w:rsidRPr="000C3625">
        <w:rPr>
          <w:sz w:val="20"/>
          <w:szCs w:val="20"/>
        </w:rPr>
        <w:t>ПО</w:t>
      </w:r>
      <w:r w:rsidRPr="000C3625">
        <w:rPr>
          <w:sz w:val="20"/>
          <w:szCs w:val="20"/>
          <w:lang w:val="en-US"/>
        </w:rPr>
        <w:t xml:space="preserve"> OpenOffice.Org Calc. </w:t>
      </w:r>
    </w:p>
    <w:p w14:paraId="34163A29" w14:textId="77777777" w:rsidR="00080253" w:rsidRPr="000C3625" w:rsidRDefault="004A24FA" w:rsidP="00080253">
      <w:pPr>
        <w:spacing w:before="0" w:beforeAutospacing="0" w:after="0" w:afterAutospacing="0"/>
        <w:ind w:firstLine="709"/>
        <w:rPr>
          <w:sz w:val="20"/>
          <w:szCs w:val="20"/>
          <w:lang w:val="en-US"/>
        </w:rPr>
      </w:pPr>
      <w:hyperlink r:id="rId8" w:history="1">
        <w:r w:rsidR="00080253" w:rsidRPr="000C3625">
          <w:rPr>
            <w:sz w:val="20"/>
            <w:szCs w:val="20"/>
            <w:lang w:val="en-US"/>
          </w:rPr>
          <w:t>http://qsp.su/tools/onlinehelp/about_license_gpl_russian.html</w:t>
        </w:r>
      </w:hyperlink>
      <w:r w:rsidR="00080253" w:rsidRPr="000C3625">
        <w:rPr>
          <w:sz w:val="20"/>
          <w:szCs w:val="20"/>
          <w:lang w:val="en-US"/>
        </w:rPr>
        <w:t xml:space="preserve"> </w:t>
      </w:r>
    </w:p>
    <w:p w14:paraId="53C1FBE7" w14:textId="77777777" w:rsidR="00080253" w:rsidRPr="000C3625" w:rsidRDefault="00080253" w:rsidP="00080253">
      <w:pPr>
        <w:spacing w:before="0" w:beforeAutospacing="0" w:after="0" w:afterAutospacing="0"/>
        <w:ind w:firstLine="709"/>
        <w:rPr>
          <w:sz w:val="20"/>
          <w:szCs w:val="20"/>
        </w:rPr>
      </w:pPr>
      <w:r w:rsidRPr="000C3625">
        <w:rPr>
          <w:sz w:val="20"/>
          <w:szCs w:val="20"/>
        </w:rPr>
        <w:t xml:space="preserve">ПО </w:t>
      </w:r>
      <w:proofErr w:type="spellStart"/>
      <w:r w:rsidRPr="000C3625">
        <w:rPr>
          <w:sz w:val="20"/>
          <w:szCs w:val="20"/>
        </w:rPr>
        <w:t>OpenOffice.Org.Base</w:t>
      </w:r>
      <w:proofErr w:type="spellEnd"/>
    </w:p>
    <w:p w14:paraId="53E9B1EC" w14:textId="77777777" w:rsidR="00080253" w:rsidRPr="000C3625" w:rsidRDefault="004A24FA" w:rsidP="00080253">
      <w:pPr>
        <w:spacing w:before="0" w:beforeAutospacing="0" w:after="0" w:afterAutospacing="0"/>
        <w:ind w:firstLine="709"/>
        <w:rPr>
          <w:sz w:val="20"/>
          <w:szCs w:val="20"/>
        </w:rPr>
      </w:pPr>
      <w:hyperlink r:id="rId9" w:history="1">
        <w:r w:rsidR="00080253" w:rsidRPr="000C3625">
          <w:rPr>
            <w:sz w:val="20"/>
            <w:szCs w:val="20"/>
          </w:rPr>
          <w:t>http://qsp.su/tools/onlinehelp/about_license_gpl_russian.html</w:t>
        </w:r>
      </w:hyperlink>
    </w:p>
    <w:p w14:paraId="475B7EE1" w14:textId="77777777" w:rsidR="00080253" w:rsidRPr="000C3625" w:rsidRDefault="00080253" w:rsidP="00080253">
      <w:pPr>
        <w:spacing w:before="0" w:beforeAutospacing="0" w:after="0" w:afterAutospacing="0"/>
        <w:ind w:firstLine="709"/>
        <w:rPr>
          <w:sz w:val="20"/>
          <w:szCs w:val="20"/>
          <w:lang w:val="en-US"/>
        </w:rPr>
      </w:pPr>
      <w:r w:rsidRPr="000C3625">
        <w:rPr>
          <w:sz w:val="20"/>
          <w:szCs w:val="20"/>
        </w:rPr>
        <w:t>ПО</w:t>
      </w:r>
      <w:r w:rsidRPr="000C3625">
        <w:rPr>
          <w:sz w:val="20"/>
          <w:szCs w:val="20"/>
          <w:lang w:val="en-US"/>
        </w:rPr>
        <w:t xml:space="preserve"> </w:t>
      </w:r>
      <w:proofErr w:type="spellStart"/>
      <w:r w:rsidRPr="000C3625">
        <w:rPr>
          <w:sz w:val="20"/>
          <w:szCs w:val="20"/>
          <w:lang w:val="en-US"/>
        </w:rPr>
        <w:t>OpenOffice.org.Impress</w:t>
      </w:r>
      <w:proofErr w:type="spellEnd"/>
      <w:r w:rsidRPr="000C3625">
        <w:rPr>
          <w:sz w:val="20"/>
          <w:szCs w:val="20"/>
          <w:lang w:val="en-US"/>
        </w:rPr>
        <w:t xml:space="preserve"> </w:t>
      </w:r>
    </w:p>
    <w:p w14:paraId="1C1F56E8" w14:textId="77777777" w:rsidR="00080253" w:rsidRPr="000C3625" w:rsidRDefault="004A24FA" w:rsidP="00080253">
      <w:pPr>
        <w:spacing w:before="0" w:beforeAutospacing="0" w:after="0" w:afterAutospacing="0"/>
        <w:ind w:firstLine="709"/>
        <w:rPr>
          <w:sz w:val="20"/>
          <w:szCs w:val="20"/>
          <w:lang w:val="en-US"/>
        </w:rPr>
      </w:pPr>
      <w:hyperlink r:id="rId10" w:history="1">
        <w:r w:rsidR="00080253" w:rsidRPr="000C3625">
          <w:rPr>
            <w:sz w:val="20"/>
            <w:szCs w:val="20"/>
            <w:lang w:val="en-US"/>
          </w:rPr>
          <w:t>http://qsp.su/tools/onlinehelp/about_license_gpl_russian.html</w:t>
        </w:r>
      </w:hyperlink>
      <w:r w:rsidR="00080253" w:rsidRPr="000C3625">
        <w:rPr>
          <w:sz w:val="20"/>
          <w:szCs w:val="20"/>
          <w:lang w:val="en-US"/>
        </w:rPr>
        <w:t xml:space="preserve"> </w:t>
      </w:r>
    </w:p>
    <w:p w14:paraId="7955BB99" w14:textId="77777777" w:rsidR="00080253" w:rsidRPr="000C3625" w:rsidRDefault="00080253" w:rsidP="00080253">
      <w:pPr>
        <w:spacing w:before="0" w:beforeAutospacing="0" w:after="0" w:afterAutospacing="0"/>
        <w:ind w:firstLine="709"/>
        <w:rPr>
          <w:sz w:val="20"/>
          <w:szCs w:val="20"/>
          <w:lang w:val="en-US"/>
        </w:rPr>
      </w:pPr>
      <w:r w:rsidRPr="000C3625">
        <w:rPr>
          <w:sz w:val="20"/>
          <w:szCs w:val="20"/>
        </w:rPr>
        <w:t>ПО</w:t>
      </w:r>
      <w:r w:rsidRPr="000C3625">
        <w:rPr>
          <w:sz w:val="20"/>
          <w:szCs w:val="20"/>
          <w:lang w:val="en-US"/>
        </w:rPr>
        <w:t xml:space="preserve"> OpenOffice.Org Writer </w:t>
      </w:r>
    </w:p>
    <w:p w14:paraId="690ADB0F" w14:textId="77777777" w:rsidR="00080253" w:rsidRPr="000C3625" w:rsidRDefault="004A24FA" w:rsidP="00080253">
      <w:pPr>
        <w:spacing w:before="0" w:beforeAutospacing="0" w:after="0" w:afterAutospacing="0"/>
        <w:ind w:firstLine="709"/>
        <w:rPr>
          <w:sz w:val="20"/>
          <w:szCs w:val="20"/>
          <w:lang w:val="en-US"/>
        </w:rPr>
      </w:pPr>
      <w:hyperlink r:id="rId11" w:history="1">
        <w:r w:rsidR="00080253" w:rsidRPr="000C3625">
          <w:rPr>
            <w:sz w:val="20"/>
            <w:szCs w:val="20"/>
            <w:lang w:val="en-US"/>
          </w:rPr>
          <w:t>http://qsp.su/tools/onlinehelp/about_license_gpl_russian.html</w:t>
        </w:r>
      </w:hyperlink>
    </w:p>
    <w:p w14:paraId="6082BFAA" w14:textId="77777777" w:rsidR="00080253" w:rsidRPr="000C3625" w:rsidRDefault="00080253" w:rsidP="00080253">
      <w:pPr>
        <w:spacing w:before="0" w:beforeAutospacing="0" w:after="0" w:afterAutospacing="0"/>
        <w:ind w:firstLine="709"/>
        <w:rPr>
          <w:sz w:val="20"/>
          <w:szCs w:val="20"/>
          <w:lang w:val="en-US"/>
        </w:rPr>
      </w:pPr>
      <w:r w:rsidRPr="000C3625">
        <w:rPr>
          <w:sz w:val="20"/>
          <w:szCs w:val="20"/>
        </w:rPr>
        <w:t>ПО</w:t>
      </w:r>
      <w:r w:rsidRPr="000C3625">
        <w:rPr>
          <w:sz w:val="20"/>
          <w:szCs w:val="20"/>
          <w:lang w:val="en-US"/>
        </w:rPr>
        <w:t xml:space="preserve"> Open Office.org Draw</w:t>
      </w:r>
    </w:p>
    <w:p w14:paraId="12FFC835" w14:textId="77777777" w:rsidR="00080253" w:rsidRPr="000C3625" w:rsidRDefault="004A24FA" w:rsidP="00080253">
      <w:pPr>
        <w:spacing w:before="0" w:beforeAutospacing="0" w:after="0" w:afterAutospacing="0"/>
        <w:ind w:firstLine="709"/>
        <w:rPr>
          <w:sz w:val="20"/>
          <w:szCs w:val="20"/>
          <w:lang w:val="en-US"/>
        </w:rPr>
      </w:pPr>
      <w:hyperlink r:id="rId12" w:history="1">
        <w:r w:rsidR="00080253" w:rsidRPr="000C3625">
          <w:rPr>
            <w:sz w:val="20"/>
            <w:szCs w:val="20"/>
            <w:lang w:val="en-US"/>
          </w:rPr>
          <w:t>http://qsp.su/tools/onlinehelp/about_license_gpl_russian.html</w:t>
        </w:r>
      </w:hyperlink>
    </w:p>
    <w:p w14:paraId="79B05EDC" w14:textId="77777777" w:rsidR="00080253" w:rsidRPr="000C3625" w:rsidRDefault="00080253" w:rsidP="00080253">
      <w:pPr>
        <w:spacing w:before="0" w:beforeAutospacing="0" w:after="0" w:afterAutospacing="0"/>
        <w:ind w:firstLine="709"/>
        <w:rPr>
          <w:sz w:val="20"/>
          <w:szCs w:val="20"/>
        </w:rPr>
      </w:pPr>
      <w:r w:rsidRPr="000C3625">
        <w:rPr>
          <w:sz w:val="20"/>
          <w:szCs w:val="20"/>
        </w:rPr>
        <w:t xml:space="preserve">ПО «Блокнот» - стандартное приложение операционной системы (MS </w:t>
      </w:r>
      <w:proofErr w:type="spellStart"/>
      <w:r w:rsidRPr="000C3625">
        <w:rPr>
          <w:sz w:val="20"/>
          <w:szCs w:val="20"/>
        </w:rPr>
        <w:t>Windows</w:t>
      </w:r>
      <w:proofErr w:type="spellEnd"/>
      <w:r w:rsidRPr="000C3625">
        <w:rPr>
          <w:sz w:val="20"/>
          <w:szCs w:val="20"/>
        </w:rPr>
        <w:t xml:space="preserve">, </w:t>
      </w:r>
      <w:proofErr w:type="spellStart"/>
      <w:r w:rsidRPr="000C3625">
        <w:rPr>
          <w:sz w:val="20"/>
          <w:szCs w:val="20"/>
        </w:rPr>
        <w:t>Android</w:t>
      </w:r>
      <w:proofErr w:type="spellEnd"/>
      <w:r w:rsidRPr="000C3625">
        <w:rPr>
          <w:sz w:val="20"/>
          <w:szCs w:val="20"/>
        </w:rPr>
        <w:t xml:space="preserve"> и т.д.), </w:t>
      </w:r>
    </w:p>
    <w:p w14:paraId="7E34144E" w14:textId="77777777" w:rsidR="00080253" w:rsidRPr="000C3625" w:rsidRDefault="00080253" w:rsidP="00080253">
      <w:pPr>
        <w:spacing w:before="0" w:beforeAutospacing="0" w:after="0" w:afterAutospacing="0"/>
        <w:ind w:firstLine="709"/>
        <w:rPr>
          <w:sz w:val="20"/>
          <w:szCs w:val="20"/>
        </w:rPr>
      </w:pPr>
      <w:r w:rsidRPr="000C3625">
        <w:rPr>
          <w:sz w:val="20"/>
          <w:szCs w:val="20"/>
        </w:rPr>
        <w:t>предназна</w:t>
      </w:r>
      <w:r>
        <w:rPr>
          <w:sz w:val="20"/>
          <w:szCs w:val="20"/>
        </w:rPr>
        <w:t xml:space="preserve">ченное для работы с текстами;  </w:t>
      </w:r>
    </w:p>
    <w:p w14:paraId="2EFBF43D" w14:textId="77777777" w:rsidR="00080253" w:rsidRPr="000C3625" w:rsidRDefault="00080253" w:rsidP="00080253">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0C3625">
        <w:rPr>
          <w:i/>
          <w:sz w:val="20"/>
          <w:szCs w:val="20"/>
        </w:rPr>
        <w:t>Современные профессиональные базы данных:</w:t>
      </w:r>
    </w:p>
    <w:p w14:paraId="12D5A466" w14:textId="77777777" w:rsidR="005C6071" w:rsidRPr="005C6071" w:rsidRDefault="005C6071" w:rsidP="005C6071">
      <w:pPr>
        <w:spacing w:before="0" w:beforeAutospacing="0" w:after="0" w:afterAutospacing="0"/>
        <w:ind w:firstLine="709"/>
        <w:rPr>
          <w:sz w:val="20"/>
          <w:szCs w:val="20"/>
        </w:rPr>
      </w:pPr>
      <w:r w:rsidRPr="005C6071">
        <w:rPr>
          <w:sz w:val="20"/>
          <w:szCs w:val="20"/>
        </w:rPr>
        <w:t xml:space="preserve">Реестр профессиональных стандартов https://profstandart.rosmintrud.ru/obshchiy-informatsionnyy-blok/natsionalnyy-reestr-professionalnykh-standartov/reestr-professionalnykh-standartov/ </w:t>
      </w:r>
    </w:p>
    <w:p w14:paraId="2910A789" w14:textId="77777777" w:rsidR="005C6071" w:rsidRPr="005C6071" w:rsidRDefault="005C6071" w:rsidP="005C6071">
      <w:pPr>
        <w:spacing w:before="0" w:beforeAutospacing="0" w:after="0" w:afterAutospacing="0"/>
        <w:ind w:firstLine="709"/>
        <w:rPr>
          <w:sz w:val="20"/>
          <w:szCs w:val="20"/>
        </w:rPr>
      </w:pPr>
      <w:r w:rsidRPr="005C6071">
        <w:rPr>
          <w:sz w:val="20"/>
          <w:szCs w:val="20"/>
        </w:rPr>
        <w:t xml:space="preserve">Реестр студентов/ординаторов/аспирантов/ассистентов-стажеров https://www.mos.ru/karta-moskvicha/services-proverka-grazhdanina-v-reestre-studentov/ </w:t>
      </w:r>
    </w:p>
    <w:p w14:paraId="7EF7FB5F" w14:textId="77777777" w:rsidR="005C6071" w:rsidRPr="005C6071" w:rsidRDefault="005C6071" w:rsidP="005C6071">
      <w:pPr>
        <w:spacing w:before="0" w:beforeAutospacing="0" w:after="0" w:afterAutospacing="0"/>
        <w:ind w:firstLine="709"/>
        <w:rPr>
          <w:sz w:val="20"/>
          <w:szCs w:val="20"/>
        </w:rPr>
      </w:pPr>
      <w:r w:rsidRPr="005C6071">
        <w:rPr>
          <w:sz w:val="20"/>
          <w:szCs w:val="20"/>
        </w:rPr>
        <w:t xml:space="preserve">Конституция РФ - http://www.constitution.ru/ </w:t>
      </w:r>
    </w:p>
    <w:p w14:paraId="0A736C18" w14:textId="77777777" w:rsidR="005C6071" w:rsidRPr="005C6071" w:rsidRDefault="005C6071" w:rsidP="005C6071">
      <w:pPr>
        <w:spacing w:before="0" w:beforeAutospacing="0" w:after="0" w:afterAutospacing="0"/>
        <w:ind w:firstLine="709"/>
        <w:rPr>
          <w:sz w:val="20"/>
          <w:szCs w:val="20"/>
        </w:rPr>
      </w:pPr>
      <w:r w:rsidRPr="005C6071">
        <w:rPr>
          <w:sz w:val="20"/>
          <w:szCs w:val="20"/>
        </w:rPr>
        <w:t>Общероссийская общественная организация «Ассоциация Юристов России» - http://www.alrf.ru/</w:t>
      </w:r>
    </w:p>
    <w:p w14:paraId="09067C82" w14:textId="77777777" w:rsidR="005C6071" w:rsidRPr="005C6071" w:rsidRDefault="005C6071" w:rsidP="005C6071">
      <w:pPr>
        <w:spacing w:before="0" w:beforeAutospacing="0" w:after="0" w:afterAutospacing="0"/>
        <w:ind w:firstLine="709"/>
        <w:rPr>
          <w:sz w:val="20"/>
          <w:szCs w:val="20"/>
        </w:rPr>
      </w:pPr>
      <w:r w:rsidRPr="005C6071">
        <w:rPr>
          <w:sz w:val="20"/>
          <w:szCs w:val="20"/>
        </w:rPr>
        <w:t>Государственная Дума РФ- http://www.duma.gov.ru</w:t>
      </w:r>
    </w:p>
    <w:p w14:paraId="58E34C02" w14:textId="77777777" w:rsidR="005C6071" w:rsidRPr="005C6071" w:rsidRDefault="005C6071" w:rsidP="005C6071">
      <w:pPr>
        <w:spacing w:before="0" w:beforeAutospacing="0" w:after="0" w:afterAutospacing="0"/>
        <w:ind w:firstLine="709"/>
        <w:rPr>
          <w:sz w:val="20"/>
          <w:szCs w:val="20"/>
        </w:rPr>
      </w:pPr>
      <w:r w:rsidRPr="005C6071">
        <w:rPr>
          <w:sz w:val="20"/>
          <w:szCs w:val="20"/>
        </w:rPr>
        <w:t xml:space="preserve">Федеральная палата адвокатов- http://fparf.ru </w:t>
      </w:r>
    </w:p>
    <w:p w14:paraId="22E7DF31" w14:textId="77777777" w:rsidR="005C6071" w:rsidRPr="005C6071" w:rsidRDefault="005C6071" w:rsidP="005C6071">
      <w:pPr>
        <w:spacing w:before="0" w:beforeAutospacing="0" w:after="0" w:afterAutospacing="0"/>
        <w:ind w:firstLine="709"/>
        <w:rPr>
          <w:sz w:val="20"/>
          <w:szCs w:val="20"/>
        </w:rPr>
      </w:pPr>
      <w:r w:rsidRPr="005C6071">
        <w:rPr>
          <w:sz w:val="20"/>
          <w:szCs w:val="20"/>
        </w:rPr>
        <w:t xml:space="preserve">Адвокатская палата города Москвы- http://www.advokatymoscow.ru </w:t>
      </w:r>
    </w:p>
    <w:p w14:paraId="346A14F2" w14:textId="77777777" w:rsidR="005C6071" w:rsidRPr="005C6071" w:rsidRDefault="005C6071" w:rsidP="005C6071">
      <w:pPr>
        <w:spacing w:before="0" w:beforeAutospacing="0" w:after="0" w:afterAutospacing="0"/>
        <w:ind w:firstLine="709"/>
        <w:rPr>
          <w:sz w:val="20"/>
          <w:szCs w:val="20"/>
        </w:rPr>
      </w:pPr>
      <w:r w:rsidRPr="005C6071">
        <w:rPr>
          <w:sz w:val="20"/>
          <w:szCs w:val="20"/>
        </w:rPr>
        <w:t xml:space="preserve">Конституционный суд РФ - http://www.ksrf.ru </w:t>
      </w:r>
    </w:p>
    <w:p w14:paraId="64B25FF4" w14:textId="77777777" w:rsidR="005C6071" w:rsidRPr="005C6071" w:rsidRDefault="005C6071" w:rsidP="005C6071">
      <w:pPr>
        <w:spacing w:before="0" w:beforeAutospacing="0" w:after="0" w:afterAutospacing="0"/>
        <w:ind w:firstLine="709"/>
        <w:rPr>
          <w:sz w:val="20"/>
          <w:szCs w:val="20"/>
        </w:rPr>
      </w:pPr>
      <w:r w:rsidRPr="005C6071">
        <w:rPr>
          <w:sz w:val="20"/>
          <w:szCs w:val="20"/>
        </w:rPr>
        <w:t>Верховный Суд Российской Федерации - http://www.vsrf.ru</w:t>
      </w:r>
    </w:p>
    <w:p w14:paraId="2A17FDE4" w14:textId="77777777" w:rsidR="005C6071" w:rsidRPr="005C6071" w:rsidRDefault="005C6071" w:rsidP="005C6071">
      <w:pPr>
        <w:spacing w:before="0" w:beforeAutospacing="0" w:after="0" w:afterAutospacing="0"/>
        <w:ind w:firstLine="709"/>
        <w:rPr>
          <w:sz w:val="20"/>
          <w:szCs w:val="20"/>
        </w:rPr>
      </w:pPr>
      <w:r w:rsidRPr="005C6071">
        <w:rPr>
          <w:sz w:val="20"/>
          <w:szCs w:val="20"/>
        </w:rPr>
        <w:t xml:space="preserve">Федеральные Арбитражные Суды Российской Федерации - http://www.arbitr.ru </w:t>
      </w:r>
    </w:p>
    <w:p w14:paraId="7573DD08" w14:textId="77777777" w:rsidR="005C6071" w:rsidRPr="005C6071" w:rsidRDefault="005C6071" w:rsidP="005C6071">
      <w:pPr>
        <w:spacing w:before="0" w:beforeAutospacing="0" w:after="0" w:afterAutospacing="0"/>
        <w:ind w:firstLine="709"/>
        <w:rPr>
          <w:sz w:val="20"/>
          <w:szCs w:val="20"/>
        </w:rPr>
      </w:pPr>
      <w:r w:rsidRPr="005C6071">
        <w:rPr>
          <w:sz w:val="20"/>
          <w:szCs w:val="20"/>
        </w:rPr>
        <w:t xml:space="preserve">Федеральная служба по труду и занятости (Роструд) - www.rostrud.ru </w:t>
      </w:r>
    </w:p>
    <w:p w14:paraId="78F36780" w14:textId="77777777" w:rsidR="005C6071" w:rsidRPr="005C6071" w:rsidRDefault="005C6071" w:rsidP="005C6071">
      <w:pPr>
        <w:spacing w:before="0" w:beforeAutospacing="0" w:after="0" w:afterAutospacing="0"/>
        <w:ind w:firstLine="709"/>
        <w:rPr>
          <w:sz w:val="20"/>
          <w:szCs w:val="20"/>
        </w:rPr>
      </w:pPr>
      <w:r w:rsidRPr="005C6071">
        <w:rPr>
          <w:sz w:val="20"/>
          <w:szCs w:val="20"/>
        </w:rPr>
        <w:t xml:space="preserve">Федерация независимых профсоюзов России - http://www.finpr.ru </w:t>
      </w:r>
    </w:p>
    <w:p w14:paraId="2CD69369" w14:textId="77777777" w:rsidR="005C6071" w:rsidRPr="005C6071" w:rsidRDefault="005C6071" w:rsidP="005C6071">
      <w:pPr>
        <w:spacing w:before="0" w:beforeAutospacing="0" w:after="0" w:afterAutospacing="0"/>
        <w:ind w:firstLine="709"/>
        <w:rPr>
          <w:sz w:val="20"/>
          <w:szCs w:val="20"/>
        </w:rPr>
      </w:pPr>
      <w:r w:rsidRPr="005C6071">
        <w:rPr>
          <w:sz w:val="20"/>
          <w:szCs w:val="20"/>
        </w:rPr>
        <w:t xml:space="preserve">Пенсионный фонд Российской Федерации - http://www.pfrf.ru </w:t>
      </w:r>
    </w:p>
    <w:p w14:paraId="3EE1EB00" w14:textId="77777777" w:rsidR="005C6071" w:rsidRPr="005C6071" w:rsidRDefault="005C6071" w:rsidP="005C6071">
      <w:pPr>
        <w:spacing w:before="0" w:beforeAutospacing="0" w:after="0" w:afterAutospacing="0"/>
        <w:ind w:firstLine="709"/>
        <w:rPr>
          <w:sz w:val="20"/>
          <w:szCs w:val="20"/>
        </w:rPr>
      </w:pPr>
      <w:r w:rsidRPr="005C6071">
        <w:rPr>
          <w:sz w:val="20"/>
          <w:szCs w:val="20"/>
        </w:rPr>
        <w:t>Экспертно-криминалистический центр-</w:t>
      </w:r>
    </w:p>
    <w:p w14:paraId="7C014041" w14:textId="77777777" w:rsidR="005C6071" w:rsidRPr="005C6071" w:rsidRDefault="005C6071" w:rsidP="005C6071">
      <w:pPr>
        <w:spacing w:before="0" w:beforeAutospacing="0" w:after="0" w:afterAutospacing="0"/>
        <w:ind w:firstLine="709"/>
        <w:rPr>
          <w:sz w:val="20"/>
          <w:szCs w:val="20"/>
        </w:rPr>
      </w:pPr>
      <w:r w:rsidRPr="005C6071">
        <w:rPr>
          <w:sz w:val="20"/>
          <w:szCs w:val="20"/>
        </w:rPr>
        <w:t>https://xn--b1aew.xn--p1ai/</w:t>
      </w:r>
      <w:proofErr w:type="spellStart"/>
      <w:r w:rsidRPr="005C6071">
        <w:rPr>
          <w:sz w:val="20"/>
          <w:szCs w:val="20"/>
        </w:rPr>
        <w:t>mvd</w:t>
      </w:r>
      <w:proofErr w:type="spellEnd"/>
      <w:r w:rsidRPr="005C6071">
        <w:rPr>
          <w:sz w:val="20"/>
          <w:szCs w:val="20"/>
        </w:rPr>
        <w:t>/structure1/</w:t>
      </w:r>
      <w:proofErr w:type="spellStart"/>
      <w:r w:rsidRPr="005C6071">
        <w:rPr>
          <w:sz w:val="20"/>
          <w:szCs w:val="20"/>
        </w:rPr>
        <w:t>Centri</w:t>
      </w:r>
      <w:proofErr w:type="spellEnd"/>
      <w:r w:rsidRPr="005C6071">
        <w:rPr>
          <w:sz w:val="20"/>
          <w:szCs w:val="20"/>
        </w:rPr>
        <w:t>/</w:t>
      </w:r>
      <w:proofErr w:type="spellStart"/>
      <w:r w:rsidRPr="005C6071">
        <w:rPr>
          <w:sz w:val="20"/>
          <w:szCs w:val="20"/>
        </w:rPr>
        <w:t>JEkspertno_kriminalisticheskij_centr</w:t>
      </w:r>
      <w:proofErr w:type="spellEnd"/>
    </w:p>
    <w:p w14:paraId="570AF4F9" w14:textId="77777777" w:rsidR="005C6071" w:rsidRPr="005C6071" w:rsidRDefault="005C6071" w:rsidP="005C6071">
      <w:pPr>
        <w:spacing w:before="0" w:beforeAutospacing="0" w:after="0" w:afterAutospacing="0"/>
        <w:ind w:firstLine="709"/>
        <w:rPr>
          <w:sz w:val="20"/>
          <w:szCs w:val="20"/>
        </w:rPr>
      </w:pPr>
      <w:r w:rsidRPr="005C6071">
        <w:rPr>
          <w:sz w:val="20"/>
          <w:szCs w:val="20"/>
        </w:rPr>
        <w:t xml:space="preserve">Следственный комитет Российской Федерации - https://sledcom.ru </w:t>
      </w:r>
    </w:p>
    <w:p w14:paraId="5A64DBEF" w14:textId="77777777" w:rsidR="005C6071" w:rsidRPr="005C6071" w:rsidRDefault="005C6071" w:rsidP="005C6071">
      <w:pPr>
        <w:spacing w:before="0" w:beforeAutospacing="0" w:after="0" w:afterAutospacing="0"/>
        <w:ind w:firstLine="709"/>
        <w:rPr>
          <w:sz w:val="20"/>
          <w:szCs w:val="20"/>
        </w:rPr>
      </w:pPr>
      <w:r w:rsidRPr="005C6071">
        <w:rPr>
          <w:sz w:val="20"/>
          <w:szCs w:val="20"/>
        </w:rPr>
        <w:t xml:space="preserve">Министерство внутренних дел Российской Федерации - https://мвд.рф </w:t>
      </w:r>
    </w:p>
    <w:p w14:paraId="6A5633BE" w14:textId="77777777" w:rsidR="005C6071" w:rsidRPr="005C6071" w:rsidRDefault="005C6071" w:rsidP="005C6071">
      <w:pPr>
        <w:spacing w:before="0" w:beforeAutospacing="0" w:after="0" w:afterAutospacing="0"/>
        <w:ind w:firstLine="709"/>
        <w:rPr>
          <w:sz w:val="20"/>
          <w:szCs w:val="20"/>
        </w:rPr>
      </w:pPr>
      <w:r w:rsidRPr="005C6071">
        <w:rPr>
          <w:sz w:val="20"/>
          <w:szCs w:val="20"/>
        </w:rPr>
        <w:t xml:space="preserve">Генеральная прокуратура РФ - https://genproc.gov.ru </w:t>
      </w:r>
    </w:p>
    <w:p w14:paraId="080BEAA6" w14:textId="77777777" w:rsidR="005C6071" w:rsidRPr="005C6071" w:rsidRDefault="005C6071" w:rsidP="005C6071">
      <w:pPr>
        <w:spacing w:before="0" w:beforeAutospacing="0" w:after="0" w:afterAutospacing="0"/>
        <w:ind w:firstLine="709"/>
        <w:rPr>
          <w:sz w:val="20"/>
          <w:szCs w:val="20"/>
        </w:rPr>
      </w:pPr>
      <w:r w:rsidRPr="005C6071">
        <w:rPr>
          <w:sz w:val="20"/>
          <w:szCs w:val="20"/>
        </w:rPr>
        <w:t xml:space="preserve">Энциклопедия психодиагностики - https://psylab.info </w:t>
      </w:r>
    </w:p>
    <w:p w14:paraId="4C35A7FD" w14:textId="77777777" w:rsidR="005C6071" w:rsidRDefault="005C6071" w:rsidP="005C6071">
      <w:pPr>
        <w:spacing w:before="0" w:beforeAutospacing="0" w:after="0" w:afterAutospacing="0"/>
        <w:ind w:firstLine="709"/>
        <w:rPr>
          <w:sz w:val="20"/>
          <w:szCs w:val="20"/>
        </w:rPr>
      </w:pPr>
      <w:r w:rsidRPr="005C6071">
        <w:rPr>
          <w:sz w:val="20"/>
          <w:szCs w:val="20"/>
        </w:rPr>
        <w:t xml:space="preserve">Психологическая литература - </w:t>
      </w:r>
      <w:hyperlink r:id="rId13" w:history="1">
        <w:r w:rsidRPr="006447E1">
          <w:rPr>
            <w:rStyle w:val="af1"/>
            <w:sz w:val="20"/>
            <w:szCs w:val="20"/>
          </w:rPr>
          <w:t>http://flogiston.ru/</w:t>
        </w:r>
      </w:hyperlink>
      <w:r w:rsidRPr="005C6071">
        <w:rPr>
          <w:sz w:val="20"/>
          <w:szCs w:val="20"/>
        </w:rPr>
        <w:t xml:space="preserve"> </w:t>
      </w:r>
    </w:p>
    <w:p w14:paraId="417A6BE7" w14:textId="77777777" w:rsidR="00080253" w:rsidRPr="000C3625" w:rsidRDefault="00080253" w:rsidP="005C6071">
      <w:pPr>
        <w:spacing w:before="0" w:beforeAutospacing="0" w:after="0" w:afterAutospacing="0"/>
        <w:ind w:firstLine="709"/>
        <w:rPr>
          <w:sz w:val="20"/>
          <w:szCs w:val="20"/>
        </w:rPr>
      </w:pPr>
      <w:r w:rsidRPr="000C3625">
        <w:rPr>
          <w:sz w:val="20"/>
          <w:szCs w:val="20"/>
        </w:rPr>
        <w:t xml:space="preserve">Научная электронная библиотека. </w:t>
      </w:r>
      <w:r w:rsidRPr="000C3625">
        <w:rPr>
          <w:sz w:val="20"/>
          <w:szCs w:val="20"/>
          <w:lang w:val="en-US"/>
        </w:rPr>
        <w:t>http</w:t>
      </w:r>
      <w:r w:rsidRPr="000C3625">
        <w:rPr>
          <w:sz w:val="20"/>
          <w:szCs w:val="20"/>
        </w:rPr>
        <w:t>://</w:t>
      </w:r>
      <w:proofErr w:type="spellStart"/>
      <w:r w:rsidRPr="000C3625">
        <w:rPr>
          <w:sz w:val="20"/>
          <w:szCs w:val="20"/>
          <w:lang w:val="en-US"/>
        </w:rPr>
        <w:t>elibrary</w:t>
      </w:r>
      <w:proofErr w:type="spellEnd"/>
      <w:r w:rsidRPr="000C3625">
        <w:rPr>
          <w:sz w:val="20"/>
          <w:szCs w:val="20"/>
        </w:rPr>
        <w:t>.</w:t>
      </w:r>
      <w:proofErr w:type="spellStart"/>
      <w:r w:rsidRPr="000C3625">
        <w:rPr>
          <w:sz w:val="20"/>
          <w:szCs w:val="20"/>
          <w:lang w:val="en-US"/>
        </w:rPr>
        <w:t>ru</w:t>
      </w:r>
      <w:proofErr w:type="spellEnd"/>
    </w:p>
    <w:p w14:paraId="108A5257" w14:textId="77777777" w:rsidR="00080253" w:rsidRPr="000C3625" w:rsidRDefault="00080253" w:rsidP="00080253">
      <w:pPr>
        <w:spacing w:before="0" w:beforeAutospacing="0" w:after="0" w:afterAutospacing="0"/>
        <w:ind w:firstLine="709"/>
        <w:rPr>
          <w:sz w:val="20"/>
          <w:szCs w:val="20"/>
        </w:rPr>
      </w:pPr>
      <w:r w:rsidRPr="000C3625">
        <w:rPr>
          <w:sz w:val="20"/>
          <w:szCs w:val="20"/>
        </w:rPr>
        <w:t xml:space="preserve">Электронно-библиотечная система </w:t>
      </w:r>
      <w:proofErr w:type="spellStart"/>
      <w:r w:rsidRPr="000C3625">
        <w:rPr>
          <w:sz w:val="20"/>
          <w:szCs w:val="20"/>
          <w:lang w:val="en-US"/>
        </w:rPr>
        <w:t>IPRbooks</w:t>
      </w:r>
      <w:proofErr w:type="spellEnd"/>
      <w:r w:rsidRPr="000C3625">
        <w:rPr>
          <w:sz w:val="20"/>
          <w:szCs w:val="20"/>
        </w:rPr>
        <w:t xml:space="preserve"> (ЭБС </w:t>
      </w:r>
      <w:proofErr w:type="spellStart"/>
      <w:r w:rsidRPr="000C3625">
        <w:rPr>
          <w:sz w:val="20"/>
          <w:szCs w:val="20"/>
          <w:lang w:val="en-US"/>
        </w:rPr>
        <w:t>IPRbooks</w:t>
      </w:r>
      <w:proofErr w:type="spellEnd"/>
      <w:r w:rsidRPr="000C3625">
        <w:rPr>
          <w:sz w:val="20"/>
          <w:szCs w:val="20"/>
        </w:rPr>
        <w:t xml:space="preserve">) – электронная библиотека по всем отраслям знаний </w:t>
      </w:r>
      <w:hyperlink r:id="rId14" w:history="1">
        <w:r w:rsidRPr="000C3625">
          <w:rPr>
            <w:rStyle w:val="af1"/>
            <w:sz w:val="20"/>
            <w:szCs w:val="20"/>
            <w:lang w:val="en-US"/>
          </w:rPr>
          <w:t>http</w:t>
        </w:r>
        <w:r w:rsidRPr="000C3625">
          <w:rPr>
            <w:rStyle w:val="af1"/>
            <w:sz w:val="20"/>
            <w:szCs w:val="20"/>
          </w:rPr>
          <w:t>://</w:t>
        </w:r>
        <w:r w:rsidRPr="000C3625">
          <w:rPr>
            <w:rStyle w:val="af1"/>
            <w:sz w:val="20"/>
            <w:szCs w:val="20"/>
            <w:lang w:val="en-US"/>
          </w:rPr>
          <w:t>www</w:t>
        </w:r>
        <w:r w:rsidRPr="000C3625">
          <w:rPr>
            <w:rStyle w:val="af1"/>
            <w:sz w:val="20"/>
            <w:szCs w:val="20"/>
          </w:rPr>
          <w:t>.</w:t>
        </w:r>
        <w:proofErr w:type="spellStart"/>
        <w:r w:rsidRPr="000C3625">
          <w:rPr>
            <w:rStyle w:val="af1"/>
            <w:sz w:val="20"/>
            <w:szCs w:val="20"/>
            <w:lang w:val="en-US"/>
          </w:rPr>
          <w:t>iprbookshop</w:t>
        </w:r>
        <w:proofErr w:type="spellEnd"/>
        <w:r w:rsidRPr="000C3625">
          <w:rPr>
            <w:rStyle w:val="af1"/>
            <w:sz w:val="20"/>
            <w:szCs w:val="20"/>
          </w:rPr>
          <w:t>.</w:t>
        </w:r>
        <w:proofErr w:type="spellStart"/>
        <w:r w:rsidRPr="000C3625">
          <w:rPr>
            <w:rStyle w:val="af1"/>
            <w:sz w:val="20"/>
            <w:szCs w:val="20"/>
            <w:lang w:val="en-US"/>
          </w:rPr>
          <w:t>ru</w:t>
        </w:r>
        <w:proofErr w:type="spellEnd"/>
      </w:hyperlink>
    </w:p>
    <w:p w14:paraId="258589C8" w14:textId="77777777" w:rsidR="00943AE1" w:rsidRPr="00D52134" w:rsidRDefault="00943AE1" w:rsidP="00943AE1">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D52134">
        <w:rPr>
          <w:i/>
          <w:sz w:val="20"/>
          <w:szCs w:val="20"/>
        </w:rPr>
        <w:t>Информационно-справочные системы:</w:t>
      </w:r>
    </w:p>
    <w:p w14:paraId="0F037DA6" w14:textId="77777777" w:rsidR="00943AE1" w:rsidRPr="0048691E" w:rsidRDefault="00943AE1" w:rsidP="00943AE1">
      <w:pPr>
        <w:pStyle w:val="affffffffff0"/>
        <w:numPr>
          <w:ilvl w:val="0"/>
          <w:numId w:val="62"/>
        </w:numPr>
        <w:tabs>
          <w:tab w:val="left" w:pos="360"/>
          <w:tab w:val="left" w:pos="900"/>
          <w:tab w:val="left" w:pos="993"/>
          <w:tab w:val="left" w:pos="1134"/>
        </w:tabs>
        <w:suppressAutoHyphens/>
        <w:spacing w:before="0" w:beforeAutospacing="0" w:after="0" w:afterAutospacing="0"/>
        <w:ind w:hanging="720"/>
        <w:jc w:val="both"/>
        <w:rPr>
          <w:rFonts w:ascii="Times New Roman" w:hAnsi="Times New Roman"/>
          <w:sz w:val="20"/>
          <w:szCs w:val="20"/>
        </w:rPr>
      </w:pPr>
      <w:r w:rsidRPr="0048691E">
        <w:rPr>
          <w:rFonts w:ascii="Times New Roman" w:hAnsi="Times New Roman"/>
          <w:sz w:val="20"/>
          <w:szCs w:val="20"/>
        </w:rPr>
        <w:t xml:space="preserve">Справочно-правовая система «Гарант»; </w:t>
      </w:r>
    </w:p>
    <w:p w14:paraId="13F8016E" w14:textId="77777777" w:rsidR="00943AE1" w:rsidRPr="00D52134" w:rsidRDefault="00943AE1" w:rsidP="00943AE1">
      <w:pPr>
        <w:pStyle w:val="affffffffff0"/>
        <w:numPr>
          <w:ilvl w:val="0"/>
          <w:numId w:val="62"/>
        </w:numPr>
        <w:tabs>
          <w:tab w:val="left" w:pos="360"/>
          <w:tab w:val="left" w:pos="900"/>
          <w:tab w:val="left" w:pos="993"/>
          <w:tab w:val="left" w:pos="1134"/>
        </w:tabs>
        <w:suppressAutoHyphens/>
        <w:spacing w:before="0" w:beforeAutospacing="0" w:after="0" w:afterAutospacing="0"/>
        <w:ind w:hanging="720"/>
        <w:jc w:val="both"/>
        <w:rPr>
          <w:rFonts w:ascii="Times New Roman" w:hAnsi="Times New Roman"/>
          <w:sz w:val="20"/>
          <w:szCs w:val="20"/>
        </w:rPr>
      </w:pPr>
      <w:r w:rsidRPr="0048691E">
        <w:rPr>
          <w:rFonts w:ascii="Times New Roman" w:hAnsi="Times New Roman"/>
          <w:sz w:val="20"/>
          <w:szCs w:val="20"/>
        </w:rPr>
        <w:t>Справочно-правовая система «Консультант Плюс».</w:t>
      </w:r>
    </w:p>
    <w:p w14:paraId="2C5B8E50" w14:textId="77777777" w:rsidR="00841522" w:rsidRPr="00080253" w:rsidRDefault="00841522" w:rsidP="00080253"/>
    <w:sectPr w:rsidR="00841522" w:rsidRPr="00080253" w:rsidSect="00986055">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unga">
    <w:altName w:val="Courier New"/>
    <w:panose1 w:val="00000400000000000000"/>
    <w:charset w:val="00"/>
    <w:family w:val="swiss"/>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ragmaticaCTT">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MS Sans Serif">
    <w:altName w:val="Arial"/>
    <w:panose1 w:val="00000000000000000000"/>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ET">
    <w:altName w:val="Times New Roman"/>
    <w:charset w:val="00"/>
    <w:family w:val="auto"/>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Garamond">
    <w:panose1 w:val="02020404030301010803"/>
    <w:charset w:val="CC"/>
    <w:family w:val="roman"/>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Candara">
    <w:panose1 w:val="020E0502030303020204"/>
    <w:charset w:val="CC"/>
    <w:family w:val="swiss"/>
    <w:pitch w:val="variable"/>
    <w:sig w:usb0="A00002EF" w:usb1="4000A44B"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Myriad Pro">
    <w:altName w:val="Arial Unicode MS"/>
    <w:panose1 w:val="00000000000000000000"/>
    <w:charset w:val="00"/>
    <w:family w:val="swiss"/>
    <w:notTrueType/>
    <w:pitch w:val="variable"/>
    <w:sig w:usb0="00000003" w:usb1="00000000" w:usb2="00000000" w:usb3="00000000" w:csb0="00000001"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8000012" w:usb3="00000000" w:csb0="0002009F"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FreeSans">
    <w:altName w:val="Arial"/>
    <w:panose1 w:val="00000000000000000000"/>
    <w:charset w:val="CC"/>
    <w:family w:val="swiss"/>
    <w:notTrueType/>
    <w:pitch w:val="default"/>
    <w:sig w:usb0="00000201" w:usb1="00000000" w:usb2="00000000" w:usb3="00000000" w:csb0="00000004" w:csb1="00000000"/>
  </w:font>
  <w:font w:name="Times">
    <w:panose1 w:val="02020603050405020304"/>
    <w:charset w:val="CC"/>
    <w:family w:val="roman"/>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OpenSymbol">
    <w:altName w:val="Courier New"/>
    <w:charset w:val="00"/>
    <w:family w:val="auto"/>
    <w:pitch w:val="variable"/>
    <w:sig w:usb0="800000AF" w:usb1="1001ECEA" w:usb2="00000000" w:usb3="00000000" w:csb0="00000001" w:csb1="00000000"/>
  </w:font>
  <w:font w:name="Helvetica Neue">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FFFF7C"/>
    <w:lvl w:ilvl="0">
      <w:start w:val="1"/>
      <w:numFmt w:val="decimal"/>
      <w:pStyle w:val="a"/>
      <w:lvlText w:val="%1."/>
      <w:lvlJc w:val="left"/>
      <w:pPr>
        <w:tabs>
          <w:tab w:val="num" w:pos="1492"/>
        </w:tabs>
        <w:ind w:left="1492" w:hanging="360"/>
      </w:pPr>
      <w:rPr>
        <w:rFonts w:cs="Times New Roman"/>
      </w:rPr>
    </w:lvl>
  </w:abstractNum>
  <w:abstractNum w:abstractNumId="1" w15:restartNumberingAfterBreak="0">
    <w:nsid w:val="FFFFFF7E"/>
    <w:multiLevelType w:val="singleLevel"/>
    <w:tmpl w:val="FFFFFF7E"/>
    <w:lvl w:ilvl="0">
      <w:start w:val="1"/>
      <w:numFmt w:val="decimal"/>
      <w:pStyle w:val="3"/>
      <w:lvlText w:val="%1."/>
      <w:lvlJc w:val="left"/>
      <w:pPr>
        <w:tabs>
          <w:tab w:val="num" w:pos="926"/>
        </w:tabs>
        <w:ind w:left="926" w:hanging="360"/>
      </w:pPr>
      <w:rPr>
        <w:rFonts w:cs="Times New Roman"/>
      </w:rPr>
    </w:lvl>
  </w:abstractNum>
  <w:abstractNum w:abstractNumId="2" w15:restartNumberingAfterBreak="0">
    <w:nsid w:val="FFFFFF7F"/>
    <w:multiLevelType w:val="singleLevel"/>
    <w:tmpl w:val="FFFFFF7F"/>
    <w:lvl w:ilvl="0">
      <w:start w:val="1"/>
      <w:numFmt w:val="decimal"/>
      <w:pStyle w:val="2"/>
      <w:lvlText w:val="%1."/>
      <w:lvlJc w:val="left"/>
      <w:pPr>
        <w:tabs>
          <w:tab w:val="num" w:pos="643"/>
        </w:tabs>
        <w:ind w:left="643" w:hanging="360"/>
      </w:pPr>
      <w:rPr>
        <w:rFonts w:cs="Times New Roman"/>
      </w:rPr>
    </w:lvl>
  </w:abstractNum>
  <w:abstractNum w:abstractNumId="3" w15:restartNumberingAfterBreak="0">
    <w:nsid w:val="FFFFFF83"/>
    <w:multiLevelType w:val="singleLevel"/>
    <w:tmpl w:val="FFFFFF83"/>
    <w:lvl w:ilvl="0">
      <w:start w:val="1"/>
      <w:numFmt w:val="bullet"/>
      <w:pStyle w:val="5"/>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FFFFFF88"/>
    <w:styleLink w:val="41"/>
    <w:lvl w:ilvl="0">
      <w:start w:val="1"/>
      <w:numFmt w:val="decimal"/>
      <w:pStyle w:val="131"/>
      <w:lvlText w:val="%1."/>
      <w:lvlJc w:val="left"/>
      <w:pPr>
        <w:tabs>
          <w:tab w:val="num" w:pos="360"/>
        </w:tabs>
        <w:ind w:left="360" w:hanging="360"/>
      </w:pPr>
      <w:rPr>
        <w:rFonts w:cs="Times New Roman"/>
      </w:rPr>
    </w:lvl>
  </w:abstractNum>
  <w:abstractNum w:abstractNumId="5" w15:restartNumberingAfterBreak="0">
    <w:nsid w:val="FFFFFF89"/>
    <w:multiLevelType w:val="singleLevel"/>
    <w:tmpl w:val="FFFFFF89"/>
    <w:lvl w:ilvl="0">
      <w:start w:val="1"/>
      <w:numFmt w:val="bullet"/>
      <w:pStyle w:val="4"/>
      <w:lvlText w:val=""/>
      <w:lvlJc w:val="left"/>
      <w:pPr>
        <w:tabs>
          <w:tab w:val="num" w:pos="360"/>
        </w:tabs>
        <w:ind w:left="360" w:hanging="360"/>
      </w:pPr>
      <w:rPr>
        <w:rFonts w:ascii="Symbol" w:hAnsi="Symbol" w:hint="default"/>
      </w:rPr>
    </w:lvl>
  </w:abstractNum>
  <w:abstractNum w:abstractNumId="6" w15:restartNumberingAfterBreak="0">
    <w:nsid w:val="FFFFFFFE"/>
    <w:multiLevelType w:val="singleLevel"/>
    <w:tmpl w:val="FFFFFFFE"/>
    <w:lvl w:ilvl="0">
      <w:numFmt w:val="bullet"/>
      <w:lvlText w:val="*"/>
      <w:lvlJc w:val="left"/>
    </w:lvl>
  </w:abstractNum>
  <w:abstractNum w:abstractNumId="7" w15:restartNumberingAfterBreak="0">
    <w:nsid w:val="00000002"/>
    <w:multiLevelType w:val="singleLevel"/>
    <w:tmpl w:val="00000002"/>
    <w:name w:val="WW8Num1"/>
    <w:lvl w:ilvl="0">
      <w:start w:val="1"/>
      <w:numFmt w:val="decimal"/>
      <w:lvlText w:val="%1"/>
      <w:lvlJc w:val="left"/>
      <w:pPr>
        <w:tabs>
          <w:tab w:val="num" w:pos="720"/>
        </w:tabs>
        <w:ind w:left="0" w:firstLine="0"/>
      </w:pPr>
    </w:lvl>
  </w:abstractNum>
  <w:abstractNum w:abstractNumId="8" w15:restartNumberingAfterBreak="0">
    <w:nsid w:val="026B77DB"/>
    <w:multiLevelType w:val="hybridMultilevel"/>
    <w:tmpl w:val="9BFECF20"/>
    <w:styleLink w:val="19"/>
    <w:lvl w:ilvl="0" w:tplc="FFFFFFFF">
      <w:start w:val="1"/>
      <w:numFmt w:val="decimal"/>
      <w:lvlText w:val="%1."/>
      <w:lvlJc w:val="left"/>
      <w:pPr>
        <w:tabs>
          <w:tab w:val="left" w:pos="72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FFFFFFFF">
      <w:start w:val="1"/>
      <w:numFmt w:val="lowerLetter"/>
      <w:lvlText w:val="%2."/>
      <w:lvlJc w:val="left"/>
      <w:pPr>
        <w:tabs>
          <w:tab w:val="left" w:pos="720"/>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FFFFFFFF">
      <w:start w:val="1"/>
      <w:numFmt w:val="lowerRoman"/>
      <w:lvlText w:val="%3."/>
      <w:lvlJc w:val="left"/>
      <w:pPr>
        <w:tabs>
          <w:tab w:val="left" w:pos="720"/>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FFFFFFFF">
      <w:start w:val="1"/>
      <w:numFmt w:val="decimal"/>
      <w:lvlText w:val="%4."/>
      <w:lvlJc w:val="left"/>
      <w:pPr>
        <w:tabs>
          <w:tab w:val="left" w:pos="720"/>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FFFFFFFF">
      <w:start w:val="1"/>
      <w:numFmt w:val="lowerLetter"/>
      <w:lvlText w:val="%5."/>
      <w:lvlJc w:val="left"/>
      <w:pPr>
        <w:tabs>
          <w:tab w:val="left" w:pos="720"/>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FFFFFFFF">
      <w:start w:val="1"/>
      <w:numFmt w:val="lowerRoman"/>
      <w:lvlText w:val="%6."/>
      <w:lvlJc w:val="left"/>
      <w:pPr>
        <w:tabs>
          <w:tab w:val="left" w:pos="720"/>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FFFFFFFF">
      <w:start w:val="1"/>
      <w:numFmt w:val="decimal"/>
      <w:lvlText w:val="%7."/>
      <w:lvlJc w:val="left"/>
      <w:pPr>
        <w:tabs>
          <w:tab w:val="left" w:pos="720"/>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FFFFFFFF">
      <w:start w:val="1"/>
      <w:numFmt w:val="lowerLetter"/>
      <w:lvlText w:val="%8."/>
      <w:lvlJc w:val="left"/>
      <w:pPr>
        <w:tabs>
          <w:tab w:val="left" w:pos="720"/>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FFFFFFFF">
      <w:start w:val="1"/>
      <w:numFmt w:val="lowerRoman"/>
      <w:lvlText w:val="%9."/>
      <w:lvlJc w:val="left"/>
      <w:pPr>
        <w:tabs>
          <w:tab w:val="left" w:pos="720"/>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9" w15:restartNumberingAfterBreak="0">
    <w:nsid w:val="03B730E2"/>
    <w:multiLevelType w:val="multilevel"/>
    <w:tmpl w:val="03B730E2"/>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0" w15:restartNumberingAfterBreak="0">
    <w:nsid w:val="04CA56AC"/>
    <w:multiLevelType w:val="multilevel"/>
    <w:tmpl w:val="EFD206DC"/>
    <w:styleLink w:val="a0"/>
    <w:lvl w:ilvl="0">
      <w:start w:val="1"/>
      <w:numFmt w:val="decimal"/>
      <w:lvlText w:val="%1."/>
      <w:lvlJc w:val="left"/>
      <w:pPr>
        <w:tabs>
          <w:tab w:val="num" w:pos="851"/>
        </w:tabs>
        <w:ind w:left="851" w:hanging="284"/>
      </w:pPr>
      <w:rPr>
        <w:rFonts w:cs="Times New Roman"/>
        <w:bCs/>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1" w15:restartNumberingAfterBreak="0">
    <w:nsid w:val="055C4866"/>
    <w:multiLevelType w:val="hybridMultilevel"/>
    <w:tmpl w:val="7BD8940E"/>
    <w:name w:val="WW8Num29"/>
    <w:styleLink w:val="16"/>
    <w:lvl w:ilvl="0" w:tplc="A58EA5A6">
      <w:start w:val="1"/>
      <w:numFmt w:val="decimal"/>
      <w:lvlText w:val="%1."/>
      <w:lvlJc w:val="left"/>
      <w:pPr>
        <w:tabs>
          <w:tab w:val="left" w:pos="454"/>
          <w:tab w:val="left" w:pos="502"/>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6DF61A14">
      <w:start w:val="1"/>
      <w:numFmt w:val="decimal"/>
      <w:lvlText w:val="%2."/>
      <w:lvlJc w:val="left"/>
      <w:pPr>
        <w:tabs>
          <w:tab w:val="left" w:pos="454"/>
          <w:tab w:val="left" w:pos="502"/>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B17678A8">
      <w:start w:val="1"/>
      <w:numFmt w:val="lowerRoman"/>
      <w:lvlText w:val="%3."/>
      <w:lvlJc w:val="left"/>
      <w:pPr>
        <w:tabs>
          <w:tab w:val="left" w:pos="454"/>
          <w:tab w:val="left" w:pos="502"/>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4112E44C">
      <w:start w:val="1"/>
      <w:numFmt w:val="decimal"/>
      <w:lvlText w:val="%4."/>
      <w:lvlJc w:val="left"/>
      <w:pPr>
        <w:tabs>
          <w:tab w:val="left" w:pos="454"/>
          <w:tab w:val="left" w:pos="502"/>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BA4C9D4C">
      <w:start w:val="1"/>
      <w:numFmt w:val="lowerLetter"/>
      <w:lvlText w:val="%5."/>
      <w:lvlJc w:val="left"/>
      <w:pPr>
        <w:tabs>
          <w:tab w:val="left" w:pos="454"/>
          <w:tab w:val="left" w:pos="502"/>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15D4B164">
      <w:start w:val="1"/>
      <w:numFmt w:val="lowerRoman"/>
      <w:lvlText w:val="%6."/>
      <w:lvlJc w:val="left"/>
      <w:pPr>
        <w:tabs>
          <w:tab w:val="left" w:pos="454"/>
          <w:tab w:val="left" w:pos="502"/>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B688EE1E">
      <w:start w:val="1"/>
      <w:numFmt w:val="decimal"/>
      <w:lvlText w:val="%7."/>
      <w:lvlJc w:val="left"/>
      <w:pPr>
        <w:tabs>
          <w:tab w:val="left" w:pos="454"/>
          <w:tab w:val="left" w:pos="502"/>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B2BC58E8">
      <w:start w:val="1"/>
      <w:numFmt w:val="lowerLetter"/>
      <w:lvlText w:val="%8."/>
      <w:lvlJc w:val="left"/>
      <w:pPr>
        <w:tabs>
          <w:tab w:val="left" w:pos="454"/>
          <w:tab w:val="left" w:pos="502"/>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44D4DC12">
      <w:start w:val="1"/>
      <w:numFmt w:val="lowerRoman"/>
      <w:lvlText w:val="%9."/>
      <w:lvlJc w:val="left"/>
      <w:pPr>
        <w:tabs>
          <w:tab w:val="left" w:pos="454"/>
          <w:tab w:val="left" w:pos="502"/>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12" w15:restartNumberingAfterBreak="0">
    <w:nsid w:val="067B5AD5"/>
    <w:multiLevelType w:val="multilevel"/>
    <w:tmpl w:val="067B5AD5"/>
    <w:lvl w:ilvl="0">
      <w:start w:val="1"/>
      <w:numFmt w:val="decimal"/>
      <w:lvlText w:val="%1."/>
      <w:lvlJc w:val="left"/>
      <w:pPr>
        <w:tabs>
          <w:tab w:val="num" w:pos="540"/>
        </w:tabs>
        <w:ind w:left="540" w:hanging="360"/>
      </w:pPr>
      <w:rPr>
        <w:rFonts w:cs="Times New Roman"/>
        <w:b w:val="0"/>
        <w:color w:val="auto"/>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3" w15:restartNumberingAfterBreak="0">
    <w:nsid w:val="0AFE5C92"/>
    <w:multiLevelType w:val="hybridMultilevel"/>
    <w:tmpl w:val="300EF0C4"/>
    <w:lvl w:ilvl="0" w:tplc="91D2A668">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4" w15:restartNumberingAfterBreak="0">
    <w:nsid w:val="0C69429E"/>
    <w:multiLevelType w:val="hybridMultilevel"/>
    <w:tmpl w:val="D0C24608"/>
    <w:styleLink w:val="11"/>
    <w:lvl w:ilvl="0" w:tplc="01D24484">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D0CA53E0">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41FE4148">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E8DA7210">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6F08E85A">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4F0E1C80">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C35C3BB0">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5ED68ECA">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43DA5B66">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15" w15:restartNumberingAfterBreak="0">
    <w:nsid w:val="11284F11"/>
    <w:multiLevelType w:val="hybridMultilevel"/>
    <w:tmpl w:val="195E6960"/>
    <w:styleLink w:val="18"/>
    <w:lvl w:ilvl="0" w:tplc="406841DC">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1" w:tplc="F08856C4">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2" w:tplc="FA8C950A">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3" w:tplc="1BF4AA7A">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4" w:tplc="7FEE51A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5" w:tplc="E93C2FCC">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6" w:tplc="240EA4B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7" w:tplc="739C9E1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8" w:tplc="5F688238">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abstractNum>
  <w:abstractNum w:abstractNumId="16" w15:restartNumberingAfterBreak="0">
    <w:nsid w:val="12A32B38"/>
    <w:multiLevelType w:val="multilevel"/>
    <w:tmpl w:val="9D066328"/>
    <w:styleLink w:val="a1"/>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7" w15:restartNumberingAfterBreak="0">
    <w:nsid w:val="13450138"/>
    <w:multiLevelType w:val="multilevel"/>
    <w:tmpl w:val="13450138"/>
    <w:lvl w:ilvl="0">
      <w:start w:val="1"/>
      <w:numFmt w:val="decimal"/>
      <w:pStyle w:val="a2"/>
      <w:lvlText w:val="%1."/>
      <w:lvlJc w:val="left"/>
      <w:pPr>
        <w:tabs>
          <w:tab w:val="num" w:pos="1440"/>
        </w:tabs>
        <w:ind w:left="1440" w:hanging="360"/>
      </w:pPr>
      <w:rPr>
        <w:rFonts w:cs="Times New Roman"/>
      </w:rPr>
    </w:lvl>
    <w:lvl w:ilvl="1">
      <w:start w:val="1"/>
      <w:numFmt w:val="lowerLetter"/>
      <w:lvlText w:val="%2."/>
      <w:lvlJc w:val="left"/>
      <w:pPr>
        <w:tabs>
          <w:tab w:val="num" w:pos="2160"/>
        </w:tabs>
        <w:ind w:left="2160" w:hanging="360"/>
      </w:pPr>
      <w:rPr>
        <w:rFonts w:cs="Times New Roman"/>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18" w15:restartNumberingAfterBreak="0">
    <w:nsid w:val="149D7949"/>
    <w:multiLevelType w:val="multilevel"/>
    <w:tmpl w:val="149D7949"/>
    <w:styleLink w:val="40"/>
    <w:lvl w:ilvl="0">
      <w:start w:val="1"/>
      <w:numFmt w:val="bullet"/>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19" w15:restartNumberingAfterBreak="0">
    <w:nsid w:val="14F70A44"/>
    <w:multiLevelType w:val="multilevel"/>
    <w:tmpl w:val="3ECA2242"/>
    <w:styleLink w:val="111"/>
    <w:lvl w:ilvl="0">
      <w:start w:val="1"/>
      <w:numFmt w:val="decimal"/>
      <w:lvlText w:val="%1."/>
      <w:lvlJc w:val="left"/>
      <w:pPr>
        <w:tabs>
          <w:tab w:val="num" w:pos="0"/>
        </w:tabs>
        <w:ind w:left="720" w:hanging="360"/>
      </w:pPr>
      <w:rPr>
        <w:rFonts w:cs="Times New Roman"/>
      </w:rPr>
    </w:lvl>
    <w:lvl w:ilvl="1">
      <w:start w:val="2"/>
      <w:numFmt w:val="decimal"/>
      <w:isLgl/>
      <w:lvlText w:val="%1.%2"/>
      <w:lvlJc w:val="left"/>
      <w:pPr>
        <w:tabs>
          <w:tab w:val="num" w:pos="720"/>
        </w:tabs>
        <w:ind w:left="720" w:hanging="360"/>
      </w:pPr>
      <w:rPr>
        <w:rFonts w:cs="Times New Roman"/>
      </w:rPr>
    </w:lvl>
    <w:lvl w:ilvl="2">
      <w:start w:val="1"/>
      <w:numFmt w:val="decimal"/>
      <w:isLgl/>
      <w:lvlText w:val="%1.%2.%3"/>
      <w:lvlJc w:val="left"/>
      <w:pPr>
        <w:tabs>
          <w:tab w:val="num" w:pos="1080"/>
        </w:tabs>
        <w:ind w:left="1080" w:hanging="720"/>
      </w:pPr>
      <w:rPr>
        <w:rFonts w:cs="Times New Roman"/>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20" w15:restartNumberingAfterBreak="0">
    <w:nsid w:val="15A9343B"/>
    <w:multiLevelType w:val="multilevel"/>
    <w:tmpl w:val="15A9343B"/>
    <w:lvl w:ilvl="0">
      <w:start w:val="1"/>
      <w:numFmt w:val="bullet"/>
      <w:lvlText w:val="-"/>
      <w:lvlJc w:val="left"/>
      <w:pPr>
        <w:tabs>
          <w:tab w:val="num" w:pos="1174"/>
        </w:tabs>
        <w:ind w:left="1174" w:hanging="360"/>
      </w:pPr>
      <w:rPr>
        <w:rFonts w:ascii="Tunga" w:hAnsi="Tunga" w:hint="default"/>
      </w:rPr>
    </w:lvl>
    <w:lvl w:ilvl="1">
      <w:start w:val="1"/>
      <w:numFmt w:val="bullet"/>
      <w:lvlText w:val="o"/>
      <w:lvlJc w:val="left"/>
      <w:pPr>
        <w:tabs>
          <w:tab w:val="num" w:pos="1894"/>
        </w:tabs>
        <w:ind w:left="1894" w:hanging="360"/>
      </w:pPr>
      <w:rPr>
        <w:rFonts w:ascii="Courier New" w:hAnsi="Courier New" w:hint="default"/>
      </w:rPr>
    </w:lvl>
    <w:lvl w:ilvl="2">
      <w:start w:val="1"/>
      <w:numFmt w:val="bullet"/>
      <w:lvlText w:val=""/>
      <w:lvlJc w:val="left"/>
      <w:pPr>
        <w:tabs>
          <w:tab w:val="num" w:pos="2614"/>
        </w:tabs>
        <w:ind w:left="2614" w:hanging="360"/>
      </w:pPr>
      <w:rPr>
        <w:rFonts w:ascii="Wingdings" w:hAnsi="Wingdings" w:hint="default"/>
      </w:rPr>
    </w:lvl>
    <w:lvl w:ilvl="3">
      <w:start w:val="1"/>
      <w:numFmt w:val="bullet"/>
      <w:lvlText w:val=""/>
      <w:lvlJc w:val="left"/>
      <w:pPr>
        <w:tabs>
          <w:tab w:val="num" w:pos="3334"/>
        </w:tabs>
        <w:ind w:left="3334" w:hanging="360"/>
      </w:pPr>
      <w:rPr>
        <w:rFonts w:ascii="Symbol" w:hAnsi="Symbol" w:hint="default"/>
      </w:rPr>
    </w:lvl>
    <w:lvl w:ilvl="4">
      <w:start w:val="1"/>
      <w:numFmt w:val="bullet"/>
      <w:lvlText w:val="o"/>
      <w:lvlJc w:val="left"/>
      <w:pPr>
        <w:tabs>
          <w:tab w:val="num" w:pos="4054"/>
        </w:tabs>
        <w:ind w:left="4054" w:hanging="360"/>
      </w:pPr>
      <w:rPr>
        <w:rFonts w:ascii="Courier New" w:hAnsi="Courier New" w:hint="default"/>
      </w:rPr>
    </w:lvl>
    <w:lvl w:ilvl="5">
      <w:start w:val="1"/>
      <w:numFmt w:val="bullet"/>
      <w:lvlText w:val=""/>
      <w:lvlJc w:val="left"/>
      <w:pPr>
        <w:tabs>
          <w:tab w:val="num" w:pos="4774"/>
        </w:tabs>
        <w:ind w:left="4774" w:hanging="360"/>
      </w:pPr>
      <w:rPr>
        <w:rFonts w:ascii="Wingdings" w:hAnsi="Wingdings" w:hint="default"/>
      </w:rPr>
    </w:lvl>
    <w:lvl w:ilvl="6">
      <w:start w:val="1"/>
      <w:numFmt w:val="bullet"/>
      <w:lvlText w:val=""/>
      <w:lvlJc w:val="left"/>
      <w:pPr>
        <w:tabs>
          <w:tab w:val="num" w:pos="5494"/>
        </w:tabs>
        <w:ind w:left="5494" w:hanging="360"/>
      </w:pPr>
      <w:rPr>
        <w:rFonts w:ascii="Symbol" w:hAnsi="Symbol" w:hint="default"/>
      </w:rPr>
    </w:lvl>
    <w:lvl w:ilvl="7">
      <w:start w:val="1"/>
      <w:numFmt w:val="bullet"/>
      <w:lvlText w:val="o"/>
      <w:lvlJc w:val="left"/>
      <w:pPr>
        <w:tabs>
          <w:tab w:val="num" w:pos="6214"/>
        </w:tabs>
        <w:ind w:left="6214" w:hanging="360"/>
      </w:pPr>
      <w:rPr>
        <w:rFonts w:ascii="Courier New" w:hAnsi="Courier New" w:hint="default"/>
      </w:rPr>
    </w:lvl>
    <w:lvl w:ilvl="8">
      <w:start w:val="1"/>
      <w:numFmt w:val="bullet"/>
      <w:lvlText w:val=""/>
      <w:lvlJc w:val="left"/>
      <w:pPr>
        <w:tabs>
          <w:tab w:val="num" w:pos="6934"/>
        </w:tabs>
        <w:ind w:left="6934" w:hanging="360"/>
      </w:pPr>
      <w:rPr>
        <w:rFonts w:ascii="Wingdings" w:hAnsi="Wingdings" w:hint="default"/>
      </w:rPr>
    </w:lvl>
  </w:abstractNum>
  <w:abstractNum w:abstractNumId="21" w15:restartNumberingAfterBreak="0">
    <w:nsid w:val="17AA16EB"/>
    <w:multiLevelType w:val="multilevel"/>
    <w:tmpl w:val="17AA16EB"/>
    <w:styleLink w:val="31"/>
    <w:lvl w:ilvl="0">
      <w:start w:val="1"/>
      <w:numFmt w:val="decimal"/>
      <w:pStyle w:val="a3"/>
      <w:lvlText w:val="%1."/>
      <w:lvlJc w:val="left"/>
      <w:pPr>
        <w:tabs>
          <w:tab w:val="num" w:pos="0"/>
        </w:tabs>
        <w:ind w:left="113" w:hanging="113"/>
      </w:pPr>
      <w:rPr>
        <w:rFonts w:ascii="Times New Roman" w:hAnsi="Times New Roman" w:cs="Times New Roman" w:hint="default"/>
        <w:b w:val="0"/>
        <w:i w:val="0"/>
        <w: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0"/>
        </w:tabs>
        <w:ind w:left="454" w:hanging="114"/>
      </w:pPr>
      <w:rPr>
        <w:rFonts w:ascii="Times New Roman" w:hAnsi="Times New Roman" w:cs="Times New Roman" w:hint="default"/>
        <w:b w:val="0"/>
        <w:i w:val="0"/>
        <w: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2" w15:restartNumberingAfterBreak="0">
    <w:nsid w:val="187154C1"/>
    <w:multiLevelType w:val="singleLevel"/>
    <w:tmpl w:val="187154C1"/>
    <w:styleLink w:val="1"/>
    <w:lvl w:ilvl="0">
      <w:start w:val="1"/>
      <w:numFmt w:val="upperLetter"/>
      <w:pStyle w:val="Tst-question"/>
      <w:lvlText w:val="%1."/>
      <w:lvlJc w:val="left"/>
      <w:pPr>
        <w:tabs>
          <w:tab w:val="num" w:pos="357"/>
        </w:tabs>
      </w:pPr>
      <w:rPr>
        <w:rFonts w:cs="Times New Roman"/>
        <w:caps w:val="0"/>
        <w:smallCaps w:val="0"/>
        <w:strike w:val="0"/>
        <w:dstrike w:val="0"/>
        <w:vanish w:val="0"/>
        <w:color w:val="auto"/>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1B7B6BDC"/>
    <w:multiLevelType w:val="hybridMultilevel"/>
    <w:tmpl w:val="571C23CE"/>
    <w:lvl w:ilvl="0" w:tplc="6D5CEEB2">
      <w:start w:val="1"/>
      <w:numFmt w:val="decimal"/>
      <w:lvlText w:val="%1"/>
      <w:lvlJc w:val="left"/>
      <w:pPr>
        <w:tabs>
          <w:tab w:val="num" w:pos="360"/>
        </w:tabs>
        <w:ind w:left="360" w:hanging="360"/>
      </w:pPr>
      <w:rPr>
        <w:rFonts w:cs="Times New Roman"/>
      </w:rPr>
    </w:lvl>
    <w:lvl w:ilvl="1" w:tplc="4B9E4262">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4" w15:restartNumberingAfterBreak="0">
    <w:nsid w:val="1BC62CB5"/>
    <w:multiLevelType w:val="hybridMultilevel"/>
    <w:tmpl w:val="AAB43FF4"/>
    <w:name w:val="WW8Num22"/>
    <w:lvl w:ilvl="0" w:tplc="42B23964">
      <w:start w:val="1"/>
      <w:numFmt w:val="decimal"/>
      <w:lvlText w:val="%1"/>
      <w:lvlJc w:val="left"/>
      <w:pPr>
        <w:tabs>
          <w:tab w:val="num" w:pos="720"/>
        </w:tabs>
        <w:ind w:left="0" w:firstLine="0"/>
      </w:pPr>
      <w:rPr>
        <w:rFonts w:hint="default"/>
      </w:rPr>
    </w:lvl>
    <w:lvl w:ilvl="1" w:tplc="04190019" w:tentative="1">
      <w:start w:val="1"/>
      <w:numFmt w:val="lowerLetter"/>
      <w:lvlText w:val="%2."/>
      <w:lvlJc w:val="left"/>
      <w:pPr>
        <w:tabs>
          <w:tab w:val="num" w:pos="-349"/>
        </w:tabs>
        <w:ind w:left="-349" w:hanging="360"/>
      </w:pPr>
    </w:lvl>
    <w:lvl w:ilvl="2" w:tplc="0419001B" w:tentative="1">
      <w:start w:val="1"/>
      <w:numFmt w:val="lowerRoman"/>
      <w:lvlText w:val="%3."/>
      <w:lvlJc w:val="right"/>
      <w:pPr>
        <w:tabs>
          <w:tab w:val="num" w:pos="371"/>
        </w:tabs>
        <w:ind w:left="371" w:hanging="180"/>
      </w:pPr>
    </w:lvl>
    <w:lvl w:ilvl="3" w:tplc="0419000F" w:tentative="1">
      <w:start w:val="1"/>
      <w:numFmt w:val="decimal"/>
      <w:lvlText w:val="%4."/>
      <w:lvlJc w:val="left"/>
      <w:pPr>
        <w:tabs>
          <w:tab w:val="num" w:pos="1091"/>
        </w:tabs>
        <w:ind w:left="1091" w:hanging="360"/>
      </w:pPr>
    </w:lvl>
    <w:lvl w:ilvl="4" w:tplc="04190019" w:tentative="1">
      <w:start w:val="1"/>
      <w:numFmt w:val="lowerLetter"/>
      <w:lvlText w:val="%5."/>
      <w:lvlJc w:val="left"/>
      <w:pPr>
        <w:tabs>
          <w:tab w:val="num" w:pos="1811"/>
        </w:tabs>
        <w:ind w:left="1811" w:hanging="360"/>
      </w:pPr>
    </w:lvl>
    <w:lvl w:ilvl="5" w:tplc="0419001B" w:tentative="1">
      <w:start w:val="1"/>
      <w:numFmt w:val="lowerRoman"/>
      <w:lvlText w:val="%6."/>
      <w:lvlJc w:val="right"/>
      <w:pPr>
        <w:tabs>
          <w:tab w:val="num" w:pos="2531"/>
        </w:tabs>
        <w:ind w:left="2531" w:hanging="180"/>
      </w:pPr>
    </w:lvl>
    <w:lvl w:ilvl="6" w:tplc="0419000F" w:tentative="1">
      <w:start w:val="1"/>
      <w:numFmt w:val="decimal"/>
      <w:lvlText w:val="%7."/>
      <w:lvlJc w:val="left"/>
      <w:pPr>
        <w:tabs>
          <w:tab w:val="num" w:pos="3251"/>
        </w:tabs>
        <w:ind w:left="3251" w:hanging="360"/>
      </w:pPr>
    </w:lvl>
    <w:lvl w:ilvl="7" w:tplc="04190019" w:tentative="1">
      <w:start w:val="1"/>
      <w:numFmt w:val="lowerLetter"/>
      <w:lvlText w:val="%8."/>
      <w:lvlJc w:val="left"/>
      <w:pPr>
        <w:tabs>
          <w:tab w:val="num" w:pos="3971"/>
        </w:tabs>
        <w:ind w:left="3971" w:hanging="360"/>
      </w:pPr>
    </w:lvl>
    <w:lvl w:ilvl="8" w:tplc="0419001B" w:tentative="1">
      <w:start w:val="1"/>
      <w:numFmt w:val="lowerRoman"/>
      <w:lvlText w:val="%9."/>
      <w:lvlJc w:val="right"/>
      <w:pPr>
        <w:tabs>
          <w:tab w:val="num" w:pos="4691"/>
        </w:tabs>
        <w:ind w:left="4691" w:hanging="180"/>
      </w:pPr>
    </w:lvl>
  </w:abstractNum>
  <w:abstractNum w:abstractNumId="25" w15:restartNumberingAfterBreak="0">
    <w:nsid w:val="1D034241"/>
    <w:multiLevelType w:val="multilevel"/>
    <w:tmpl w:val="767AC068"/>
    <w:styleLink w:val="a4"/>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6" w15:restartNumberingAfterBreak="0">
    <w:nsid w:val="1D3C347F"/>
    <w:multiLevelType w:val="hybridMultilevel"/>
    <w:tmpl w:val="4A4004D6"/>
    <w:styleLink w:val="12"/>
    <w:lvl w:ilvl="0" w:tplc="04190001">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392" w:hanging="28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1112"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1832"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2552"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3272"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3992"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4712"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5432" w:hanging="204"/>
      </w:pPr>
      <w:rPr>
        <w:rFonts w:hAnsi="Arial Unicode MS" w:cs="Times New Roman"/>
        <w:caps w:val="0"/>
        <w:smallCaps w:val="0"/>
        <w:strike w:val="0"/>
        <w:dstrike w:val="0"/>
        <w:color w:val="000000"/>
        <w:spacing w:val="0"/>
        <w:w w:val="100"/>
        <w:kern w:val="0"/>
        <w:position w:val="0"/>
        <w:vertAlign w:val="baseline"/>
      </w:rPr>
    </w:lvl>
  </w:abstractNum>
  <w:abstractNum w:abstractNumId="27"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24EA5986"/>
    <w:multiLevelType w:val="multilevel"/>
    <w:tmpl w:val="24EA5986"/>
    <w:styleLink w:val="13"/>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9" w15:restartNumberingAfterBreak="0">
    <w:nsid w:val="24F62E7F"/>
    <w:multiLevelType w:val="hybridMultilevel"/>
    <w:tmpl w:val="E4F29C0A"/>
    <w:styleLink w:val="22"/>
    <w:lvl w:ilvl="0" w:tplc="FFFFFFFF">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FFFFFFFF">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FFFFFFFF">
      <w:start w:val="1"/>
      <w:numFmt w:val="lowerRoman"/>
      <w:lvlText w:val="%3."/>
      <w:lvlJc w:val="left"/>
      <w:pPr>
        <w:ind w:left="2160" w:hanging="280"/>
      </w:pPr>
      <w:rPr>
        <w:rFonts w:hAnsi="Arial Unicode MS" w:cs="Times New Roman"/>
        <w:caps w:val="0"/>
        <w:smallCaps w:val="0"/>
        <w:strike w:val="0"/>
        <w:dstrike w:val="0"/>
        <w:color w:val="000000"/>
        <w:spacing w:val="0"/>
        <w:w w:val="100"/>
        <w:kern w:val="0"/>
        <w:position w:val="0"/>
        <w:vertAlign w:val="baseline"/>
      </w:rPr>
    </w:lvl>
    <w:lvl w:ilvl="3" w:tplc="FFFFFFFF">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FFFFFFFF">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FFFFFFFF">
      <w:start w:val="1"/>
      <w:numFmt w:val="lowerRoman"/>
      <w:lvlText w:val="%6."/>
      <w:lvlJc w:val="left"/>
      <w:pPr>
        <w:ind w:left="4320" w:hanging="280"/>
      </w:pPr>
      <w:rPr>
        <w:rFonts w:hAnsi="Arial Unicode MS" w:cs="Times New Roman"/>
        <w:caps w:val="0"/>
        <w:smallCaps w:val="0"/>
        <w:strike w:val="0"/>
        <w:dstrike w:val="0"/>
        <w:color w:val="000000"/>
        <w:spacing w:val="0"/>
        <w:w w:val="100"/>
        <w:kern w:val="0"/>
        <w:position w:val="0"/>
        <w:vertAlign w:val="baseline"/>
      </w:rPr>
    </w:lvl>
    <w:lvl w:ilvl="6" w:tplc="FFFFFFFF">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FFFFFFFF">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FFFFFFFF">
      <w:start w:val="1"/>
      <w:numFmt w:val="lowerRoman"/>
      <w:lvlText w:val="%9."/>
      <w:lvlJc w:val="left"/>
      <w:pPr>
        <w:ind w:left="6480" w:hanging="280"/>
      </w:pPr>
      <w:rPr>
        <w:rFonts w:hAnsi="Arial Unicode MS" w:cs="Times New Roman"/>
        <w:caps w:val="0"/>
        <w:smallCaps w:val="0"/>
        <w:strike w:val="0"/>
        <w:dstrike w:val="0"/>
        <w:color w:val="000000"/>
        <w:spacing w:val="0"/>
        <w:w w:val="100"/>
        <w:kern w:val="0"/>
        <w:position w:val="0"/>
        <w:vertAlign w:val="baseline"/>
      </w:rPr>
    </w:lvl>
  </w:abstractNum>
  <w:abstractNum w:abstractNumId="30" w15:restartNumberingAfterBreak="0">
    <w:nsid w:val="29376BC3"/>
    <w:multiLevelType w:val="hybridMultilevel"/>
    <w:tmpl w:val="DB025E6E"/>
    <w:styleLink w:val="23"/>
    <w:lvl w:ilvl="0" w:tplc="FC700014">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2160" w:hanging="280"/>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320" w:hanging="28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480" w:hanging="280"/>
      </w:pPr>
      <w:rPr>
        <w:rFonts w:hAnsi="Arial Unicode MS" w:cs="Times New Roman"/>
        <w:caps w:val="0"/>
        <w:smallCaps w:val="0"/>
        <w:strike w:val="0"/>
        <w:dstrike w:val="0"/>
        <w:color w:val="000000"/>
        <w:spacing w:val="0"/>
        <w:w w:val="100"/>
        <w:kern w:val="0"/>
        <w:position w:val="0"/>
        <w:vertAlign w:val="baseline"/>
      </w:rPr>
    </w:lvl>
  </w:abstractNum>
  <w:abstractNum w:abstractNumId="31" w15:restartNumberingAfterBreak="0">
    <w:nsid w:val="2B562FE6"/>
    <w:multiLevelType w:val="multilevel"/>
    <w:tmpl w:val="2B562FE6"/>
    <w:lvl w:ilvl="0">
      <w:start w:val="1"/>
      <w:numFmt w:val="decimal"/>
      <w:lvlText w:val="%1."/>
      <w:lvlJc w:val="left"/>
      <w:pPr>
        <w:tabs>
          <w:tab w:val="num" w:pos="540"/>
        </w:tabs>
        <w:ind w:left="540" w:hanging="360"/>
      </w:pPr>
      <w:rPr>
        <w:rFonts w:cs="Times New Roman"/>
      </w:rPr>
    </w:lvl>
    <w:lvl w:ilvl="1">
      <w:start w:val="6"/>
      <w:numFmt w:val="decimal"/>
      <w:lvlText w:val="%2"/>
      <w:lvlJc w:val="left"/>
      <w:pPr>
        <w:tabs>
          <w:tab w:val="num" w:pos="1260"/>
        </w:tabs>
        <w:ind w:left="1260" w:hanging="360"/>
      </w:pPr>
      <w:rPr>
        <w:rFonts w:cs="Times New Roman" w:hint="default"/>
      </w:rPr>
    </w:lvl>
    <w:lvl w:ilvl="2">
      <w:start w:val="1"/>
      <w:numFmt w:val="lowerRoman"/>
      <w:lvlText w:val="%3."/>
      <w:lvlJc w:val="right"/>
      <w:pPr>
        <w:tabs>
          <w:tab w:val="num" w:pos="1980"/>
        </w:tabs>
        <w:ind w:left="1980" w:hanging="180"/>
      </w:pPr>
      <w:rPr>
        <w:rFonts w:cs="Times New Roman"/>
      </w:rPr>
    </w:lvl>
    <w:lvl w:ilvl="3">
      <w:start w:val="1"/>
      <w:numFmt w:val="decimal"/>
      <w:lvlText w:val="%4."/>
      <w:lvlJc w:val="left"/>
      <w:pPr>
        <w:tabs>
          <w:tab w:val="num" w:pos="2700"/>
        </w:tabs>
        <w:ind w:left="2700" w:hanging="360"/>
      </w:pPr>
      <w:rPr>
        <w:rFonts w:cs="Times New Roman"/>
      </w:rPr>
    </w:lvl>
    <w:lvl w:ilvl="4">
      <w:start w:val="1"/>
      <w:numFmt w:val="lowerLetter"/>
      <w:lvlText w:val="%5."/>
      <w:lvlJc w:val="left"/>
      <w:pPr>
        <w:tabs>
          <w:tab w:val="num" w:pos="3420"/>
        </w:tabs>
        <w:ind w:left="3420" w:hanging="360"/>
      </w:pPr>
      <w:rPr>
        <w:rFonts w:cs="Times New Roman"/>
      </w:rPr>
    </w:lvl>
    <w:lvl w:ilvl="5">
      <w:start w:val="1"/>
      <w:numFmt w:val="lowerRoman"/>
      <w:lvlText w:val="%6."/>
      <w:lvlJc w:val="right"/>
      <w:pPr>
        <w:tabs>
          <w:tab w:val="num" w:pos="4140"/>
        </w:tabs>
        <w:ind w:left="4140" w:hanging="180"/>
      </w:pPr>
      <w:rPr>
        <w:rFonts w:cs="Times New Roman"/>
      </w:rPr>
    </w:lvl>
    <w:lvl w:ilvl="6">
      <w:start w:val="1"/>
      <w:numFmt w:val="decimal"/>
      <w:lvlText w:val="%7."/>
      <w:lvlJc w:val="left"/>
      <w:pPr>
        <w:tabs>
          <w:tab w:val="num" w:pos="4860"/>
        </w:tabs>
        <w:ind w:left="4860" w:hanging="360"/>
      </w:pPr>
      <w:rPr>
        <w:rFonts w:cs="Times New Roman"/>
      </w:rPr>
    </w:lvl>
    <w:lvl w:ilvl="7">
      <w:start w:val="1"/>
      <w:numFmt w:val="lowerLetter"/>
      <w:lvlText w:val="%8."/>
      <w:lvlJc w:val="left"/>
      <w:pPr>
        <w:tabs>
          <w:tab w:val="num" w:pos="5580"/>
        </w:tabs>
        <w:ind w:left="5580" w:hanging="360"/>
      </w:pPr>
      <w:rPr>
        <w:rFonts w:cs="Times New Roman"/>
      </w:rPr>
    </w:lvl>
    <w:lvl w:ilvl="8">
      <w:start w:val="1"/>
      <w:numFmt w:val="lowerRoman"/>
      <w:lvlText w:val="%9."/>
      <w:lvlJc w:val="right"/>
      <w:pPr>
        <w:tabs>
          <w:tab w:val="num" w:pos="6300"/>
        </w:tabs>
        <w:ind w:left="6300" w:hanging="180"/>
      </w:pPr>
      <w:rPr>
        <w:rFonts w:cs="Times New Roman"/>
      </w:rPr>
    </w:lvl>
  </w:abstractNum>
  <w:abstractNum w:abstractNumId="32" w15:restartNumberingAfterBreak="0">
    <w:nsid w:val="2D990094"/>
    <w:multiLevelType w:val="multilevel"/>
    <w:tmpl w:val="2D990094"/>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33" w15:restartNumberingAfterBreak="0">
    <w:nsid w:val="2ED26202"/>
    <w:multiLevelType w:val="multilevel"/>
    <w:tmpl w:val="2ED26202"/>
    <w:lvl w:ilvl="0">
      <w:start w:val="1"/>
      <w:numFmt w:val="decimal"/>
      <w:lvlText w:val="%1."/>
      <w:lvlJc w:val="left"/>
      <w:pPr>
        <w:tabs>
          <w:tab w:val="num" w:pos="1068"/>
        </w:tabs>
        <w:ind w:left="1068"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306E2009"/>
    <w:multiLevelType w:val="hybridMultilevel"/>
    <w:tmpl w:val="515EFA1E"/>
    <w:styleLink w:val="30"/>
    <w:lvl w:ilvl="0" w:tplc="0419000F">
      <w:start w:val="1"/>
      <w:numFmt w:val="decimal"/>
      <w:lvlText w:val="%1."/>
      <w:lvlJc w:val="left"/>
      <w:pPr>
        <w:tabs>
          <w:tab w:val="num" w:pos="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5" w15:restartNumberingAfterBreak="0">
    <w:nsid w:val="311F27E2"/>
    <w:multiLevelType w:val="hybridMultilevel"/>
    <w:tmpl w:val="979250D8"/>
    <w:styleLink w:val="8"/>
    <w:lvl w:ilvl="0" w:tplc="FFFFFFFF">
      <w:start w:val="1"/>
      <w:numFmt w:val="bullet"/>
      <w:lvlText w:val="·"/>
      <w:lvlJc w:val="left"/>
      <w:pPr>
        <w:tabs>
          <w:tab w:val="left" w:pos="720"/>
          <w:tab w:val="left" w:pos="900"/>
          <w:tab w:val="num" w:pos="1319"/>
        </w:tabs>
        <w:ind w:left="610" w:firstLine="459"/>
      </w:pPr>
      <w:rPr>
        <w:rFonts w:ascii="Symbol" w:eastAsia="Times New Roman" w:hAnsi="Symbol"/>
        <w:b w:val="0"/>
        <w:i w:val="0"/>
        <w:caps w:val="0"/>
        <w:smallCaps w:val="0"/>
        <w:strike w:val="0"/>
        <w:dstrike w:val="0"/>
        <w:color w:val="000000"/>
        <w:spacing w:val="0"/>
        <w:w w:val="100"/>
        <w:kern w:val="0"/>
        <w:position w:val="0"/>
        <w:vertAlign w:val="baseline"/>
      </w:rPr>
    </w:lvl>
    <w:lvl w:ilvl="1"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2" w:tplc="FFFFFFFF">
      <w:start w:val="1"/>
      <w:numFmt w:val="bullet"/>
      <w:lvlText w:val="▪"/>
      <w:lvlJc w:val="left"/>
      <w:pPr>
        <w:tabs>
          <w:tab w:val="left" w:pos="720"/>
          <w:tab w:val="num" w:pos="1440"/>
        </w:tabs>
        <w:ind w:left="731"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FFFFFFFF">
      <w:start w:val="1"/>
      <w:numFmt w:val="bullet"/>
      <w:lvlText w:val="·"/>
      <w:lvlJc w:val="left"/>
      <w:pPr>
        <w:tabs>
          <w:tab w:val="left" w:pos="720"/>
          <w:tab w:val="left" w:pos="900"/>
          <w:tab w:val="num" w:pos="2149"/>
        </w:tabs>
        <w:ind w:left="1440" w:hanging="22"/>
      </w:pPr>
      <w:rPr>
        <w:rFonts w:ascii="Symbol" w:eastAsia="Times New Roman" w:hAnsi="Symbol"/>
        <w:b w:val="0"/>
        <w:i w:val="0"/>
        <w:caps w:val="0"/>
        <w:smallCaps w:val="0"/>
        <w:strike w:val="0"/>
        <w:dstrike w:val="0"/>
        <w:color w:val="000000"/>
        <w:spacing w:val="0"/>
        <w:w w:val="100"/>
        <w:kern w:val="0"/>
        <w:position w:val="0"/>
        <w:vertAlign w:val="baseline"/>
      </w:rPr>
    </w:lvl>
    <w:lvl w:ilvl="4" w:tplc="FFFFFFFF">
      <w:start w:val="1"/>
      <w:numFmt w:val="bullet"/>
      <w:lvlText w:val="o"/>
      <w:lvlJc w:val="left"/>
      <w:pPr>
        <w:tabs>
          <w:tab w:val="left" w:pos="720"/>
          <w:tab w:val="left" w:pos="900"/>
          <w:tab w:val="num" w:pos="2869"/>
        </w:tabs>
        <w:ind w:left="216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FFFFFFFF">
      <w:start w:val="1"/>
      <w:numFmt w:val="bullet"/>
      <w:lvlText w:val="▪"/>
      <w:lvlJc w:val="left"/>
      <w:pPr>
        <w:tabs>
          <w:tab w:val="left" w:pos="720"/>
          <w:tab w:val="left" w:pos="900"/>
          <w:tab w:val="num" w:pos="3589"/>
        </w:tabs>
        <w:ind w:left="288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FFFFFFFF">
      <w:start w:val="1"/>
      <w:numFmt w:val="bullet"/>
      <w:lvlText w:val="·"/>
      <w:lvlJc w:val="left"/>
      <w:pPr>
        <w:tabs>
          <w:tab w:val="left" w:pos="720"/>
          <w:tab w:val="left" w:pos="900"/>
          <w:tab w:val="num" w:pos="4309"/>
        </w:tabs>
        <w:ind w:left="3600" w:hanging="22"/>
      </w:pPr>
      <w:rPr>
        <w:rFonts w:ascii="Symbol" w:eastAsia="Times New Roman" w:hAnsi="Symbol"/>
        <w:b w:val="0"/>
        <w:i w:val="0"/>
        <w:caps w:val="0"/>
        <w:smallCaps w:val="0"/>
        <w:strike w:val="0"/>
        <w:dstrike w:val="0"/>
        <w:color w:val="000000"/>
        <w:spacing w:val="0"/>
        <w:w w:val="100"/>
        <w:kern w:val="0"/>
        <w:position w:val="0"/>
        <w:vertAlign w:val="baseline"/>
      </w:rPr>
    </w:lvl>
    <w:lvl w:ilvl="7" w:tplc="FFFFFFFF">
      <w:start w:val="1"/>
      <w:numFmt w:val="bullet"/>
      <w:lvlText w:val="o"/>
      <w:lvlJc w:val="left"/>
      <w:pPr>
        <w:tabs>
          <w:tab w:val="left" w:pos="720"/>
          <w:tab w:val="left" w:pos="900"/>
          <w:tab w:val="num" w:pos="5029"/>
        </w:tabs>
        <w:ind w:left="432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FFFFFFFF">
      <w:start w:val="1"/>
      <w:numFmt w:val="bullet"/>
      <w:lvlText w:val="▪"/>
      <w:lvlJc w:val="left"/>
      <w:pPr>
        <w:tabs>
          <w:tab w:val="left" w:pos="720"/>
          <w:tab w:val="left" w:pos="900"/>
          <w:tab w:val="num" w:pos="5749"/>
        </w:tabs>
        <w:ind w:left="504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36" w15:restartNumberingAfterBreak="0">
    <w:nsid w:val="32E35E38"/>
    <w:multiLevelType w:val="multilevel"/>
    <w:tmpl w:val="32E35E38"/>
    <w:lvl w:ilvl="0">
      <w:start w:val="1"/>
      <w:numFmt w:val="decimal"/>
      <w:lvlText w:val="%1."/>
      <w:lvlJc w:val="left"/>
      <w:pPr>
        <w:tabs>
          <w:tab w:val="num" w:pos="1068"/>
        </w:tabs>
        <w:ind w:left="1068"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15:restartNumberingAfterBreak="0">
    <w:nsid w:val="337D081E"/>
    <w:multiLevelType w:val="multilevel"/>
    <w:tmpl w:val="337D081E"/>
    <w:lvl w:ilvl="0">
      <w:start w:val="1"/>
      <w:numFmt w:val="decimal"/>
      <w:lvlText w:val="%1."/>
      <w:lvlJc w:val="left"/>
      <w:pPr>
        <w:tabs>
          <w:tab w:val="num" w:pos="720"/>
        </w:tabs>
        <w:ind w:left="720" w:hanging="360"/>
      </w:pPr>
      <w:rPr>
        <w:rFonts w:cs="Times New Roman"/>
        <w:b w:val="0"/>
      </w:rPr>
    </w:lvl>
    <w:lvl w:ilvl="1">
      <w:start w:val="1"/>
      <w:numFmt w:val="decimal"/>
      <w:lvlText w:val="%2."/>
      <w:lvlJc w:val="left"/>
      <w:pPr>
        <w:tabs>
          <w:tab w:val="num" w:pos="1440"/>
        </w:tabs>
        <w:ind w:left="1440" w:hanging="360"/>
      </w:pPr>
      <w:rPr>
        <w:rFonts w:cs="Times New Roman"/>
        <w:b w:val="0"/>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8" w15:restartNumberingAfterBreak="0">
    <w:nsid w:val="34F55CB1"/>
    <w:multiLevelType w:val="multilevel"/>
    <w:tmpl w:val="34F55CB1"/>
    <w:lvl w:ilvl="0">
      <w:start w:val="1"/>
      <w:numFmt w:val="bullet"/>
      <w:lvlText w:val=""/>
      <w:lvlJc w:val="left"/>
      <w:pPr>
        <w:tabs>
          <w:tab w:val="num" w:pos="960"/>
        </w:tabs>
        <w:ind w:left="960" w:hanging="360"/>
      </w:pPr>
      <w:rPr>
        <w:rFonts w:ascii="Symbol" w:hAnsi="Symbol" w:hint="default"/>
      </w:rPr>
    </w:lvl>
    <w:lvl w:ilvl="1">
      <w:start w:val="1"/>
      <w:numFmt w:val="bullet"/>
      <w:lvlText w:val="o"/>
      <w:lvlJc w:val="left"/>
      <w:pPr>
        <w:tabs>
          <w:tab w:val="num" w:pos="1680"/>
        </w:tabs>
        <w:ind w:left="1680" w:hanging="360"/>
      </w:pPr>
      <w:rPr>
        <w:rFonts w:ascii="Courier New" w:hAnsi="Courier New" w:hint="default"/>
      </w:rPr>
    </w:lvl>
    <w:lvl w:ilvl="2">
      <w:start w:val="1"/>
      <w:numFmt w:val="bullet"/>
      <w:lvlText w:val=""/>
      <w:lvlJc w:val="left"/>
      <w:pPr>
        <w:tabs>
          <w:tab w:val="num" w:pos="2400"/>
        </w:tabs>
        <w:ind w:left="2400" w:hanging="360"/>
      </w:pPr>
      <w:rPr>
        <w:rFonts w:ascii="Wingdings" w:hAnsi="Wingdings" w:hint="default"/>
      </w:rPr>
    </w:lvl>
    <w:lvl w:ilvl="3">
      <w:start w:val="1"/>
      <w:numFmt w:val="bullet"/>
      <w:lvlText w:val=""/>
      <w:lvlJc w:val="left"/>
      <w:pPr>
        <w:tabs>
          <w:tab w:val="num" w:pos="3120"/>
        </w:tabs>
        <w:ind w:left="3120" w:hanging="360"/>
      </w:pPr>
      <w:rPr>
        <w:rFonts w:ascii="Symbol" w:hAnsi="Symbol" w:hint="default"/>
      </w:rPr>
    </w:lvl>
    <w:lvl w:ilvl="4">
      <w:start w:val="1"/>
      <w:numFmt w:val="bullet"/>
      <w:lvlText w:val="o"/>
      <w:lvlJc w:val="left"/>
      <w:pPr>
        <w:tabs>
          <w:tab w:val="num" w:pos="3840"/>
        </w:tabs>
        <w:ind w:left="3840" w:hanging="360"/>
      </w:pPr>
      <w:rPr>
        <w:rFonts w:ascii="Courier New" w:hAnsi="Courier New" w:hint="default"/>
      </w:rPr>
    </w:lvl>
    <w:lvl w:ilvl="5">
      <w:start w:val="1"/>
      <w:numFmt w:val="bullet"/>
      <w:lvlText w:val=""/>
      <w:lvlJc w:val="left"/>
      <w:pPr>
        <w:tabs>
          <w:tab w:val="num" w:pos="4560"/>
        </w:tabs>
        <w:ind w:left="4560" w:hanging="360"/>
      </w:pPr>
      <w:rPr>
        <w:rFonts w:ascii="Wingdings" w:hAnsi="Wingdings" w:hint="default"/>
      </w:rPr>
    </w:lvl>
    <w:lvl w:ilvl="6">
      <w:start w:val="1"/>
      <w:numFmt w:val="bullet"/>
      <w:lvlText w:val=""/>
      <w:lvlJc w:val="left"/>
      <w:pPr>
        <w:tabs>
          <w:tab w:val="num" w:pos="5280"/>
        </w:tabs>
        <w:ind w:left="5280" w:hanging="360"/>
      </w:pPr>
      <w:rPr>
        <w:rFonts w:ascii="Symbol" w:hAnsi="Symbol" w:hint="default"/>
      </w:rPr>
    </w:lvl>
    <w:lvl w:ilvl="7">
      <w:start w:val="1"/>
      <w:numFmt w:val="bullet"/>
      <w:lvlText w:val="o"/>
      <w:lvlJc w:val="left"/>
      <w:pPr>
        <w:tabs>
          <w:tab w:val="num" w:pos="6000"/>
        </w:tabs>
        <w:ind w:left="6000" w:hanging="360"/>
      </w:pPr>
      <w:rPr>
        <w:rFonts w:ascii="Courier New" w:hAnsi="Courier New" w:hint="default"/>
      </w:rPr>
    </w:lvl>
    <w:lvl w:ilvl="8">
      <w:start w:val="1"/>
      <w:numFmt w:val="bullet"/>
      <w:lvlText w:val=""/>
      <w:lvlJc w:val="left"/>
      <w:pPr>
        <w:tabs>
          <w:tab w:val="num" w:pos="6720"/>
        </w:tabs>
        <w:ind w:left="6720" w:hanging="360"/>
      </w:pPr>
      <w:rPr>
        <w:rFonts w:ascii="Wingdings" w:hAnsi="Wingdings" w:hint="default"/>
      </w:rPr>
    </w:lvl>
  </w:abstractNum>
  <w:abstractNum w:abstractNumId="39" w15:restartNumberingAfterBreak="0">
    <w:nsid w:val="367D2546"/>
    <w:multiLevelType w:val="multilevel"/>
    <w:tmpl w:val="367D2546"/>
    <w:styleLink w:val="20"/>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40" w15:restartNumberingAfterBreak="0">
    <w:nsid w:val="36AB0F16"/>
    <w:multiLevelType w:val="hybridMultilevel"/>
    <w:tmpl w:val="EA9864E8"/>
    <w:styleLink w:val="a5"/>
    <w:lvl w:ilvl="0" w:tplc="A3D6BF30">
      <w:start w:val="1"/>
      <w:numFmt w:val="decimal"/>
      <w:lvlText w:val="%1."/>
      <w:lvlJc w:val="left"/>
      <w:pPr>
        <w:ind w:left="253" w:hanging="253"/>
      </w:pPr>
      <w:rPr>
        <w:rFonts w:hAnsi="Arial Unicode MS" w:cs="Times New Roman"/>
        <w:caps w:val="0"/>
        <w:smallCaps w:val="0"/>
        <w:strike w:val="0"/>
        <w:dstrike w:val="0"/>
        <w:color w:val="000000"/>
        <w:spacing w:val="0"/>
        <w:w w:val="100"/>
        <w:kern w:val="0"/>
        <w:position w:val="0"/>
        <w:vertAlign w:val="baseline"/>
      </w:rPr>
    </w:lvl>
    <w:lvl w:ilvl="1" w:tplc="04190019">
      <w:start w:val="1"/>
      <w:numFmt w:val="decimal"/>
      <w:lvlText w:val="%2."/>
      <w:lvlJc w:val="left"/>
      <w:pPr>
        <w:ind w:left="1053" w:hanging="253"/>
      </w:pPr>
      <w:rPr>
        <w:rFonts w:hAnsi="Arial Unicode MS" w:cs="Times New Roman"/>
        <w:caps w:val="0"/>
        <w:smallCaps w:val="0"/>
        <w:strike w:val="0"/>
        <w:dstrike w:val="0"/>
        <w:color w:val="000000"/>
        <w:spacing w:val="0"/>
        <w:w w:val="100"/>
        <w:kern w:val="0"/>
        <w:position w:val="0"/>
        <w:vertAlign w:val="baseline"/>
      </w:rPr>
    </w:lvl>
    <w:lvl w:ilvl="2" w:tplc="0419001B">
      <w:start w:val="1"/>
      <w:numFmt w:val="decimal"/>
      <w:lvlText w:val="%3."/>
      <w:lvlJc w:val="left"/>
      <w:pPr>
        <w:ind w:left="1853" w:hanging="253"/>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2653" w:hanging="253"/>
      </w:pPr>
      <w:rPr>
        <w:rFonts w:hAnsi="Arial Unicode MS" w:cs="Times New Roman"/>
        <w:caps w:val="0"/>
        <w:smallCaps w:val="0"/>
        <w:strike w:val="0"/>
        <w:dstrike w:val="0"/>
        <w:color w:val="000000"/>
        <w:spacing w:val="0"/>
        <w:w w:val="100"/>
        <w:kern w:val="0"/>
        <w:position w:val="0"/>
        <w:vertAlign w:val="baseline"/>
      </w:rPr>
    </w:lvl>
    <w:lvl w:ilvl="4" w:tplc="04190019">
      <w:start w:val="1"/>
      <w:numFmt w:val="decimal"/>
      <w:lvlText w:val="%5."/>
      <w:lvlJc w:val="left"/>
      <w:pPr>
        <w:ind w:left="3453" w:hanging="253"/>
      </w:pPr>
      <w:rPr>
        <w:rFonts w:hAnsi="Arial Unicode MS" w:cs="Times New Roman"/>
        <w:caps w:val="0"/>
        <w:smallCaps w:val="0"/>
        <w:strike w:val="0"/>
        <w:dstrike w:val="0"/>
        <w:color w:val="000000"/>
        <w:spacing w:val="0"/>
        <w:w w:val="100"/>
        <w:kern w:val="0"/>
        <w:position w:val="0"/>
        <w:vertAlign w:val="baseline"/>
      </w:rPr>
    </w:lvl>
    <w:lvl w:ilvl="5" w:tplc="0419001B">
      <w:start w:val="1"/>
      <w:numFmt w:val="decimal"/>
      <w:lvlText w:val="%6."/>
      <w:lvlJc w:val="left"/>
      <w:pPr>
        <w:ind w:left="4253" w:hanging="253"/>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053" w:hanging="253"/>
      </w:pPr>
      <w:rPr>
        <w:rFonts w:hAnsi="Arial Unicode MS" w:cs="Times New Roman"/>
        <w:caps w:val="0"/>
        <w:smallCaps w:val="0"/>
        <w:strike w:val="0"/>
        <w:dstrike w:val="0"/>
        <w:color w:val="000000"/>
        <w:spacing w:val="0"/>
        <w:w w:val="100"/>
        <w:kern w:val="0"/>
        <w:position w:val="0"/>
        <w:vertAlign w:val="baseline"/>
      </w:rPr>
    </w:lvl>
    <w:lvl w:ilvl="7" w:tplc="04190019">
      <w:start w:val="1"/>
      <w:numFmt w:val="decimal"/>
      <w:lvlText w:val="%8."/>
      <w:lvlJc w:val="left"/>
      <w:pPr>
        <w:ind w:left="5853" w:hanging="253"/>
      </w:pPr>
      <w:rPr>
        <w:rFonts w:hAnsi="Arial Unicode MS" w:cs="Times New Roman"/>
        <w:caps w:val="0"/>
        <w:smallCaps w:val="0"/>
        <w:strike w:val="0"/>
        <w:dstrike w:val="0"/>
        <w:color w:val="000000"/>
        <w:spacing w:val="0"/>
        <w:w w:val="100"/>
        <w:kern w:val="0"/>
        <w:position w:val="0"/>
        <w:vertAlign w:val="baseline"/>
      </w:rPr>
    </w:lvl>
    <w:lvl w:ilvl="8" w:tplc="0419001B">
      <w:start w:val="1"/>
      <w:numFmt w:val="decimal"/>
      <w:lvlText w:val="%9."/>
      <w:lvlJc w:val="left"/>
      <w:pPr>
        <w:ind w:left="6653" w:hanging="253"/>
      </w:pPr>
      <w:rPr>
        <w:rFonts w:hAnsi="Arial Unicode MS" w:cs="Times New Roman"/>
        <w:caps w:val="0"/>
        <w:smallCaps w:val="0"/>
        <w:strike w:val="0"/>
        <w:dstrike w:val="0"/>
        <w:color w:val="000000"/>
        <w:spacing w:val="0"/>
        <w:w w:val="100"/>
        <w:kern w:val="0"/>
        <w:position w:val="0"/>
        <w:vertAlign w:val="baseline"/>
      </w:rPr>
    </w:lvl>
  </w:abstractNum>
  <w:abstractNum w:abstractNumId="41" w15:restartNumberingAfterBreak="0">
    <w:nsid w:val="376F6A0A"/>
    <w:multiLevelType w:val="hybridMultilevel"/>
    <w:tmpl w:val="556C7A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15:restartNumberingAfterBreak="0">
    <w:nsid w:val="38BB2F2B"/>
    <w:multiLevelType w:val="hybridMultilevel"/>
    <w:tmpl w:val="8D902F50"/>
    <w:styleLink w:val="21"/>
    <w:lvl w:ilvl="0" w:tplc="A090205E">
      <w:start w:val="1"/>
      <w:numFmt w:val="decimal"/>
      <w:lvlText w:val="%1."/>
      <w:lvlJc w:val="left"/>
      <w:pPr>
        <w:tabs>
          <w:tab w:val="left" w:pos="72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720"/>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720"/>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720"/>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720"/>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720"/>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720"/>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720"/>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720"/>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43" w15:restartNumberingAfterBreak="0">
    <w:nsid w:val="39D26D8E"/>
    <w:multiLevelType w:val="hybridMultilevel"/>
    <w:tmpl w:val="804E944C"/>
    <w:styleLink w:val="10"/>
    <w:lvl w:ilvl="0" w:tplc="72F22376">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01">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04190019">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44" w15:restartNumberingAfterBreak="0">
    <w:nsid w:val="3ABD2666"/>
    <w:multiLevelType w:val="hybridMultilevel"/>
    <w:tmpl w:val="8200B7D4"/>
    <w:styleLink w:val="14"/>
    <w:lvl w:ilvl="0" w:tplc="FFFFFFFF">
      <w:start w:val="1"/>
      <w:numFmt w:val="decimal"/>
      <w:lvlText w:val="%1."/>
      <w:lvlJc w:val="left"/>
      <w:pPr>
        <w:tabs>
          <w:tab w:val="num" w:pos="0"/>
        </w:tabs>
        <w:ind w:left="720" w:hanging="360"/>
      </w:pPr>
      <w:rPr>
        <w:rFonts w:cs="Times New Roman"/>
      </w:rPr>
    </w:lvl>
    <w:lvl w:ilvl="1" w:tplc="9DECF5C2">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45" w15:restartNumberingAfterBreak="0">
    <w:nsid w:val="3BC710B7"/>
    <w:multiLevelType w:val="hybridMultilevel"/>
    <w:tmpl w:val="04487FE2"/>
    <w:styleLink w:val="110"/>
    <w:lvl w:ilvl="0" w:tplc="4C42EB20">
      <w:start w:val="1"/>
      <w:numFmt w:val="decimal"/>
      <w:lvlText w:val="%1."/>
      <w:lvlJc w:val="left"/>
      <w:pPr>
        <w:tabs>
          <w:tab w:val="num" w:pos="1174"/>
        </w:tabs>
        <w:ind w:left="1174" w:hanging="360"/>
      </w:pPr>
      <w:rPr>
        <w:rFonts w:cs="Times New Roman"/>
      </w:rPr>
    </w:lvl>
    <w:lvl w:ilvl="1" w:tplc="ED487E58">
      <w:start w:val="1"/>
      <w:numFmt w:val="decimal"/>
      <w:lvlText w:val="%2."/>
      <w:lvlJc w:val="left"/>
      <w:pPr>
        <w:tabs>
          <w:tab w:val="num" w:pos="1440"/>
        </w:tabs>
        <w:ind w:left="1440" w:hanging="360"/>
      </w:pPr>
      <w:rPr>
        <w:rFonts w:cs="Times New Roman"/>
      </w:rPr>
    </w:lvl>
    <w:lvl w:ilvl="2" w:tplc="9BDE3896">
      <w:start w:val="1"/>
      <w:numFmt w:val="decimal"/>
      <w:lvlText w:val="%3."/>
      <w:lvlJc w:val="left"/>
      <w:pPr>
        <w:tabs>
          <w:tab w:val="num" w:pos="2160"/>
        </w:tabs>
        <w:ind w:left="2160" w:hanging="360"/>
      </w:pPr>
      <w:rPr>
        <w:rFonts w:cs="Times New Roman"/>
      </w:rPr>
    </w:lvl>
    <w:lvl w:ilvl="3" w:tplc="38A804DC">
      <w:start w:val="1"/>
      <w:numFmt w:val="decimal"/>
      <w:lvlText w:val="%4."/>
      <w:lvlJc w:val="left"/>
      <w:pPr>
        <w:tabs>
          <w:tab w:val="num" w:pos="2880"/>
        </w:tabs>
        <w:ind w:left="2880" w:hanging="360"/>
      </w:pPr>
      <w:rPr>
        <w:rFonts w:cs="Times New Roman"/>
      </w:rPr>
    </w:lvl>
    <w:lvl w:ilvl="4" w:tplc="E59C4DFE">
      <w:start w:val="1"/>
      <w:numFmt w:val="decimal"/>
      <w:lvlText w:val="%5."/>
      <w:lvlJc w:val="left"/>
      <w:pPr>
        <w:tabs>
          <w:tab w:val="num" w:pos="3600"/>
        </w:tabs>
        <w:ind w:left="3600" w:hanging="360"/>
      </w:pPr>
      <w:rPr>
        <w:rFonts w:cs="Times New Roman"/>
      </w:rPr>
    </w:lvl>
    <w:lvl w:ilvl="5" w:tplc="8CB4575A">
      <w:start w:val="1"/>
      <w:numFmt w:val="decimal"/>
      <w:lvlText w:val="%6."/>
      <w:lvlJc w:val="left"/>
      <w:pPr>
        <w:tabs>
          <w:tab w:val="num" w:pos="4320"/>
        </w:tabs>
        <w:ind w:left="4320" w:hanging="360"/>
      </w:pPr>
      <w:rPr>
        <w:rFonts w:cs="Times New Roman"/>
      </w:rPr>
    </w:lvl>
    <w:lvl w:ilvl="6" w:tplc="AE0C7E20">
      <w:start w:val="1"/>
      <w:numFmt w:val="decimal"/>
      <w:lvlText w:val="%7."/>
      <w:lvlJc w:val="left"/>
      <w:pPr>
        <w:tabs>
          <w:tab w:val="num" w:pos="5040"/>
        </w:tabs>
        <w:ind w:left="5040" w:hanging="360"/>
      </w:pPr>
      <w:rPr>
        <w:rFonts w:cs="Times New Roman"/>
      </w:rPr>
    </w:lvl>
    <w:lvl w:ilvl="7" w:tplc="03D4205A">
      <w:start w:val="1"/>
      <w:numFmt w:val="decimal"/>
      <w:lvlText w:val="%8."/>
      <w:lvlJc w:val="left"/>
      <w:pPr>
        <w:tabs>
          <w:tab w:val="num" w:pos="5760"/>
        </w:tabs>
        <w:ind w:left="5760" w:hanging="360"/>
      </w:pPr>
      <w:rPr>
        <w:rFonts w:cs="Times New Roman"/>
      </w:rPr>
    </w:lvl>
    <w:lvl w:ilvl="8" w:tplc="9C7CEF54">
      <w:start w:val="1"/>
      <w:numFmt w:val="decimal"/>
      <w:lvlText w:val="%9."/>
      <w:lvlJc w:val="left"/>
      <w:pPr>
        <w:tabs>
          <w:tab w:val="num" w:pos="6480"/>
        </w:tabs>
        <w:ind w:left="6480" w:hanging="360"/>
      </w:pPr>
      <w:rPr>
        <w:rFonts w:cs="Times New Roman"/>
      </w:rPr>
    </w:lvl>
  </w:abstractNum>
  <w:abstractNum w:abstractNumId="46" w15:restartNumberingAfterBreak="0">
    <w:nsid w:val="3FD57FD7"/>
    <w:multiLevelType w:val="hybridMultilevel"/>
    <w:tmpl w:val="81C4C5F8"/>
    <w:styleLink w:val="50"/>
    <w:lvl w:ilvl="0" w:tplc="FFFFFFFF">
      <w:start w:val="1"/>
      <w:numFmt w:val="bullet"/>
      <w:lvlText w:val="•"/>
      <w:lvlJc w:val="left"/>
      <w:pPr>
        <w:tabs>
          <w:tab w:val="left" w:pos="720"/>
          <w:tab w:val="num" w:pos="1103"/>
        </w:tabs>
        <w:ind w:left="394" w:firstLine="31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1"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2"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3"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4"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5"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6"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7"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8"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abstractNum>
  <w:abstractNum w:abstractNumId="47" w15:restartNumberingAfterBreak="0">
    <w:nsid w:val="40257F46"/>
    <w:multiLevelType w:val="hybridMultilevel"/>
    <w:tmpl w:val="FA02D748"/>
    <w:styleLink w:val="9"/>
    <w:lvl w:ilvl="0" w:tplc="C68A19F6">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48" w15:restartNumberingAfterBreak="0">
    <w:nsid w:val="424876C6"/>
    <w:multiLevelType w:val="hybridMultilevel"/>
    <w:tmpl w:val="C4E63B38"/>
    <w:lvl w:ilvl="0" w:tplc="FF4E1FDA">
      <w:start w:val="1"/>
      <w:numFmt w:val="decimal"/>
      <w:lvlText w:val="%1."/>
      <w:lvlJc w:val="left"/>
      <w:pPr>
        <w:tabs>
          <w:tab w:val="left" w:pos="360"/>
          <w:tab w:val="left" w:pos="502"/>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360"/>
          <w:tab w:val="left" w:pos="502"/>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360"/>
          <w:tab w:val="left" w:pos="502"/>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360"/>
          <w:tab w:val="left" w:pos="502"/>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360"/>
          <w:tab w:val="left" w:pos="502"/>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360"/>
          <w:tab w:val="left" w:pos="502"/>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360"/>
          <w:tab w:val="left" w:pos="502"/>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360"/>
          <w:tab w:val="left" w:pos="502"/>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360"/>
          <w:tab w:val="left" w:pos="502"/>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49" w15:restartNumberingAfterBreak="0">
    <w:nsid w:val="42947A46"/>
    <w:multiLevelType w:val="multilevel"/>
    <w:tmpl w:val="9D066328"/>
    <w:styleLink w:val="a6"/>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50" w15:restartNumberingAfterBreak="0">
    <w:nsid w:val="44123114"/>
    <w:multiLevelType w:val="multilevel"/>
    <w:tmpl w:val="52D425C2"/>
    <w:styleLink w:val="120"/>
    <w:lvl w:ilvl="0">
      <w:start w:val="1"/>
      <w:numFmt w:val="decimal"/>
      <w:lvlText w:val="%1"/>
      <w:lvlJc w:val="left"/>
      <w:pPr>
        <w:tabs>
          <w:tab w:val="num" w:pos="720"/>
        </w:tabs>
      </w:pPr>
      <w:rPr>
        <w:rFonts w:cs="Times New Roman"/>
        <w:sz w:val="24"/>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1" w15:restartNumberingAfterBreak="0">
    <w:nsid w:val="44C56FD1"/>
    <w:multiLevelType w:val="hybridMultilevel"/>
    <w:tmpl w:val="047A2462"/>
    <w:lvl w:ilvl="0" w:tplc="7644AA8A">
      <w:start w:val="1"/>
      <w:numFmt w:val="decimal"/>
      <w:lvlText w:val="%1."/>
      <w:lvlJc w:val="left"/>
      <w:pPr>
        <w:tabs>
          <w:tab w:val="left" w:pos="900"/>
          <w:tab w:val="num" w:pos="1080"/>
          <w:tab w:val="left" w:pos="1260"/>
        </w:tabs>
        <w:ind w:left="1260" w:hanging="360"/>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900"/>
          <w:tab w:val="left" w:pos="1080"/>
          <w:tab w:val="num" w:pos="1440"/>
        </w:tabs>
        <w:ind w:left="1620" w:hanging="540"/>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900"/>
          <w:tab w:val="left" w:pos="1080"/>
          <w:tab w:val="left" w:pos="1260"/>
          <w:tab w:val="num" w:pos="2160"/>
        </w:tabs>
        <w:ind w:left="2340" w:hanging="460"/>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900"/>
          <w:tab w:val="left" w:pos="1080"/>
          <w:tab w:val="left" w:pos="1260"/>
          <w:tab w:val="num" w:pos="2880"/>
        </w:tabs>
        <w:ind w:left="3060" w:hanging="540"/>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900"/>
          <w:tab w:val="left" w:pos="1080"/>
          <w:tab w:val="left" w:pos="1260"/>
          <w:tab w:val="num" w:pos="3600"/>
        </w:tabs>
        <w:ind w:left="3780" w:hanging="54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900"/>
          <w:tab w:val="left" w:pos="1080"/>
          <w:tab w:val="left" w:pos="1260"/>
          <w:tab w:val="num" w:pos="4320"/>
        </w:tabs>
        <w:ind w:left="4500" w:hanging="46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900"/>
          <w:tab w:val="left" w:pos="1080"/>
          <w:tab w:val="left" w:pos="1260"/>
          <w:tab w:val="num" w:pos="5040"/>
        </w:tabs>
        <w:ind w:left="5220" w:hanging="540"/>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900"/>
          <w:tab w:val="left" w:pos="1080"/>
          <w:tab w:val="left" w:pos="1260"/>
          <w:tab w:val="num" w:pos="5760"/>
        </w:tabs>
        <w:ind w:left="5940" w:hanging="540"/>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900"/>
          <w:tab w:val="left" w:pos="1080"/>
          <w:tab w:val="left" w:pos="1260"/>
          <w:tab w:val="num" w:pos="6480"/>
        </w:tabs>
        <w:ind w:left="6660" w:hanging="460"/>
      </w:pPr>
      <w:rPr>
        <w:rFonts w:hAnsi="Arial Unicode MS" w:cs="Times New Roman"/>
        <w:caps w:val="0"/>
        <w:smallCaps w:val="0"/>
        <w:strike w:val="0"/>
        <w:dstrike w:val="0"/>
        <w:color w:val="000000"/>
        <w:spacing w:val="0"/>
        <w:w w:val="100"/>
        <w:kern w:val="0"/>
        <w:position w:val="0"/>
        <w:vertAlign w:val="baseline"/>
      </w:rPr>
    </w:lvl>
  </w:abstractNum>
  <w:abstractNum w:abstractNumId="52"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3" w15:restartNumberingAfterBreak="0">
    <w:nsid w:val="45A105E8"/>
    <w:multiLevelType w:val="multilevel"/>
    <w:tmpl w:val="45A105E8"/>
    <w:styleLink w:val="141"/>
    <w:lvl w:ilvl="0">
      <w:start w:val="1"/>
      <w:numFmt w:val="decimal"/>
      <w:lvlText w:val="%1."/>
      <w:lvlJc w:val="left"/>
      <w:pPr>
        <w:tabs>
          <w:tab w:val="num" w:pos="717"/>
        </w:tabs>
        <w:ind w:left="717" w:hanging="360"/>
      </w:pPr>
      <w:rPr>
        <w:rFonts w:cs="Times New Roman"/>
        <w:b w:val="0"/>
        <w:color w:val="auto"/>
      </w:rPr>
    </w:lvl>
    <w:lvl w:ilvl="1">
      <w:start w:val="1"/>
      <w:numFmt w:val="decimal"/>
      <w:lvlText w:val="%2."/>
      <w:lvlJc w:val="left"/>
      <w:pPr>
        <w:tabs>
          <w:tab w:val="num" w:pos="1437"/>
        </w:tabs>
        <w:ind w:left="1437" w:hanging="360"/>
      </w:pPr>
      <w:rPr>
        <w:rFonts w:cs="Times New Roman"/>
        <w:b w:val="0"/>
        <w:color w:val="auto"/>
      </w:rPr>
    </w:lvl>
    <w:lvl w:ilvl="2">
      <w:start w:val="1"/>
      <w:numFmt w:val="decimal"/>
      <w:lvlText w:val="%3."/>
      <w:lvlJc w:val="left"/>
      <w:pPr>
        <w:tabs>
          <w:tab w:val="num" w:pos="1069"/>
        </w:tabs>
        <w:ind w:left="1069"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4" w15:restartNumberingAfterBreak="0">
    <w:nsid w:val="48F930BB"/>
    <w:multiLevelType w:val="multilevel"/>
    <w:tmpl w:val="48F930BB"/>
    <w:lvl w:ilvl="0">
      <w:start w:val="1"/>
      <w:numFmt w:val="bullet"/>
      <w:lvlText w:val=""/>
      <w:lvlJc w:val="left"/>
      <w:pPr>
        <w:tabs>
          <w:tab w:val="num" w:pos="1200"/>
        </w:tabs>
        <w:ind w:left="1200" w:hanging="360"/>
      </w:pPr>
      <w:rPr>
        <w:rFonts w:ascii="Symbol" w:hAnsi="Symbol" w:hint="default"/>
      </w:rPr>
    </w:lvl>
    <w:lvl w:ilvl="1">
      <w:start w:val="1"/>
      <w:numFmt w:val="bullet"/>
      <w:lvlText w:val="o"/>
      <w:lvlJc w:val="left"/>
      <w:pPr>
        <w:tabs>
          <w:tab w:val="num" w:pos="1920"/>
        </w:tabs>
        <w:ind w:left="1920" w:hanging="360"/>
      </w:pPr>
      <w:rPr>
        <w:rFonts w:ascii="Courier New" w:hAnsi="Courier New" w:hint="default"/>
      </w:rPr>
    </w:lvl>
    <w:lvl w:ilvl="2">
      <w:start w:val="1"/>
      <w:numFmt w:val="bullet"/>
      <w:lvlText w:val=""/>
      <w:lvlJc w:val="left"/>
      <w:pPr>
        <w:tabs>
          <w:tab w:val="num" w:pos="2640"/>
        </w:tabs>
        <w:ind w:left="2640" w:hanging="360"/>
      </w:pPr>
      <w:rPr>
        <w:rFonts w:ascii="Wingdings" w:hAnsi="Wingdings" w:hint="default"/>
      </w:rPr>
    </w:lvl>
    <w:lvl w:ilvl="3">
      <w:start w:val="1"/>
      <w:numFmt w:val="bullet"/>
      <w:lvlText w:val=""/>
      <w:lvlJc w:val="left"/>
      <w:pPr>
        <w:tabs>
          <w:tab w:val="num" w:pos="3360"/>
        </w:tabs>
        <w:ind w:left="3360" w:hanging="360"/>
      </w:pPr>
      <w:rPr>
        <w:rFonts w:ascii="Symbol" w:hAnsi="Symbol" w:hint="default"/>
      </w:rPr>
    </w:lvl>
    <w:lvl w:ilvl="4">
      <w:start w:val="1"/>
      <w:numFmt w:val="bullet"/>
      <w:lvlText w:val="o"/>
      <w:lvlJc w:val="left"/>
      <w:pPr>
        <w:tabs>
          <w:tab w:val="num" w:pos="4080"/>
        </w:tabs>
        <w:ind w:left="4080" w:hanging="360"/>
      </w:pPr>
      <w:rPr>
        <w:rFonts w:ascii="Courier New" w:hAnsi="Courier New" w:hint="default"/>
      </w:rPr>
    </w:lvl>
    <w:lvl w:ilvl="5">
      <w:start w:val="1"/>
      <w:numFmt w:val="bullet"/>
      <w:lvlText w:val=""/>
      <w:lvlJc w:val="left"/>
      <w:pPr>
        <w:tabs>
          <w:tab w:val="num" w:pos="4800"/>
        </w:tabs>
        <w:ind w:left="4800" w:hanging="360"/>
      </w:pPr>
      <w:rPr>
        <w:rFonts w:ascii="Wingdings" w:hAnsi="Wingdings" w:hint="default"/>
      </w:rPr>
    </w:lvl>
    <w:lvl w:ilvl="6">
      <w:start w:val="1"/>
      <w:numFmt w:val="bullet"/>
      <w:lvlText w:val=""/>
      <w:lvlJc w:val="left"/>
      <w:pPr>
        <w:tabs>
          <w:tab w:val="num" w:pos="5520"/>
        </w:tabs>
        <w:ind w:left="5520" w:hanging="360"/>
      </w:pPr>
      <w:rPr>
        <w:rFonts w:ascii="Symbol" w:hAnsi="Symbol" w:hint="default"/>
      </w:rPr>
    </w:lvl>
    <w:lvl w:ilvl="7">
      <w:start w:val="1"/>
      <w:numFmt w:val="bullet"/>
      <w:lvlText w:val="o"/>
      <w:lvlJc w:val="left"/>
      <w:pPr>
        <w:tabs>
          <w:tab w:val="num" w:pos="6240"/>
        </w:tabs>
        <w:ind w:left="6240" w:hanging="360"/>
      </w:pPr>
      <w:rPr>
        <w:rFonts w:ascii="Courier New" w:hAnsi="Courier New" w:hint="default"/>
      </w:rPr>
    </w:lvl>
    <w:lvl w:ilvl="8">
      <w:start w:val="1"/>
      <w:numFmt w:val="bullet"/>
      <w:lvlText w:val=""/>
      <w:lvlJc w:val="left"/>
      <w:pPr>
        <w:tabs>
          <w:tab w:val="num" w:pos="6960"/>
        </w:tabs>
        <w:ind w:left="6960" w:hanging="360"/>
      </w:pPr>
      <w:rPr>
        <w:rFonts w:ascii="Wingdings" w:hAnsi="Wingdings" w:hint="default"/>
      </w:rPr>
    </w:lvl>
  </w:abstractNum>
  <w:abstractNum w:abstractNumId="55" w15:restartNumberingAfterBreak="0">
    <w:nsid w:val="4BB51533"/>
    <w:multiLevelType w:val="multilevel"/>
    <w:tmpl w:val="4BB51533"/>
    <w:lvl w:ilvl="0">
      <w:start w:val="1"/>
      <w:numFmt w:val="bullet"/>
      <w:pStyle w:val="15"/>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56" w15:restartNumberingAfterBreak="0">
    <w:nsid w:val="51700646"/>
    <w:multiLevelType w:val="multilevel"/>
    <w:tmpl w:val="51700646"/>
    <w:lvl w:ilvl="0">
      <w:start w:val="1"/>
      <w:numFmt w:val="decimal"/>
      <w:lvlText w:val="%1."/>
      <w:lvlJc w:val="left"/>
      <w:pPr>
        <w:tabs>
          <w:tab w:val="num" w:pos="540"/>
        </w:tabs>
        <w:ind w:left="540" w:hanging="360"/>
      </w:pPr>
      <w:rPr>
        <w:rFonts w:cs="Times New Roman"/>
      </w:rPr>
    </w:lvl>
    <w:lvl w:ilvl="1">
      <w:start w:val="1"/>
      <w:numFmt w:val="lowerLetter"/>
      <w:lvlText w:val="%2."/>
      <w:lvlJc w:val="left"/>
      <w:pPr>
        <w:tabs>
          <w:tab w:val="num" w:pos="720"/>
        </w:tabs>
        <w:ind w:left="720" w:hanging="360"/>
      </w:pPr>
    </w:lvl>
    <w:lvl w:ilvl="2">
      <w:start w:val="1"/>
      <w:numFmt w:val="lowerRoman"/>
      <w:lvlText w:val="%3."/>
      <w:lvlJc w:val="right"/>
      <w:pPr>
        <w:tabs>
          <w:tab w:val="num" w:pos="1440"/>
        </w:tabs>
        <w:ind w:left="1440" w:hanging="180"/>
      </w:pPr>
    </w:lvl>
    <w:lvl w:ilvl="3">
      <w:start w:val="1"/>
      <w:numFmt w:val="decimal"/>
      <w:lvlText w:val="%4."/>
      <w:lvlJc w:val="left"/>
      <w:pPr>
        <w:tabs>
          <w:tab w:val="num" w:pos="2160"/>
        </w:tabs>
        <w:ind w:left="2160" w:hanging="360"/>
      </w:pPr>
    </w:lvl>
    <w:lvl w:ilvl="4">
      <w:start w:val="1"/>
      <w:numFmt w:val="lowerLetter"/>
      <w:lvlText w:val="%5."/>
      <w:lvlJc w:val="left"/>
      <w:pPr>
        <w:tabs>
          <w:tab w:val="num" w:pos="2880"/>
        </w:tabs>
        <w:ind w:left="2880" w:hanging="360"/>
      </w:pPr>
    </w:lvl>
    <w:lvl w:ilvl="5">
      <w:start w:val="1"/>
      <w:numFmt w:val="lowerRoman"/>
      <w:lvlText w:val="%6."/>
      <w:lvlJc w:val="right"/>
      <w:pPr>
        <w:tabs>
          <w:tab w:val="num" w:pos="3600"/>
        </w:tabs>
        <w:ind w:left="3600" w:hanging="180"/>
      </w:pPr>
    </w:lvl>
    <w:lvl w:ilvl="6">
      <w:start w:val="1"/>
      <w:numFmt w:val="decimal"/>
      <w:lvlText w:val="%7."/>
      <w:lvlJc w:val="left"/>
      <w:pPr>
        <w:tabs>
          <w:tab w:val="num" w:pos="4320"/>
        </w:tabs>
        <w:ind w:left="4320" w:hanging="360"/>
      </w:pPr>
    </w:lvl>
    <w:lvl w:ilvl="7">
      <w:start w:val="1"/>
      <w:numFmt w:val="lowerLetter"/>
      <w:lvlText w:val="%8."/>
      <w:lvlJc w:val="left"/>
      <w:pPr>
        <w:tabs>
          <w:tab w:val="num" w:pos="5040"/>
        </w:tabs>
        <w:ind w:left="5040" w:hanging="360"/>
      </w:pPr>
    </w:lvl>
    <w:lvl w:ilvl="8">
      <w:start w:val="1"/>
      <w:numFmt w:val="lowerRoman"/>
      <w:lvlText w:val="%9."/>
      <w:lvlJc w:val="right"/>
      <w:pPr>
        <w:tabs>
          <w:tab w:val="num" w:pos="5760"/>
        </w:tabs>
        <w:ind w:left="5760" w:hanging="180"/>
      </w:pPr>
    </w:lvl>
  </w:abstractNum>
  <w:abstractNum w:abstractNumId="57" w15:restartNumberingAfterBreak="0">
    <w:nsid w:val="55200402"/>
    <w:multiLevelType w:val="multilevel"/>
    <w:tmpl w:val="55200402"/>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8" w15:restartNumberingAfterBreak="0">
    <w:nsid w:val="554344F6"/>
    <w:multiLevelType w:val="hybridMultilevel"/>
    <w:tmpl w:val="8F46D806"/>
    <w:lvl w:ilvl="0" w:tplc="E3525C4E">
      <w:start w:val="1"/>
      <w:numFmt w:val="decimal"/>
      <w:lvlText w:val="%1."/>
      <w:lvlJc w:val="left"/>
      <w:pPr>
        <w:tabs>
          <w:tab w:val="left" w:pos="36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360"/>
          <w:tab w:val="left" w:pos="1080"/>
          <w:tab w:val="num" w:pos="1647"/>
        </w:tabs>
        <w:ind w:left="938" w:firstLine="232"/>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360"/>
          <w:tab w:val="left" w:pos="1080"/>
          <w:tab w:val="num" w:pos="2367"/>
        </w:tabs>
        <w:ind w:left="1658" w:firstLine="32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360"/>
          <w:tab w:val="left" w:pos="1080"/>
          <w:tab w:val="num" w:pos="3087"/>
        </w:tabs>
        <w:ind w:left="2378" w:firstLine="256"/>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360"/>
          <w:tab w:val="left" w:pos="1080"/>
          <w:tab w:val="num" w:pos="3807"/>
        </w:tabs>
        <w:ind w:left="3098" w:firstLine="268"/>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360"/>
          <w:tab w:val="left" w:pos="1080"/>
          <w:tab w:val="num" w:pos="4527"/>
        </w:tabs>
        <w:ind w:left="3818" w:firstLine="36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360"/>
          <w:tab w:val="left" w:pos="1080"/>
          <w:tab w:val="num" w:pos="5247"/>
        </w:tabs>
        <w:ind w:left="4538" w:firstLine="292"/>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360"/>
          <w:tab w:val="left" w:pos="1080"/>
          <w:tab w:val="num" w:pos="5967"/>
        </w:tabs>
        <w:ind w:left="5258" w:firstLine="30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360"/>
          <w:tab w:val="left" w:pos="1080"/>
          <w:tab w:val="num" w:pos="6687"/>
        </w:tabs>
        <w:ind w:left="5978" w:firstLine="396"/>
      </w:pPr>
      <w:rPr>
        <w:rFonts w:hAnsi="Arial Unicode MS" w:cs="Times New Roman"/>
        <w:caps w:val="0"/>
        <w:smallCaps w:val="0"/>
        <w:strike w:val="0"/>
        <w:dstrike w:val="0"/>
        <w:color w:val="000000"/>
        <w:spacing w:val="0"/>
        <w:w w:val="100"/>
        <w:kern w:val="0"/>
        <w:position w:val="0"/>
        <w:vertAlign w:val="baseline"/>
      </w:rPr>
    </w:lvl>
  </w:abstractNum>
  <w:abstractNum w:abstractNumId="59" w15:restartNumberingAfterBreak="0">
    <w:nsid w:val="56F66C88"/>
    <w:multiLevelType w:val="multilevel"/>
    <w:tmpl w:val="FFFFFFFF"/>
    <w:styleLink w:val="17"/>
    <w:lvl w:ilvl="0">
      <w:start w:val="1"/>
      <w:numFmt w:val="decimal"/>
      <w:lvlText w:val="%1"/>
      <w:lvlJc w:val="left"/>
      <w:pPr>
        <w:tabs>
          <w:tab w:val="num" w:pos="720"/>
        </w:tabs>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0" w15:restartNumberingAfterBreak="0">
    <w:nsid w:val="57FC3131"/>
    <w:multiLevelType w:val="multilevel"/>
    <w:tmpl w:val="57FC3131"/>
    <w:lvl w:ilvl="0">
      <w:start w:val="1"/>
      <w:numFmt w:val="bullet"/>
      <w:lvlText w:val=""/>
      <w:lvlJc w:val="left"/>
      <w:pPr>
        <w:tabs>
          <w:tab w:val="num" w:pos="1068"/>
        </w:tabs>
        <w:ind w:left="1068" w:hanging="360"/>
      </w:pPr>
      <w:rPr>
        <w:rFonts w:ascii="Symbol" w:hAnsi="Symbol" w:hint="default"/>
      </w:rPr>
    </w:lvl>
    <w:lvl w:ilvl="1">
      <w:start w:val="1"/>
      <w:numFmt w:val="bullet"/>
      <w:lvlText w:val=""/>
      <w:lvlJc w:val="left"/>
      <w:pPr>
        <w:tabs>
          <w:tab w:val="num" w:pos="1788"/>
        </w:tabs>
        <w:ind w:left="1788" w:hanging="360"/>
      </w:pPr>
      <w:rPr>
        <w:rFonts w:ascii="Symbol" w:hAnsi="Symbol" w:hint="default"/>
      </w:rPr>
    </w:lvl>
    <w:lvl w:ilvl="2">
      <w:start w:val="1"/>
      <w:numFmt w:val="bullet"/>
      <w:lvlText w:val=""/>
      <w:lvlJc w:val="left"/>
      <w:pPr>
        <w:tabs>
          <w:tab w:val="num" w:pos="2508"/>
        </w:tabs>
        <w:ind w:left="2508" w:hanging="360"/>
      </w:pPr>
      <w:rPr>
        <w:rFonts w:ascii="Wingdings" w:hAnsi="Wingdings" w:hint="default"/>
      </w:rPr>
    </w:lvl>
    <w:lvl w:ilvl="3">
      <w:start w:val="1"/>
      <w:numFmt w:val="bullet"/>
      <w:lvlText w:val=""/>
      <w:lvlJc w:val="left"/>
      <w:pPr>
        <w:tabs>
          <w:tab w:val="num" w:pos="3228"/>
        </w:tabs>
        <w:ind w:left="3228" w:hanging="360"/>
      </w:pPr>
      <w:rPr>
        <w:rFonts w:ascii="Symbol" w:hAnsi="Symbol" w:hint="default"/>
      </w:rPr>
    </w:lvl>
    <w:lvl w:ilvl="4">
      <w:start w:val="1"/>
      <w:numFmt w:val="bullet"/>
      <w:lvlText w:val="o"/>
      <w:lvlJc w:val="left"/>
      <w:pPr>
        <w:tabs>
          <w:tab w:val="num" w:pos="3948"/>
        </w:tabs>
        <w:ind w:left="3948" w:hanging="360"/>
      </w:pPr>
      <w:rPr>
        <w:rFonts w:ascii="Courier New" w:hAnsi="Courier New" w:hint="default"/>
      </w:rPr>
    </w:lvl>
    <w:lvl w:ilvl="5">
      <w:start w:val="1"/>
      <w:numFmt w:val="bullet"/>
      <w:lvlText w:val=""/>
      <w:lvlJc w:val="left"/>
      <w:pPr>
        <w:tabs>
          <w:tab w:val="num" w:pos="4668"/>
        </w:tabs>
        <w:ind w:left="4668" w:hanging="360"/>
      </w:pPr>
      <w:rPr>
        <w:rFonts w:ascii="Wingdings" w:hAnsi="Wingdings" w:hint="default"/>
      </w:rPr>
    </w:lvl>
    <w:lvl w:ilvl="6">
      <w:start w:val="1"/>
      <w:numFmt w:val="bullet"/>
      <w:lvlText w:val=""/>
      <w:lvlJc w:val="left"/>
      <w:pPr>
        <w:tabs>
          <w:tab w:val="num" w:pos="5388"/>
        </w:tabs>
        <w:ind w:left="5388" w:hanging="360"/>
      </w:pPr>
      <w:rPr>
        <w:rFonts w:ascii="Symbol" w:hAnsi="Symbol" w:hint="default"/>
      </w:rPr>
    </w:lvl>
    <w:lvl w:ilvl="7">
      <w:start w:val="1"/>
      <w:numFmt w:val="bullet"/>
      <w:lvlText w:val="o"/>
      <w:lvlJc w:val="left"/>
      <w:pPr>
        <w:tabs>
          <w:tab w:val="num" w:pos="6108"/>
        </w:tabs>
        <w:ind w:left="6108" w:hanging="360"/>
      </w:pPr>
      <w:rPr>
        <w:rFonts w:ascii="Courier New" w:hAnsi="Courier New" w:hint="default"/>
      </w:rPr>
    </w:lvl>
    <w:lvl w:ilvl="8">
      <w:start w:val="1"/>
      <w:numFmt w:val="bullet"/>
      <w:lvlText w:val=""/>
      <w:lvlJc w:val="left"/>
      <w:pPr>
        <w:tabs>
          <w:tab w:val="num" w:pos="6828"/>
        </w:tabs>
        <w:ind w:left="6828" w:hanging="360"/>
      </w:pPr>
      <w:rPr>
        <w:rFonts w:ascii="Wingdings" w:hAnsi="Wingdings" w:hint="default"/>
      </w:rPr>
    </w:lvl>
  </w:abstractNum>
  <w:abstractNum w:abstractNumId="61" w15:restartNumberingAfterBreak="0">
    <w:nsid w:val="5BF33367"/>
    <w:multiLevelType w:val="hybridMultilevel"/>
    <w:tmpl w:val="81CA838C"/>
    <w:styleLink w:val="24"/>
    <w:lvl w:ilvl="0" w:tplc="86CA7D68">
      <w:start w:val="1"/>
      <w:numFmt w:val="decimal"/>
      <w:lvlText w:val="%1."/>
      <w:lvlJc w:val="left"/>
      <w:pPr>
        <w:tabs>
          <w:tab w:val="num" w:pos="360"/>
        </w:tabs>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2" w15:restartNumberingAfterBreak="0">
    <w:nsid w:val="5D1D6645"/>
    <w:multiLevelType w:val="multilevel"/>
    <w:tmpl w:val="5D1D6645"/>
    <w:styleLink w:val="42"/>
    <w:lvl w:ilvl="0">
      <w:start w:val="1"/>
      <w:numFmt w:val="decimal"/>
      <w:lvlText w:val="%1."/>
      <w:lvlJc w:val="left"/>
      <w:pPr>
        <w:ind w:left="1080" w:hanging="360"/>
      </w:pPr>
      <w:rPr>
        <w:rFonts w:cs="Times New Roman"/>
        <w:sz w:val="20"/>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63" w15:restartNumberingAfterBreak="0">
    <w:nsid w:val="63CA796F"/>
    <w:multiLevelType w:val="multilevel"/>
    <w:tmpl w:val="63CA796F"/>
    <w:styleLink w:val="112"/>
    <w:lvl w:ilvl="0">
      <w:start w:val="1"/>
      <w:numFmt w:val="bullet"/>
      <w:lvlText w:val=""/>
      <w:lvlJc w:val="left"/>
      <w:pPr>
        <w:tabs>
          <w:tab w:val="num" w:pos="1080"/>
        </w:tabs>
        <w:ind w:left="1080" w:hanging="360"/>
      </w:pPr>
      <w:rPr>
        <w:rFonts w:ascii="Symbol" w:hAnsi="Symbol" w:hint="default"/>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64" w15:restartNumberingAfterBreak="0">
    <w:nsid w:val="644E3F1A"/>
    <w:multiLevelType w:val="multilevel"/>
    <w:tmpl w:val="644E3F1A"/>
    <w:styleLink w:val="140"/>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65" w15:restartNumberingAfterBreak="0">
    <w:nsid w:val="6887430B"/>
    <w:multiLevelType w:val="hybridMultilevel"/>
    <w:tmpl w:val="44A4AD44"/>
    <w:styleLink w:val="210"/>
    <w:lvl w:ilvl="0" w:tplc="04190001">
      <w:start w:val="1"/>
      <w:numFmt w:val="decimal"/>
      <w:lvlText w:val="%1."/>
      <w:lvlJc w:val="left"/>
      <w:pPr>
        <w:tabs>
          <w:tab w:val="num" w:pos="1429"/>
        </w:tabs>
        <w:ind w:left="1429" w:hanging="360"/>
      </w:pPr>
      <w:rPr>
        <w:i w:val="0"/>
      </w:rPr>
    </w:lvl>
    <w:lvl w:ilvl="1" w:tplc="04190019">
      <w:start w:val="1"/>
      <w:numFmt w:val="decimal"/>
      <w:lvlText w:val="%2."/>
      <w:lvlJc w:val="left"/>
      <w:pPr>
        <w:tabs>
          <w:tab w:val="num" w:pos="2149"/>
        </w:tabs>
        <w:ind w:left="2149" w:hanging="360"/>
      </w:pPr>
      <w:rPr>
        <w:i w:val="0"/>
      </w:r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66" w15:restartNumberingAfterBreak="0">
    <w:nsid w:val="6A8953A6"/>
    <w:multiLevelType w:val="multilevel"/>
    <w:tmpl w:val="6A8953A6"/>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7" w15:restartNumberingAfterBreak="0">
    <w:nsid w:val="6CB81905"/>
    <w:multiLevelType w:val="multilevel"/>
    <w:tmpl w:val="6CB81905"/>
    <w:lvl w:ilvl="0">
      <w:start w:val="1"/>
      <w:numFmt w:val="decimal"/>
      <w:pStyle w:val="a7"/>
      <w:lvlText w:val="%1."/>
      <w:lvlJc w:val="left"/>
      <w:pPr>
        <w:tabs>
          <w:tab w:val="num" w:pos="720"/>
        </w:tabs>
        <w:ind w:left="72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8" w15:restartNumberingAfterBreak="0">
    <w:nsid w:val="6E551144"/>
    <w:multiLevelType w:val="hybridMultilevel"/>
    <w:tmpl w:val="2410CC72"/>
    <w:styleLink w:val="121"/>
    <w:lvl w:ilvl="0" w:tplc="4C28F2A8">
      <w:start w:val="1"/>
      <w:numFmt w:val="decimal"/>
      <w:lvlText w:val="%1."/>
      <w:lvlJc w:val="left"/>
      <w:pPr>
        <w:ind w:left="1429" w:hanging="360"/>
      </w:pPr>
      <w:rPr>
        <w:rFonts w:ascii="Times New Roman" w:hAnsi="Times New Roman" w:cs="Times New Roman" w:hint="default"/>
        <w:b w:val="0"/>
        <w:sz w:val="20"/>
        <w:szCs w:val="20"/>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69" w15:restartNumberingAfterBreak="0">
    <w:nsid w:val="702E73BF"/>
    <w:multiLevelType w:val="multilevel"/>
    <w:tmpl w:val="702E73BF"/>
    <w:lvl w:ilvl="0">
      <w:start w:val="1"/>
      <w:numFmt w:val="bullet"/>
      <w:lvlText w:val=""/>
      <w:lvlJc w:val="left"/>
      <w:pPr>
        <w:tabs>
          <w:tab w:val="num" w:pos="1789"/>
        </w:tabs>
        <w:ind w:left="178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70" w15:restartNumberingAfterBreak="0">
    <w:nsid w:val="70914D78"/>
    <w:multiLevelType w:val="multilevel"/>
    <w:tmpl w:val="70914D78"/>
    <w:styleLink w:val="1a"/>
    <w:lvl w:ilvl="0">
      <w:start w:val="1"/>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1" w15:restartNumberingAfterBreak="0">
    <w:nsid w:val="714D5789"/>
    <w:multiLevelType w:val="hybridMultilevel"/>
    <w:tmpl w:val="E256ABC6"/>
    <w:styleLink w:val="51"/>
    <w:lvl w:ilvl="0" w:tplc="7E7A7D26">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72" w15:restartNumberingAfterBreak="0">
    <w:nsid w:val="74D71FF8"/>
    <w:multiLevelType w:val="multilevel"/>
    <w:tmpl w:val="74D71FF8"/>
    <w:styleLink w:val="32"/>
    <w:lvl w:ilvl="0">
      <w:start w:val="1"/>
      <w:numFmt w:val="bullet"/>
      <w:lvlText w:val=""/>
      <w:lvlJc w:val="left"/>
      <w:pPr>
        <w:tabs>
          <w:tab w:val="num" w:pos="1789"/>
        </w:tabs>
        <w:ind w:left="178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73" w15:restartNumberingAfterBreak="0">
    <w:nsid w:val="75A86FC8"/>
    <w:multiLevelType w:val="hybridMultilevel"/>
    <w:tmpl w:val="428C4AF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4" w15:restartNumberingAfterBreak="0">
    <w:nsid w:val="7B2A5218"/>
    <w:multiLevelType w:val="hybridMultilevel"/>
    <w:tmpl w:val="4CC0EA2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5" w15:restartNumberingAfterBreak="0">
    <w:nsid w:val="7BB106B3"/>
    <w:multiLevelType w:val="multilevel"/>
    <w:tmpl w:val="7BB106B3"/>
    <w:lvl w:ilvl="0">
      <w:start w:val="1"/>
      <w:numFmt w:val="decimal"/>
      <w:lvlText w:val="%1."/>
      <w:lvlJc w:val="left"/>
      <w:pPr>
        <w:tabs>
          <w:tab w:val="num" w:pos="360"/>
        </w:tabs>
        <w:ind w:left="36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6" w15:restartNumberingAfterBreak="0">
    <w:nsid w:val="7C86031B"/>
    <w:multiLevelType w:val="multilevel"/>
    <w:tmpl w:val="7C86031B"/>
    <w:styleLink w:val="211"/>
    <w:lvl w:ilvl="0">
      <w:start w:val="1"/>
      <w:numFmt w:val="bullet"/>
      <w:lvlText w:val=""/>
      <w:lvlJc w:val="left"/>
      <w:pPr>
        <w:tabs>
          <w:tab w:val="num" w:pos="900"/>
        </w:tabs>
        <w:ind w:left="900" w:hanging="360"/>
      </w:pPr>
      <w:rPr>
        <w:rFonts w:ascii="Symbol" w:hAnsi="Symbol" w:hint="default"/>
      </w:rPr>
    </w:lvl>
    <w:lvl w:ilvl="1">
      <w:start w:val="1"/>
      <w:numFmt w:val="bullet"/>
      <w:lvlText w:val="o"/>
      <w:lvlJc w:val="left"/>
      <w:pPr>
        <w:tabs>
          <w:tab w:val="num" w:pos="1260"/>
        </w:tabs>
        <w:ind w:left="1260" w:hanging="360"/>
      </w:pPr>
      <w:rPr>
        <w:rFonts w:ascii="Courier New" w:hAnsi="Courier New" w:hint="default"/>
      </w:rPr>
    </w:lvl>
    <w:lvl w:ilvl="2">
      <w:start w:val="1"/>
      <w:numFmt w:val="bullet"/>
      <w:lvlText w:val=""/>
      <w:lvlJc w:val="left"/>
      <w:pPr>
        <w:tabs>
          <w:tab w:val="num" w:pos="1980"/>
        </w:tabs>
        <w:ind w:left="1980" w:hanging="360"/>
      </w:pPr>
      <w:rPr>
        <w:rFonts w:ascii="Wingdings" w:hAnsi="Wingdings" w:hint="default"/>
      </w:rPr>
    </w:lvl>
    <w:lvl w:ilvl="3">
      <w:start w:val="1"/>
      <w:numFmt w:val="bullet"/>
      <w:lvlText w:val=""/>
      <w:lvlJc w:val="left"/>
      <w:pPr>
        <w:tabs>
          <w:tab w:val="num" w:pos="2700"/>
        </w:tabs>
        <w:ind w:left="2700" w:hanging="360"/>
      </w:pPr>
      <w:rPr>
        <w:rFonts w:ascii="Symbol" w:hAnsi="Symbol" w:hint="default"/>
      </w:rPr>
    </w:lvl>
    <w:lvl w:ilvl="4">
      <w:start w:val="1"/>
      <w:numFmt w:val="bullet"/>
      <w:lvlText w:val="o"/>
      <w:lvlJc w:val="left"/>
      <w:pPr>
        <w:tabs>
          <w:tab w:val="num" w:pos="3420"/>
        </w:tabs>
        <w:ind w:left="3420" w:hanging="360"/>
      </w:pPr>
      <w:rPr>
        <w:rFonts w:ascii="Courier New" w:hAnsi="Courier New" w:hint="default"/>
      </w:rPr>
    </w:lvl>
    <w:lvl w:ilvl="5">
      <w:start w:val="1"/>
      <w:numFmt w:val="bullet"/>
      <w:lvlText w:val=""/>
      <w:lvlJc w:val="left"/>
      <w:pPr>
        <w:tabs>
          <w:tab w:val="num" w:pos="4140"/>
        </w:tabs>
        <w:ind w:left="4140" w:hanging="360"/>
      </w:pPr>
      <w:rPr>
        <w:rFonts w:ascii="Wingdings" w:hAnsi="Wingdings" w:hint="default"/>
      </w:rPr>
    </w:lvl>
    <w:lvl w:ilvl="6">
      <w:start w:val="1"/>
      <w:numFmt w:val="bullet"/>
      <w:lvlText w:val=""/>
      <w:lvlJc w:val="left"/>
      <w:pPr>
        <w:tabs>
          <w:tab w:val="num" w:pos="4860"/>
        </w:tabs>
        <w:ind w:left="4860" w:hanging="360"/>
      </w:pPr>
      <w:rPr>
        <w:rFonts w:ascii="Symbol" w:hAnsi="Symbol" w:hint="default"/>
      </w:rPr>
    </w:lvl>
    <w:lvl w:ilvl="7">
      <w:start w:val="1"/>
      <w:numFmt w:val="bullet"/>
      <w:lvlText w:val="o"/>
      <w:lvlJc w:val="left"/>
      <w:pPr>
        <w:tabs>
          <w:tab w:val="num" w:pos="5580"/>
        </w:tabs>
        <w:ind w:left="5580" w:hanging="360"/>
      </w:pPr>
      <w:rPr>
        <w:rFonts w:ascii="Courier New" w:hAnsi="Courier New" w:hint="default"/>
      </w:rPr>
    </w:lvl>
    <w:lvl w:ilvl="8">
      <w:start w:val="1"/>
      <w:numFmt w:val="bullet"/>
      <w:lvlText w:val=""/>
      <w:lvlJc w:val="left"/>
      <w:pPr>
        <w:tabs>
          <w:tab w:val="num" w:pos="6300"/>
        </w:tabs>
        <w:ind w:left="6300" w:hanging="360"/>
      </w:pPr>
      <w:rPr>
        <w:rFonts w:ascii="Wingdings" w:hAnsi="Wingdings" w:hint="default"/>
      </w:rPr>
    </w:lvl>
  </w:abstractNum>
  <w:abstractNum w:abstractNumId="77" w15:restartNumberingAfterBreak="0">
    <w:nsid w:val="7EC6586C"/>
    <w:multiLevelType w:val="hybridMultilevel"/>
    <w:tmpl w:val="C06A24DE"/>
    <w:styleLink w:val="43"/>
    <w:lvl w:ilvl="0" w:tplc="69A2CF8C">
      <w:start w:val="1"/>
      <w:numFmt w:val="decimal"/>
      <w:lvlText w:val="%1."/>
      <w:lvlJc w:val="left"/>
      <w:pPr>
        <w:tabs>
          <w:tab w:val="num" w:pos="1174"/>
        </w:tabs>
        <w:ind w:left="1174" w:hanging="360"/>
      </w:pPr>
      <w:rPr>
        <w:rFonts w:cs="Times New Roman"/>
      </w:rPr>
    </w:lvl>
    <w:lvl w:ilvl="1" w:tplc="04190019">
      <w:start w:val="1"/>
      <w:numFmt w:val="bullet"/>
      <w:lvlText w:val="o"/>
      <w:lvlJc w:val="left"/>
      <w:pPr>
        <w:tabs>
          <w:tab w:val="num" w:pos="1894"/>
        </w:tabs>
        <w:ind w:left="1894" w:hanging="360"/>
      </w:pPr>
      <w:rPr>
        <w:rFonts w:ascii="Courier New" w:hAnsi="Courier New" w:hint="default"/>
      </w:rPr>
    </w:lvl>
    <w:lvl w:ilvl="2" w:tplc="0419001B">
      <w:start w:val="1"/>
      <w:numFmt w:val="bullet"/>
      <w:lvlText w:val=""/>
      <w:lvlJc w:val="left"/>
      <w:pPr>
        <w:tabs>
          <w:tab w:val="num" w:pos="2614"/>
        </w:tabs>
        <w:ind w:left="2614" w:hanging="360"/>
      </w:pPr>
      <w:rPr>
        <w:rFonts w:ascii="Wingdings" w:hAnsi="Wingdings" w:hint="default"/>
      </w:rPr>
    </w:lvl>
    <w:lvl w:ilvl="3" w:tplc="0419000F">
      <w:start w:val="1"/>
      <w:numFmt w:val="bullet"/>
      <w:lvlText w:val=""/>
      <w:lvlJc w:val="left"/>
      <w:pPr>
        <w:tabs>
          <w:tab w:val="num" w:pos="3334"/>
        </w:tabs>
        <w:ind w:left="3334" w:hanging="360"/>
      </w:pPr>
      <w:rPr>
        <w:rFonts w:ascii="Symbol" w:hAnsi="Symbol" w:hint="default"/>
      </w:rPr>
    </w:lvl>
    <w:lvl w:ilvl="4" w:tplc="04190019">
      <w:start w:val="1"/>
      <w:numFmt w:val="bullet"/>
      <w:lvlText w:val="o"/>
      <w:lvlJc w:val="left"/>
      <w:pPr>
        <w:tabs>
          <w:tab w:val="num" w:pos="4054"/>
        </w:tabs>
        <w:ind w:left="4054" w:hanging="360"/>
      </w:pPr>
      <w:rPr>
        <w:rFonts w:ascii="Courier New" w:hAnsi="Courier New" w:hint="default"/>
      </w:rPr>
    </w:lvl>
    <w:lvl w:ilvl="5" w:tplc="0419001B">
      <w:start w:val="1"/>
      <w:numFmt w:val="bullet"/>
      <w:lvlText w:val=""/>
      <w:lvlJc w:val="left"/>
      <w:pPr>
        <w:tabs>
          <w:tab w:val="num" w:pos="4774"/>
        </w:tabs>
        <w:ind w:left="4774" w:hanging="360"/>
      </w:pPr>
      <w:rPr>
        <w:rFonts w:ascii="Wingdings" w:hAnsi="Wingdings" w:hint="default"/>
      </w:rPr>
    </w:lvl>
    <w:lvl w:ilvl="6" w:tplc="0419000F">
      <w:start w:val="1"/>
      <w:numFmt w:val="bullet"/>
      <w:lvlText w:val=""/>
      <w:lvlJc w:val="left"/>
      <w:pPr>
        <w:tabs>
          <w:tab w:val="num" w:pos="5494"/>
        </w:tabs>
        <w:ind w:left="5494" w:hanging="360"/>
      </w:pPr>
      <w:rPr>
        <w:rFonts w:ascii="Symbol" w:hAnsi="Symbol" w:hint="default"/>
      </w:rPr>
    </w:lvl>
    <w:lvl w:ilvl="7" w:tplc="04190019">
      <w:start w:val="1"/>
      <w:numFmt w:val="bullet"/>
      <w:lvlText w:val="o"/>
      <w:lvlJc w:val="left"/>
      <w:pPr>
        <w:tabs>
          <w:tab w:val="num" w:pos="6214"/>
        </w:tabs>
        <w:ind w:left="6214" w:hanging="360"/>
      </w:pPr>
      <w:rPr>
        <w:rFonts w:ascii="Courier New" w:hAnsi="Courier New" w:hint="default"/>
      </w:rPr>
    </w:lvl>
    <w:lvl w:ilvl="8" w:tplc="0419001B">
      <w:start w:val="1"/>
      <w:numFmt w:val="bullet"/>
      <w:lvlText w:val=""/>
      <w:lvlJc w:val="left"/>
      <w:pPr>
        <w:tabs>
          <w:tab w:val="num" w:pos="6934"/>
        </w:tabs>
        <w:ind w:left="6934" w:hanging="360"/>
      </w:pPr>
      <w:rPr>
        <w:rFonts w:ascii="Wingdings" w:hAnsi="Wingdings" w:hint="default"/>
      </w:rPr>
    </w:lvl>
  </w:abstractNum>
  <w:abstractNum w:abstractNumId="78" w15:restartNumberingAfterBreak="0">
    <w:nsid w:val="7F523164"/>
    <w:multiLevelType w:val="hybridMultilevel"/>
    <w:tmpl w:val="0324B32A"/>
    <w:styleLink w:val="25"/>
    <w:lvl w:ilvl="0" w:tplc="C68A19F6">
      <w:start w:val="1"/>
      <w:numFmt w:val="decimal"/>
      <w:lvlText w:val="%1."/>
      <w:lvlJc w:val="left"/>
      <w:pPr>
        <w:tabs>
          <w:tab w:val="num" w:pos="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num w:numId="1">
    <w:abstractNumId w:val="3"/>
  </w:num>
  <w:num w:numId="2">
    <w:abstractNumId w:val="1"/>
  </w:num>
  <w:num w:numId="3">
    <w:abstractNumId w:val="5"/>
  </w:num>
  <w:num w:numId="4">
    <w:abstractNumId w:val="0"/>
  </w:num>
  <w:num w:numId="5">
    <w:abstractNumId w:val="2"/>
  </w:num>
  <w:num w:numId="6">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5"/>
  </w:num>
  <w:num w:numId="9">
    <w:abstractNumId w:val="22"/>
    <w:lvlOverride w:ilvl="0">
      <w:startOverride w:val="1"/>
    </w:lvlOverride>
  </w:num>
  <w:num w:numId="1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72"/>
  </w:num>
  <w:num w:numId="13">
    <w:abstractNumId w:val="6"/>
    <w:lvlOverride w:ilvl="0">
      <w:lvl w:ilvl="0">
        <w:numFmt w:val="bullet"/>
        <w:lvlText w:val="-"/>
        <w:legacy w:legacy="1" w:legacySpace="0" w:legacyIndent="130"/>
        <w:lvlJc w:val="left"/>
        <w:rPr>
          <w:rFonts w:ascii="Times New Roman" w:hAnsi="Times New Roman" w:hint="default"/>
        </w:rPr>
      </w:lvl>
    </w:lvlOverride>
  </w:num>
  <w:num w:numId="14">
    <w:abstractNumId w:val="28"/>
  </w:num>
  <w:num w:numId="15">
    <w:abstractNumId w:val="62"/>
  </w:num>
  <w:num w:numId="16">
    <w:abstractNumId w:val="39"/>
  </w:num>
  <w:num w:numId="17">
    <w:abstractNumId w:val="64"/>
  </w:num>
  <w:num w:numId="18">
    <w:abstractNumId w:val="70"/>
  </w:num>
  <w:num w:numId="19">
    <w:abstractNumId w:val="65"/>
  </w:num>
  <w:num w:numId="20">
    <w:abstractNumId w:val="10"/>
  </w:num>
  <w:num w:numId="21">
    <w:abstractNumId w:val="13"/>
  </w:num>
  <w:num w:numId="22">
    <w:abstractNumId w:val="16"/>
  </w:num>
  <w:num w:numId="23">
    <w:abstractNumId w:val="19"/>
  </w:num>
  <w:num w:numId="24">
    <w:abstractNumId w:val="23"/>
  </w:num>
  <w:num w:numId="25">
    <w:abstractNumId w:val="25"/>
  </w:num>
  <w:num w:numId="26">
    <w:abstractNumId w:val="34"/>
  </w:num>
  <w:num w:numId="27">
    <w:abstractNumId w:val="44"/>
  </w:num>
  <w:num w:numId="28">
    <w:abstractNumId w:val="45"/>
  </w:num>
  <w:num w:numId="29">
    <w:abstractNumId w:val="49"/>
  </w:num>
  <w:num w:numId="30">
    <w:abstractNumId w:val="50"/>
  </w:num>
  <w:num w:numId="31">
    <w:abstractNumId w:val="59"/>
  </w:num>
  <w:num w:numId="32">
    <w:abstractNumId w:val="61"/>
  </w:num>
  <w:num w:numId="33">
    <w:abstractNumId w:val="68"/>
  </w:num>
  <w:num w:numId="34">
    <w:abstractNumId w:val="71"/>
  </w:num>
  <w:num w:numId="35">
    <w:abstractNumId w:val="77"/>
  </w:num>
  <w:num w:numId="36">
    <w:abstractNumId w:val="78"/>
  </w:num>
  <w:num w:numId="37">
    <w:abstractNumId w:val="58"/>
  </w:num>
  <w:num w:numId="38">
    <w:abstractNumId w:val="48"/>
  </w:num>
  <w:num w:numId="39">
    <w:abstractNumId w:val="11"/>
  </w:num>
  <w:num w:numId="40">
    <w:abstractNumId w:val="8"/>
  </w:num>
  <w:num w:numId="41">
    <w:abstractNumId w:val="46"/>
  </w:num>
  <w:num w:numId="42">
    <w:abstractNumId w:val="35"/>
  </w:num>
  <w:num w:numId="43">
    <w:abstractNumId w:val="47"/>
  </w:num>
  <w:num w:numId="44">
    <w:abstractNumId w:val="43"/>
  </w:num>
  <w:num w:numId="45">
    <w:abstractNumId w:val="14"/>
  </w:num>
  <w:num w:numId="46">
    <w:abstractNumId w:val="26"/>
  </w:num>
  <w:num w:numId="47">
    <w:abstractNumId w:val="51"/>
  </w:num>
  <w:num w:numId="48">
    <w:abstractNumId w:val="15"/>
  </w:num>
  <w:num w:numId="49">
    <w:abstractNumId w:val="42"/>
  </w:num>
  <w:num w:numId="50">
    <w:abstractNumId w:val="40"/>
  </w:num>
  <w:num w:numId="51">
    <w:abstractNumId w:val="29"/>
  </w:num>
  <w:num w:numId="52">
    <w:abstractNumId w:val="30"/>
  </w:num>
  <w:num w:numId="53">
    <w:abstractNumId w:val="27"/>
  </w:num>
  <w:num w:numId="54">
    <w:abstractNumId w:val="52"/>
  </w:num>
  <w:num w:numId="55">
    <w:abstractNumId w:val="6"/>
  </w:num>
  <w:num w:numId="56">
    <w:abstractNumId w:val="18"/>
  </w:num>
  <w:num w:numId="57">
    <w:abstractNumId w:val="21"/>
  </w:num>
  <w:num w:numId="58">
    <w:abstractNumId w:val="22"/>
  </w:num>
  <w:num w:numId="59">
    <w:abstractNumId w:val="53"/>
  </w:num>
  <w:num w:numId="60">
    <w:abstractNumId w:val="63"/>
  </w:num>
  <w:num w:numId="61">
    <w:abstractNumId w:val="76"/>
  </w:num>
  <w:num w:numId="62">
    <w:abstractNumId w:val="41"/>
  </w:num>
  <w:num w:numId="63">
    <w:abstractNumId w:val="69"/>
  </w:num>
  <w:num w:numId="64">
    <w:abstractNumId w:val="60"/>
  </w:num>
  <w:num w:numId="65">
    <w:abstractNumId w:val="38"/>
  </w:num>
  <w:num w:numId="66">
    <w:abstractNumId w:val="54"/>
  </w:num>
  <w:num w:numId="67">
    <w:abstractNumId w:val="33"/>
  </w:num>
  <w:num w:numId="68">
    <w:abstractNumId w:val="36"/>
  </w:num>
  <w:num w:numId="69">
    <w:abstractNumId w:val="37"/>
  </w:num>
  <w:num w:numId="70">
    <w:abstractNumId w:val="12"/>
  </w:num>
  <w:num w:numId="71">
    <w:abstractNumId w:val="31"/>
  </w:num>
  <w:num w:numId="72">
    <w:abstractNumId w:val="56"/>
  </w:num>
  <w:num w:numId="73">
    <w:abstractNumId w:val="57"/>
  </w:num>
  <w:num w:numId="74">
    <w:abstractNumId w:val="66"/>
  </w:num>
  <w:num w:numId="75">
    <w:abstractNumId w:val="75"/>
  </w:num>
  <w:num w:numId="76">
    <w:abstractNumId w:val="32"/>
  </w:num>
  <w:num w:numId="77">
    <w:abstractNumId w:val="9"/>
  </w:num>
  <w:num w:numId="78">
    <w:abstractNumId w:val="20"/>
  </w:num>
  <w:num w:numId="79">
    <w:abstractNumId w:val="73"/>
  </w:num>
  <w:num w:numId="80">
    <w:abstractNumId w:val="74"/>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5998"/>
    <w:rsid w:val="00032617"/>
    <w:rsid w:val="00063455"/>
    <w:rsid w:val="000669B8"/>
    <w:rsid w:val="00077FC3"/>
    <w:rsid w:val="00080253"/>
    <w:rsid w:val="00133728"/>
    <w:rsid w:val="001632F6"/>
    <w:rsid w:val="00164652"/>
    <w:rsid w:val="001E775D"/>
    <w:rsid w:val="001F5317"/>
    <w:rsid w:val="002466FE"/>
    <w:rsid w:val="002908BA"/>
    <w:rsid w:val="00297BC5"/>
    <w:rsid w:val="002A005C"/>
    <w:rsid w:val="002E660F"/>
    <w:rsid w:val="003C2FBB"/>
    <w:rsid w:val="003C4AE0"/>
    <w:rsid w:val="003E67BD"/>
    <w:rsid w:val="003F4D35"/>
    <w:rsid w:val="0043448A"/>
    <w:rsid w:val="00435998"/>
    <w:rsid w:val="004A24FA"/>
    <w:rsid w:val="004C5D7C"/>
    <w:rsid w:val="004E4FF8"/>
    <w:rsid w:val="004F2366"/>
    <w:rsid w:val="005101C0"/>
    <w:rsid w:val="005260DA"/>
    <w:rsid w:val="005B2B33"/>
    <w:rsid w:val="005C6071"/>
    <w:rsid w:val="0061043F"/>
    <w:rsid w:val="0066141A"/>
    <w:rsid w:val="00674063"/>
    <w:rsid w:val="00702859"/>
    <w:rsid w:val="00724035"/>
    <w:rsid w:val="007663B6"/>
    <w:rsid w:val="00790259"/>
    <w:rsid w:val="007F1255"/>
    <w:rsid w:val="00841522"/>
    <w:rsid w:val="00850B71"/>
    <w:rsid w:val="00851BE6"/>
    <w:rsid w:val="00857814"/>
    <w:rsid w:val="008C5BB4"/>
    <w:rsid w:val="008E0B1F"/>
    <w:rsid w:val="00923FFC"/>
    <w:rsid w:val="00943AE1"/>
    <w:rsid w:val="00970959"/>
    <w:rsid w:val="00986055"/>
    <w:rsid w:val="009904C8"/>
    <w:rsid w:val="009D40FF"/>
    <w:rsid w:val="009E4664"/>
    <w:rsid w:val="00A37989"/>
    <w:rsid w:val="00A76440"/>
    <w:rsid w:val="00B531A8"/>
    <w:rsid w:val="00B811EE"/>
    <w:rsid w:val="00B83C8B"/>
    <w:rsid w:val="00BC75CD"/>
    <w:rsid w:val="00BF23D9"/>
    <w:rsid w:val="00C65BB4"/>
    <w:rsid w:val="00C65C3D"/>
    <w:rsid w:val="00C70737"/>
    <w:rsid w:val="00CA6F83"/>
    <w:rsid w:val="00CB468F"/>
    <w:rsid w:val="00CB6A3E"/>
    <w:rsid w:val="00D02ACF"/>
    <w:rsid w:val="00DB1199"/>
    <w:rsid w:val="00DC01BD"/>
    <w:rsid w:val="00DC1C59"/>
    <w:rsid w:val="00DD53B5"/>
    <w:rsid w:val="00E70D4B"/>
    <w:rsid w:val="00E771D6"/>
    <w:rsid w:val="00F231D8"/>
    <w:rsid w:val="00F25FD5"/>
    <w:rsid w:val="00F3023E"/>
    <w:rsid w:val="00F34B89"/>
    <w:rsid w:val="00FC45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480E70"/>
  <w15:docId w15:val="{65A98235-A4B4-4A17-AFF4-02082616A8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0" w:unhideWhenUsed="1" w:qFormat="1"/>
    <w:lsdException w:name="footnote text" w:semiHidden="1" w:uiPriority="0" w:unhideWhenUsed="1" w:qFormat="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qFormat="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nhideWhenUsed="1" w:qFormat="1"/>
    <w:lsdException w:name="endnote text" w:semiHidden="1" w:uiPriority="0" w:unhideWhenUsed="1" w:qFormat="1"/>
    <w:lsdException w:name="table of authorities" w:semiHidden="1" w:unhideWhenUsed="1"/>
    <w:lsdException w:name="macro" w:semiHidden="1" w:uiPriority="0" w:unhideWhenUsed="1" w:qFormat="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qFormat="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iPriority="0" w:unhideWhenUsed="1" w:qFormat="1"/>
    <w:lsdException w:name="List Bullet 3" w:semiHidden="1" w:uiPriority="0" w:unhideWhenUsed="1" w:qFormat="1"/>
    <w:lsdException w:name="List Bullet 4" w:semiHidden="1" w:unhideWhenUsed="1" w:qFormat="1"/>
    <w:lsdException w:name="List Bullet 5" w:semiHidden="1" w:unhideWhenUsed="1" w:qFormat="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iPriority="0"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iPriority="0"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qFormat="1"/>
    <w:lsdException w:name="Note Heading" w:semiHidden="1" w:unhideWhenUsed="1"/>
    <w:lsdException w:name="Body Text 2" w:semiHidden="1" w:uiPriority="0" w:unhideWhenUsed="1" w:qFormat="1"/>
    <w:lsdException w:name="Body Text 3" w:semiHidden="1"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iPriority="0" w:unhideWhenUsed="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iPriority="0" w:unhideWhenUsed="1" w:qFormat="1"/>
    <w:lsdException w:name="HTML Bottom of Form" w:semiHidden="1" w:uiPriority="0" w:unhideWhenUsed="1" w:qFormat="1"/>
    <w:lsdException w:name="Normal (Web)" w:semiHidden="1" w:uiPriority="0" w:unhideWhenUsed="1" w:qFormat="1"/>
    <w:lsdException w:name="HTML Acronym" w:semiHidden="1" w:uiPriority="0" w:unhideWhenUsed="1" w:qFormat="1"/>
    <w:lsdException w:name="HTML Address" w:semiHidden="1" w:uiPriority="0" w:unhideWhenUsed="1" w:qFormat="1"/>
    <w:lsdException w:name="HTML Cite" w:semiHidden="1" w:uiPriority="0" w:unhideWhenUsed="1" w:qFormat="1"/>
    <w:lsdException w:name="HTML Code" w:semiHidden="1" w:uiPriority="0" w:unhideWhenUsed="1" w:qFormat="1"/>
    <w:lsdException w:name="HTML Definition" w:semiHidden="1" w:uiPriority="0" w:unhideWhenUsed="1" w:qFormat="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iPriority="0" w:unhideWhenUsed="1" w:qFormat="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iPriority="0"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lsdException w:name="Table Theme" w:semiHidden="1" w:unhideWhenUsed="1"/>
    <w:lsdException w:name="Placeholder Text" w:semiHidden="1" w:uiPriority="0" w:qFormat="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0" w:qFormat="1"/>
    <w:lsdException w:name="Intense Quote"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0" w:qFormat="1"/>
    <w:lsdException w:name="Subtle Reference" w:uiPriority="0" w:qFormat="1"/>
    <w:lsdException w:name="Intense Reference" w:uiPriority="0" w:qFormat="1"/>
    <w:lsdException w:name="Book Title" w:uiPriority="0"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8">
    <w:name w:val="Normal"/>
    <w:qFormat/>
    <w:rsid w:val="00986055"/>
    <w:pPr>
      <w:spacing w:before="100" w:beforeAutospacing="1" w:after="100" w:afterAutospacing="1" w:line="240" w:lineRule="auto"/>
    </w:pPr>
    <w:rPr>
      <w:rFonts w:ascii="Times New Roman" w:eastAsia="Calibri" w:hAnsi="Times New Roman" w:cs="Times New Roman"/>
      <w:sz w:val="24"/>
      <w:szCs w:val="24"/>
      <w:lang w:eastAsia="ru-RU"/>
    </w:rPr>
  </w:style>
  <w:style w:type="paragraph" w:styleId="1b">
    <w:name w:val="heading 1"/>
    <w:aliases w:val="Основной текст с отступом1,Заголовок 1 Знак Знак,Знак Заголовок 1,Знак,Знак6,Знак7 Знак Знак Знак,Знак7 Знак1 Знак,Знак7 Знак,текст,Основной текст 1,Основной текст с отступом Знак1 Знак,Основной текст с отступом Знак Знак Знак,Знак4, Знак,З"/>
    <w:basedOn w:val="a8"/>
    <w:link w:val="1c"/>
    <w:uiPriority w:val="99"/>
    <w:qFormat/>
    <w:rsid w:val="00986055"/>
    <w:pPr>
      <w:spacing w:after="120"/>
      <w:ind w:left="283"/>
      <w:outlineLvl w:val="0"/>
    </w:pPr>
    <w:rPr>
      <w:szCs w:val="20"/>
    </w:rPr>
  </w:style>
  <w:style w:type="paragraph" w:styleId="26">
    <w:name w:val="heading 2"/>
    <w:aliases w:val="Знак3 Знак, Знак3 Знак"/>
    <w:basedOn w:val="1b"/>
    <w:next w:val="a8"/>
    <w:link w:val="27"/>
    <w:qFormat/>
    <w:rsid w:val="00986055"/>
    <w:pPr>
      <w:keepNext/>
      <w:spacing w:before="240" w:beforeAutospacing="0" w:after="60" w:afterAutospacing="0"/>
      <w:ind w:left="0"/>
      <w:outlineLvl w:val="1"/>
    </w:pPr>
    <w:rPr>
      <w:rFonts w:ascii="Arial" w:hAnsi="Arial"/>
      <w:b/>
      <w:kern w:val="32"/>
      <w:sz w:val="32"/>
    </w:rPr>
  </w:style>
  <w:style w:type="paragraph" w:styleId="33">
    <w:name w:val="heading 3"/>
    <w:aliases w:val=" Знак2"/>
    <w:basedOn w:val="a8"/>
    <w:next w:val="a8"/>
    <w:link w:val="320"/>
    <w:qFormat/>
    <w:rsid w:val="00986055"/>
    <w:pPr>
      <w:keepNext/>
      <w:tabs>
        <w:tab w:val="left" w:pos="720"/>
        <w:tab w:val="num" w:pos="926"/>
      </w:tabs>
      <w:spacing w:before="240" w:beforeAutospacing="0" w:after="60" w:afterAutospacing="0"/>
      <w:ind w:left="504" w:hanging="504"/>
      <w:outlineLvl w:val="2"/>
    </w:pPr>
    <w:rPr>
      <w:rFonts w:ascii="Arial" w:hAnsi="Arial"/>
      <w:b/>
      <w:sz w:val="26"/>
      <w:szCs w:val="20"/>
    </w:rPr>
  </w:style>
  <w:style w:type="paragraph" w:styleId="44">
    <w:name w:val="heading 4"/>
    <w:basedOn w:val="a8"/>
    <w:next w:val="a8"/>
    <w:link w:val="45"/>
    <w:qFormat/>
    <w:rsid w:val="00986055"/>
    <w:pPr>
      <w:keepNext/>
      <w:spacing w:before="240" w:beforeAutospacing="0" w:after="60" w:afterAutospacing="0"/>
      <w:outlineLvl w:val="3"/>
    </w:pPr>
    <w:rPr>
      <w:b/>
      <w:sz w:val="28"/>
      <w:szCs w:val="20"/>
    </w:rPr>
  </w:style>
  <w:style w:type="paragraph" w:styleId="52">
    <w:name w:val="heading 5"/>
    <w:basedOn w:val="a8"/>
    <w:next w:val="a8"/>
    <w:link w:val="53"/>
    <w:qFormat/>
    <w:rsid w:val="00986055"/>
    <w:pPr>
      <w:spacing w:before="240" w:beforeAutospacing="0" w:after="60" w:afterAutospacing="0"/>
      <w:outlineLvl w:val="4"/>
    </w:pPr>
    <w:rPr>
      <w:b/>
      <w:i/>
      <w:sz w:val="26"/>
      <w:szCs w:val="20"/>
    </w:rPr>
  </w:style>
  <w:style w:type="paragraph" w:styleId="6">
    <w:name w:val="heading 6"/>
    <w:basedOn w:val="a8"/>
    <w:next w:val="a8"/>
    <w:link w:val="60"/>
    <w:qFormat/>
    <w:rsid w:val="00986055"/>
    <w:pPr>
      <w:spacing w:before="240" w:beforeAutospacing="0" w:after="60" w:afterAutospacing="0"/>
      <w:outlineLvl w:val="5"/>
    </w:pPr>
    <w:rPr>
      <w:b/>
      <w:sz w:val="20"/>
      <w:szCs w:val="20"/>
    </w:rPr>
  </w:style>
  <w:style w:type="paragraph" w:styleId="7">
    <w:name w:val="heading 7"/>
    <w:basedOn w:val="a8"/>
    <w:next w:val="a8"/>
    <w:link w:val="70"/>
    <w:qFormat/>
    <w:rsid w:val="00986055"/>
    <w:pPr>
      <w:keepNext/>
      <w:keepLines/>
      <w:spacing w:before="40" w:after="0"/>
      <w:outlineLvl w:val="6"/>
    </w:pPr>
    <w:rPr>
      <w:rFonts w:ascii="Calibri Light" w:hAnsi="Calibri Light"/>
      <w:i/>
      <w:color w:val="1F4D78"/>
      <w:szCs w:val="20"/>
    </w:rPr>
  </w:style>
  <w:style w:type="paragraph" w:styleId="80">
    <w:name w:val="heading 8"/>
    <w:basedOn w:val="a8"/>
    <w:next w:val="a8"/>
    <w:link w:val="81"/>
    <w:qFormat/>
    <w:rsid w:val="00986055"/>
    <w:pPr>
      <w:keepNext/>
      <w:keepLines/>
      <w:spacing w:before="40" w:after="0"/>
      <w:outlineLvl w:val="7"/>
    </w:pPr>
    <w:rPr>
      <w:rFonts w:ascii="Calibri Light" w:hAnsi="Calibri Light"/>
      <w:color w:val="272727"/>
      <w:sz w:val="21"/>
      <w:szCs w:val="20"/>
    </w:rPr>
  </w:style>
  <w:style w:type="paragraph" w:styleId="90">
    <w:name w:val="heading 9"/>
    <w:basedOn w:val="a8"/>
    <w:next w:val="a8"/>
    <w:link w:val="91"/>
    <w:qFormat/>
    <w:rsid w:val="00986055"/>
    <w:pPr>
      <w:keepNext/>
      <w:keepLines/>
      <w:spacing w:before="40" w:after="0"/>
      <w:outlineLvl w:val="8"/>
    </w:pPr>
    <w:rPr>
      <w:rFonts w:ascii="Calibri Light" w:hAnsi="Calibri Light"/>
      <w:i/>
      <w:color w:val="272727"/>
      <w:sz w:val="21"/>
      <w:szCs w:val="20"/>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character" w:customStyle="1" w:styleId="1c">
    <w:name w:val="Заголовок 1 Знак"/>
    <w:aliases w:val="Основной текст с отступом1 Знак,Заголовок 1 Знак Знак Знак,Знак Заголовок 1 Знак,Знак Знак4,Знак6 Знак2,Знак7 Знак Знак Знак Знак2,Знак7 Знак1 Знак Знак2,Знак7 Знак Знак1,текст Знак2,Основной текст 1 Знак2,Знак4 Знак1, Знак Знак,З Знак"/>
    <w:basedOn w:val="a9"/>
    <w:link w:val="1b"/>
    <w:qFormat/>
    <w:rsid w:val="00986055"/>
    <w:rPr>
      <w:rFonts w:ascii="Times New Roman" w:eastAsia="Calibri" w:hAnsi="Times New Roman" w:cs="Times New Roman"/>
      <w:sz w:val="24"/>
      <w:szCs w:val="20"/>
      <w:lang w:eastAsia="ru-RU"/>
    </w:rPr>
  </w:style>
  <w:style w:type="character" w:customStyle="1" w:styleId="27">
    <w:name w:val="Заголовок 2 Знак"/>
    <w:aliases w:val="Знак3 Знак Знак7, Знак3 Знак Знак1"/>
    <w:basedOn w:val="a9"/>
    <w:link w:val="26"/>
    <w:qFormat/>
    <w:rsid w:val="00986055"/>
    <w:rPr>
      <w:rFonts w:ascii="Arial" w:eastAsia="Calibri" w:hAnsi="Arial" w:cs="Times New Roman"/>
      <w:b/>
      <w:kern w:val="32"/>
      <w:sz w:val="32"/>
      <w:szCs w:val="20"/>
    </w:rPr>
  </w:style>
  <w:style w:type="character" w:customStyle="1" w:styleId="34">
    <w:name w:val="Заголовок 3 Знак"/>
    <w:aliases w:val="Знак2 Знак1, Знак2 Знак1,Знак2 Знак2"/>
    <w:basedOn w:val="a9"/>
    <w:qFormat/>
    <w:rsid w:val="00986055"/>
    <w:rPr>
      <w:rFonts w:asciiTheme="majorHAnsi" w:eastAsiaTheme="majorEastAsia" w:hAnsiTheme="majorHAnsi" w:cstheme="majorBidi"/>
      <w:color w:val="1F4D78" w:themeColor="accent1" w:themeShade="7F"/>
      <w:sz w:val="24"/>
      <w:szCs w:val="24"/>
      <w:lang w:eastAsia="ru-RU"/>
    </w:rPr>
  </w:style>
  <w:style w:type="character" w:customStyle="1" w:styleId="45">
    <w:name w:val="Заголовок 4 Знак"/>
    <w:basedOn w:val="a9"/>
    <w:link w:val="44"/>
    <w:qFormat/>
    <w:rsid w:val="00986055"/>
    <w:rPr>
      <w:rFonts w:ascii="Times New Roman" w:eastAsia="Calibri" w:hAnsi="Times New Roman" w:cs="Times New Roman"/>
      <w:b/>
      <w:sz w:val="28"/>
      <w:szCs w:val="20"/>
    </w:rPr>
  </w:style>
  <w:style w:type="character" w:customStyle="1" w:styleId="53">
    <w:name w:val="Заголовок 5 Знак"/>
    <w:basedOn w:val="a9"/>
    <w:link w:val="52"/>
    <w:qFormat/>
    <w:rsid w:val="00986055"/>
    <w:rPr>
      <w:rFonts w:ascii="Times New Roman" w:eastAsia="Calibri" w:hAnsi="Times New Roman" w:cs="Times New Roman"/>
      <w:b/>
      <w:i/>
      <w:sz w:val="26"/>
      <w:szCs w:val="20"/>
    </w:rPr>
  </w:style>
  <w:style w:type="character" w:customStyle="1" w:styleId="60">
    <w:name w:val="Заголовок 6 Знак"/>
    <w:basedOn w:val="a9"/>
    <w:link w:val="6"/>
    <w:qFormat/>
    <w:rsid w:val="00986055"/>
    <w:rPr>
      <w:rFonts w:ascii="Times New Roman" w:eastAsia="Calibri" w:hAnsi="Times New Roman" w:cs="Times New Roman"/>
      <w:b/>
      <w:sz w:val="20"/>
      <w:szCs w:val="20"/>
      <w:lang w:eastAsia="ru-RU"/>
    </w:rPr>
  </w:style>
  <w:style w:type="character" w:customStyle="1" w:styleId="70">
    <w:name w:val="Заголовок 7 Знак"/>
    <w:basedOn w:val="a9"/>
    <w:link w:val="7"/>
    <w:qFormat/>
    <w:rsid w:val="00986055"/>
    <w:rPr>
      <w:rFonts w:ascii="Calibri Light" w:eastAsia="Calibri" w:hAnsi="Calibri Light" w:cs="Times New Roman"/>
      <w:i/>
      <w:color w:val="1F4D78"/>
      <w:sz w:val="24"/>
      <w:szCs w:val="20"/>
      <w:lang w:eastAsia="ru-RU"/>
    </w:rPr>
  </w:style>
  <w:style w:type="character" w:customStyle="1" w:styleId="81">
    <w:name w:val="Заголовок 8 Знак"/>
    <w:basedOn w:val="a9"/>
    <w:link w:val="80"/>
    <w:qFormat/>
    <w:rsid w:val="00986055"/>
    <w:rPr>
      <w:rFonts w:ascii="Calibri Light" w:eastAsia="Calibri" w:hAnsi="Calibri Light" w:cs="Times New Roman"/>
      <w:color w:val="272727"/>
      <w:sz w:val="21"/>
      <w:szCs w:val="20"/>
      <w:lang w:eastAsia="ru-RU"/>
    </w:rPr>
  </w:style>
  <w:style w:type="character" w:customStyle="1" w:styleId="91">
    <w:name w:val="Заголовок 9 Знак"/>
    <w:basedOn w:val="a9"/>
    <w:link w:val="90"/>
    <w:qFormat/>
    <w:rsid w:val="00986055"/>
    <w:rPr>
      <w:rFonts w:ascii="Calibri Light" w:eastAsia="Calibri" w:hAnsi="Calibri Light" w:cs="Times New Roman"/>
      <w:i/>
      <w:color w:val="272727"/>
      <w:sz w:val="21"/>
      <w:szCs w:val="20"/>
      <w:lang w:eastAsia="ru-RU"/>
    </w:rPr>
  </w:style>
  <w:style w:type="character" w:customStyle="1" w:styleId="320">
    <w:name w:val="Заголовок 3 Знак2"/>
    <w:aliases w:val=" Знак2 Знак"/>
    <w:link w:val="33"/>
    <w:qFormat/>
    <w:locked/>
    <w:rsid w:val="00986055"/>
    <w:rPr>
      <w:rFonts w:ascii="Arial" w:eastAsia="Calibri" w:hAnsi="Arial" w:cs="Times New Roman"/>
      <w:b/>
      <w:sz w:val="26"/>
      <w:szCs w:val="20"/>
    </w:rPr>
  </w:style>
  <w:style w:type="character" w:styleId="HTML">
    <w:name w:val="HTML Sample"/>
    <w:qFormat/>
    <w:rsid w:val="00986055"/>
    <w:rPr>
      <w:rFonts w:ascii="Courier New" w:hAnsi="Courier New"/>
    </w:rPr>
  </w:style>
  <w:style w:type="character" w:styleId="ac">
    <w:name w:val="FollowedHyperlink"/>
    <w:qFormat/>
    <w:rsid w:val="00986055"/>
    <w:rPr>
      <w:color w:val="800080"/>
      <w:u w:val="single"/>
    </w:rPr>
  </w:style>
  <w:style w:type="character" w:styleId="ad">
    <w:name w:val="footnote reference"/>
    <w:aliases w:val="Знак сноски-FN,Ciae niinee-FN,Знак сноски 1,ftref"/>
    <w:qFormat/>
    <w:rsid w:val="00986055"/>
    <w:rPr>
      <w:vertAlign w:val="superscript"/>
    </w:rPr>
  </w:style>
  <w:style w:type="character" w:styleId="ae">
    <w:name w:val="annotation reference"/>
    <w:qFormat/>
    <w:rsid w:val="00986055"/>
    <w:rPr>
      <w:sz w:val="16"/>
    </w:rPr>
  </w:style>
  <w:style w:type="character" w:styleId="af">
    <w:name w:val="endnote reference"/>
    <w:uiPriority w:val="99"/>
    <w:qFormat/>
    <w:rsid w:val="00986055"/>
    <w:rPr>
      <w:rFonts w:cs="Times New Roman"/>
      <w:vertAlign w:val="superscript"/>
    </w:rPr>
  </w:style>
  <w:style w:type="character" w:styleId="HTML0">
    <w:name w:val="HTML Acronym"/>
    <w:qFormat/>
    <w:rsid w:val="00986055"/>
  </w:style>
  <w:style w:type="character" w:styleId="af0">
    <w:name w:val="Emphasis"/>
    <w:qFormat/>
    <w:rsid w:val="00986055"/>
    <w:rPr>
      <w:rFonts w:ascii="Times New Roman" w:hAnsi="Times New Roman"/>
      <w:i/>
    </w:rPr>
  </w:style>
  <w:style w:type="character" w:styleId="af1">
    <w:name w:val="Hyperlink"/>
    <w:rsid w:val="00986055"/>
    <w:rPr>
      <w:color w:val="000000"/>
      <w:u w:val="single"/>
    </w:rPr>
  </w:style>
  <w:style w:type="character" w:styleId="HTML1">
    <w:name w:val="HTML Code"/>
    <w:qFormat/>
    <w:rsid w:val="00986055"/>
    <w:rPr>
      <w:rFonts w:ascii="Courier New" w:hAnsi="Courier New"/>
      <w:sz w:val="20"/>
    </w:rPr>
  </w:style>
  <w:style w:type="character" w:styleId="af2">
    <w:name w:val="page number"/>
    <w:qFormat/>
    <w:rsid w:val="00986055"/>
  </w:style>
  <w:style w:type="character" w:styleId="af3">
    <w:name w:val="line number"/>
    <w:qFormat/>
    <w:rsid w:val="00986055"/>
  </w:style>
  <w:style w:type="character" w:styleId="HTML2">
    <w:name w:val="HTML Definition"/>
    <w:qFormat/>
    <w:rsid w:val="00986055"/>
    <w:rPr>
      <w:i/>
    </w:rPr>
  </w:style>
  <w:style w:type="character" w:styleId="HTML3">
    <w:name w:val="HTML Variable"/>
    <w:qFormat/>
    <w:rsid w:val="00986055"/>
    <w:rPr>
      <w:i/>
    </w:rPr>
  </w:style>
  <w:style w:type="character" w:styleId="HTML4">
    <w:name w:val="HTML Typewriter"/>
    <w:qFormat/>
    <w:rsid w:val="00986055"/>
    <w:rPr>
      <w:rFonts w:ascii="Courier New" w:hAnsi="Courier New"/>
      <w:sz w:val="20"/>
    </w:rPr>
  </w:style>
  <w:style w:type="character" w:styleId="af4">
    <w:name w:val="Strong"/>
    <w:qFormat/>
    <w:rsid w:val="00986055"/>
    <w:rPr>
      <w:b/>
    </w:rPr>
  </w:style>
  <w:style w:type="character" w:styleId="HTML5">
    <w:name w:val="HTML Cite"/>
    <w:qFormat/>
    <w:rsid w:val="00986055"/>
    <w:rPr>
      <w:i/>
    </w:rPr>
  </w:style>
  <w:style w:type="paragraph" w:styleId="af5">
    <w:name w:val="Balloon Text"/>
    <w:basedOn w:val="a8"/>
    <w:link w:val="af6"/>
    <w:qFormat/>
    <w:rsid w:val="00986055"/>
    <w:pPr>
      <w:spacing w:before="0" w:after="0"/>
    </w:pPr>
    <w:rPr>
      <w:rFonts w:ascii="Tahoma" w:hAnsi="Tahoma"/>
      <w:sz w:val="16"/>
      <w:szCs w:val="20"/>
    </w:rPr>
  </w:style>
  <w:style w:type="character" w:customStyle="1" w:styleId="af6">
    <w:name w:val="Текст выноски Знак"/>
    <w:basedOn w:val="a9"/>
    <w:link w:val="af5"/>
    <w:qFormat/>
    <w:rsid w:val="00986055"/>
    <w:rPr>
      <w:rFonts w:ascii="Tahoma" w:eastAsia="Calibri" w:hAnsi="Tahoma" w:cs="Times New Roman"/>
      <w:sz w:val="16"/>
      <w:szCs w:val="20"/>
    </w:rPr>
  </w:style>
  <w:style w:type="paragraph" w:styleId="28">
    <w:name w:val="Body Text 2"/>
    <w:basedOn w:val="a8"/>
    <w:link w:val="29"/>
    <w:qFormat/>
    <w:rsid w:val="00986055"/>
    <w:pPr>
      <w:spacing w:after="120" w:line="480" w:lineRule="auto"/>
    </w:pPr>
    <w:rPr>
      <w:sz w:val="20"/>
      <w:szCs w:val="20"/>
    </w:rPr>
  </w:style>
  <w:style w:type="character" w:customStyle="1" w:styleId="29">
    <w:name w:val="Основной текст 2 Знак"/>
    <w:basedOn w:val="a9"/>
    <w:link w:val="28"/>
    <w:qFormat/>
    <w:rsid w:val="00986055"/>
    <w:rPr>
      <w:rFonts w:ascii="Times New Roman" w:eastAsia="Calibri" w:hAnsi="Times New Roman" w:cs="Times New Roman"/>
      <w:sz w:val="20"/>
      <w:szCs w:val="20"/>
    </w:rPr>
  </w:style>
  <w:style w:type="paragraph" w:styleId="5">
    <w:name w:val="List Number 5"/>
    <w:basedOn w:val="a8"/>
    <w:qFormat/>
    <w:rsid w:val="00986055"/>
    <w:pPr>
      <w:numPr>
        <w:numId w:val="1"/>
      </w:numPr>
      <w:tabs>
        <w:tab w:val="clear" w:pos="643"/>
        <w:tab w:val="left" w:pos="1492"/>
      </w:tabs>
      <w:ind w:left="1492"/>
      <w:contextualSpacing/>
    </w:pPr>
  </w:style>
  <w:style w:type="paragraph" w:styleId="af7">
    <w:name w:val="Normal Indent"/>
    <w:basedOn w:val="a8"/>
    <w:qFormat/>
    <w:rsid w:val="00986055"/>
    <w:pPr>
      <w:spacing w:before="0" w:beforeAutospacing="0" w:after="0" w:afterAutospacing="0"/>
      <w:ind w:firstLine="720"/>
      <w:jc w:val="both"/>
    </w:pPr>
    <w:rPr>
      <w:sz w:val="28"/>
      <w:szCs w:val="20"/>
    </w:rPr>
  </w:style>
  <w:style w:type="paragraph" w:styleId="af8">
    <w:name w:val="Plain Text"/>
    <w:aliases w:val="Heading 12,Знак8"/>
    <w:basedOn w:val="a8"/>
    <w:link w:val="af9"/>
    <w:qFormat/>
    <w:rsid w:val="00986055"/>
    <w:pPr>
      <w:autoSpaceDE w:val="0"/>
      <w:autoSpaceDN w:val="0"/>
      <w:adjustRightInd w:val="0"/>
      <w:spacing w:before="0" w:beforeAutospacing="0" w:after="0" w:afterAutospacing="0"/>
    </w:pPr>
    <w:rPr>
      <w:rFonts w:ascii="Courier New" w:hAnsi="Courier New"/>
      <w:sz w:val="20"/>
      <w:szCs w:val="20"/>
    </w:rPr>
  </w:style>
  <w:style w:type="character" w:customStyle="1" w:styleId="af9">
    <w:name w:val="Текст Знак"/>
    <w:aliases w:val="Heading 12 Знак,Знак8 Знак"/>
    <w:basedOn w:val="a9"/>
    <w:link w:val="af8"/>
    <w:qFormat/>
    <w:rsid w:val="00986055"/>
    <w:rPr>
      <w:rFonts w:ascii="Courier New" w:eastAsia="Calibri" w:hAnsi="Courier New" w:cs="Times New Roman"/>
      <w:sz w:val="20"/>
      <w:szCs w:val="20"/>
      <w:lang w:eastAsia="ru-RU"/>
    </w:rPr>
  </w:style>
  <w:style w:type="paragraph" w:styleId="35">
    <w:name w:val="Body Text Indent 3"/>
    <w:basedOn w:val="a8"/>
    <w:link w:val="330"/>
    <w:qFormat/>
    <w:rsid w:val="00986055"/>
    <w:pPr>
      <w:spacing w:after="120"/>
      <w:ind w:left="283"/>
    </w:pPr>
    <w:rPr>
      <w:sz w:val="16"/>
      <w:szCs w:val="20"/>
    </w:rPr>
  </w:style>
  <w:style w:type="character" w:customStyle="1" w:styleId="36">
    <w:name w:val="Основной текст с отступом 3 Знак"/>
    <w:basedOn w:val="a9"/>
    <w:qFormat/>
    <w:rsid w:val="00986055"/>
    <w:rPr>
      <w:rFonts w:ascii="Times New Roman" w:eastAsia="Calibri" w:hAnsi="Times New Roman" w:cs="Times New Roman"/>
      <w:sz w:val="16"/>
      <w:szCs w:val="16"/>
      <w:lang w:eastAsia="ru-RU"/>
    </w:rPr>
  </w:style>
  <w:style w:type="character" w:customStyle="1" w:styleId="330">
    <w:name w:val="Основной текст с отступом 3 Знак3"/>
    <w:link w:val="35"/>
    <w:qFormat/>
    <w:locked/>
    <w:rsid w:val="00986055"/>
    <w:rPr>
      <w:rFonts w:ascii="Times New Roman" w:eastAsia="Calibri" w:hAnsi="Times New Roman" w:cs="Times New Roman"/>
      <w:sz w:val="16"/>
      <w:szCs w:val="20"/>
    </w:rPr>
  </w:style>
  <w:style w:type="paragraph" w:styleId="afa">
    <w:name w:val="endnote text"/>
    <w:basedOn w:val="a8"/>
    <w:link w:val="afb"/>
    <w:qFormat/>
    <w:rsid w:val="00986055"/>
    <w:pPr>
      <w:spacing w:before="0" w:after="0"/>
    </w:pPr>
    <w:rPr>
      <w:color w:val="000000"/>
      <w:szCs w:val="20"/>
    </w:rPr>
  </w:style>
  <w:style w:type="character" w:customStyle="1" w:styleId="afb">
    <w:name w:val="Текст концевой сноски Знак"/>
    <w:basedOn w:val="a9"/>
    <w:link w:val="afa"/>
    <w:qFormat/>
    <w:rsid w:val="00986055"/>
    <w:rPr>
      <w:rFonts w:ascii="Times New Roman" w:eastAsia="Calibri" w:hAnsi="Times New Roman" w:cs="Times New Roman"/>
      <w:color w:val="000000"/>
      <w:sz w:val="24"/>
      <w:szCs w:val="20"/>
    </w:rPr>
  </w:style>
  <w:style w:type="paragraph" w:styleId="afc">
    <w:name w:val="caption"/>
    <w:basedOn w:val="a8"/>
    <w:next w:val="a8"/>
    <w:qFormat/>
    <w:rsid w:val="00986055"/>
    <w:pPr>
      <w:spacing w:before="120" w:beforeAutospacing="0" w:after="120" w:afterAutospacing="0" w:line="360" w:lineRule="auto"/>
      <w:jc w:val="both"/>
    </w:pPr>
    <w:rPr>
      <w:b/>
      <w:bCs/>
      <w:sz w:val="20"/>
      <w:szCs w:val="20"/>
      <w:lang w:val="en-US" w:eastAsia="en-US"/>
    </w:rPr>
  </w:style>
  <w:style w:type="paragraph" w:styleId="afd">
    <w:name w:val="annotation text"/>
    <w:basedOn w:val="a8"/>
    <w:link w:val="afe"/>
    <w:qFormat/>
    <w:rsid w:val="00986055"/>
    <w:rPr>
      <w:sz w:val="20"/>
      <w:szCs w:val="20"/>
    </w:rPr>
  </w:style>
  <w:style w:type="character" w:customStyle="1" w:styleId="afe">
    <w:name w:val="Текст примечания Знак"/>
    <w:basedOn w:val="a9"/>
    <w:link w:val="afd"/>
    <w:qFormat/>
    <w:rsid w:val="00986055"/>
    <w:rPr>
      <w:rFonts w:ascii="Times New Roman" w:eastAsia="Calibri" w:hAnsi="Times New Roman" w:cs="Times New Roman"/>
      <w:sz w:val="20"/>
      <w:szCs w:val="20"/>
      <w:lang w:eastAsia="ru-RU"/>
    </w:rPr>
  </w:style>
  <w:style w:type="paragraph" w:styleId="1d">
    <w:name w:val="index 1"/>
    <w:basedOn w:val="a8"/>
    <w:next w:val="a8"/>
    <w:qFormat/>
    <w:rsid w:val="00986055"/>
    <w:pPr>
      <w:suppressAutoHyphens/>
      <w:spacing w:before="0" w:beforeAutospacing="0" w:after="0" w:afterAutospacing="0"/>
      <w:ind w:left="240" w:hanging="240"/>
    </w:pPr>
    <w:rPr>
      <w:lang w:eastAsia="ar-SA"/>
    </w:rPr>
  </w:style>
  <w:style w:type="paragraph" w:styleId="aff">
    <w:name w:val="annotation subject"/>
    <w:basedOn w:val="afd"/>
    <w:next w:val="afd"/>
    <w:link w:val="aff0"/>
    <w:qFormat/>
    <w:rsid w:val="00986055"/>
    <w:rPr>
      <w:b/>
    </w:rPr>
  </w:style>
  <w:style w:type="character" w:customStyle="1" w:styleId="aff0">
    <w:name w:val="Тема примечания Знак"/>
    <w:basedOn w:val="afe"/>
    <w:link w:val="aff"/>
    <w:qFormat/>
    <w:rsid w:val="00986055"/>
    <w:rPr>
      <w:rFonts w:ascii="Times New Roman" w:eastAsia="Calibri" w:hAnsi="Times New Roman" w:cs="Times New Roman"/>
      <w:b/>
      <w:sz w:val="20"/>
      <w:szCs w:val="20"/>
      <w:lang w:eastAsia="ru-RU"/>
    </w:rPr>
  </w:style>
  <w:style w:type="paragraph" w:styleId="aff1">
    <w:name w:val="Document Map"/>
    <w:basedOn w:val="a8"/>
    <w:link w:val="aff2"/>
    <w:qFormat/>
    <w:rsid w:val="00986055"/>
    <w:pPr>
      <w:spacing w:before="0" w:after="0"/>
    </w:pPr>
    <w:rPr>
      <w:rFonts w:ascii="Tahoma" w:hAnsi="Tahoma"/>
      <w:sz w:val="20"/>
      <w:szCs w:val="20"/>
    </w:rPr>
  </w:style>
  <w:style w:type="character" w:customStyle="1" w:styleId="aff2">
    <w:name w:val="Схема документа Знак"/>
    <w:basedOn w:val="a9"/>
    <w:link w:val="aff1"/>
    <w:qFormat/>
    <w:rsid w:val="00986055"/>
    <w:rPr>
      <w:rFonts w:ascii="Tahoma" w:eastAsia="Calibri" w:hAnsi="Tahoma" w:cs="Times New Roman"/>
      <w:sz w:val="20"/>
      <w:szCs w:val="20"/>
    </w:rPr>
  </w:style>
  <w:style w:type="paragraph" w:styleId="aff3">
    <w:name w:val="footnote text"/>
    <w:aliases w:val="Знак3 Знак Знак5,Текст сноски1,footnote tex,Текст сноски-FN Знак,Footnote Text Char Знак Знак Знак,Footnote Text Char Знак Знак1,Table_Footnote_last Знак,Oaeno niinee-FN Знак,Oaeno niinee Ciae Знак,Текст сноски-FN,Footnote Text Char Знак Зн"/>
    <w:basedOn w:val="a8"/>
    <w:link w:val="aff4"/>
    <w:qFormat/>
    <w:rsid w:val="00986055"/>
    <w:pPr>
      <w:spacing w:before="0" w:beforeAutospacing="0" w:after="0" w:afterAutospacing="0" w:line="360" w:lineRule="auto"/>
      <w:ind w:firstLine="709"/>
      <w:jc w:val="both"/>
    </w:pPr>
    <w:rPr>
      <w:rFonts w:ascii="Courier New" w:hAnsi="Courier New"/>
      <w:color w:val="000000"/>
      <w:szCs w:val="20"/>
    </w:rPr>
  </w:style>
  <w:style w:type="character" w:customStyle="1" w:styleId="aff4">
    <w:name w:val="Текст сноски Знак"/>
    <w:aliases w:val="Знак3 Знак Знак5 Знак1,Текст сноски1 Знак1,footnote tex Знак1,Текст сноски-FN Знак Знак1,Footnote Text Char Знак Знак Знак Знак1,Footnote Text Char Знак Знак1 Знак1,Table_Footnote_last Знак Знак1,Oaeno niinee-FN Знак Знак1"/>
    <w:basedOn w:val="a9"/>
    <w:link w:val="aff3"/>
    <w:qFormat/>
    <w:rsid w:val="00986055"/>
    <w:rPr>
      <w:rFonts w:ascii="Courier New" w:eastAsia="Calibri" w:hAnsi="Courier New" w:cs="Times New Roman"/>
      <w:color w:val="000000"/>
      <w:sz w:val="24"/>
      <w:szCs w:val="20"/>
    </w:rPr>
  </w:style>
  <w:style w:type="paragraph" w:styleId="82">
    <w:name w:val="toc 8"/>
    <w:basedOn w:val="a8"/>
    <w:next w:val="a8"/>
    <w:uiPriority w:val="99"/>
    <w:rsid w:val="00986055"/>
    <w:pPr>
      <w:spacing w:before="0" w:beforeAutospacing="0" w:afterAutospacing="0" w:line="276" w:lineRule="auto"/>
      <w:ind w:left="1540"/>
    </w:pPr>
    <w:rPr>
      <w:rFonts w:ascii="Calibri" w:eastAsia="Times New Roman" w:hAnsi="Calibri"/>
      <w:sz w:val="22"/>
      <w:szCs w:val="22"/>
    </w:rPr>
  </w:style>
  <w:style w:type="paragraph" w:styleId="3">
    <w:name w:val="List Number 3"/>
    <w:basedOn w:val="a8"/>
    <w:qFormat/>
    <w:rsid w:val="00986055"/>
    <w:pPr>
      <w:numPr>
        <w:numId w:val="2"/>
      </w:numPr>
      <w:tabs>
        <w:tab w:val="left" w:pos="926"/>
      </w:tabs>
      <w:contextualSpacing/>
    </w:pPr>
  </w:style>
  <w:style w:type="paragraph" w:styleId="HTML6">
    <w:name w:val="HTML Address"/>
    <w:basedOn w:val="a8"/>
    <w:link w:val="HTML7"/>
    <w:qFormat/>
    <w:rsid w:val="00986055"/>
    <w:pPr>
      <w:spacing w:before="0" w:beforeAutospacing="0" w:after="0" w:afterAutospacing="0"/>
    </w:pPr>
    <w:rPr>
      <w:i/>
      <w:szCs w:val="20"/>
    </w:rPr>
  </w:style>
  <w:style w:type="character" w:customStyle="1" w:styleId="HTML7">
    <w:name w:val="Адрес HTML Знак"/>
    <w:basedOn w:val="a9"/>
    <w:link w:val="HTML6"/>
    <w:qFormat/>
    <w:rsid w:val="00986055"/>
    <w:rPr>
      <w:rFonts w:ascii="Times New Roman" w:eastAsia="Calibri" w:hAnsi="Times New Roman" w:cs="Times New Roman"/>
      <w:i/>
      <w:sz w:val="24"/>
      <w:szCs w:val="20"/>
      <w:lang w:eastAsia="ru-RU"/>
    </w:rPr>
  </w:style>
  <w:style w:type="paragraph" w:styleId="aff5">
    <w:name w:val="header"/>
    <w:basedOn w:val="a8"/>
    <w:link w:val="aff6"/>
    <w:rsid w:val="00986055"/>
    <w:pPr>
      <w:tabs>
        <w:tab w:val="center" w:pos="4677"/>
        <w:tab w:val="right" w:pos="9355"/>
      </w:tabs>
      <w:spacing w:before="0" w:after="0"/>
    </w:pPr>
    <w:rPr>
      <w:szCs w:val="20"/>
    </w:rPr>
  </w:style>
  <w:style w:type="character" w:customStyle="1" w:styleId="aff6">
    <w:name w:val="Верхний колонтитул Знак"/>
    <w:basedOn w:val="a9"/>
    <w:link w:val="aff5"/>
    <w:qFormat/>
    <w:rsid w:val="00986055"/>
    <w:rPr>
      <w:rFonts w:ascii="Times New Roman" w:eastAsia="Calibri" w:hAnsi="Times New Roman" w:cs="Times New Roman"/>
      <w:sz w:val="24"/>
      <w:szCs w:val="20"/>
    </w:rPr>
  </w:style>
  <w:style w:type="paragraph" w:styleId="92">
    <w:name w:val="toc 9"/>
    <w:basedOn w:val="a8"/>
    <w:next w:val="a8"/>
    <w:uiPriority w:val="99"/>
    <w:rsid w:val="00986055"/>
    <w:pPr>
      <w:spacing w:before="0" w:beforeAutospacing="0" w:afterAutospacing="0" w:line="276" w:lineRule="auto"/>
      <w:ind w:left="1760"/>
    </w:pPr>
    <w:rPr>
      <w:rFonts w:ascii="Calibri" w:eastAsia="Times New Roman" w:hAnsi="Calibri"/>
      <w:sz w:val="22"/>
      <w:szCs w:val="22"/>
    </w:rPr>
  </w:style>
  <w:style w:type="paragraph" w:styleId="71">
    <w:name w:val="toc 7"/>
    <w:basedOn w:val="a8"/>
    <w:next w:val="a8"/>
    <w:uiPriority w:val="99"/>
    <w:rsid w:val="00986055"/>
    <w:pPr>
      <w:spacing w:before="0" w:beforeAutospacing="0" w:afterAutospacing="0" w:line="276" w:lineRule="auto"/>
      <w:ind w:left="1320"/>
    </w:pPr>
    <w:rPr>
      <w:rFonts w:ascii="Calibri" w:eastAsia="Times New Roman" w:hAnsi="Calibri"/>
      <w:sz w:val="22"/>
      <w:szCs w:val="22"/>
    </w:rPr>
  </w:style>
  <w:style w:type="paragraph" w:styleId="aff7">
    <w:name w:val="Body Text"/>
    <w:aliases w:val="Знак1, Знак1"/>
    <w:basedOn w:val="a8"/>
    <w:link w:val="46"/>
    <w:qFormat/>
    <w:rsid w:val="00986055"/>
    <w:pPr>
      <w:spacing w:before="0" w:beforeAutospacing="0" w:after="120" w:afterAutospacing="0"/>
    </w:pPr>
    <w:rPr>
      <w:szCs w:val="20"/>
    </w:rPr>
  </w:style>
  <w:style w:type="character" w:customStyle="1" w:styleId="aff8">
    <w:name w:val="Основной текст Знак"/>
    <w:aliases w:val="Знак1 Знак2"/>
    <w:basedOn w:val="a9"/>
    <w:qFormat/>
    <w:rsid w:val="00986055"/>
    <w:rPr>
      <w:rFonts w:ascii="Times New Roman" w:eastAsia="Calibri" w:hAnsi="Times New Roman" w:cs="Times New Roman"/>
      <w:sz w:val="24"/>
      <w:szCs w:val="24"/>
      <w:lang w:eastAsia="ru-RU"/>
    </w:rPr>
  </w:style>
  <w:style w:type="character" w:customStyle="1" w:styleId="46">
    <w:name w:val="Основной текст Знак4"/>
    <w:aliases w:val="Знак1 Знак4, Знак1 Знак2"/>
    <w:link w:val="aff7"/>
    <w:qFormat/>
    <w:locked/>
    <w:rsid w:val="00986055"/>
    <w:rPr>
      <w:rFonts w:ascii="Times New Roman" w:eastAsia="Calibri" w:hAnsi="Times New Roman" w:cs="Times New Roman"/>
      <w:sz w:val="24"/>
      <w:szCs w:val="20"/>
    </w:rPr>
  </w:style>
  <w:style w:type="paragraph" w:styleId="aff9">
    <w:name w:val="index heading"/>
    <w:basedOn w:val="a8"/>
    <w:qFormat/>
    <w:rsid w:val="00986055"/>
    <w:pPr>
      <w:suppressLineNumbers/>
      <w:suppressAutoHyphens/>
      <w:spacing w:before="0" w:beforeAutospacing="0" w:after="0" w:afterAutospacing="0"/>
    </w:pPr>
    <w:rPr>
      <w:rFonts w:cs="Tahoma"/>
      <w:lang w:eastAsia="ar-SA"/>
    </w:rPr>
  </w:style>
  <w:style w:type="paragraph" w:styleId="1e">
    <w:name w:val="toc 1"/>
    <w:basedOn w:val="a8"/>
    <w:next w:val="a8"/>
    <w:link w:val="1f"/>
    <w:rsid w:val="00986055"/>
    <w:pPr>
      <w:tabs>
        <w:tab w:val="left" w:pos="1080"/>
      </w:tabs>
      <w:spacing w:before="0" w:beforeAutospacing="0" w:after="0" w:afterAutospacing="0"/>
      <w:ind w:firstLine="720"/>
    </w:pPr>
    <w:rPr>
      <w:b/>
      <w:sz w:val="20"/>
      <w:szCs w:val="20"/>
    </w:rPr>
  </w:style>
  <w:style w:type="character" w:customStyle="1" w:styleId="1f">
    <w:name w:val="Оглавление 1 Знак"/>
    <w:link w:val="1e"/>
    <w:qFormat/>
    <w:locked/>
    <w:rsid w:val="00986055"/>
    <w:rPr>
      <w:rFonts w:ascii="Times New Roman" w:eastAsia="Calibri" w:hAnsi="Times New Roman" w:cs="Times New Roman"/>
      <w:b/>
      <w:sz w:val="20"/>
      <w:szCs w:val="20"/>
    </w:rPr>
  </w:style>
  <w:style w:type="paragraph" w:styleId="affa">
    <w:name w:val="macro"/>
    <w:link w:val="affb"/>
    <w:qFormat/>
    <w:rsid w:val="00986055"/>
    <w:pPr>
      <w:tabs>
        <w:tab w:val="left" w:pos="480"/>
        <w:tab w:val="left" w:pos="960"/>
        <w:tab w:val="left" w:pos="1440"/>
        <w:tab w:val="left" w:pos="1920"/>
        <w:tab w:val="left" w:pos="2400"/>
        <w:tab w:val="left" w:pos="2880"/>
        <w:tab w:val="left" w:pos="3360"/>
        <w:tab w:val="left" w:pos="3840"/>
        <w:tab w:val="left" w:pos="4320"/>
      </w:tabs>
      <w:spacing w:before="100" w:beforeAutospacing="1" w:after="0" w:afterAutospacing="1" w:line="240" w:lineRule="auto"/>
    </w:pPr>
    <w:rPr>
      <w:rFonts w:ascii="Courier New" w:eastAsia="Calibri" w:hAnsi="Courier New" w:cs="Times New Roman"/>
      <w:szCs w:val="20"/>
      <w:lang w:val="en-US"/>
    </w:rPr>
  </w:style>
  <w:style w:type="character" w:customStyle="1" w:styleId="affb">
    <w:name w:val="Текст макроса Знак"/>
    <w:basedOn w:val="a9"/>
    <w:link w:val="affa"/>
    <w:qFormat/>
    <w:rsid w:val="00986055"/>
    <w:rPr>
      <w:rFonts w:ascii="Courier New" w:eastAsia="Calibri" w:hAnsi="Courier New" w:cs="Times New Roman"/>
      <w:szCs w:val="20"/>
      <w:lang w:val="en-US"/>
    </w:rPr>
  </w:style>
  <w:style w:type="paragraph" w:styleId="61">
    <w:name w:val="toc 6"/>
    <w:basedOn w:val="a8"/>
    <w:next w:val="a8"/>
    <w:uiPriority w:val="99"/>
    <w:rsid w:val="00986055"/>
    <w:pPr>
      <w:spacing w:before="0" w:beforeAutospacing="0" w:afterAutospacing="0" w:line="276" w:lineRule="auto"/>
      <w:ind w:left="1100"/>
    </w:pPr>
    <w:rPr>
      <w:rFonts w:ascii="Calibri" w:eastAsia="Times New Roman" w:hAnsi="Calibri"/>
      <w:sz w:val="22"/>
      <w:szCs w:val="22"/>
    </w:rPr>
  </w:style>
  <w:style w:type="paragraph" w:styleId="37">
    <w:name w:val="toc 3"/>
    <w:basedOn w:val="a8"/>
    <w:next w:val="a8"/>
    <w:rsid w:val="00986055"/>
    <w:pPr>
      <w:spacing w:before="0" w:beforeAutospacing="0" w:after="0" w:afterAutospacing="0"/>
      <w:ind w:left="480"/>
    </w:pPr>
  </w:style>
  <w:style w:type="paragraph" w:styleId="2a">
    <w:name w:val="toc 2"/>
    <w:basedOn w:val="a8"/>
    <w:next w:val="a8"/>
    <w:rsid w:val="00986055"/>
    <w:pPr>
      <w:spacing w:before="0" w:beforeAutospacing="0" w:after="0" w:afterAutospacing="0"/>
      <w:ind w:left="240"/>
    </w:pPr>
  </w:style>
  <w:style w:type="paragraph" w:styleId="4">
    <w:name w:val="toc 4"/>
    <w:basedOn w:val="a8"/>
    <w:next w:val="a8"/>
    <w:rsid w:val="00986055"/>
    <w:pPr>
      <w:widowControl w:val="0"/>
      <w:numPr>
        <w:numId w:val="3"/>
      </w:numPr>
      <w:tabs>
        <w:tab w:val="clear" w:pos="360"/>
        <w:tab w:val="left" w:pos="502"/>
        <w:tab w:val="left" w:pos="926"/>
      </w:tabs>
      <w:autoSpaceDE w:val="0"/>
      <w:autoSpaceDN w:val="0"/>
      <w:adjustRightInd w:val="0"/>
      <w:spacing w:before="0" w:beforeAutospacing="0" w:after="0" w:afterAutospacing="0"/>
      <w:ind w:left="502"/>
    </w:pPr>
  </w:style>
  <w:style w:type="paragraph" w:styleId="54">
    <w:name w:val="toc 5"/>
    <w:basedOn w:val="a8"/>
    <w:next w:val="a8"/>
    <w:uiPriority w:val="99"/>
    <w:rsid w:val="00986055"/>
    <w:pPr>
      <w:spacing w:before="0" w:beforeAutospacing="0" w:afterAutospacing="0" w:line="276" w:lineRule="auto"/>
      <w:ind w:left="880"/>
    </w:pPr>
    <w:rPr>
      <w:rFonts w:ascii="Calibri" w:eastAsia="Times New Roman" w:hAnsi="Calibri"/>
      <w:sz w:val="22"/>
      <w:szCs w:val="22"/>
    </w:rPr>
  </w:style>
  <w:style w:type="paragraph" w:styleId="55">
    <w:name w:val="List Bullet 5"/>
    <w:basedOn w:val="a8"/>
    <w:uiPriority w:val="99"/>
    <w:qFormat/>
    <w:rsid w:val="00986055"/>
    <w:pPr>
      <w:spacing w:before="0" w:beforeAutospacing="0" w:after="0" w:afterAutospacing="0"/>
      <w:ind w:left="1132" w:hanging="283"/>
    </w:pPr>
    <w:rPr>
      <w:rFonts w:eastAsia="Times New Roman"/>
      <w:color w:val="00000A"/>
    </w:rPr>
  </w:style>
  <w:style w:type="paragraph" w:styleId="affc">
    <w:name w:val="Body Text First Indent"/>
    <w:basedOn w:val="aff7"/>
    <w:link w:val="affd"/>
    <w:rsid w:val="00986055"/>
    <w:pPr>
      <w:spacing w:before="100" w:beforeAutospacing="1" w:after="100" w:afterAutospacing="1"/>
      <w:ind w:firstLine="360"/>
    </w:pPr>
    <w:rPr>
      <w:rFonts w:ascii="PragmaticaCTT" w:hAnsi="PragmaticaCTT"/>
    </w:rPr>
  </w:style>
  <w:style w:type="character" w:customStyle="1" w:styleId="affd">
    <w:name w:val="Красная строка Знак"/>
    <w:basedOn w:val="aff8"/>
    <w:link w:val="affc"/>
    <w:qFormat/>
    <w:rsid w:val="00986055"/>
    <w:rPr>
      <w:rFonts w:ascii="PragmaticaCTT" w:eastAsia="Calibri" w:hAnsi="PragmaticaCTT" w:cs="Times New Roman"/>
      <w:sz w:val="24"/>
      <w:szCs w:val="20"/>
      <w:lang w:eastAsia="ru-RU"/>
    </w:rPr>
  </w:style>
  <w:style w:type="paragraph" w:styleId="affe">
    <w:name w:val="Body Text Indent"/>
    <w:aliases w:val="Знак61,Знак7 Знак Знак Знак1,Знак7 Знак1 Знак1,Знак7 Знак Знак11,Знак7 Знак1,Зн,Знак62,Знак63"/>
    <w:basedOn w:val="a8"/>
    <w:link w:val="afff"/>
    <w:unhideWhenUsed/>
    <w:qFormat/>
    <w:rsid w:val="00986055"/>
    <w:pPr>
      <w:spacing w:after="120"/>
      <w:ind w:left="283"/>
    </w:pPr>
  </w:style>
  <w:style w:type="character" w:customStyle="1" w:styleId="afff">
    <w:name w:val="Основной текст с отступом Знак"/>
    <w:aliases w:val="Знак61 Знак1,Знак7 Знак Знак Знак1 Знак1,Знак7 Знак1 Знак1 Знак1,Знак7 Знак Знак11 Знак1,Знак7 Знак1 Знак3,Зн Знак1,Знак62 Знак,Знак63 Знак1"/>
    <w:basedOn w:val="a9"/>
    <w:link w:val="affe"/>
    <w:qFormat/>
    <w:rsid w:val="00986055"/>
    <w:rPr>
      <w:rFonts w:ascii="Times New Roman" w:eastAsia="Calibri" w:hAnsi="Times New Roman" w:cs="Times New Roman"/>
      <w:sz w:val="24"/>
      <w:szCs w:val="24"/>
      <w:lang w:eastAsia="ru-RU"/>
    </w:rPr>
  </w:style>
  <w:style w:type="paragraph" w:styleId="2b">
    <w:name w:val="Body Text First Indent 2"/>
    <w:basedOn w:val="1b"/>
    <w:link w:val="2c"/>
    <w:qFormat/>
    <w:rsid w:val="00986055"/>
    <w:pPr>
      <w:spacing w:after="100"/>
      <w:ind w:left="360" w:firstLine="360"/>
      <w:outlineLvl w:val="9"/>
    </w:pPr>
  </w:style>
  <w:style w:type="character" w:customStyle="1" w:styleId="2c">
    <w:name w:val="Красная строка 2 Знак"/>
    <w:basedOn w:val="afff"/>
    <w:link w:val="2b"/>
    <w:qFormat/>
    <w:rsid w:val="00986055"/>
    <w:rPr>
      <w:rFonts w:ascii="Times New Roman" w:eastAsia="Calibri" w:hAnsi="Times New Roman" w:cs="Times New Roman"/>
      <w:sz w:val="24"/>
      <w:szCs w:val="20"/>
      <w:lang w:eastAsia="ru-RU"/>
    </w:rPr>
  </w:style>
  <w:style w:type="paragraph" w:styleId="47">
    <w:name w:val="List Bullet 4"/>
    <w:basedOn w:val="a8"/>
    <w:uiPriority w:val="99"/>
    <w:qFormat/>
    <w:rsid w:val="00986055"/>
    <w:pPr>
      <w:spacing w:before="0" w:beforeAutospacing="0" w:after="0" w:afterAutospacing="0"/>
      <w:ind w:left="849" w:hanging="283"/>
    </w:pPr>
    <w:rPr>
      <w:rFonts w:eastAsia="Times New Roman"/>
      <w:color w:val="00000A"/>
    </w:rPr>
  </w:style>
  <w:style w:type="character" w:customStyle="1" w:styleId="2d">
    <w:name w:val="Основной текст с отступом Знак2"/>
    <w:aliases w:val="Знак61 Знак,Знак7 Знак Знак Знак1 Знак,Знак7 Знак1 Знак1 Знак,Знак7 Знак Знак11 Знак,Знак7 Знак1 Знак2,Зн Знак,Знак62 Знак1,Знак63 Знак"/>
    <w:locked/>
    <w:rsid w:val="00986055"/>
    <w:rPr>
      <w:rFonts w:ascii="Times New Roman" w:hAnsi="Times New Roman"/>
      <w:sz w:val="24"/>
    </w:rPr>
  </w:style>
  <w:style w:type="paragraph" w:styleId="afff0">
    <w:name w:val="List Bullet"/>
    <w:basedOn w:val="a8"/>
    <w:qFormat/>
    <w:rsid w:val="00986055"/>
    <w:pPr>
      <w:tabs>
        <w:tab w:val="left" w:pos="360"/>
      </w:tabs>
      <w:spacing w:before="0" w:beforeAutospacing="0" w:after="0" w:afterAutospacing="0"/>
      <w:ind w:left="360" w:hanging="360"/>
    </w:pPr>
    <w:rPr>
      <w:sz w:val="20"/>
      <w:szCs w:val="20"/>
      <w:lang w:val="en-US"/>
    </w:rPr>
  </w:style>
  <w:style w:type="paragraph" w:styleId="2e">
    <w:name w:val="List Bullet 2"/>
    <w:basedOn w:val="a8"/>
    <w:qFormat/>
    <w:rsid w:val="00986055"/>
    <w:pPr>
      <w:tabs>
        <w:tab w:val="left" w:pos="643"/>
      </w:tabs>
      <w:spacing w:before="0" w:beforeAutospacing="0" w:after="0" w:afterAutospacing="0"/>
      <w:ind w:left="643" w:hanging="360"/>
    </w:pPr>
  </w:style>
  <w:style w:type="paragraph" w:styleId="38">
    <w:name w:val="List Bullet 3"/>
    <w:basedOn w:val="a8"/>
    <w:qFormat/>
    <w:rsid w:val="00986055"/>
    <w:pPr>
      <w:tabs>
        <w:tab w:val="left" w:pos="926"/>
      </w:tabs>
      <w:spacing w:before="0" w:beforeAutospacing="0" w:after="0" w:afterAutospacing="0"/>
      <w:ind w:left="926" w:hanging="360"/>
    </w:pPr>
  </w:style>
  <w:style w:type="paragraph" w:styleId="afff1">
    <w:name w:val="Title"/>
    <w:basedOn w:val="a8"/>
    <w:next w:val="a8"/>
    <w:link w:val="56"/>
    <w:uiPriority w:val="99"/>
    <w:qFormat/>
    <w:rsid w:val="00986055"/>
    <w:pPr>
      <w:spacing w:before="0" w:after="0"/>
      <w:contextualSpacing/>
    </w:pPr>
    <w:rPr>
      <w:szCs w:val="20"/>
      <w:lang w:val="en-US"/>
    </w:rPr>
  </w:style>
  <w:style w:type="character" w:customStyle="1" w:styleId="afff2">
    <w:name w:val="Заголовок Знак"/>
    <w:aliases w:val="Название Знак5"/>
    <w:basedOn w:val="a9"/>
    <w:link w:val="113"/>
    <w:qFormat/>
    <w:rsid w:val="00986055"/>
    <w:rPr>
      <w:rFonts w:asciiTheme="majorHAnsi" w:eastAsiaTheme="majorEastAsia" w:hAnsiTheme="majorHAnsi" w:cstheme="majorBidi"/>
      <w:spacing w:val="-10"/>
      <w:kern w:val="28"/>
      <w:sz w:val="56"/>
      <w:szCs w:val="56"/>
      <w:lang w:eastAsia="ru-RU"/>
    </w:rPr>
  </w:style>
  <w:style w:type="character" w:customStyle="1" w:styleId="56">
    <w:name w:val="Заголовок Знак5"/>
    <w:link w:val="afff1"/>
    <w:uiPriority w:val="99"/>
    <w:qFormat/>
    <w:locked/>
    <w:rsid w:val="00986055"/>
    <w:rPr>
      <w:rFonts w:ascii="Times New Roman" w:eastAsia="Calibri" w:hAnsi="Times New Roman" w:cs="Times New Roman"/>
      <w:sz w:val="24"/>
      <w:szCs w:val="20"/>
      <w:lang w:val="en-US"/>
    </w:rPr>
  </w:style>
  <w:style w:type="paragraph" w:styleId="afff3">
    <w:name w:val="footer"/>
    <w:basedOn w:val="a8"/>
    <w:link w:val="afff4"/>
    <w:rsid w:val="00986055"/>
    <w:pPr>
      <w:tabs>
        <w:tab w:val="center" w:pos="4677"/>
        <w:tab w:val="right" w:pos="9355"/>
      </w:tabs>
      <w:spacing w:before="0" w:after="0"/>
    </w:pPr>
    <w:rPr>
      <w:szCs w:val="20"/>
    </w:rPr>
  </w:style>
  <w:style w:type="character" w:customStyle="1" w:styleId="afff4">
    <w:name w:val="Нижний колонтитул Знак"/>
    <w:basedOn w:val="a9"/>
    <w:link w:val="afff3"/>
    <w:qFormat/>
    <w:rsid w:val="00986055"/>
    <w:rPr>
      <w:rFonts w:ascii="Times New Roman" w:eastAsia="Calibri" w:hAnsi="Times New Roman" w:cs="Times New Roman"/>
      <w:sz w:val="24"/>
      <w:szCs w:val="20"/>
    </w:rPr>
  </w:style>
  <w:style w:type="paragraph" w:styleId="a">
    <w:name w:val="List Number"/>
    <w:basedOn w:val="a8"/>
    <w:qFormat/>
    <w:rsid w:val="00986055"/>
    <w:pPr>
      <w:numPr>
        <w:numId w:val="4"/>
      </w:numPr>
      <w:tabs>
        <w:tab w:val="clear" w:pos="1492"/>
        <w:tab w:val="left" w:pos="360"/>
      </w:tabs>
      <w:ind w:left="360"/>
      <w:contextualSpacing/>
    </w:pPr>
  </w:style>
  <w:style w:type="paragraph" w:styleId="2">
    <w:name w:val="List Number 2"/>
    <w:basedOn w:val="a8"/>
    <w:qFormat/>
    <w:rsid w:val="00986055"/>
    <w:pPr>
      <w:numPr>
        <w:numId w:val="5"/>
      </w:numPr>
      <w:tabs>
        <w:tab w:val="left" w:pos="643"/>
      </w:tabs>
      <w:contextualSpacing/>
    </w:pPr>
  </w:style>
  <w:style w:type="paragraph" w:styleId="afff5">
    <w:name w:val="List"/>
    <w:basedOn w:val="a8"/>
    <w:rsid w:val="00986055"/>
    <w:pPr>
      <w:spacing w:before="0" w:beforeAutospacing="0" w:after="0" w:afterAutospacing="0"/>
      <w:ind w:left="283" w:hanging="283"/>
    </w:pPr>
    <w:rPr>
      <w:sz w:val="20"/>
      <w:szCs w:val="20"/>
    </w:rPr>
  </w:style>
  <w:style w:type="paragraph" w:styleId="afff6">
    <w:name w:val="Normal (Web)"/>
    <w:aliases w:val="Обычный (Web),Знак Знак24,Знак Знак23,Знак Знак3,Знак Знак26,Текст Знак2,Знак3 Знак1, Знак Знак24, Знак Знак23"/>
    <w:basedOn w:val="1b"/>
    <w:next w:val="a8"/>
    <w:link w:val="afff7"/>
    <w:qFormat/>
    <w:rsid w:val="00986055"/>
    <w:pPr>
      <w:keepNext/>
      <w:keepLines/>
      <w:spacing w:before="0" w:beforeAutospacing="0" w:after="0" w:afterAutospacing="0"/>
      <w:ind w:left="0"/>
      <w:outlineLvl w:val="9"/>
    </w:pPr>
    <w:rPr>
      <w:rFonts w:eastAsia="Times New Roman"/>
      <w:sz w:val="18"/>
      <w:szCs w:val="18"/>
    </w:rPr>
  </w:style>
  <w:style w:type="character" w:customStyle="1" w:styleId="afff7">
    <w:name w:val="Обычный (веб) Знак"/>
    <w:aliases w:val="Обычный (Web) Знак2,Знак Знак24 Знак2,Знак Знак23 Знак9,Знак Знак3 Знак3,Знак Знак26 Знак2,Текст Знак2 Знак2,Знак3 Знак1 Знак1, Знак Знак24 Знак1, Знак Знак23 Знак"/>
    <w:link w:val="afff6"/>
    <w:qFormat/>
    <w:locked/>
    <w:rsid w:val="00986055"/>
    <w:rPr>
      <w:rFonts w:ascii="Times New Roman" w:eastAsia="Times New Roman" w:hAnsi="Times New Roman" w:cs="Times New Roman"/>
      <w:sz w:val="18"/>
      <w:szCs w:val="18"/>
    </w:rPr>
  </w:style>
  <w:style w:type="paragraph" w:styleId="39">
    <w:name w:val="Body Text 3"/>
    <w:aliases w:val="Знак5, Знак5"/>
    <w:basedOn w:val="a8"/>
    <w:link w:val="310"/>
    <w:uiPriority w:val="99"/>
    <w:qFormat/>
    <w:rsid w:val="00986055"/>
    <w:pPr>
      <w:spacing w:before="0" w:beforeAutospacing="0" w:after="120" w:afterAutospacing="0"/>
    </w:pPr>
    <w:rPr>
      <w:sz w:val="16"/>
      <w:szCs w:val="20"/>
    </w:rPr>
  </w:style>
  <w:style w:type="character" w:customStyle="1" w:styleId="3a">
    <w:name w:val="Основной текст 3 Знак"/>
    <w:aliases w:val="Знак5 Знак1,Знак5 Знак,Знак5 Знак10, Знак5 Знак,Знак5 Знак4,Знак5 Знак5,Знак5 Знак6,Знак5 Знак7,Знак5 Знак8,Знак5 Знак9,Знак5 Знак22,Знак5 Знак23,Знак5 Знак24,Знак5 Знак26,Знак5 Знак27"/>
    <w:basedOn w:val="a9"/>
    <w:qFormat/>
    <w:rsid w:val="00986055"/>
    <w:rPr>
      <w:rFonts w:ascii="Times New Roman" w:eastAsia="Calibri" w:hAnsi="Times New Roman" w:cs="Times New Roman"/>
      <w:sz w:val="16"/>
      <w:szCs w:val="16"/>
      <w:lang w:eastAsia="ru-RU"/>
    </w:rPr>
  </w:style>
  <w:style w:type="character" w:customStyle="1" w:styleId="310">
    <w:name w:val="Основной текст 3 Знак1"/>
    <w:aliases w:val="Знак5 Знак3, Знак5 Знак2"/>
    <w:link w:val="39"/>
    <w:qFormat/>
    <w:locked/>
    <w:rsid w:val="00986055"/>
    <w:rPr>
      <w:rFonts w:ascii="Times New Roman" w:eastAsia="Calibri" w:hAnsi="Times New Roman" w:cs="Times New Roman"/>
      <w:sz w:val="16"/>
      <w:szCs w:val="20"/>
    </w:rPr>
  </w:style>
  <w:style w:type="paragraph" w:styleId="2f">
    <w:name w:val="Body Text Indent 2"/>
    <w:basedOn w:val="a8"/>
    <w:link w:val="220"/>
    <w:qFormat/>
    <w:rsid w:val="00986055"/>
    <w:pPr>
      <w:spacing w:after="120" w:line="480" w:lineRule="auto"/>
      <w:ind w:left="283"/>
    </w:pPr>
    <w:rPr>
      <w:szCs w:val="20"/>
    </w:rPr>
  </w:style>
  <w:style w:type="character" w:customStyle="1" w:styleId="2f0">
    <w:name w:val="Основной текст с отступом 2 Знак"/>
    <w:basedOn w:val="a9"/>
    <w:qFormat/>
    <w:rsid w:val="00986055"/>
    <w:rPr>
      <w:rFonts w:ascii="Times New Roman" w:eastAsia="Calibri" w:hAnsi="Times New Roman" w:cs="Times New Roman"/>
      <w:sz w:val="24"/>
      <w:szCs w:val="24"/>
      <w:lang w:eastAsia="ru-RU"/>
    </w:rPr>
  </w:style>
  <w:style w:type="character" w:customStyle="1" w:styleId="220">
    <w:name w:val="Основной текст с отступом 2 Знак2"/>
    <w:link w:val="2f"/>
    <w:qFormat/>
    <w:locked/>
    <w:rsid w:val="00986055"/>
    <w:rPr>
      <w:rFonts w:ascii="Times New Roman" w:eastAsia="Calibri" w:hAnsi="Times New Roman" w:cs="Times New Roman"/>
      <w:sz w:val="24"/>
      <w:szCs w:val="20"/>
    </w:rPr>
  </w:style>
  <w:style w:type="paragraph" w:styleId="afff8">
    <w:name w:val="Subtitle"/>
    <w:aliases w:val="Подзаголовок Знак1 Знак,Подзаголовок Знак Знак Знак,Знак1 Знак Знак Знак,Знак1 Знак1 Знак,Подзаголовок Знак Знак,Основной текст Знак3 Знак"/>
    <w:basedOn w:val="a8"/>
    <w:next w:val="a8"/>
    <w:link w:val="afff9"/>
    <w:qFormat/>
    <w:rsid w:val="00986055"/>
    <w:pPr>
      <w:numPr>
        <w:ilvl w:val="1"/>
      </w:numPr>
      <w:spacing w:after="160"/>
    </w:pPr>
    <w:rPr>
      <w:rFonts w:ascii="Cambria" w:hAnsi="Cambria"/>
      <w:i/>
      <w:color w:val="4F81BD"/>
      <w:spacing w:val="15"/>
      <w:szCs w:val="20"/>
    </w:rPr>
  </w:style>
  <w:style w:type="character" w:customStyle="1" w:styleId="afff9">
    <w:name w:val="Подзаголовок Знак"/>
    <w:aliases w:val="Подзаголовок Знак1 Знак Знак,Подзаголовок Знак Знак Знак Знак,Знак1 Знак Знак Знак Знак,Знак1 Знак1 Знак Знак,Подзаголовок Знак Знак Знак1,Основной текст Знак3 Знак Знак"/>
    <w:basedOn w:val="a9"/>
    <w:link w:val="afff8"/>
    <w:qFormat/>
    <w:rsid w:val="00986055"/>
    <w:rPr>
      <w:rFonts w:ascii="Cambria" w:eastAsia="Calibri" w:hAnsi="Cambria" w:cs="Times New Roman"/>
      <w:i/>
      <w:color w:val="4F81BD"/>
      <w:spacing w:val="15"/>
      <w:sz w:val="24"/>
      <w:szCs w:val="20"/>
    </w:rPr>
  </w:style>
  <w:style w:type="paragraph" w:styleId="2f1">
    <w:name w:val="List Continue 2"/>
    <w:basedOn w:val="a8"/>
    <w:qFormat/>
    <w:rsid w:val="00986055"/>
    <w:pPr>
      <w:spacing w:before="0" w:beforeAutospacing="0" w:after="120" w:afterAutospacing="0"/>
      <w:ind w:left="566"/>
    </w:pPr>
    <w:rPr>
      <w:sz w:val="20"/>
      <w:szCs w:val="20"/>
    </w:rPr>
  </w:style>
  <w:style w:type="paragraph" w:styleId="2f2">
    <w:name w:val="List 2"/>
    <w:basedOn w:val="a8"/>
    <w:rsid w:val="00986055"/>
    <w:pPr>
      <w:spacing w:before="0" w:beforeAutospacing="0" w:after="0" w:afterAutospacing="0"/>
      <w:ind w:left="566" w:hanging="283"/>
    </w:pPr>
    <w:rPr>
      <w:sz w:val="20"/>
      <w:szCs w:val="20"/>
    </w:rPr>
  </w:style>
  <w:style w:type="paragraph" w:styleId="3b">
    <w:name w:val="List 3"/>
    <w:basedOn w:val="a8"/>
    <w:rsid w:val="00986055"/>
    <w:pPr>
      <w:spacing w:before="0" w:beforeAutospacing="0" w:after="0" w:afterAutospacing="0"/>
      <w:ind w:left="849" w:hanging="283"/>
    </w:pPr>
  </w:style>
  <w:style w:type="paragraph" w:styleId="48">
    <w:name w:val="List 4"/>
    <w:basedOn w:val="a8"/>
    <w:rsid w:val="00986055"/>
    <w:pPr>
      <w:spacing w:before="0" w:beforeAutospacing="0" w:after="0" w:afterAutospacing="0"/>
      <w:ind w:left="1132" w:hanging="283"/>
    </w:pPr>
  </w:style>
  <w:style w:type="paragraph" w:styleId="HTML8">
    <w:name w:val="HTML Preformatted"/>
    <w:basedOn w:val="a8"/>
    <w:link w:val="HTML30"/>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Pr>
      <w:rFonts w:ascii="Courier New" w:hAnsi="Courier New"/>
      <w:sz w:val="20"/>
      <w:szCs w:val="20"/>
    </w:rPr>
  </w:style>
  <w:style w:type="character" w:customStyle="1" w:styleId="HTML9">
    <w:name w:val="Стандартный HTML Знак"/>
    <w:basedOn w:val="a9"/>
    <w:qFormat/>
    <w:rsid w:val="00986055"/>
    <w:rPr>
      <w:rFonts w:ascii="Consolas" w:eastAsia="Calibri" w:hAnsi="Consolas" w:cs="Times New Roman"/>
      <w:sz w:val="20"/>
      <w:szCs w:val="20"/>
      <w:lang w:eastAsia="ru-RU"/>
    </w:rPr>
  </w:style>
  <w:style w:type="character" w:customStyle="1" w:styleId="HTML30">
    <w:name w:val="Стандартный HTML Знак3"/>
    <w:link w:val="HTML8"/>
    <w:qFormat/>
    <w:locked/>
    <w:rsid w:val="00986055"/>
    <w:rPr>
      <w:rFonts w:ascii="Courier New" w:eastAsia="Calibri" w:hAnsi="Courier New" w:cs="Times New Roman"/>
      <w:sz w:val="20"/>
      <w:szCs w:val="20"/>
      <w:lang w:eastAsia="ru-RU"/>
    </w:rPr>
  </w:style>
  <w:style w:type="paragraph" w:styleId="afffa">
    <w:name w:val="Block Text"/>
    <w:basedOn w:val="a8"/>
    <w:qFormat/>
    <w:rsid w:val="00986055"/>
    <w:pPr>
      <w:spacing w:before="0" w:beforeAutospacing="0" w:after="0" w:afterAutospacing="0"/>
      <w:ind w:left="-709" w:right="-625"/>
    </w:pPr>
    <w:rPr>
      <w:sz w:val="28"/>
      <w:szCs w:val="20"/>
    </w:rPr>
  </w:style>
  <w:style w:type="table" w:styleId="1f0">
    <w:name w:val="Table Simple 1"/>
    <w:basedOn w:val="aa"/>
    <w:uiPriority w:val="99"/>
    <w:rsid w:val="00986055"/>
    <w:pPr>
      <w:spacing w:after="0" w:line="240" w:lineRule="auto"/>
    </w:pPr>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rPr>
        <w:rFonts w:ascii="Arial" w:hAnsi="Arial" w:cs="Arial"/>
      </w:rPr>
      <w:tblPr/>
      <w:tcPr>
        <w:tcBorders>
          <w:top w:val="none" w:sz="0" w:space="0" w:color="auto"/>
          <w:left w:val="none" w:sz="0" w:space="0" w:color="auto"/>
          <w:bottom w:val="single" w:sz="6" w:space="0" w:color="008000"/>
          <w:right w:val="none" w:sz="0" w:space="0" w:color="auto"/>
          <w:insideH w:val="none" w:sz="0" w:space="0" w:color="auto"/>
          <w:insideV w:val="none" w:sz="0" w:space="0" w:color="auto"/>
          <w:tl2br w:val="nil"/>
          <w:tr2bl w:val="nil"/>
        </w:tcBorders>
      </w:tcPr>
    </w:tblStylePr>
    <w:tblStylePr w:type="lastRow">
      <w:rPr>
        <w:rFonts w:ascii="Arial" w:hAnsi="Arial" w:cs="Arial"/>
      </w:rPr>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f1">
    <w:name w:val="Table Grid 1"/>
    <w:basedOn w:val="aa"/>
    <w:rsid w:val="00986055"/>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Arial"/>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rFonts w:cs="Arial"/>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b">
    <w:name w:val="Table Grid"/>
    <w:basedOn w:val="aa"/>
    <w:rsid w:val="0098605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c">
    <w:name w:val="Table Professional"/>
    <w:basedOn w:val="aa"/>
    <w:rsid w:val="00986055"/>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Arial"/>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character" w:customStyle="1" w:styleId="Heading1Char">
    <w:name w:val="Heading 1 Char"/>
    <w:aliases w:val="Основной текст с отступом1 Char,Заголовок 1 Знак Знак Char,Знак Заголовок 1 Char,Знак Char,Знак6 Char,Знак7 Знак Знак Знак Char,Знак7 Знак1 Знак Char,Знак7 Знак Char,текст Char,Основной текст 1 Char,Знак4 Char,Body Text Indent Char,Зн Cha"/>
    <w:qFormat/>
    <w:locked/>
    <w:rsid w:val="00986055"/>
    <w:rPr>
      <w:rFonts w:ascii="Cambria" w:hAnsi="Cambria"/>
      <w:b/>
      <w:kern w:val="32"/>
      <w:sz w:val="32"/>
    </w:rPr>
  </w:style>
  <w:style w:type="character" w:customStyle="1" w:styleId="Heading2Char">
    <w:name w:val="Heading 2 Char"/>
    <w:aliases w:val="Знак3 Знак Char"/>
    <w:qFormat/>
    <w:locked/>
    <w:rsid w:val="00986055"/>
    <w:rPr>
      <w:rFonts w:ascii="Cambria" w:hAnsi="Cambria"/>
      <w:b/>
      <w:i/>
      <w:sz w:val="28"/>
    </w:rPr>
  </w:style>
  <w:style w:type="character" w:customStyle="1" w:styleId="Heading3Char">
    <w:name w:val="Heading 3 Char"/>
    <w:aliases w:val="Знак2 Char"/>
    <w:qFormat/>
    <w:locked/>
    <w:rsid w:val="00986055"/>
    <w:rPr>
      <w:rFonts w:ascii="Arial" w:hAnsi="Arial"/>
      <w:b/>
      <w:sz w:val="26"/>
      <w:lang w:val="ru-RU" w:eastAsia="ru-RU"/>
    </w:rPr>
  </w:style>
  <w:style w:type="character" w:customStyle="1" w:styleId="Heading4Char">
    <w:name w:val="Heading 4 Char"/>
    <w:qFormat/>
    <w:locked/>
    <w:rsid w:val="00986055"/>
    <w:rPr>
      <w:rFonts w:ascii="Cambria" w:hAnsi="Cambria"/>
      <w:b/>
      <w:i/>
      <w:color w:val="4F81BD"/>
      <w:sz w:val="22"/>
      <w:lang w:val="ru-RU" w:eastAsia="ru-RU"/>
    </w:rPr>
  </w:style>
  <w:style w:type="character" w:customStyle="1" w:styleId="Heading5Char">
    <w:name w:val="Heading 5 Char"/>
    <w:qFormat/>
    <w:locked/>
    <w:rsid w:val="00986055"/>
    <w:rPr>
      <w:sz w:val="22"/>
      <w:lang w:val="ru-RU" w:eastAsia="en-US"/>
    </w:rPr>
  </w:style>
  <w:style w:type="character" w:customStyle="1" w:styleId="Heading6Char">
    <w:name w:val="Heading 6 Char"/>
    <w:qFormat/>
    <w:locked/>
    <w:rsid w:val="00986055"/>
    <w:rPr>
      <w:i/>
      <w:sz w:val="22"/>
      <w:lang w:val="ru-RU" w:eastAsia="en-US"/>
    </w:rPr>
  </w:style>
  <w:style w:type="character" w:customStyle="1" w:styleId="Heading7Char">
    <w:name w:val="Heading 7 Char"/>
    <w:qFormat/>
    <w:locked/>
    <w:rsid w:val="00986055"/>
    <w:rPr>
      <w:rFonts w:ascii="Times New Roman" w:hAnsi="Times New Roman"/>
      <w:sz w:val="24"/>
      <w:lang w:eastAsia="ru-RU"/>
    </w:rPr>
  </w:style>
  <w:style w:type="character" w:customStyle="1" w:styleId="Heading8Char">
    <w:name w:val="Heading 8 Char"/>
    <w:qFormat/>
    <w:locked/>
    <w:rsid w:val="00986055"/>
    <w:rPr>
      <w:i/>
      <w:lang w:val="ru-RU" w:eastAsia="en-US"/>
    </w:rPr>
  </w:style>
  <w:style w:type="character" w:customStyle="1" w:styleId="Heading9Char">
    <w:name w:val="Heading 9 Char"/>
    <w:qFormat/>
    <w:locked/>
    <w:rsid w:val="00986055"/>
    <w:rPr>
      <w:rFonts w:ascii="Arial" w:hAnsi="Arial"/>
      <w:lang w:eastAsia="ru-RU"/>
    </w:rPr>
  </w:style>
  <w:style w:type="character" w:customStyle="1" w:styleId="Heading1Char2">
    <w:name w:val="Heading 1 Char2"/>
    <w:aliases w:val="Body Text Indent Char3,Заголовок 1 Знак Знак Char1,Знак Заголовок 1 Char1,Знак Char2,Знак6 Char2,Знак7 Знак Знак Знак Char2,Знак7 Знак1 Знак Char2,Знак7 Знак Char2,текст Char2,Основной текст 1 Char2,Знак7 Знак Знак1 Char2,Знак61 Char1"/>
    <w:uiPriority w:val="99"/>
    <w:locked/>
    <w:rsid w:val="00986055"/>
    <w:rPr>
      <w:rFonts w:ascii="Arial" w:hAnsi="Arial"/>
      <w:b/>
      <w:kern w:val="32"/>
      <w:sz w:val="32"/>
      <w:lang w:eastAsia="ru-RU"/>
    </w:rPr>
  </w:style>
  <w:style w:type="character" w:customStyle="1" w:styleId="HTMLAddressChar">
    <w:name w:val="HTML Address Char"/>
    <w:qFormat/>
    <w:locked/>
    <w:rsid w:val="00986055"/>
    <w:rPr>
      <w:i/>
      <w:sz w:val="24"/>
      <w:lang w:val="ru-RU" w:eastAsia="ru-RU"/>
    </w:rPr>
  </w:style>
  <w:style w:type="character" w:customStyle="1" w:styleId="122">
    <w:name w:val="Заголовок 1 Знак2"/>
    <w:aliases w:val="Заголовок 1 Знак Знак Знак2,Знак Заголовок 1 Знак2,Знак Знак1,Знак Знак2,Знак6 Знак,Знак7 Знак Знак Знак Знак,Знак7 Знак1 Знак Знак,Знак7 Знак Знак,Знак Знак74,Знак4 Знак,Заголовок 1 Знак1,Основной текст с отступом1 Знак1,Знак Знак87"/>
    <w:qFormat/>
    <w:locked/>
    <w:rsid w:val="00986055"/>
    <w:rPr>
      <w:rFonts w:ascii="Arial" w:hAnsi="Arial"/>
      <w:b/>
      <w:i/>
      <w:sz w:val="28"/>
      <w:lang w:val="ru-RU" w:eastAsia="en-US"/>
    </w:rPr>
  </w:style>
  <w:style w:type="character" w:customStyle="1" w:styleId="230">
    <w:name w:val="Заголовок 2 Знак3"/>
    <w:aliases w:val="Знак3 Знак Знак2,Знак3 Знак Знак1,Знак3 Знак Знак Знак1,Знак3 Знак Знак6, Знак3 Знак Знак, Знак3 Знак Знак Знак1"/>
    <w:qFormat/>
    <w:locked/>
    <w:rsid w:val="00986055"/>
    <w:rPr>
      <w:rFonts w:ascii="Arial" w:hAnsi="Arial"/>
      <w:b/>
      <w:i/>
      <w:sz w:val="28"/>
      <w:lang w:val="ru-RU" w:eastAsia="en-US"/>
    </w:rPr>
  </w:style>
  <w:style w:type="character" w:customStyle="1" w:styleId="HTMLPreformattedChar">
    <w:name w:val="HTML Preformatted Char"/>
    <w:qFormat/>
    <w:locked/>
    <w:rsid w:val="00986055"/>
    <w:rPr>
      <w:rFonts w:ascii="Courier New" w:hAnsi="Courier New"/>
      <w:lang w:eastAsia="ru-RU"/>
    </w:rPr>
  </w:style>
  <w:style w:type="paragraph" w:customStyle="1" w:styleId="FootnoteText1">
    <w:name w:val="Footnote Text1"/>
    <w:aliases w:val="Текст сноски Знак1,Текст сноски Знак Знак,Текст сноски Знак Знак Знак Знак,Текст сноски Знак Знак Знак Знак Знак Знак,Текст сноски Знак Знак Знак Знак Знак Знак Знак Знак Знак,сноска,Знак3 Знак Знак"/>
    <w:basedOn w:val="a8"/>
    <w:rsid w:val="00986055"/>
    <w:pPr>
      <w:spacing w:before="0" w:beforeAutospacing="0" w:after="0" w:afterAutospacing="0" w:line="360" w:lineRule="auto"/>
      <w:ind w:firstLine="709"/>
      <w:jc w:val="both"/>
    </w:pPr>
    <w:rPr>
      <w:rFonts w:ascii="Courier New" w:eastAsia="Times New Roman" w:hAnsi="Courier New"/>
      <w:color w:val="000000"/>
      <w:sz w:val="28"/>
    </w:rPr>
  </w:style>
  <w:style w:type="character" w:customStyle="1" w:styleId="CommentTextChar2">
    <w:name w:val="Comment Text Char2"/>
    <w:uiPriority w:val="99"/>
    <w:locked/>
    <w:rsid w:val="00986055"/>
  </w:style>
  <w:style w:type="character" w:customStyle="1" w:styleId="HeaderChar2">
    <w:name w:val="Header Char2"/>
    <w:uiPriority w:val="99"/>
    <w:locked/>
    <w:rsid w:val="00986055"/>
    <w:rPr>
      <w:sz w:val="24"/>
    </w:rPr>
  </w:style>
  <w:style w:type="character" w:customStyle="1" w:styleId="FooterChar2">
    <w:name w:val="Footer Char2"/>
    <w:uiPriority w:val="99"/>
    <w:locked/>
    <w:rsid w:val="00986055"/>
    <w:rPr>
      <w:sz w:val="24"/>
    </w:rPr>
  </w:style>
  <w:style w:type="character" w:customStyle="1" w:styleId="EndnoteTextChar2">
    <w:name w:val="Endnote Text Char2"/>
    <w:uiPriority w:val="99"/>
    <w:locked/>
    <w:rsid w:val="00986055"/>
    <w:rPr>
      <w:color w:val="000000"/>
      <w:sz w:val="24"/>
    </w:rPr>
  </w:style>
  <w:style w:type="character" w:customStyle="1" w:styleId="MacroTextChar1">
    <w:name w:val="Macro Text Char1"/>
    <w:uiPriority w:val="99"/>
    <w:locked/>
    <w:rsid w:val="00986055"/>
    <w:rPr>
      <w:rFonts w:ascii="Courier New" w:hAnsi="Courier New"/>
      <w:sz w:val="22"/>
      <w:lang w:val="en-US" w:eastAsia="en-US"/>
    </w:rPr>
  </w:style>
  <w:style w:type="character" w:customStyle="1" w:styleId="TitleChar2">
    <w:name w:val="Title Char2"/>
    <w:uiPriority w:val="99"/>
    <w:locked/>
    <w:rsid w:val="00986055"/>
    <w:rPr>
      <w:sz w:val="24"/>
      <w:lang w:val="en-US"/>
    </w:rPr>
  </w:style>
  <w:style w:type="character" w:customStyle="1" w:styleId="BodyTextChar2">
    <w:name w:val="Body Text Char2"/>
    <w:aliases w:val="Знак1 Char,Body Text Char,Знак1 Char2,Body Text Char21,Основной текст Знак Знак Char,Знак1 Char21,Body Text Char211,Знак1 Char211,Основной текст Знак Знак Char2,Body Text Char4"/>
    <w:uiPriority w:val="99"/>
    <w:qFormat/>
    <w:locked/>
    <w:rsid w:val="00986055"/>
    <w:rPr>
      <w:sz w:val="24"/>
    </w:rPr>
  </w:style>
  <w:style w:type="character" w:customStyle="1" w:styleId="SubtitleChar2">
    <w:name w:val="Subtitle Char2"/>
    <w:uiPriority w:val="99"/>
    <w:locked/>
    <w:rsid w:val="00986055"/>
    <w:rPr>
      <w:rFonts w:ascii="PragmaticaCTT" w:hAnsi="PragmaticaCTT"/>
      <w:b/>
      <w:sz w:val="24"/>
    </w:rPr>
  </w:style>
  <w:style w:type="character" w:customStyle="1" w:styleId="BodyTextFirstIndentChar2">
    <w:name w:val="Body Text First Indent Char2"/>
    <w:uiPriority w:val="99"/>
    <w:locked/>
    <w:rsid w:val="00986055"/>
    <w:rPr>
      <w:rFonts w:ascii="Times New Roman" w:hAnsi="Times New Roman"/>
      <w:sz w:val="24"/>
      <w:lang w:eastAsia="ru-RU"/>
    </w:rPr>
  </w:style>
  <w:style w:type="character" w:customStyle="1" w:styleId="BodyText2Char2">
    <w:name w:val="Body Text 2 Char2"/>
    <w:uiPriority w:val="99"/>
    <w:locked/>
    <w:rsid w:val="00986055"/>
    <w:rPr>
      <w:sz w:val="24"/>
    </w:rPr>
  </w:style>
  <w:style w:type="character" w:customStyle="1" w:styleId="BodyText3Char">
    <w:name w:val="Body Text 3 Char"/>
    <w:aliases w:val="Знак5 Char"/>
    <w:qFormat/>
    <w:locked/>
    <w:rsid w:val="00986055"/>
    <w:rPr>
      <w:rFonts w:ascii="Times New Roman" w:hAnsi="Times New Roman"/>
      <w:sz w:val="16"/>
    </w:rPr>
  </w:style>
  <w:style w:type="character" w:customStyle="1" w:styleId="BodyTextIndent2Char2">
    <w:name w:val="Body Text Indent 2 Char2"/>
    <w:uiPriority w:val="99"/>
    <w:locked/>
    <w:rsid w:val="00986055"/>
    <w:rPr>
      <w:sz w:val="24"/>
    </w:rPr>
  </w:style>
  <w:style w:type="character" w:customStyle="1" w:styleId="BodyTextIndent3Char2">
    <w:name w:val="Body Text Indent 3 Char2"/>
    <w:uiPriority w:val="99"/>
    <w:locked/>
    <w:rsid w:val="00986055"/>
    <w:rPr>
      <w:sz w:val="16"/>
    </w:rPr>
  </w:style>
  <w:style w:type="character" w:customStyle="1" w:styleId="DocumentMapChar2">
    <w:name w:val="Document Map Char2"/>
    <w:uiPriority w:val="99"/>
    <w:locked/>
    <w:rsid w:val="00986055"/>
    <w:rPr>
      <w:rFonts w:ascii="Tahoma" w:hAnsi="Tahoma"/>
    </w:rPr>
  </w:style>
  <w:style w:type="character" w:customStyle="1" w:styleId="PlainTextChar2">
    <w:name w:val="Plain Text Char2"/>
    <w:aliases w:val="Heading 12 Char,Plain Text Char,Heading 12 Char1,Знак8 Char,Plain Text Char21,Heading 12 Char12,Знак3 Char"/>
    <w:uiPriority w:val="99"/>
    <w:qFormat/>
    <w:locked/>
    <w:rsid w:val="00986055"/>
    <w:rPr>
      <w:rFonts w:ascii="Courier New" w:hAnsi="Courier New"/>
    </w:rPr>
  </w:style>
  <w:style w:type="character" w:customStyle="1" w:styleId="1f2">
    <w:name w:val="Текст Знак1"/>
    <w:aliases w:val="Heading 12 Знак1,Знак Заголовок 1 Знак Знак1,Знак3 Знак2"/>
    <w:qFormat/>
    <w:rsid w:val="00986055"/>
    <w:rPr>
      <w:rFonts w:ascii="Consolas" w:hAnsi="Consolas"/>
      <w:sz w:val="21"/>
      <w:lang w:eastAsia="ru-RU"/>
    </w:rPr>
  </w:style>
  <w:style w:type="character" w:customStyle="1" w:styleId="1f3">
    <w:name w:val="Текст примечания Знак1"/>
    <w:qFormat/>
    <w:rsid w:val="00986055"/>
    <w:rPr>
      <w:rFonts w:ascii="Times New Roman" w:hAnsi="Times New Roman"/>
      <w:sz w:val="20"/>
      <w:lang w:eastAsia="ru-RU"/>
    </w:rPr>
  </w:style>
  <w:style w:type="character" w:customStyle="1" w:styleId="CommentSubjectChar2">
    <w:name w:val="Comment Subject Char2"/>
    <w:uiPriority w:val="99"/>
    <w:qFormat/>
    <w:locked/>
    <w:rsid w:val="00986055"/>
    <w:rPr>
      <w:sz w:val="16"/>
    </w:rPr>
  </w:style>
  <w:style w:type="character" w:customStyle="1" w:styleId="BalloonTextChar2">
    <w:name w:val="Balloon Text Char2"/>
    <w:uiPriority w:val="99"/>
    <w:locked/>
    <w:rsid w:val="00986055"/>
    <w:rPr>
      <w:rFonts w:ascii="Tahoma" w:hAnsi="Tahoma"/>
      <w:sz w:val="16"/>
    </w:rPr>
  </w:style>
  <w:style w:type="character" w:customStyle="1" w:styleId="NoSpacingChar2">
    <w:name w:val="No Spacing Char2"/>
    <w:link w:val="1f4"/>
    <w:locked/>
    <w:rsid w:val="00986055"/>
    <w:rPr>
      <w:rFonts w:eastAsia="Times New Roman"/>
      <w:lang w:val="en-US"/>
    </w:rPr>
  </w:style>
  <w:style w:type="paragraph" w:customStyle="1" w:styleId="1f4">
    <w:name w:val="Без интервала1"/>
    <w:link w:val="NoSpacingChar2"/>
    <w:qFormat/>
    <w:rsid w:val="00986055"/>
    <w:pPr>
      <w:spacing w:beforeAutospacing="1" w:after="0" w:afterAutospacing="1" w:line="240" w:lineRule="auto"/>
    </w:pPr>
    <w:rPr>
      <w:rFonts w:eastAsia="Times New Roman"/>
      <w:lang w:val="en-US"/>
    </w:rPr>
  </w:style>
  <w:style w:type="character" w:customStyle="1" w:styleId="ListParagraphChar3">
    <w:name w:val="List Paragraph Char3"/>
    <w:link w:val="1f5"/>
    <w:locked/>
    <w:rsid w:val="00986055"/>
    <w:rPr>
      <w:rFonts w:ascii="Calibri" w:hAnsi="Calibri"/>
      <w:sz w:val="24"/>
    </w:rPr>
  </w:style>
  <w:style w:type="paragraph" w:customStyle="1" w:styleId="1f5">
    <w:name w:val="Абзац списка1"/>
    <w:basedOn w:val="a8"/>
    <w:link w:val="ListParagraphChar3"/>
    <w:qFormat/>
    <w:rsid w:val="00986055"/>
    <w:pPr>
      <w:ind w:left="720"/>
      <w:contextualSpacing/>
    </w:pPr>
    <w:rPr>
      <w:rFonts w:ascii="Calibri" w:eastAsiaTheme="minorHAnsi" w:hAnsi="Calibri" w:cstheme="minorBidi"/>
      <w:szCs w:val="22"/>
      <w:lang w:eastAsia="en-US"/>
    </w:rPr>
  </w:style>
  <w:style w:type="character" w:customStyle="1" w:styleId="QuoteChar3">
    <w:name w:val="Quote Char3"/>
    <w:link w:val="240"/>
    <w:uiPriority w:val="99"/>
    <w:qFormat/>
    <w:locked/>
    <w:rsid w:val="00986055"/>
    <w:rPr>
      <w:i/>
      <w:color w:val="000000"/>
      <w:sz w:val="24"/>
    </w:rPr>
  </w:style>
  <w:style w:type="paragraph" w:customStyle="1" w:styleId="240">
    <w:name w:val="Цитата 24"/>
    <w:basedOn w:val="a8"/>
    <w:next w:val="a8"/>
    <w:link w:val="QuoteChar3"/>
    <w:uiPriority w:val="99"/>
    <w:qFormat/>
    <w:rsid w:val="00986055"/>
    <w:pPr>
      <w:spacing w:before="0" w:beforeAutospacing="0" w:after="0" w:afterAutospacing="0"/>
    </w:pPr>
    <w:rPr>
      <w:rFonts w:asciiTheme="minorHAnsi" w:eastAsiaTheme="minorHAnsi" w:hAnsiTheme="minorHAnsi" w:cstheme="minorBidi"/>
      <w:i/>
      <w:color w:val="000000"/>
      <w:szCs w:val="22"/>
      <w:lang w:eastAsia="en-US"/>
    </w:rPr>
  </w:style>
  <w:style w:type="character" w:customStyle="1" w:styleId="IntenseQuoteChar3">
    <w:name w:val="Intense Quote Char3"/>
    <w:link w:val="49"/>
    <w:uiPriority w:val="99"/>
    <w:qFormat/>
    <w:locked/>
    <w:rsid w:val="00986055"/>
    <w:rPr>
      <w:b/>
      <w:i/>
      <w:color w:val="4F81BD"/>
      <w:sz w:val="24"/>
    </w:rPr>
  </w:style>
  <w:style w:type="paragraph" w:customStyle="1" w:styleId="49">
    <w:name w:val="Выделенная цитата4"/>
    <w:basedOn w:val="a8"/>
    <w:next w:val="a8"/>
    <w:link w:val="IntenseQuoteChar3"/>
    <w:uiPriority w:val="99"/>
    <w:qFormat/>
    <w:rsid w:val="00986055"/>
    <w:pPr>
      <w:pBdr>
        <w:bottom w:val="single" w:sz="4" w:space="4" w:color="4F81BD"/>
      </w:pBdr>
      <w:spacing w:before="200" w:beforeAutospacing="0" w:after="280" w:afterAutospacing="0"/>
      <w:ind w:left="936" w:right="936"/>
    </w:pPr>
    <w:rPr>
      <w:rFonts w:asciiTheme="minorHAnsi" w:eastAsiaTheme="minorHAnsi" w:hAnsiTheme="minorHAnsi" w:cstheme="minorBidi"/>
      <w:b/>
      <w:i/>
      <w:color w:val="4F81BD"/>
      <w:szCs w:val="22"/>
      <w:lang w:eastAsia="en-US"/>
    </w:rPr>
  </w:style>
  <w:style w:type="character" w:customStyle="1" w:styleId="3c">
    <w:name w:val="Стиль3 Знак"/>
    <w:link w:val="3d"/>
    <w:qFormat/>
    <w:locked/>
    <w:rsid w:val="00986055"/>
    <w:rPr>
      <w:rFonts w:ascii="Arial" w:hAnsi="Arial"/>
      <w:color w:val="622423"/>
      <w:sz w:val="32"/>
      <w:shd w:val="clear" w:color="auto" w:fill="F2DBDB"/>
    </w:rPr>
  </w:style>
  <w:style w:type="paragraph" w:customStyle="1" w:styleId="3d">
    <w:name w:val="Стиль3"/>
    <w:basedOn w:val="1b"/>
    <w:next w:val="a8"/>
    <w:link w:val="3c"/>
    <w:qFormat/>
    <w:rsid w:val="00986055"/>
    <w:pPr>
      <w:pBdr>
        <w:top w:val="single" w:sz="8" w:space="0" w:color="C0504D"/>
        <w:left w:val="single" w:sz="8" w:space="0" w:color="C0504D"/>
        <w:bottom w:val="single" w:sz="8" w:space="0" w:color="C0504D"/>
        <w:right w:val="single" w:sz="8" w:space="0" w:color="C0504D"/>
      </w:pBdr>
      <w:shd w:val="clear" w:color="auto" w:fill="F2DBDB"/>
      <w:spacing w:before="240" w:beforeAutospacing="0" w:after="60" w:afterAutospacing="0" w:line="268" w:lineRule="auto"/>
      <w:ind w:left="0"/>
      <w:contextualSpacing/>
    </w:pPr>
    <w:rPr>
      <w:rFonts w:ascii="Arial" w:eastAsiaTheme="minorHAnsi" w:hAnsi="Arial" w:cstheme="minorBidi"/>
      <w:color w:val="622423"/>
      <w:sz w:val="32"/>
      <w:szCs w:val="22"/>
      <w:lang w:eastAsia="en-US"/>
    </w:rPr>
  </w:style>
  <w:style w:type="paragraph" w:customStyle="1" w:styleId="afffd">
    <w:name w:val="Для таблиц"/>
    <w:basedOn w:val="a8"/>
    <w:qFormat/>
    <w:rsid w:val="00986055"/>
    <w:pPr>
      <w:spacing w:before="0" w:beforeAutospacing="0" w:after="0" w:afterAutospacing="0"/>
    </w:pPr>
  </w:style>
  <w:style w:type="paragraph" w:customStyle="1" w:styleId="afffe">
    <w:name w:val="список с точками"/>
    <w:basedOn w:val="a8"/>
    <w:qFormat/>
    <w:rsid w:val="00986055"/>
    <w:pPr>
      <w:tabs>
        <w:tab w:val="left" w:pos="3330"/>
      </w:tabs>
      <w:spacing w:before="0" w:beforeAutospacing="0" w:after="0" w:afterAutospacing="0" w:line="312" w:lineRule="auto"/>
      <w:ind w:left="3330" w:hanging="720"/>
      <w:jc w:val="both"/>
    </w:pPr>
  </w:style>
  <w:style w:type="paragraph" w:customStyle="1" w:styleId="Default">
    <w:name w:val="Default"/>
    <w:qFormat/>
    <w:rsid w:val="00986055"/>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f">
    <w:name w:val="Знак Знак Знак Знак Знак Знак"/>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Style2">
    <w:name w:val="Style2"/>
    <w:basedOn w:val="a8"/>
    <w:qFormat/>
    <w:rsid w:val="00986055"/>
    <w:pPr>
      <w:widowControl w:val="0"/>
      <w:autoSpaceDE w:val="0"/>
      <w:autoSpaceDN w:val="0"/>
      <w:adjustRightInd w:val="0"/>
      <w:spacing w:before="0" w:beforeAutospacing="0" w:after="0" w:afterAutospacing="0"/>
    </w:pPr>
  </w:style>
  <w:style w:type="paragraph" w:customStyle="1" w:styleId="Style1">
    <w:name w:val="Style1"/>
    <w:basedOn w:val="a8"/>
    <w:qFormat/>
    <w:rsid w:val="00986055"/>
    <w:pPr>
      <w:widowControl w:val="0"/>
      <w:autoSpaceDE w:val="0"/>
      <w:autoSpaceDN w:val="0"/>
      <w:adjustRightInd w:val="0"/>
      <w:spacing w:before="0" w:beforeAutospacing="0" w:after="0" w:afterAutospacing="0" w:line="309" w:lineRule="exact"/>
      <w:ind w:firstLine="686"/>
      <w:jc w:val="both"/>
    </w:pPr>
  </w:style>
  <w:style w:type="paragraph" w:customStyle="1" w:styleId="ConsPlusNonformat">
    <w:name w:val="ConsPlusNonformat"/>
    <w:qFormat/>
    <w:rsid w:val="00986055"/>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paragraph" w:customStyle="1" w:styleId="Normal1">
    <w:name w:val="Normal1"/>
    <w:qFormat/>
    <w:rsid w:val="00986055"/>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affff0">
    <w:name w:val="......."/>
    <w:basedOn w:val="a8"/>
    <w:next w:val="a8"/>
    <w:qFormat/>
    <w:rsid w:val="00986055"/>
    <w:pPr>
      <w:autoSpaceDE w:val="0"/>
      <w:autoSpaceDN w:val="0"/>
      <w:adjustRightInd w:val="0"/>
      <w:spacing w:before="0" w:beforeAutospacing="0" w:after="0" w:afterAutospacing="0"/>
    </w:pPr>
  </w:style>
  <w:style w:type="paragraph" w:customStyle="1" w:styleId="2f3">
    <w:name w:val="Стиль2"/>
    <w:basedOn w:val="a8"/>
    <w:next w:val="a"/>
    <w:qFormat/>
    <w:rsid w:val="00986055"/>
    <w:pPr>
      <w:spacing w:before="0" w:beforeAutospacing="0" w:after="0" w:afterAutospacing="0"/>
    </w:pPr>
    <w:rPr>
      <w:b/>
      <w:sz w:val="20"/>
    </w:rPr>
  </w:style>
  <w:style w:type="paragraph" w:customStyle="1" w:styleId="Style23">
    <w:name w:val="Style23"/>
    <w:basedOn w:val="a8"/>
    <w:qFormat/>
    <w:rsid w:val="00986055"/>
    <w:pPr>
      <w:widowControl w:val="0"/>
      <w:autoSpaceDE w:val="0"/>
      <w:autoSpaceDN w:val="0"/>
      <w:adjustRightInd w:val="0"/>
      <w:spacing w:before="0" w:beforeAutospacing="0" w:after="0" w:afterAutospacing="0" w:line="482" w:lineRule="exact"/>
      <w:ind w:firstLine="720"/>
      <w:jc w:val="both"/>
    </w:pPr>
  </w:style>
  <w:style w:type="paragraph" w:customStyle="1" w:styleId="Style5">
    <w:name w:val="Style5"/>
    <w:basedOn w:val="a8"/>
    <w:qFormat/>
    <w:rsid w:val="00986055"/>
    <w:pPr>
      <w:widowControl w:val="0"/>
      <w:autoSpaceDE w:val="0"/>
      <w:autoSpaceDN w:val="0"/>
      <w:adjustRightInd w:val="0"/>
      <w:spacing w:before="0" w:beforeAutospacing="0" w:after="0" w:afterAutospacing="0" w:line="490" w:lineRule="exact"/>
      <w:jc w:val="center"/>
    </w:pPr>
  </w:style>
  <w:style w:type="paragraph" w:customStyle="1" w:styleId="FR3">
    <w:name w:val="FR3"/>
    <w:qFormat/>
    <w:rsid w:val="00986055"/>
    <w:pPr>
      <w:widowControl w:val="0"/>
      <w:snapToGrid w:val="0"/>
      <w:spacing w:after="0" w:line="278" w:lineRule="auto"/>
      <w:jc w:val="both"/>
    </w:pPr>
    <w:rPr>
      <w:rFonts w:ascii="Times New Roman" w:eastAsia="Calibri" w:hAnsi="Times New Roman" w:cs="Times New Roman"/>
      <w:sz w:val="20"/>
      <w:szCs w:val="20"/>
      <w:lang w:eastAsia="ru-RU"/>
    </w:rPr>
  </w:style>
  <w:style w:type="paragraph" w:customStyle="1" w:styleId="1f6">
    <w:name w:val="Обычный (веб)1"/>
    <w:basedOn w:val="a8"/>
    <w:qFormat/>
    <w:rsid w:val="00986055"/>
    <w:pPr>
      <w:spacing w:before="75" w:beforeAutospacing="0"/>
      <w:jc w:val="both"/>
    </w:pPr>
    <w:rPr>
      <w:rFonts w:ascii="Arial" w:hAnsi="Arial" w:cs="Arial"/>
      <w:color w:val="000000"/>
      <w:sz w:val="20"/>
      <w:szCs w:val="20"/>
    </w:rPr>
  </w:style>
  <w:style w:type="paragraph" w:customStyle="1" w:styleId="Style16">
    <w:name w:val="Style16"/>
    <w:basedOn w:val="a8"/>
    <w:qFormat/>
    <w:rsid w:val="00986055"/>
    <w:pPr>
      <w:widowControl w:val="0"/>
      <w:autoSpaceDE w:val="0"/>
      <w:autoSpaceDN w:val="0"/>
      <w:adjustRightInd w:val="0"/>
      <w:spacing w:before="0" w:beforeAutospacing="0" w:after="0" w:afterAutospacing="0" w:line="478" w:lineRule="exact"/>
      <w:ind w:firstLine="706"/>
      <w:jc w:val="both"/>
    </w:pPr>
  </w:style>
  <w:style w:type="character" w:customStyle="1" w:styleId="ListParagraphChar1">
    <w:name w:val="List Paragraph Char1"/>
    <w:link w:val="ListParagraph1"/>
    <w:qFormat/>
    <w:locked/>
    <w:rsid w:val="00986055"/>
    <w:rPr>
      <w:rFonts w:ascii="Calibri" w:hAnsi="Calibri"/>
    </w:rPr>
  </w:style>
  <w:style w:type="paragraph" w:customStyle="1" w:styleId="ListParagraph1">
    <w:name w:val="List Paragraph1"/>
    <w:basedOn w:val="a8"/>
    <w:link w:val="ListParagraphChar1"/>
    <w:qFormat/>
    <w:rsid w:val="00986055"/>
    <w:pPr>
      <w:spacing w:before="0" w:beforeAutospacing="0" w:after="200" w:afterAutospacing="0" w:line="276" w:lineRule="auto"/>
      <w:ind w:left="720"/>
    </w:pPr>
    <w:rPr>
      <w:rFonts w:ascii="Calibri" w:eastAsiaTheme="minorHAnsi" w:hAnsi="Calibri" w:cstheme="minorBidi"/>
      <w:sz w:val="22"/>
      <w:szCs w:val="22"/>
      <w:lang w:eastAsia="en-US"/>
    </w:rPr>
  </w:style>
  <w:style w:type="paragraph" w:customStyle="1" w:styleId="affff1">
    <w:name w:val="Îáû÷íûé"/>
    <w:qFormat/>
    <w:rsid w:val="00986055"/>
    <w:pPr>
      <w:spacing w:after="0" w:line="240" w:lineRule="auto"/>
    </w:pPr>
    <w:rPr>
      <w:rFonts w:ascii="Times New Roman" w:eastAsia="Calibri" w:hAnsi="Times New Roman" w:cs="Times New Roman"/>
      <w:sz w:val="20"/>
      <w:szCs w:val="20"/>
      <w:lang w:val="en-US" w:eastAsia="ru-RU"/>
    </w:rPr>
  </w:style>
  <w:style w:type="paragraph" w:customStyle="1" w:styleId="affff2">
    <w:name w:val="Об"/>
    <w:qFormat/>
    <w:rsid w:val="00986055"/>
    <w:pPr>
      <w:widowControl w:val="0"/>
      <w:spacing w:after="0" w:line="240" w:lineRule="auto"/>
    </w:pPr>
    <w:rPr>
      <w:rFonts w:ascii="Times New Roman" w:eastAsia="Calibri" w:hAnsi="Times New Roman" w:cs="Times New Roman"/>
      <w:color w:val="000000"/>
      <w:sz w:val="28"/>
      <w:szCs w:val="20"/>
      <w:lang w:eastAsia="ru-RU"/>
    </w:rPr>
  </w:style>
  <w:style w:type="character" w:customStyle="1" w:styleId="ConsPlusNormal">
    <w:name w:val="ConsPlusNormal Знак"/>
    <w:link w:val="ConsPlusNormal0"/>
    <w:qFormat/>
    <w:locked/>
    <w:rsid w:val="00986055"/>
    <w:rPr>
      <w:rFonts w:ascii="Arial" w:eastAsia="Times New Roman" w:hAnsi="Arial" w:cs="Arial"/>
    </w:rPr>
  </w:style>
  <w:style w:type="paragraph" w:customStyle="1" w:styleId="ConsPlusNormal0">
    <w:name w:val="ConsPlusNormal"/>
    <w:link w:val="ConsPlusNormal"/>
    <w:qFormat/>
    <w:rsid w:val="00986055"/>
    <w:pPr>
      <w:autoSpaceDE w:val="0"/>
      <w:autoSpaceDN w:val="0"/>
      <w:adjustRightInd w:val="0"/>
      <w:spacing w:after="0" w:line="240" w:lineRule="auto"/>
      <w:ind w:firstLine="720"/>
    </w:pPr>
    <w:rPr>
      <w:rFonts w:ascii="Arial" w:eastAsia="Times New Roman" w:hAnsi="Arial" w:cs="Arial"/>
    </w:rPr>
  </w:style>
  <w:style w:type="character" w:customStyle="1" w:styleId="ListParagraphChar">
    <w:name w:val="List Paragraph Char"/>
    <w:link w:val="1f7"/>
    <w:qFormat/>
    <w:locked/>
    <w:rsid w:val="00986055"/>
    <w:rPr>
      <w:rFonts w:ascii="Calibri" w:hAnsi="Calibri"/>
      <w:sz w:val="24"/>
    </w:rPr>
  </w:style>
  <w:style w:type="paragraph" w:customStyle="1" w:styleId="1f7">
    <w:name w:val="Абзац списка1"/>
    <w:basedOn w:val="a8"/>
    <w:link w:val="ListParagraphChar"/>
    <w:qFormat/>
    <w:rsid w:val="00986055"/>
    <w:pPr>
      <w:spacing w:before="0" w:beforeAutospacing="0" w:after="0" w:afterAutospacing="0"/>
      <w:ind w:left="720"/>
      <w:contextualSpacing/>
    </w:pPr>
    <w:rPr>
      <w:rFonts w:ascii="Calibri" w:eastAsiaTheme="minorHAnsi" w:hAnsi="Calibri" w:cstheme="minorBidi"/>
      <w:szCs w:val="22"/>
      <w:lang w:eastAsia="en-US"/>
    </w:rPr>
  </w:style>
  <w:style w:type="paragraph" w:customStyle="1" w:styleId="Style9">
    <w:name w:val="Style9"/>
    <w:basedOn w:val="a8"/>
    <w:qFormat/>
    <w:rsid w:val="00986055"/>
    <w:pPr>
      <w:widowControl w:val="0"/>
      <w:autoSpaceDE w:val="0"/>
      <w:autoSpaceDN w:val="0"/>
      <w:adjustRightInd w:val="0"/>
      <w:spacing w:before="0" w:beforeAutospacing="0" w:after="0" w:afterAutospacing="0"/>
    </w:pPr>
  </w:style>
  <w:style w:type="character" w:customStyle="1" w:styleId="affff3">
    <w:name w:val="Темы Знак"/>
    <w:link w:val="affff4"/>
    <w:qFormat/>
    <w:locked/>
    <w:rsid w:val="00986055"/>
    <w:rPr>
      <w:b/>
      <w:sz w:val="24"/>
    </w:rPr>
  </w:style>
  <w:style w:type="paragraph" w:customStyle="1" w:styleId="affff4">
    <w:name w:val="Темы"/>
    <w:basedOn w:val="a8"/>
    <w:link w:val="affff3"/>
    <w:qFormat/>
    <w:rsid w:val="00986055"/>
    <w:pPr>
      <w:keepNext/>
      <w:spacing w:before="0" w:beforeAutospacing="0" w:after="0" w:afterAutospacing="0"/>
      <w:jc w:val="both"/>
    </w:pPr>
    <w:rPr>
      <w:rFonts w:asciiTheme="minorHAnsi" w:eastAsiaTheme="minorHAnsi" w:hAnsiTheme="minorHAnsi" w:cstheme="minorBidi"/>
      <w:b/>
      <w:szCs w:val="22"/>
      <w:lang w:eastAsia="en-US"/>
    </w:rPr>
  </w:style>
  <w:style w:type="paragraph" w:customStyle="1" w:styleId="Style19">
    <w:name w:val="Style19"/>
    <w:basedOn w:val="a8"/>
    <w:qFormat/>
    <w:rsid w:val="00986055"/>
    <w:pPr>
      <w:widowControl w:val="0"/>
      <w:autoSpaceDE w:val="0"/>
      <w:autoSpaceDN w:val="0"/>
      <w:adjustRightInd w:val="0"/>
      <w:spacing w:before="0" w:beforeAutospacing="0" w:after="0" w:afterAutospacing="0" w:line="516" w:lineRule="exact"/>
      <w:ind w:firstLine="701"/>
      <w:jc w:val="both"/>
    </w:pPr>
  </w:style>
  <w:style w:type="paragraph" w:customStyle="1" w:styleId="stepanov">
    <w:name w:val="stepanov"/>
    <w:basedOn w:val="af8"/>
    <w:qFormat/>
    <w:rsid w:val="00986055"/>
    <w:pPr>
      <w:autoSpaceDE/>
      <w:autoSpaceDN/>
      <w:adjustRightInd/>
      <w:spacing w:line="360" w:lineRule="auto"/>
      <w:jc w:val="both"/>
    </w:pPr>
    <w:rPr>
      <w:rFonts w:ascii="Times New Roman" w:hAnsi="Times New Roman"/>
      <w:sz w:val="24"/>
    </w:rPr>
  </w:style>
  <w:style w:type="character" w:customStyle="1" w:styleId="1f8">
    <w:name w:val="Стиль1 Знак"/>
    <w:link w:val="1f9"/>
    <w:qFormat/>
    <w:locked/>
    <w:rsid w:val="00986055"/>
  </w:style>
  <w:style w:type="paragraph" w:customStyle="1" w:styleId="1f9">
    <w:name w:val="Стиль1"/>
    <w:basedOn w:val="stepanov"/>
    <w:link w:val="1f8"/>
    <w:qFormat/>
    <w:rsid w:val="00986055"/>
    <w:pPr>
      <w:suppressAutoHyphens/>
      <w:spacing w:line="240" w:lineRule="auto"/>
    </w:pPr>
    <w:rPr>
      <w:rFonts w:asciiTheme="minorHAnsi" w:eastAsiaTheme="minorHAnsi" w:hAnsiTheme="minorHAnsi" w:cstheme="minorBidi"/>
      <w:sz w:val="22"/>
      <w:szCs w:val="22"/>
      <w:lang w:eastAsia="en-US"/>
    </w:rPr>
  </w:style>
  <w:style w:type="paragraph" w:customStyle="1" w:styleId="075">
    <w:name w:val="Стиль Нумерованный список + сверху: (одинарная Авто  075 пт лини..."/>
    <w:basedOn w:val="a"/>
    <w:qFormat/>
    <w:rsid w:val="00986055"/>
    <w:pPr>
      <w:numPr>
        <w:numId w:val="0"/>
      </w:numPr>
      <w:spacing w:before="0" w:beforeAutospacing="0" w:after="0" w:afterAutospacing="0"/>
      <w:ind w:left="360" w:hanging="360"/>
    </w:pPr>
    <w:rPr>
      <w:szCs w:val="20"/>
    </w:rPr>
  </w:style>
  <w:style w:type="paragraph" w:customStyle="1" w:styleId="0751">
    <w:name w:val="Стиль Нумерованный список + сверху: (одинарная Авто  075 пт лини...1"/>
    <w:basedOn w:val="a"/>
    <w:qFormat/>
    <w:rsid w:val="00986055"/>
    <w:pPr>
      <w:numPr>
        <w:numId w:val="0"/>
      </w:numPr>
      <w:spacing w:before="0" w:beforeAutospacing="0" w:after="0" w:afterAutospacing="0"/>
      <w:ind w:left="360" w:hanging="360"/>
    </w:pPr>
    <w:rPr>
      <w:szCs w:val="20"/>
    </w:rPr>
  </w:style>
  <w:style w:type="paragraph" w:customStyle="1" w:styleId="0756">
    <w:name w:val="Стиль Нумерованный список + сверху: (одинарная Авто  075 пт лини...6"/>
    <w:basedOn w:val="a"/>
    <w:qFormat/>
    <w:rsid w:val="00986055"/>
    <w:pPr>
      <w:numPr>
        <w:numId w:val="0"/>
      </w:numPr>
      <w:spacing w:before="0" w:beforeAutospacing="0" w:after="0" w:afterAutospacing="0"/>
      <w:ind w:left="360" w:hanging="360"/>
    </w:pPr>
    <w:rPr>
      <w:szCs w:val="20"/>
    </w:rPr>
  </w:style>
  <w:style w:type="paragraph" w:customStyle="1" w:styleId="0757">
    <w:name w:val="Стиль Нумерованный список + сверху: (одинарная Авто  075 пт лини...7"/>
    <w:basedOn w:val="a"/>
    <w:qFormat/>
    <w:rsid w:val="00986055"/>
    <w:pPr>
      <w:numPr>
        <w:numId w:val="0"/>
      </w:numPr>
      <w:spacing w:before="0" w:beforeAutospacing="0" w:after="0" w:afterAutospacing="0"/>
      <w:ind w:left="360" w:hanging="360"/>
    </w:pPr>
    <w:rPr>
      <w:szCs w:val="20"/>
    </w:rPr>
  </w:style>
  <w:style w:type="paragraph" w:customStyle="1" w:styleId="2TimesNewRoman12">
    <w:name w:val="Стиль Заголовок 2 + Times New Roman 12 пт не курсив"/>
    <w:basedOn w:val="26"/>
    <w:qFormat/>
    <w:rsid w:val="00986055"/>
    <w:rPr>
      <w:kern w:val="0"/>
      <w:sz w:val="24"/>
      <w:szCs w:val="28"/>
    </w:rPr>
  </w:style>
  <w:style w:type="paragraph" w:customStyle="1" w:styleId="2TimesNewRoman120">
    <w:name w:val="Стиль Стиль Заголовок 2 + Times New Roman 12 пт не курсив + курсив"/>
    <w:basedOn w:val="2TimesNewRoman12"/>
    <w:qFormat/>
    <w:rsid w:val="00986055"/>
    <w:rPr>
      <w:iCs/>
    </w:rPr>
  </w:style>
  <w:style w:type="paragraph" w:customStyle="1" w:styleId="2TimesNewRoman121">
    <w:name w:val="Стиль Заголовок 2 + Times New Roman 12 пт"/>
    <w:basedOn w:val="26"/>
    <w:qFormat/>
    <w:rsid w:val="00986055"/>
    <w:rPr>
      <w:iCs/>
      <w:kern w:val="0"/>
      <w:sz w:val="24"/>
      <w:szCs w:val="28"/>
    </w:rPr>
  </w:style>
  <w:style w:type="paragraph" w:customStyle="1" w:styleId="style10">
    <w:name w:val="style1"/>
    <w:basedOn w:val="a8"/>
    <w:qFormat/>
    <w:rsid w:val="00986055"/>
  </w:style>
  <w:style w:type="paragraph" w:customStyle="1" w:styleId="212">
    <w:name w:val="Основной текст 21"/>
    <w:basedOn w:val="a8"/>
    <w:qFormat/>
    <w:rsid w:val="00986055"/>
    <w:pPr>
      <w:shd w:val="clear" w:color="auto" w:fill="FFFFFF"/>
      <w:spacing w:before="233" w:beforeAutospacing="0" w:after="0" w:afterAutospacing="0" w:line="360" w:lineRule="auto"/>
      <w:ind w:left="1701" w:hanging="567"/>
    </w:pPr>
    <w:rPr>
      <w:b/>
      <w:color w:val="000000"/>
      <w:spacing w:val="-5"/>
      <w:sz w:val="28"/>
      <w:szCs w:val="20"/>
    </w:rPr>
  </w:style>
  <w:style w:type="paragraph" w:customStyle="1" w:styleId="1fa">
    <w:name w:val="Обычный1"/>
    <w:qFormat/>
    <w:rsid w:val="00986055"/>
    <w:pPr>
      <w:widowControl w:val="0"/>
      <w:snapToGrid w:val="0"/>
      <w:spacing w:after="0"/>
      <w:ind w:firstLine="460"/>
      <w:jc w:val="both"/>
    </w:pPr>
    <w:rPr>
      <w:rFonts w:ascii="Times New Roman" w:eastAsia="Calibri" w:hAnsi="Times New Roman" w:cs="Times New Roman"/>
      <w:sz w:val="18"/>
      <w:szCs w:val="20"/>
      <w:lang w:eastAsia="ru-RU"/>
    </w:rPr>
  </w:style>
  <w:style w:type="paragraph" w:customStyle="1" w:styleId="1fb">
    <w:name w:val="1"/>
    <w:basedOn w:val="a8"/>
    <w:qFormat/>
    <w:rsid w:val="00986055"/>
    <w:pPr>
      <w:spacing w:before="0" w:beforeAutospacing="0" w:after="160" w:afterAutospacing="0" w:line="240" w:lineRule="exact"/>
    </w:pPr>
    <w:rPr>
      <w:rFonts w:ascii="Verdana" w:hAnsi="Verdana"/>
      <w:lang w:val="en-US" w:eastAsia="en-US"/>
    </w:rPr>
  </w:style>
  <w:style w:type="paragraph" w:customStyle="1" w:styleId="1fc">
    <w:name w:val="Загол. 1 ур."/>
    <w:basedOn w:val="a8"/>
    <w:qFormat/>
    <w:rsid w:val="00986055"/>
    <w:pPr>
      <w:keepNext/>
      <w:keepLines/>
      <w:widowControl w:val="0"/>
      <w:autoSpaceDE w:val="0"/>
      <w:autoSpaceDN w:val="0"/>
      <w:adjustRightInd w:val="0"/>
      <w:spacing w:before="57" w:beforeAutospacing="0" w:after="57" w:afterAutospacing="0" w:line="220" w:lineRule="atLeast"/>
      <w:jc w:val="center"/>
    </w:pPr>
    <w:rPr>
      <w:rFonts w:ascii="PragmaticaCTT" w:hAnsi="PragmaticaCTT" w:cs="PragmaticaCTT"/>
      <w:b/>
      <w:bCs/>
      <w:caps/>
      <w:sz w:val="22"/>
      <w:szCs w:val="22"/>
    </w:rPr>
  </w:style>
  <w:style w:type="paragraph" w:customStyle="1" w:styleId="4a">
    <w:name w:val="заголовок 4"/>
    <w:basedOn w:val="a8"/>
    <w:qFormat/>
    <w:rsid w:val="00986055"/>
    <w:pPr>
      <w:keepNext/>
      <w:tabs>
        <w:tab w:val="left" w:pos="720"/>
      </w:tabs>
      <w:spacing w:before="240" w:beforeAutospacing="0" w:after="60" w:afterAutospacing="0"/>
      <w:ind w:left="720" w:hanging="360"/>
      <w:outlineLvl w:val="3"/>
    </w:pPr>
    <w:rPr>
      <w:bCs/>
      <w:i/>
      <w:sz w:val="28"/>
      <w:szCs w:val="28"/>
    </w:rPr>
  </w:style>
  <w:style w:type="paragraph" w:customStyle="1" w:styleId="affff5">
    <w:name w:val="a"/>
    <w:basedOn w:val="a8"/>
    <w:qFormat/>
    <w:rsid w:val="00986055"/>
  </w:style>
  <w:style w:type="paragraph" w:customStyle="1" w:styleId="acxspmiddle">
    <w:name w:val="acxspmiddle"/>
    <w:basedOn w:val="a8"/>
    <w:qFormat/>
    <w:rsid w:val="00986055"/>
  </w:style>
  <w:style w:type="paragraph" w:customStyle="1" w:styleId="ConsPlusTitle">
    <w:name w:val="ConsPlusTitle"/>
    <w:qFormat/>
    <w:rsid w:val="00986055"/>
    <w:pPr>
      <w:widowControl w:val="0"/>
      <w:autoSpaceDE w:val="0"/>
      <w:autoSpaceDN w:val="0"/>
      <w:adjustRightInd w:val="0"/>
      <w:spacing w:after="0" w:line="240" w:lineRule="auto"/>
    </w:pPr>
    <w:rPr>
      <w:rFonts w:ascii="Times New Roman" w:eastAsia="Calibri" w:hAnsi="Times New Roman" w:cs="Times New Roman"/>
      <w:b/>
      <w:bCs/>
      <w:sz w:val="28"/>
      <w:szCs w:val="28"/>
      <w:lang w:eastAsia="ru-RU"/>
    </w:rPr>
  </w:style>
  <w:style w:type="paragraph" w:customStyle="1" w:styleId="08">
    <w:name w:val="Стиль По ширине Первая строка:  08 см"/>
    <w:basedOn w:val="a8"/>
    <w:qFormat/>
    <w:rsid w:val="00986055"/>
    <w:pPr>
      <w:spacing w:before="0" w:beforeAutospacing="0" w:after="0" w:afterAutospacing="0"/>
      <w:ind w:firstLine="454"/>
      <w:jc w:val="both"/>
    </w:pPr>
  </w:style>
  <w:style w:type="paragraph" w:customStyle="1" w:styleId="1KGK9">
    <w:name w:val="1KG=K9"/>
    <w:qFormat/>
    <w:rsid w:val="00986055"/>
    <w:pPr>
      <w:overflowPunct w:val="0"/>
      <w:autoSpaceDE w:val="0"/>
      <w:autoSpaceDN w:val="0"/>
      <w:adjustRightInd w:val="0"/>
      <w:spacing w:after="0" w:line="240" w:lineRule="auto"/>
    </w:pPr>
    <w:rPr>
      <w:rFonts w:ascii="MS Sans Serif" w:eastAsia="Calibri" w:hAnsi="MS Sans Serif" w:cs="Times New Roman"/>
      <w:sz w:val="24"/>
      <w:szCs w:val="20"/>
      <w:lang w:eastAsia="ru-RU"/>
    </w:rPr>
  </w:style>
  <w:style w:type="character" w:customStyle="1" w:styleId="130">
    <w:name w:val="табл_заголовок_13 Знак"/>
    <w:link w:val="132"/>
    <w:qFormat/>
    <w:locked/>
    <w:rsid w:val="00986055"/>
    <w:rPr>
      <w:b/>
      <w:sz w:val="26"/>
    </w:rPr>
  </w:style>
  <w:style w:type="paragraph" w:customStyle="1" w:styleId="132">
    <w:name w:val="табл_заголовок_13"/>
    <w:basedOn w:val="a8"/>
    <w:link w:val="130"/>
    <w:qFormat/>
    <w:rsid w:val="00986055"/>
    <w:pPr>
      <w:spacing w:before="0" w:beforeAutospacing="0" w:after="240" w:afterAutospacing="0" w:line="288" w:lineRule="auto"/>
      <w:jc w:val="center"/>
    </w:pPr>
    <w:rPr>
      <w:rFonts w:asciiTheme="minorHAnsi" w:eastAsiaTheme="minorHAnsi" w:hAnsiTheme="minorHAnsi" w:cstheme="minorBidi"/>
      <w:b/>
      <w:sz w:val="26"/>
      <w:szCs w:val="22"/>
      <w:lang w:eastAsia="en-US"/>
    </w:rPr>
  </w:style>
  <w:style w:type="paragraph" w:customStyle="1" w:styleId="133">
    <w:name w:val="табл_текст_центр_ 13"/>
    <w:basedOn w:val="a8"/>
    <w:qFormat/>
    <w:rsid w:val="00986055"/>
    <w:pPr>
      <w:suppressAutoHyphens/>
      <w:spacing w:before="0" w:beforeAutospacing="0" w:after="0" w:afterAutospacing="0"/>
      <w:jc w:val="center"/>
    </w:pPr>
    <w:rPr>
      <w:sz w:val="26"/>
      <w:lang w:eastAsia="ar-SA"/>
    </w:rPr>
  </w:style>
  <w:style w:type="paragraph" w:customStyle="1" w:styleId="2f4">
    <w:name w:val="Заголовок_2"/>
    <w:basedOn w:val="a8"/>
    <w:qFormat/>
    <w:rsid w:val="00986055"/>
    <w:pPr>
      <w:spacing w:before="0" w:beforeAutospacing="0" w:after="0" w:afterAutospacing="0" w:line="360" w:lineRule="auto"/>
      <w:jc w:val="both"/>
    </w:pPr>
    <w:rPr>
      <w:rFonts w:ascii="Arial" w:hAnsi="Arial"/>
      <w:b/>
      <w:i/>
      <w:sz w:val="28"/>
      <w:szCs w:val="20"/>
    </w:rPr>
  </w:style>
  <w:style w:type="paragraph" w:customStyle="1" w:styleId="affff6">
    <w:name w:val="Абзац_СУБД"/>
    <w:basedOn w:val="a8"/>
    <w:qFormat/>
    <w:rsid w:val="00986055"/>
    <w:pPr>
      <w:spacing w:before="0" w:beforeAutospacing="0" w:after="0" w:afterAutospacing="0" w:line="360" w:lineRule="auto"/>
      <w:ind w:firstLine="720"/>
      <w:jc w:val="both"/>
    </w:pPr>
    <w:rPr>
      <w:rFonts w:ascii="Arial" w:hAnsi="Arial"/>
      <w:sz w:val="28"/>
      <w:szCs w:val="20"/>
    </w:rPr>
  </w:style>
  <w:style w:type="character" w:customStyle="1" w:styleId="FR2">
    <w:name w:val="FR2 Знак"/>
    <w:link w:val="FR20"/>
    <w:qFormat/>
    <w:locked/>
    <w:rsid w:val="00986055"/>
    <w:rPr>
      <w:rFonts w:ascii="Arial" w:eastAsia="Times New Roman" w:hAnsi="Arial" w:cs="Arial"/>
    </w:rPr>
  </w:style>
  <w:style w:type="paragraph" w:customStyle="1" w:styleId="FR20">
    <w:name w:val="FR2"/>
    <w:link w:val="FR2"/>
    <w:qFormat/>
    <w:rsid w:val="00986055"/>
    <w:pPr>
      <w:widowControl w:val="0"/>
      <w:snapToGrid w:val="0"/>
      <w:spacing w:before="300" w:after="0" w:line="240" w:lineRule="auto"/>
      <w:jc w:val="both"/>
    </w:pPr>
    <w:rPr>
      <w:rFonts w:ascii="Arial" w:eastAsia="Times New Roman" w:hAnsi="Arial" w:cs="Arial"/>
    </w:rPr>
  </w:style>
  <w:style w:type="paragraph" w:customStyle="1" w:styleId="FR1">
    <w:name w:val="FR1"/>
    <w:qFormat/>
    <w:rsid w:val="00986055"/>
    <w:pPr>
      <w:widowControl w:val="0"/>
      <w:snapToGrid w:val="0"/>
      <w:spacing w:after="0" w:line="240" w:lineRule="auto"/>
    </w:pPr>
    <w:rPr>
      <w:rFonts w:ascii="Times New Roman" w:eastAsia="Calibri" w:hAnsi="Times New Roman" w:cs="Times New Roman"/>
      <w:szCs w:val="20"/>
      <w:lang w:eastAsia="ru-RU"/>
    </w:rPr>
  </w:style>
  <w:style w:type="character" w:customStyle="1" w:styleId="affff7">
    <w:name w:val="Основной тект Знак"/>
    <w:link w:val="affff8"/>
    <w:qFormat/>
    <w:locked/>
    <w:rsid w:val="00986055"/>
    <w:rPr>
      <w:sz w:val="24"/>
    </w:rPr>
  </w:style>
  <w:style w:type="paragraph" w:customStyle="1" w:styleId="affff8">
    <w:name w:val="Основной тект"/>
    <w:basedOn w:val="a8"/>
    <w:link w:val="affff7"/>
    <w:qFormat/>
    <w:rsid w:val="00986055"/>
    <w:pPr>
      <w:spacing w:before="0" w:beforeAutospacing="0" w:after="0" w:afterAutospacing="0"/>
      <w:ind w:firstLine="454"/>
      <w:jc w:val="both"/>
    </w:pPr>
    <w:rPr>
      <w:rFonts w:asciiTheme="minorHAnsi" w:eastAsiaTheme="minorHAnsi" w:hAnsiTheme="minorHAnsi" w:cstheme="minorBidi"/>
      <w:szCs w:val="22"/>
      <w:lang w:eastAsia="en-US"/>
    </w:rPr>
  </w:style>
  <w:style w:type="paragraph" w:customStyle="1" w:styleId="a7">
    <w:name w:val="Модуль"/>
    <w:basedOn w:val="a8"/>
    <w:qFormat/>
    <w:rsid w:val="00986055"/>
    <w:pPr>
      <w:keepNext/>
      <w:numPr>
        <w:numId w:val="6"/>
      </w:numPr>
      <w:tabs>
        <w:tab w:val="left" w:pos="720"/>
      </w:tabs>
      <w:spacing w:before="0" w:beforeAutospacing="0" w:after="0" w:afterAutospacing="0"/>
      <w:jc w:val="both"/>
    </w:pPr>
    <w:rPr>
      <w:sz w:val="20"/>
      <w:szCs w:val="20"/>
    </w:rPr>
  </w:style>
  <w:style w:type="paragraph" w:customStyle="1" w:styleId="Style11">
    <w:name w:val="Style11"/>
    <w:basedOn w:val="a8"/>
    <w:qFormat/>
    <w:rsid w:val="00986055"/>
    <w:pPr>
      <w:widowControl w:val="0"/>
      <w:autoSpaceDE w:val="0"/>
      <w:autoSpaceDN w:val="0"/>
      <w:adjustRightInd w:val="0"/>
      <w:spacing w:before="0" w:beforeAutospacing="0" w:after="0" w:afterAutospacing="0" w:line="494" w:lineRule="exact"/>
      <w:ind w:firstLine="902"/>
    </w:pPr>
  </w:style>
  <w:style w:type="paragraph" w:customStyle="1" w:styleId="affff9">
    <w:name w:val="Нормальный"/>
    <w:qFormat/>
    <w:rsid w:val="00986055"/>
    <w:pPr>
      <w:snapToGrid w:val="0"/>
      <w:spacing w:after="0" w:line="240" w:lineRule="auto"/>
      <w:ind w:firstLine="567"/>
      <w:jc w:val="both"/>
    </w:pPr>
    <w:rPr>
      <w:rFonts w:ascii="Times New Roman" w:eastAsia="Calibri" w:hAnsi="Times New Roman" w:cs="Times New Roman"/>
      <w:sz w:val="28"/>
      <w:szCs w:val="20"/>
      <w:lang w:eastAsia="ru-RU"/>
    </w:rPr>
  </w:style>
  <w:style w:type="paragraph" w:customStyle="1" w:styleId="1fd">
    <w:name w:val="Текст1"/>
    <w:basedOn w:val="a8"/>
    <w:qFormat/>
    <w:rsid w:val="00986055"/>
    <w:pPr>
      <w:spacing w:before="0" w:beforeAutospacing="0" w:after="0" w:afterAutospacing="0"/>
    </w:pPr>
    <w:rPr>
      <w:rFonts w:ascii="Courier New" w:hAnsi="Courier New"/>
      <w:sz w:val="20"/>
      <w:szCs w:val="20"/>
    </w:rPr>
  </w:style>
  <w:style w:type="paragraph" w:customStyle="1" w:styleId="affffa">
    <w:name w:val="Примечание"/>
    <w:basedOn w:val="a8"/>
    <w:qFormat/>
    <w:rsid w:val="00986055"/>
    <w:pPr>
      <w:spacing w:before="0" w:beforeAutospacing="0" w:after="0" w:afterAutospacing="0"/>
      <w:ind w:firstLine="454"/>
      <w:jc w:val="both"/>
    </w:pPr>
    <w:rPr>
      <w:i/>
    </w:rPr>
  </w:style>
  <w:style w:type="paragraph" w:customStyle="1" w:styleId="Style6">
    <w:name w:val="Style6"/>
    <w:basedOn w:val="a8"/>
    <w:qFormat/>
    <w:rsid w:val="00986055"/>
    <w:pPr>
      <w:widowControl w:val="0"/>
      <w:autoSpaceDE w:val="0"/>
      <w:autoSpaceDN w:val="0"/>
      <w:adjustRightInd w:val="0"/>
      <w:spacing w:before="0" w:beforeAutospacing="0" w:after="0" w:afterAutospacing="0"/>
      <w:jc w:val="both"/>
    </w:pPr>
  </w:style>
  <w:style w:type="paragraph" w:customStyle="1" w:styleId="Style33">
    <w:name w:val="Style33"/>
    <w:basedOn w:val="a8"/>
    <w:qFormat/>
    <w:rsid w:val="00986055"/>
    <w:pPr>
      <w:widowControl w:val="0"/>
      <w:autoSpaceDE w:val="0"/>
      <w:autoSpaceDN w:val="0"/>
      <w:adjustRightInd w:val="0"/>
      <w:spacing w:before="0" w:beforeAutospacing="0" w:after="0" w:afterAutospacing="0"/>
    </w:pPr>
  </w:style>
  <w:style w:type="paragraph" w:customStyle="1" w:styleId="affffb">
    <w:name w:val="Таблицы (моноширинный)"/>
    <w:basedOn w:val="a8"/>
    <w:next w:val="a8"/>
    <w:qFormat/>
    <w:rsid w:val="00986055"/>
    <w:pPr>
      <w:widowControl w:val="0"/>
      <w:autoSpaceDE w:val="0"/>
      <w:autoSpaceDN w:val="0"/>
      <w:adjustRightInd w:val="0"/>
      <w:spacing w:before="0" w:beforeAutospacing="0" w:after="0" w:afterAutospacing="0"/>
      <w:jc w:val="both"/>
    </w:pPr>
    <w:rPr>
      <w:rFonts w:ascii="Courier New" w:hAnsi="Courier New" w:cs="Courier New"/>
      <w:sz w:val="20"/>
      <w:szCs w:val="20"/>
    </w:rPr>
  </w:style>
  <w:style w:type="paragraph" w:customStyle="1" w:styleId="f">
    <w:name w:val="f"/>
    <w:basedOn w:val="a8"/>
    <w:qFormat/>
    <w:rsid w:val="00986055"/>
  </w:style>
  <w:style w:type="paragraph" w:customStyle="1" w:styleId="affffc">
    <w:name w:val="Прижатый влево"/>
    <w:basedOn w:val="a8"/>
    <w:next w:val="a8"/>
    <w:qFormat/>
    <w:rsid w:val="00986055"/>
    <w:pPr>
      <w:autoSpaceDE w:val="0"/>
      <w:autoSpaceDN w:val="0"/>
      <w:adjustRightInd w:val="0"/>
      <w:spacing w:before="0" w:beforeAutospacing="0" w:after="0" w:afterAutospacing="0"/>
    </w:pPr>
    <w:rPr>
      <w:rFonts w:ascii="Arial" w:hAnsi="Arial"/>
      <w:sz w:val="20"/>
      <w:szCs w:val="20"/>
    </w:rPr>
  </w:style>
  <w:style w:type="paragraph" w:customStyle="1" w:styleId="114">
    <w:name w:val="Обычный11"/>
    <w:qFormat/>
    <w:rsid w:val="00986055"/>
    <w:pPr>
      <w:widowControl w:val="0"/>
      <w:spacing w:after="0"/>
      <w:ind w:firstLine="460"/>
      <w:jc w:val="both"/>
    </w:pPr>
    <w:rPr>
      <w:rFonts w:ascii="Times New Roman" w:eastAsia="Calibri" w:hAnsi="Times New Roman" w:cs="Times New Roman"/>
      <w:sz w:val="18"/>
      <w:szCs w:val="20"/>
      <w:lang w:eastAsia="ru-RU"/>
    </w:rPr>
  </w:style>
  <w:style w:type="paragraph" w:customStyle="1" w:styleId="1fe">
    <w:name w:val="Цитата1"/>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50">
    <w:name w:val="35"/>
    <w:basedOn w:val="a8"/>
    <w:qFormat/>
    <w:rsid w:val="00986055"/>
  </w:style>
  <w:style w:type="paragraph" w:customStyle="1" w:styleId="affffd">
    <w:name w:val="Нормальный (таблица)"/>
    <w:basedOn w:val="a8"/>
    <w:next w:val="a8"/>
    <w:qFormat/>
    <w:rsid w:val="00986055"/>
    <w:pPr>
      <w:widowControl w:val="0"/>
      <w:autoSpaceDE w:val="0"/>
      <w:autoSpaceDN w:val="0"/>
      <w:adjustRightInd w:val="0"/>
      <w:spacing w:before="0" w:beforeAutospacing="0" w:after="0" w:afterAutospacing="0"/>
      <w:jc w:val="both"/>
    </w:pPr>
    <w:rPr>
      <w:rFonts w:ascii="Arial" w:hAnsi="Arial" w:cs="Arial"/>
    </w:rPr>
  </w:style>
  <w:style w:type="paragraph" w:customStyle="1" w:styleId="311">
    <w:name w:val="Основной текст с отступом 31"/>
    <w:basedOn w:val="a8"/>
    <w:qFormat/>
    <w:rsid w:val="00986055"/>
    <w:pPr>
      <w:suppressAutoHyphens/>
      <w:spacing w:before="0" w:beforeAutospacing="0" w:after="120" w:afterAutospacing="0"/>
      <w:ind w:left="283"/>
    </w:pPr>
    <w:rPr>
      <w:sz w:val="16"/>
      <w:szCs w:val="16"/>
      <w:lang w:eastAsia="ar-SA"/>
    </w:rPr>
  </w:style>
  <w:style w:type="paragraph" w:customStyle="1" w:styleId="affffe">
    <w:name w:val="Стиль"/>
    <w:qFormat/>
    <w:rsid w:val="00986055"/>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caaieiaie3">
    <w:name w:val="caaieiaie 3"/>
    <w:qFormat/>
    <w:rsid w:val="00986055"/>
    <w:pPr>
      <w:keepNext/>
      <w:snapToGrid w:val="0"/>
      <w:spacing w:after="0" w:line="190" w:lineRule="atLeast"/>
      <w:jc w:val="center"/>
    </w:pPr>
    <w:rPr>
      <w:rFonts w:ascii="PragmaticaCTT" w:eastAsia="Calibri" w:hAnsi="PragmaticaCTT" w:cs="Times New Roman"/>
      <w:sz w:val="24"/>
      <w:szCs w:val="20"/>
      <w:lang w:eastAsia="ru-RU"/>
    </w:rPr>
  </w:style>
  <w:style w:type="paragraph" w:customStyle="1" w:styleId="afffff">
    <w:name w:val="Литература"/>
    <w:basedOn w:val="a8"/>
    <w:qFormat/>
    <w:rsid w:val="00986055"/>
    <w:pPr>
      <w:keepNext/>
      <w:spacing w:before="0" w:beforeAutospacing="0" w:after="0" w:afterAutospacing="0"/>
      <w:jc w:val="center"/>
    </w:pPr>
    <w:rPr>
      <w:b/>
    </w:rPr>
  </w:style>
  <w:style w:type="paragraph" w:customStyle="1" w:styleId="2f5">
    <w:name w:val="Знак Знак2 Знак Знак Знак Знак Знак Знак Знак Знак Знак Знак"/>
    <w:basedOn w:val="a8"/>
    <w:qFormat/>
    <w:rsid w:val="00986055"/>
    <w:rPr>
      <w:rFonts w:ascii="Tahoma" w:hAnsi="Tahoma" w:cs="Tahoma"/>
      <w:sz w:val="20"/>
      <w:szCs w:val="20"/>
      <w:lang w:val="en-US" w:eastAsia="en-US"/>
    </w:rPr>
  </w:style>
  <w:style w:type="paragraph" w:customStyle="1" w:styleId="western">
    <w:name w:val="western"/>
    <w:basedOn w:val="a8"/>
    <w:qFormat/>
    <w:rsid w:val="00986055"/>
    <w:pPr>
      <w:spacing w:after="115" w:afterAutospacing="0"/>
    </w:pPr>
    <w:rPr>
      <w:color w:val="000000"/>
      <w:sz w:val="20"/>
      <w:szCs w:val="20"/>
    </w:rPr>
  </w:style>
  <w:style w:type="paragraph" w:customStyle="1" w:styleId="cjk">
    <w:name w:val="cjk"/>
    <w:basedOn w:val="a8"/>
    <w:qFormat/>
    <w:rsid w:val="00986055"/>
    <w:pPr>
      <w:spacing w:after="115" w:afterAutospacing="0"/>
    </w:pPr>
    <w:rPr>
      <w:color w:val="000000"/>
      <w:sz w:val="20"/>
      <w:szCs w:val="20"/>
    </w:rPr>
  </w:style>
  <w:style w:type="paragraph" w:customStyle="1" w:styleId="ctl">
    <w:name w:val="ctl"/>
    <w:basedOn w:val="a8"/>
    <w:qFormat/>
    <w:rsid w:val="00986055"/>
    <w:pPr>
      <w:spacing w:after="115" w:afterAutospacing="0"/>
    </w:pPr>
    <w:rPr>
      <w:rFonts w:ascii="Calibri" w:hAnsi="Calibri"/>
      <w:color w:val="000000"/>
      <w:sz w:val="20"/>
      <w:szCs w:val="20"/>
    </w:rPr>
  </w:style>
  <w:style w:type="paragraph" w:customStyle="1" w:styleId="2f6">
    <w:name w:val="[О] Загол. 2 ур."/>
    <w:qFormat/>
    <w:rsid w:val="00986055"/>
    <w:pPr>
      <w:tabs>
        <w:tab w:val="right" w:pos="561"/>
        <w:tab w:val="left" w:pos="624"/>
        <w:tab w:val="right" w:leader="dot" w:pos="7002"/>
      </w:tabs>
      <w:autoSpaceDE w:val="0"/>
      <w:autoSpaceDN w:val="0"/>
      <w:adjustRightInd w:val="0"/>
      <w:spacing w:after="0" w:line="240" w:lineRule="auto"/>
      <w:jc w:val="both"/>
    </w:pPr>
    <w:rPr>
      <w:rFonts w:ascii="PragmaticaCTT" w:eastAsia="Calibri" w:hAnsi="PragmaticaCTT" w:cs="Times New Roman"/>
      <w:sz w:val="18"/>
      <w:szCs w:val="18"/>
      <w:lang w:eastAsia="ru-RU"/>
    </w:rPr>
  </w:style>
  <w:style w:type="paragraph" w:customStyle="1" w:styleId="afffff0">
    <w:name w:val="Знак Знак Знак Знак Знак Знак Знак Знак Знак Знак Знак Знак Знак"/>
    <w:basedOn w:val="a8"/>
    <w:qFormat/>
    <w:rsid w:val="00986055"/>
    <w:pPr>
      <w:spacing w:before="0" w:beforeAutospacing="0" w:after="160" w:afterAutospacing="0" w:line="240" w:lineRule="exact"/>
    </w:pPr>
    <w:rPr>
      <w:rFonts w:ascii="Verdana" w:hAnsi="Verdana"/>
      <w:lang w:val="en-US" w:eastAsia="en-US"/>
    </w:rPr>
  </w:style>
  <w:style w:type="paragraph" w:customStyle="1" w:styleId="afffff1">
    <w:name w:val="Абзац"/>
    <w:basedOn w:val="a8"/>
    <w:qFormat/>
    <w:rsid w:val="00986055"/>
    <w:pPr>
      <w:spacing w:before="0" w:beforeAutospacing="0" w:after="0" w:afterAutospacing="0" w:line="312" w:lineRule="auto"/>
      <w:ind w:firstLine="567"/>
      <w:jc w:val="both"/>
    </w:pPr>
    <w:rPr>
      <w:spacing w:val="-4"/>
      <w:szCs w:val="20"/>
    </w:rPr>
  </w:style>
  <w:style w:type="paragraph" w:customStyle="1" w:styleId="312">
    <w:name w:val="Основной текст 31"/>
    <w:basedOn w:val="1fa"/>
    <w:qFormat/>
    <w:rsid w:val="00986055"/>
    <w:pPr>
      <w:widowControl/>
      <w:snapToGrid/>
      <w:spacing w:line="240" w:lineRule="auto"/>
      <w:ind w:firstLine="0"/>
    </w:pPr>
    <w:rPr>
      <w:i/>
      <w:sz w:val="26"/>
    </w:rPr>
  </w:style>
  <w:style w:type="paragraph" w:customStyle="1" w:styleId="BodyText22">
    <w:name w:val="Body Text 22"/>
    <w:basedOn w:val="a8"/>
    <w:qFormat/>
    <w:rsid w:val="00986055"/>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2f7">
    <w:name w:val="_СПИСОК_2"/>
    <w:basedOn w:val="a8"/>
    <w:qFormat/>
    <w:rsid w:val="00986055"/>
    <w:pPr>
      <w:spacing w:before="0" w:beforeAutospacing="0" w:after="0" w:afterAutospacing="0"/>
      <w:ind w:left="600" w:hanging="600"/>
      <w:jc w:val="both"/>
    </w:pPr>
    <w:rPr>
      <w:rFonts w:eastAsia="MS Mincho"/>
      <w:sz w:val="28"/>
      <w:szCs w:val="28"/>
      <w:lang w:eastAsia="ja-JP"/>
    </w:rPr>
  </w:style>
  <w:style w:type="paragraph" w:customStyle="1" w:styleId="afffff2">
    <w:name w:val="Îñíîâíîé"/>
    <w:basedOn w:val="a8"/>
    <w:qFormat/>
    <w:rsid w:val="00986055"/>
    <w:pPr>
      <w:overflowPunct w:val="0"/>
      <w:autoSpaceDE w:val="0"/>
      <w:autoSpaceDN w:val="0"/>
      <w:adjustRightInd w:val="0"/>
      <w:spacing w:before="0" w:beforeAutospacing="0" w:after="0" w:afterAutospacing="0"/>
      <w:ind w:firstLine="426"/>
      <w:jc w:val="both"/>
    </w:pPr>
    <w:rPr>
      <w:sz w:val="28"/>
      <w:szCs w:val="20"/>
    </w:rPr>
  </w:style>
  <w:style w:type="paragraph" w:customStyle="1" w:styleId="1ff">
    <w:name w:val="Çàãë1"/>
    <w:basedOn w:val="a8"/>
    <w:qFormat/>
    <w:rsid w:val="00986055"/>
    <w:pPr>
      <w:overflowPunct w:val="0"/>
      <w:autoSpaceDE w:val="0"/>
      <w:autoSpaceDN w:val="0"/>
      <w:adjustRightInd w:val="0"/>
      <w:spacing w:before="0" w:beforeAutospacing="0" w:after="0" w:afterAutospacing="0"/>
      <w:jc w:val="center"/>
    </w:pPr>
    <w:rPr>
      <w:sz w:val="28"/>
      <w:szCs w:val="20"/>
    </w:rPr>
  </w:style>
  <w:style w:type="paragraph" w:customStyle="1" w:styleId="Style100">
    <w:name w:val="Style10"/>
    <w:basedOn w:val="a8"/>
    <w:qFormat/>
    <w:rsid w:val="00986055"/>
    <w:pPr>
      <w:widowControl w:val="0"/>
      <w:autoSpaceDE w:val="0"/>
      <w:autoSpaceDN w:val="0"/>
      <w:adjustRightInd w:val="0"/>
      <w:spacing w:before="0" w:beforeAutospacing="0" w:after="0" w:afterAutospacing="0" w:line="480" w:lineRule="exact"/>
      <w:ind w:firstLine="720"/>
      <w:jc w:val="both"/>
    </w:pPr>
  </w:style>
  <w:style w:type="paragraph" w:customStyle="1" w:styleId="Style20">
    <w:name w:val="Style20"/>
    <w:basedOn w:val="a8"/>
    <w:qFormat/>
    <w:rsid w:val="00986055"/>
    <w:pPr>
      <w:widowControl w:val="0"/>
      <w:autoSpaceDE w:val="0"/>
      <w:autoSpaceDN w:val="0"/>
      <w:adjustRightInd w:val="0"/>
      <w:spacing w:before="0" w:beforeAutospacing="0" w:after="0" w:afterAutospacing="0" w:line="478" w:lineRule="exact"/>
    </w:pPr>
  </w:style>
  <w:style w:type="paragraph" w:customStyle="1" w:styleId="Style8">
    <w:name w:val="Style8"/>
    <w:basedOn w:val="a8"/>
    <w:qFormat/>
    <w:rsid w:val="00986055"/>
    <w:pPr>
      <w:widowControl w:val="0"/>
      <w:autoSpaceDE w:val="0"/>
      <w:autoSpaceDN w:val="0"/>
      <w:adjustRightInd w:val="0"/>
      <w:spacing w:before="0" w:beforeAutospacing="0" w:after="0" w:afterAutospacing="0"/>
      <w:jc w:val="both"/>
    </w:pPr>
  </w:style>
  <w:style w:type="paragraph" w:customStyle="1" w:styleId="Style18">
    <w:name w:val="Style18"/>
    <w:basedOn w:val="a8"/>
    <w:qFormat/>
    <w:rsid w:val="00986055"/>
    <w:pPr>
      <w:widowControl w:val="0"/>
      <w:autoSpaceDE w:val="0"/>
      <w:autoSpaceDN w:val="0"/>
      <w:adjustRightInd w:val="0"/>
      <w:spacing w:before="0" w:beforeAutospacing="0" w:after="0" w:afterAutospacing="0"/>
    </w:pPr>
  </w:style>
  <w:style w:type="paragraph" w:customStyle="1" w:styleId="Style17">
    <w:name w:val="Style17"/>
    <w:basedOn w:val="a8"/>
    <w:qFormat/>
    <w:rsid w:val="00986055"/>
    <w:pPr>
      <w:widowControl w:val="0"/>
      <w:autoSpaceDE w:val="0"/>
      <w:autoSpaceDN w:val="0"/>
      <w:adjustRightInd w:val="0"/>
      <w:spacing w:before="0" w:beforeAutospacing="0" w:after="0" w:afterAutospacing="0" w:line="516" w:lineRule="exact"/>
      <w:ind w:firstLine="691"/>
      <w:jc w:val="both"/>
    </w:pPr>
  </w:style>
  <w:style w:type="paragraph" w:customStyle="1" w:styleId="Style25">
    <w:name w:val="Style25"/>
    <w:basedOn w:val="a8"/>
    <w:qFormat/>
    <w:rsid w:val="00986055"/>
    <w:pPr>
      <w:widowControl w:val="0"/>
      <w:autoSpaceDE w:val="0"/>
      <w:autoSpaceDN w:val="0"/>
      <w:adjustRightInd w:val="0"/>
      <w:spacing w:before="0" w:beforeAutospacing="0" w:after="0" w:afterAutospacing="0" w:line="274" w:lineRule="exact"/>
    </w:pPr>
  </w:style>
  <w:style w:type="paragraph" w:customStyle="1" w:styleId="Style30">
    <w:name w:val="Style30"/>
    <w:basedOn w:val="a8"/>
    <w:qFormat/>
    <w:rsid w:val="00986055"/>
    <w:pPr>
      <w:widowControl w:val="0"/>
      <w:autoSpaceDE w:val="0"/>
      <w:autoSpaceDN w:val="0"/>
      <w:adjustRightInd w:val="0"/>
      <w:spacing w:before="0" w:beforeAutospacing="0" w:after="0" w:afterAutospacing="0" w:line="274" w:lineRule="exact"/>
    </w:pPr>
  </w:style>
  <w:style w:type="paragraph" w:customStyle="1" w:styleId="acaae">
    <w:name w:val="?acaae"/>
    <w:basedOn w:val="a8"/>
    <w:qFormat/>
    <w:rsid w:val="00986055"/>
    <w:pPr>
      <w:keepNext/>
      <w:tabs>
        <w:tab w:val="left" w:pos="567"/>
        <w:tab w:val="left" w:pos="851"/>
        <w:tab w:val="left" w:pos="1134"/>
        <w:tab w:val="left" w:pos="1418"/>
        <w:tab w:val="left" w:pos="1701"/>
        <w:tab w:val="left" w:pos="1985"/>
      </w:tabs>
      <w:spacing w:before="0" w:beforeAutospacing="0" w:after="0" w:afterAutospacing="0" w:line="360" w:lineRule="auto"/>
      <w:jc w:val="center"/>
    </w:pPr>
    <w:rPr>
      <w:b/>
      <w:kern w:val="28"/>
      <w:szCs w:val="20"/>
    </w:rPr>
  </w:style>
  <w:style w:type="paragraph" w:customStyle="1" w:styleId="1ff0">
    <w:name w:val="Знак Знак Знак Знак Знак Знак Знак Знак Знак Знак Знак Знак Знак1"/>
    <w:basedOn w:val="a8"/>
    <w:qFormat/>
    <w:rsid w:val="00986055"/>
    <w:pPr>
      <w:spacing w:before="0" w:beforeAutospacing="0" w:after="160" w:afterAutospacing="0" w:line="240" w:lineRule="exact"/>
    </w:pPr>
    <w:rPr>
      <w:rFonts w:ascii="Verdana" w:hAnsi="Verdana"/>
      <w:lang w:val="en-US" w:eastAsia="en-US"/>
    </w:rPr>
  </w:style>
  <w:style w:type="character" w:customStyle="1" w:styleId="afffff3">
    <w:name w:val="Обычный текст Знак"/>
    <w:link w:val="afffff4"/>
    <w:qFormat/>
    <w:locked/>
    <w:rsid w:val="00986055"/>
    <w:rPr>
      <w:sz w:val="24"/>
    </w:rPr>
  </w:style>
  <w:style w:type="paragraph" w:customStyle="1" w:styleId="afffff4">
    <w:name w:val="Обычный текст"/>
    <w:basedOn w:val="a8"/>
    <w:link w:val="afffff3"/>
    <w:qFormat/>
    <w:rsid w:val="00986055"/>
    <w:pPr>
      <w:spacing w:before="0" w:beforeAutospacing="0" w:after="0" w:afterAutospacing="0"/>
      <w:ind w:firstLine="454"/>
      <w:jc w:val="both"/>
    </w:pPr>
    <w:rPr>
      <w:rFonts w:asciiTheme="minorHAnsi" w:eastAsiaTheme="minorHAnsi" w:hAnsiTheme="minorHAnsi" w:cstheme="minorBidi"/>
      <w:szCs w:val="22"/>
      <w:lang w:eastAsia="en-US"/>
    </w:rPr>
  </w:style>
  <w:style w:type="paragraph" w:customStyle="1" w:styleId="115">
    <w:name w:val="Абзац списка11"/>
    <w:basedOn w:val="a8"/>
    <w:qFormat/>
    <w:rsid w:val="00986055"/>
    <w:pPr>
      <w:widowControl w:val="0"/>
      <w:spacing w:before="0" w:beforeAutospacing="0" w:after="0" w:afterAutospacing="0"/>
      <w:ind w:left="720" w:firstLine="400"/>
      <w:jc w:val="both"/>
    </w:pPr>
    <w:rPr>
      <w:rFonts w:eastAsia="Times New Roman"/>
    </w:rPr>
  </w:style>
  <w:style w:type="paragraph" w:customStyle="1" w:styleId="213">
    <w:name w:val="Основной текст с отступом 21"/>
    <w:basedOn w:val="a8"/>
    <w:qFormat/>
    <w:rsid w:val="00986055"/>
    <w:pPr>
      <w:widowControl w:val="0"/>
      <w:spacing w:before="0" w:beforeAutospacing="0" w:after="0" w:afterAutospacing="0" w:line="360" w:lineRule="auto"/>
      <w:ind w:firstLine="720"/>
    </w:pPr>
    <w:rPr>
      <w:sz w:val="26"/>
    </w:rPr>
  </w:style>
  <w:style w:type="paragraph" w:customStyle="1" w:styleId="321">
    <w:name w:val="Основной текст с отступом 32"/>
    <w:basedOn w:val="a8"/>
    <w:qFormat/>
    <w:rsid w:val="00986055"/>
    <w:pPr>
      <w:overflowPunct w:val="0"/>
      <w:autoSpaceDE w:val="0"/>
      <w:autoSpaceDN w:val="0"/>
      <w:adjustRightInd w:val="0"/>
      <w:spacing w:before="0" w:beforeAutospacing="0" w:after="120" w:afterAutospacing="0"/>
      <w:ind w:left="283"/>
    </w:pPr>
    <w:rPr>
      <w:sz w:val="16"/>
      <w:szCs w:val="20"/>
    </w:rPr>
  </w:style>
  <w:style w:type="paragraph" w:customStyle="1" w:styleId="TimesNewRoman">
    <w:name w:val="Стиль Основной текст + Times New Roman по ширине Первая строка:  ..."/>
    <w:basedOn w:val="aff7"/>
    <w:qFormat/>
    <w:rsid w:val="00986055"/>
    <w:pPr>
      <w:spacing w:after="0"/>
      <w:ind w:firstLine="720"/>
      <w:jc w:val="both"/>
    </w:pPr>
  </w:style>
  <w:style w:type="paragraph" w:customStyle="1" w:styleId="BodyText21">
    <w:name w:val="Body Text 21"/>
    <w:basedOn w:val="a8"/>
    <w:qFormat/>
    <w:rsid w:val="00986055"/>
    <w:pPr>
      <w:overflowPunct w:val="0"/>
      <w:autoSpaceDE w:val="0"/>
      <w:autoSpaceDN w:val="0"/>
      <w:adjustRightInd w:val="0"/>
      <w:spacing w:before="0" w:beforeAutospacing="0" w:after="0" w:afterAutospacing="0"/>
      <w:ind w:firstLine="851"/>
      <w:jc w:val="both"/>
    </w:pPr>
    <w:rPr>
      <w:sz w:val="28"/>
      <w:szCs w:val="20"/>
    </w:rPr>
  </w:style>
  <w:style w:type="paragraph" w:customStyle="1" w:styleId="Style34">
    <w:name w:val="Style34"/>
    <w:basedOn w:val="a8"/>
    <w:qFormat/>
    <w:rsid w:val="00986055"/>
    <w:pPr>
      <w:widowControl w:val="0"/>
      <w:autoSpaceDE w:val="0"/>
      <w:autoSpaceDN w:val="0"/>
      <w:adjustRightInd w:val="0"/>
      <w:spacing w:before="0" w:beforeAutospacing="0" w:after="0" w:afterAutospacing="0" w:line="274" w:lineRule="exact"/>
    </w:pPr>
  </w:style>
  <w:style w:type="paragraph" w:customStyle="1" w:styleId="1ff1">
    <w:name w:val="Стиль Заголовок 1 + все прописные"/>
    <w:basedOn w:val="1b"/>
    <w:qFormat/>
    <w:rsid w:val="00986055"/>
    <w:pPr>
      <w:keepNext/>
      <w:keepLines/>
      <w:snapToGrid w:val="0"/>
      <w:spacing w:before="240" w:beforeAutospacing="0" w:after="60" w:afterAutospacing="0"/>
      <w:ind w:left="360" w:hanging="360"/>
    </w:pPr>
    <w:rPr>
      <w:rFonts w:ascii="Arial" w:hAnsi="Arial"/>
      <w:b/>
      <w:bCs/>
      <w:sz w:val="32"/>
      <w:szCs w:val="32"/>
    </w:rPr>
  </w:style>
  <w:style w:type="paragraph" w:customStyle="1" w:styleId="Style13">
    <w:name w:val="Style13"/>
    <w:basedOn w:val="a8"/>
    <w:qFormat/>
    <w:rsid w:val="00986055"/>
    <w:pPr>
      <w:widowControl w:val="0"/>
      <w:autoSpaceDE w:val="0"/>
      <w:autoSpaceDN w:val="0"/>
      <w:adjustRightInd w:val="0"/>
      <w:spacing w:before="0" w:beforeAutospacing="0" w:after="0" w:afterAutospacing="0"/>
    </w:pPr>
  </w:style>
  <w:style w:type="paragraph" w:customStyle="1" w:styleId="1ff2">
    <w:name w:val="стиль1"/>
    <w:basedOn w:val="a8"/>
    <w:qFormat/>
    <w:rsid w:val="00986055"/>
  </w:style>
  <w:style w:type="paragraph" w:customStyle="1" w:styleId="2Arial">
    <w:name w:val="Стиль Заголовок 2 + Arial"/>
    <w:basedOn w:val="26"/>
    <w:qFormat/>
    <w:rsid w:val="00986055"/>
    <w:pPr>
      <w:tabs>
        <w:tab w:val="left" w:pos="792"/>
      </w:tabs>
      <w:ind w:left="792" w:hanging="432"/>
    </w:pPr>
    <w:rPr>
      <w:sz w:val="24"/>
      <w:szCs w:val="28"/>
    </w:rPr>
  </w:style>
  <w:style w:type="paragraph" w:customStyle="1" w:styleId="116">
    <w:name w:val="Заголовок 1.1"/>
    <w:basedOn w:val="a8"/>
    <w:qFormat/>
    <w:rsid w:val="00986055"/>
    <w:pPr>
      <w:shd w:val="clear" w:color="auto" w:fill="FFFFFF"/>
      <w:spacing w:before="240" w:beforeAutospacing="0" w:after="60" w:afterAutospacing="0"/>
    </w:pPr>
    <w:rPr>
      <w:rFonts w:ascii="Arial" w:hAnsi="Arial"/>
      <w:b/>
      <w:bCs/>
      <w:sz w:val="32"/>
      <w:szCs w:val="20"/>
    </w:rPr>
  </w:style>
  <w:style w:type="character" w:customStyle="1" w:styleId="ConsNormal">
    <w:name w:val="ConsNormal Знак"/>
    <w:link w:val="ConsNormal0"/>
    <w:qFormat/>
    <w:locked/>
    <w:rsid w:val="00986055"/>
    <w:rPr>
      <w:rFonts w:ascii="Arial" w:eastAsia="Times New Roman" w:hAnsi="Arial" w:cs="Arial"/>
    </w:rPr>
  </w:style>
  <w:style w:type="paragraph" w:customStyle="1" w:styleId="ConsNormal0">
    <w:name w:val="ConsNormal"/>
    <w:link w:val="ConsNormal"/>
    <w:qFormat/>
    <w:rsid w:val="00986055"/>
    <w:pPr>
      <w:autoSpaceDE w:val="0"/>
      <w:autoSpaceDN w:val="0"/>
      <w:adjustRightInd w:val="0"/>
      <w:spacing w:after="0" w:line="240" w:lineRule="auto"/>
      <w:ind w:firstLine="720"/>
    </w:pPr>
    <w:rPr>
      <w:rFonts w:ascii="Arial" w:eastAsia="Times New Roman" w:hAnsi="Arial" w:cs="Arial"/>
    </w:rPr>
  </w:style>
  <w:style w:type="paragraph" w:customStyle="1" w:styleId="justify2">
    <w:name w:val="justify2"/>
    <w:basedOn w:val="a8"/>
    <w:qFormat/>
    <w:rsid w:val="00986055"/>
    <w:pPr>
      <w:ind w:firstLine="600"/>
      <w:jc w:val="both"/>
    </w:pPr>
    <w:rPr>
      <w:rFonts w:ascii="Arial Unicode MS" w:eastAsia="Arial Unicode MS" w:hAnsi="Arial Unicode MS" w:cs="Arial Unicode MS"/>
    </w:rPr>
  </w:style>
  <w:style w:type="paragraph" w:customStyle="1" w:styleId="H5">
    <w:name w:val="H5"/>
    <w:basedOn w:val="a8"/>
    <w:next w:val="a8"/>
    <w:qFormat/>
    <w:rsid w:val="00986055"/>
    <w:pPr>
      <w:keepNext/>
      <w:snapToGrid w:val="0"/>
      <w:spacing w:beforeAutospacing="0" w:afterAutospacing="0"/>
      <w:outlineLvl w:val="5"/>
    </w:pPr>
    <w:rPr>
      <w:b/>
      <w:sz w:val="20"/>
      <w:szCs w:val="20"/>
    </w:rPr>
  </w:style>
  <w:style w:type="paragraph" w:customStyle="1" w:styleId="Style66">
    <w:name w:val="Style66"/>
    <w:basedOn w:val="a8"/>
    <w:qFormat/>
    <w:rsid w:val="00986055"/>
    <w:pPr>
      <w:widowControl w:val="0"/>
      <w:autoSpaceDE w:val="0"/>
      <w:autoSpaceDN w:val="0"/>
      <w:adjustRightInd w:val="0"/>
      <w:spacing w:before="0" w:beforeAutospacing="0" w:after="0" w:afterAutospacing="0"/>
    </w:pPr>
    <w:rPr>
      <w:rFonts w:eastAsia="Times New Roman"/>
    </w:rPr>
  </w:style>
  <w:style w:type="paragraph" w:customStyle="1" w:styleId="Style71">
    <w:name w:val="Style71"/>
    <w:basedOn w:val="a8"/>
    <w:qFormat/>
    <w:rsid w:val="00986055"/>
    <w:pPr>
      <w:widowControl w:val="0"/>
      <w:autoSpaceDE w:val="0"/>
      <w:autoSpaceDN w:val="0"/>
      <w:adjustRightInd w:val="0"/>
      <w:spacing w:before="0" w:beforeAutospacing="0" w:after="0" w:afterAutospacing="0" w:line="250" w:lineRule="exact"/>
      <w:ind w:firstLine="302"/>
      <w:jc w:val="both"/>
    </w:pPr>
  </w:style>
  <w:style w:type="paragraph" w:customStyle="1" w:styleId="Style113">
    <w:name w:val="Style113"/>
    <w:basedOn w:val="a8"/>
    <w:qFormat/>
    <w:rsid w:val="00986055"/>
    <w:pPr>
      <w:widowControl w:val="0"/>
      <w:autoSpaceDE w:val="0"/>
      <w:autoSpaceDN w:val="0"/>
      <w:adjustRightInd w:val="0"/>
      <w:spacing w:before="0" w:beforeAutospacing="0" w:after="0" w:afterAutospacing="0"/>
    </w:pPr>
  </w:style>
  <w:style w:type="paragraph" w:customStyle="1" w:styleId="Style12">
    <w:name w:val="Style12"/>
    <w:basedOn w:val="a8"/>
    <w:qFormat/>
    <w:rsid w:val="00986055"/>
    <w:pPr>
      <w:widowControl w:val="0"/>
      <w:autoSpaceDE w:val="0"/>
      <w:autoSpaceDN w:val="0"/>
      <w:adjustRightInd w:val="0"/>
      <w:spacing w:before="0" w:beforeAutospacing="0" w:after="0" w:afterAutospacing="0"/>
    </w:pPr>
  </w:style>
  <w:style w:type="paragraph" w:customStyle="1" w:styleId="Style4">
    <w:name w:val="Style4"/>
    <w:basedOn w:val="a8"/>
    <w:qFormat/>
    <w:rsid w:val="00986055"/>
    <w:pPr>
      <w:widowControl w:val="0"/>
      <w:autoSpaceDE w:val="0"/>
      <w:autoSpaceDN w:val="0"/>
      <w:adjustRightInd w:val="0"/>
      <w:spacing w:before="0" w:beforeAutospacing="0" w:after="0" w:afterAutospacing="0" w:line="235" w:lineRule="exact"/>
      <w:jc w:val="center"/>
    </w:pPr>
  </w:style>
  <w:style w:type="paragraph" w:customStyle="1" w:styleId="mane">
    <w:name w:val="mane"/>
    <w:qFormat/>
    <w:rsid w:val="00986055"/>
    <w:pPr>
      <w:autoSpaceDE w:val="0"/>
      <w:autoSpaceDN w:val="0"/>
      <w:adjustRightInd w:val="0"/>
      <w:spacing w:after="0" w:line="240" w:lineRule="auto"/>
      <w:ind w:firstLine="567"/>
      <w:jc w:val="both"/>
    </w:pPr>
    <w:rPr>
      <w:rFonts w:ascii="PragmaticaCTT" w:eastAsia="Calibri" w:hAnsi="PragmaticaCTT" w:cs="PragmaticaCTT"/>
      <w:spacing w:val="-15"/>
      <w:sz w:val="18"/>
      <w:szCs w:val="18"/>
      <w:lang w:eastAsia="ru-RU"/>
    </w:rPr>
  </w:style>
  <w:style w:type="paragraph" w:customStyle="1" w:styleId="Iniiaiieoaenonionooiii3">
    <w:name w:val="Iniiaiie oaeno n ionooiii 3"/>
    <w:basedOn w:val="a8"/>
    <w:qFormat/>
    <w:rsid w:val="00986055"/>
    <w:pPr>
      <w:widowControl w:val="0"/>
      <w:overflowPunct w:val="0"/>
      <w:autoSpaceDE w:val="0"/>
      <w:autoSpaceDN w:val="0"/>
      <w:adjustRightInd w:val="0"/>
      <w:spacing w:before="0" w:beforeAutospacing="0" w:after="0" w:afterAutospacing="0" w:line="220" w:lineRule="atLeast"/>
      <w:ind w:firstLine="440"/>
    </w:pPr>
    <w:rPr>
      <w:sz w:val="32"/>
      <w:szCs w:val="20"/>
    </w:rPr>
  </w:style>
  <w:style w:type="paragraph" w:customStyle="1" w:styleId="aoeao">
    <w:name w:val="aoeao"/>
    <w:basedOn w:val="a8"/>
    <w:qFormat/>
    <w:rsid w:val="00986055"/>
    <w:pPr>
      <w:widowControl w:val="0"/>
      <w:overflowPunct w:val="0"/>
      <w:autoSpaceDE w:val="0"/>
      <w:autoSpaceDN w:val="0"/>
      <w:adjustRightInd w:val="0"/>
      <w:spacing w:before="0" w:beforeAutospacing="0" w:after="0" w:afterAutospacing="0" w:line="240" w:lineRule="exact"/>
      <w:ind w:left="397" w:hanging="397"/>
      <w:jc w:val="both"/>
    </w:pPr>
    <w:rPr>
      <w:rFonts w:ascii="TimesET" w:hAnsi="TimesET"/>
      <w:kern w:val="28"/>
      <w:sz w:val="20"/>
      <w:szCs w:val="20"/>
    </w:rPr>
  </w:style>
  <w:style w:type="paragraph" w:customStyle="1" w:styleId="auiue">
    <w:name w:val="au?iue"/>
    <w:qFormat/>
    <w:rsid w:val="00986055"/>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Iauiue">
    <w:name w:val="Iau?iue"/>
    <w:qFormat/>
    <w:rsid w:val="00986055"/>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en">
    <w:name w:val="?en"/>
    <w:basedOn w:val="a8"/>
    <w:qFormat/>
    <w:rsid w:val="00986055"/>
    <w:pPr>
      <w:widowControl w:val="0"/>
      <w:overflowPunct w:val="0"/>
      <w:autoSpaceDE w:val="0"/>
      <w:autoSpaceDN w:val="0"/>
      <w:adjustRightInd w:val="0"/>
      <w:spacing w:before="120" w:beforeAutospacing="0" w:after="120" w:afterAutospacing="0"/>
      <w:jc w:val="center"/>
    </w:pPr>
    <w:rPr>
      <w:rFonts w:ascii="TimesET" w:hAnsi="TimesET"/>
      <w:i/>
      <w:sz w:val="18"/>
      <w:szCs w:val="20"/>
    </w:rPr>
  </w:style>
  <w:style w:type="paragraph" w:customStyle="1" w:styleId="142">
    <w:name w:val="Стиль 14 пт По ширине"/>
    <w:basedOn w:val="a8"/>
    <w:qFormat/>
    <w:rsid w:val="00986055"/>
    <w:pPr>
      <w:spacing w:before="0" w:beforeAutospacing="0" w:after="0" w:afterAutospacing="0"/>
      <w:jc w:val="both"/>
    </w:pPr>
    <w:rPr>
      <w:sz w:val="28"/>
      <w:szCs w:val="20"/>
    </w:rPr>
  </w:style>
  <w:style w:type="paragraph" w:customStyle="1" w:styleId="1ff3">
    <w:name w:val="абзац1"/>
    <w:basedOn w:val="a8"/>
    <w:qFormat/>
    <w:rsid w:val="00986055"/>
    <w:pPr>
      <w:widowControl w:val="0"/>
      <w:tabs>
        <w:tab w:val="left" w:pos="1152"/>
      </w:tabs>
      <w:spacing w:before="0" w:beforeAutospacing="0" w:after="0" w:afterAutospacing="0"/>
      <w:ind w:firstLine="431"/>
    </w:pPr>
    <w:rPr>
      <w:rFonts w:ascii="Courier New" w:hAnsi="Courier New"/>
      <w:sz w:val="20"/>
      <w:szCs w:val="20"/>
    </w:rPr>
  </w:style>
  <w:style w:type="paragraph" w:customStyle="1" w:styleId="4b">
    <w:name w:val="Стиль4"/>
    <w:basedOn w:val="2"/>
    <w:qFormat/>
    <w:rsid w:val="00986055"/>
    <w:pPr>
      <w:numPr>
        <w:numId w:val="0"/>
      </w:numPr>
      <w:tabs>
        <w:tab w:val="left" w:pos="643"/>
        <w:tab w:val="left" w:pos="703"/>
      </w:tabs>
      <w:spacing w:before="0" w:beforeAutospacing="0" w:after="0" w:afterAutospacing="0"/>
    </w:pPr>
    <w:rPr>
      <w:sz w:val="20"/>
      <w:szCs w:val="20"/>
    </w:rPr>
  </w:style>
  <w:style w:type="paragraph" w:customStyle="1" w:styleId="57">
    <w:name w:val="Стиль5"/>
    <w:basedOn w:val="a8"/>
    <w:qFormat/>
    <w:rsid w:val="00986055"/>
    <w:pPr>
      <w:spacing w:before="0" w:beforeAutospacing="0" w:after="0" w:afterAutospacing="0"/>
    </w:pPr>
    <w:rPr>
      <w:sz w:val="20"/>
    </w:rPr>
  </w:style>
  <w:style w:type="paragraph" w:customStyle="1" w:styleId="62">
    <w:name w:val="Стиль6"/>
    <w:basedOn w:val="a8"/>
    <w:next w:val="a"/>
    <w:qFormat/>
    <w:rsid w:val="00986055"/>
    <w:pPr>
      <w:tabs>
        <w:tab w:val="left" w:pos="851"/>
      </w:tabs>
      <w:spacing w:before="0" w:beforeAutospacing="0" w:after="0" w:afterAutospacing="0"/>
      <w:ind w:left="851" w:hanging="511"/>
    </w:pPr>
    <w:rPr>
      <w:sz w:val="20"/>
    </w:rPr>
  </w:style>
  <w:style w:type="paragraph" w:customStyle="1" w:styleId="72">
    <w:name w:val="Стиль7"/>
    <w:basedOn w:val="1b"/>
    <w:qFormat/>
    <w:rsid w:val="00986055"/>
    <w:pPr>
      <w:keepNext/>
      <w:keepLines/>
      <w:spacing w:before="240" w:beforeAutospacing="0" w:after="60" w:afterAutospacing="0"/>
      <w:ind w:left="0" w:right="696"/>
    </w:pPr>
    <w:rPr>
      <w:rFonts w:ascii="Arial" w:hAnsi="Arial"/>
      <w:b/>
      <w:caps/>
      <w:sz w:val="32"/>
      <w:szCs w:val="32"/>
    </w:rPr>
  </w:style>
  <w:style w:type="paragraph" w:customStyle="1" w:styleId="afffff5">
    <w:name w:val="Диссер"/>
    <w:basedOn w:val="a8"/>
    <w:qFormat/>
    <w:rsid w:val="00986055"/>
    <w:pPr>
      <w:autoSpaceDE w:val="0"/>
      <w:autoSpaceDN w:val="0"/>
      <w:adjustRightInd w:val="0"/>
      <w:spacing w:before="0" w:beforeAutospacing="0" w:after="0" w:afterAutospacing="0" w:line="360" w:lineRule="auto"/>
      <w:ind w:firstLine="709"/>
      <w:jc w:val="both"/>
    </w:pPr>
    <w:rPr>
      <w:rFonts w:cs="Arial"/>
      <w:sz w:val="28"/>
      <w:szCs w:val="28"/>
    </w:rPr>
  </w:style>
  <w:style w:type="paragraph" w:customStyle="1" w:styleId="main">
    <w:name w:val="main"/>
    <w:basedOn w:val="a8"/>
    <w:qFormat/>
    <w:rsid w:val="00986055"/>
    <w:pPr>
      <w:spacing w:before="0" w:beforeAutospacing="0" w:after="0" w:afterAutospacing="0"/>
      <w:ind w:firstLine="400"/>
      <w:jc w:val="both"/>
    </w:pPr>
    <w:rPr>
      <w:sz w:val="27"/>
      <w:szCs w:val="27"/>
    </w:rPr>
  </w:style>
  <w:style w:type="paragraph" w:customStyle="1" w:styleId="CharChar">
    <w:name w:val="Char Знак Знак Char Знак Знак Знак Знак Знак Знак Знак Знак Знак Знак Знак Знак Знак Знак Знак Знак"/>
    <w:basedOn w:val="a8"/>
    <w:qFormat/>
    <w:rsid w:val="00986055"/>
    <w:pPr>
      <w:spacing w:before="0" w:beforeAutospacing="0" w:after="0" w:afterAutospacing="0"/>
    </w:pPr>
    <w:rPr>
      <w:rFonts w:ascii="Verdana" w:hAnsi="Verdana" w:cs="Verdana"/>
      <w:sz w:val="20"/>
      <w:szCs w:val="20"/>
      <w:lang w:val="en-US" w:eastAsia="en-US"/>
    </w:rPr>
  </w:style>
  <w:style w:type="paragraph" w:customStyle="1" w:styleId="Style38">
    <w:name w:val="Style38"/>
    <w:basedOn w:val="a8"/>
    <w:qFormat/>
    <w:rsid w:val="00986055"/>
    <w:pPr>
      <w:widowControl w:val="0"/>
      <w:autoSpaceDE w:val="0"/>
      <w:autoSpaceDN w:val="0"/>
      <w:adjustRightInd w:val="0"/>
      <w:spacing w:before="0" w:beforeAutospacing="0" w:after="0" w:afterAutospacing="0" w:line="235" w:lineRule="exact"/>
      <w:ind w:firstLine="307"/>
      <w:jc w:val="both"/>
    </w:pPr>
    <w:rPr>
      <w:rFonts w:ascii="Franklin Gothic Medium Cond" w:hAnsi="Franklin Gothic Medium Cond"/>
    </w:rPr>
  </w:style>
  <w:style w:type="paragraph" w:customStyle="1" w:styleId="Heading31">
    <w:name w:val="Heading 31"/>
    <w:basedOn w:val="Normal1"/>
    <w:next w:val="Normal1"/>
    <w:qFormat/>
    <w:rsid w:val="00986055"/>
    <w:pPr>
      <w:keepNext/>
      <w:widowControl/>
      <w:snapToGrid/>
      <w:ind w:left="0" w:firstLine="0"/>
      <w:outlineLvl w:val="2"/>
    </w:pPr>
    <w:rPr>
      <w:sz w:val="24"/>
    </w:rPr>
  </w:style>
  <w:style w:type="paragraph" w:customStyle="1" w:styleId="BodyText1">
    <w:name w:val="Body Text1"/>
    <w:basedOn w:val="Normal1"/>
    <w:qFormat/>
    <w:rsid w:val="00986055"/>
    <w:pPr>
      <w:widowControl/>
      <w:snapToGrid/>
      <w:spacing w:line="360" w:lineRule="auto"/>
      <w:ind w:left="0" w:firstLine="0"/>
    </w:pPr>
    <w:rPr>
      <w:sz w:val="24"/>
    </w:rPr>
  </w:style>
  <w:style w:type="paragraph" w:customStyle="1" w:styleId="afffff6">
    <w:name w:val="ненормальный"/>
    <w:basedOn w:val="a8"/>
    <w:qFormat/>
    <w:rsid w:val="00986055"/>
    <w:pPr>
      <w:spacing w:before="0" w:beforeAutospacing="0" w:after="0" w:afterAutospacing="0" w:line="360" w:lineRule="auto"/>
      <w:ind w:firstLine="709"/>
      <w:jc w:val="both"/>
    </w:pPr>
    <w:rPr>
      <w:sz w:val="28"/>
      <w:szCs w:val="20"/>
    </w:rPr>
  </w:style>
  <w:style w:type="paragraph" w:customStyle="1" w:styleId="FR4">
    <w:name w:val="FR4"/>
    <w:qFormat/>
    <w:rsid w:val="00986055"/>
    <w:pPr>
      <w:snapToGrid w:val="0"/>
      <w:spacing w:after="0" w:line="240" w:lineRule="auto"/>
      <w:jc w:val="center"/>
    </w:pPr>
    <w:rPr>
      <w:rFonts w:ascii="Arial" w:eastAsia="Calibri" w:hAnsi="Arial" w:cs="Times New Roman"/>
      <w:b/>
      <w:sz w:val="12"/>
      <w:szCs w:val="20"/>
      <w:lang w:eastAsia="ru-RU"/>
    </w:rPr>
  </w:style>
  <w:style w:type="paragraph" w:customStyle="1" w:styleId="BodyText212">
    <w:name w:val="Body Text 212"/>
    <w:basedOn w:val="a8"/>
    <w:uiPriority w:val="99"/>
    <w:qFormat/>
    <w:rsid w:val="00986055"/>
    <w:pPr>
      <w:spacing w:before="0" w:beforeAutospacing="0" w:after="0" w:afterAutospacing="0" w:line="360" w:lineRule="auto"/>
      <w:jc w:val="both"/>
    </w:pPr>
    <w:rPr>
      <w:szCs w:val="20"/>
    </w:rPr>
  </w:style>
  <w:style w:type="paragraph" w:customStyle="1" w:styleId="bodytxt">
    <w:name w:val="bodytxt"/>
    <w:basedOn w:val="a8"/>
    <w:qFormat/>
    <w:rsid w:val="00986055"/>
    <w:rPr>
      <w:rFonts w:ascii="Tahoma" w:eastAsia="Times New Roman" w:hAnsi="Tahoma" w:cs="Tahoma"/>
      <w:color w:val="111111"/>
      <w:sz w:val="33"/>
      <w:szCs w:val="33"/>
    </w:rPr>
  </w:style>
  <w:style w:type="paragraph" w:customStyle="1" w:styleId="FR5">
    <w:name w:val="FR5"/>
    <w:qFormat/>
    <w:rsid w:val="00986055"/>
    <w:pPr>
      <w:snapToGrid w:val="0"/>
      <w:spacing w:after="0" w:line="240" w:lineRule="auto"/>
      <w:jc w:val="center"/>
    </w:pPr>
    <w:rPr>
      <w:rFonts w:ascii="Arial" w:eastAsia="Calibri" w:hAnsi="Arial" w:cs="Times New Roman"/>
      <w:b/>
      <w:sz w:val="16"/>
      <w:szCs w:val="20"/>
      <w:lang w:eastAsia="ru-RU"/>
    </w:rPr>
  </w:style>
  <w:style w:type="character" w:customStyle="1" w:styleId="400">
    <w:name w:val="Основной текст (40)"/>
    <w:link w:val="401"/>
    <w:qFormat/>
    <w:locked/>
    <w:rsid w:val="00986055"/>
    <w:rPr>
      <w:b/>
      <w:sz w:val="14"/>
      <w:shd w:val="clear" w:color="auto" w:fill="FFFFFF"/>
    </w:rPr>
  </w:style>
  <w:style w:type="paragraph" w:customStyle="1" w:styleId="401">
    <w:name w:val="Основной текст (40)1"/>
    <w:basedOn w:val="a8"/>
    <w:link w:val="400"/>
    <w:qFormat/>
    <w:rsid w:val="00986055"/>
    <w:pPr>
      <w:shd w:val="clear" w:color="auto" w:fill="FFFFFF"/>
      <w:spacing w:before="0" w:beforeAutospacing="0" w:after="0" w:afterAutospacing="0" w:line="163" w:lineRule="exact"/>
      <w:jc w:val="both"/>
    </w:pPr>
    <w:rPr>
      <w:rFonts w:asciiTheme="minorHAnsi" w:eastAsiaTheme="minorHAnsi" w:hAnsiTheme="minorHAnsi" w:cstheme="minorBidi"/>
      <w:b/>
      <w:sz w:val="14"/>
      <w:szCs w:val="22"/>
      <w:lang w:eastAsia="en-US"/>
    </w:rPr>
  </w:style>
  <w:style w:type="character" w:customStyle="1" w:styleId="143">
    <w:name w:val="Основной текст (14)"/>
    <w:link w:val="1410"/>
    <w:qFormat/>
    <w:locked/>
    <w:rsid w:val="00986055"/>
    <w:rPr>
      <w:b/>
      <w:sz w:val="16"/>
      <w:shd w:val="clear" w:color="auto" w:fill="FFFFFF"/>
    </w:rPr>
  </w:style>
  <w:style w:type="paragraph" w:customStyle="1" w:styleId="1410">
    <w:name w:val="Основной текст (14)1"/>
    <w:basedOn w:val="a8"/>
    <w:link w:val="143"/>
    <w:qFormat/>
    <w:rsid w:val="00986055"/>
    <w:pPr>
      <w:shd w:val="clear" w:color="auto" w:fill="FFFFFF"/>
      <w:spacing w:before="0" w:beforeAutospacing="0" w:after="0" w:afterAutospacing="0" w:line="240" w:lineRule="atLeast"/>
    </w:pPr>
    <w:rPr>
      <w:rFonts w:asciiTheme="minorHAnsi" w:eastAsiaTheme="minorHAnsi" w:hAnsiTheme="minorHAnsi" w:cstheme="minorBidi"/>
      <w:b/>
      <w:sz w:val="16"/>
      <w:szCs w:val="22"/>
      <w:lang w:eastAsia="en-US"/>
    </w:rPr>
  </w:style>
  <w:style w:type="paragraph" w:customStyle="1" w:styleId="afffff7">
    <w:name w:val="Маркир"/>
    <w:basedOn w:val="a8"/>
    <w:qFormat/>
    <w:rsid w:val="00986055"/>
    <w:pPr>
      <w:tabs>
        <w:tab w:val="left" w:pos="369"/>
        <w:tab w:val="left" w:pos="3330"/>
      </w:tabs>
      <w:spacing w:before="0" w:beforeAutospacing="0" w:after="40" w:afterAutospacing="0"/>
      <w:ind w:left="697" w:hanging="357"/>
      <w:jc w:val="both"/>
    </w:pPr>
    <w:rPr>
      <w:sz w:val="20"/>
      <w:szCs w:val="20"/>
    </w:rPr>
  </w:style>
  <w:style w:type="character" w:customStyle="1" w:styleId="3e">
    <w:name w:val="Основной текст (3)"/>
    <w:link w:val="313"/>
    <w:locked/>
    <w:rsid w:val="00986055"/>
    <w:rPr>
      <w:rFonts w:ascii="Garamond" w:hAnsi="Garamond"/>
      <w:sz w:val="24"/>
      <w:shd w:val="clear" w:color="auto" w:fill="FFFFFF"/>
    </w:rPr>
  </w:style>
  <w:style w:type="paragraph" w:customStyle="1" w:styleId="313">
    <w:name w:val="Основной текст (3)1"/>
    <w:basedOn w:val="a8"/>
    <w:link w:val="3e"/>
    <w:qFormat/>
    <w:rsid w:val="00986055"/>
    <w:pPr>
      <w:shd w:val="clear" w:color="auto" w:fill="FFFFFF"/>
      <w:spacing w:before="300" w:beforeAutospacing="0" w:after="180" w:afterAutospacing="0" w:line="240" w:lineRule="atLeast"/>
    </w:pPr>
    <w:rPr>
      <w:rFonts w:ascii="Garamond" w:eastAsiaTheme="minorHAnsi" w:hAnsi="Garamond" w:cstheme="minorBidi"/>
      <w:szCs w:val="22"/>
      <w:lang w:eastAsia="en-US"/>
    </w:rPr>
  </w:style>
  <w:style w:type="character" w:customStyle="1" w:styleId="4c">
    <w:name w:val="Основной текст (4)"/>
    <w:link w:val="410"/>
    <w:qFormat/>
    <w:locked/>
    <w:rsid w:val="00986055"/>
    <w:rPr>
      <w:rFonts w:ascii="Garamond" w:hAnsi="Garamond"/>
      <w:sz w:val="24"/>
      <w:shd w:val="clear" w:color="auto" w:fill="FFFFFF"/>
    </w:rPr>
  </w:style>
  <w:style w:type="paragraph" w:customStyle="1" w:styleId="410">
    <w:name w:val="Основной текст (4)1"/>
    <w:basedOn w:val="a8"/>
    <w:link w:val="4c"/>
    <w:qFormat/>
    <w:rsid w:val="00986055"/>
    <w:pPr>
      <w:shd w:val="clear" w:color="auto" w:fill="FFFFFF"/>
      <w:spacing w:before="180" w:beforeAutospacing="0" w:after="60" w:afterAutospacing="0" w:line="242" w:lineRule="exact"/>
      <w:ind w:hanging="320"/>
    </w:pPr>
    <w:rPr>
      <w:rFonts w:ascii="Garamond" w:eastAsiaTheme="minorHAnsi" w:hAnsi="Garamond" w:cstheme="minorBidi"/>
      <w:szCs w:val="22"/>
      <w:lang w:eastAsia="en-US"/>
    </w:rPr>
  </w:style>
  <w:style w:type="character" w:customStyle="1" w:styleId="2f8">
    <w:name w:val="Подпись к картинке (2)"/>
    <w:link w:val="214"/>
    <w:qFormat/>
    <w:locked/>
    <w:rsid w:val="00986055"/>
    <w:rPr>
      <w:rFonts w:ascii="Garamond" w:hAnsi="Garamond"/>
      <w:sz w:val="24"/>
      <w:shd w:val="clear" w:color="auto" w:fill="FFFFFF"/>
    </w:rPr>
  </w:style>
  <w:style w:type="paragraph" w:customStyle="1" w:styleId="214">
    <w:name w:val="Подпись к картинке (2)1"/>
    <w:basedOn w:val="a8"/>
    <w:link w:val="2f8"/>
    <w:qFormat/>
    <w:rsid w:val="00986055"/>
    <w:pPr>
      <w:shd w:val="clear" w:color="auto" w:fill="FFFFFF"/>
      <w:spacing w:before="0" w:beforeAutospacing="0" w:after="0" w:afterAutospacing="0" w:line="226" w:lineRule="exact"/>
      <w:ind w:hanging="560"/>
    </w:pPr>
    <w:rPr>
      <w:rFonts w:ascii="Garamond" w:eastAsiaTheme="minorHAnsi" w:hAnsi="Garamond" w:cstheme="minorBidi"/>
      <w:szCs w:val="22"/>
      <w:lang w:eastAsia="en-US"/>
    </w:rPr>
  </w:style>
  <w:style w:type="character" w:customStyle="1" w:styleId="260">
    <w:name w:val="Основной текст (26)"/>
    <w:link w:val="261"/>
    <w:qFormat/>
    <w:locked/>
    <w:rsid w:val="00986055"/>
    <w:rPr>
      <w:rFonts w:ascii="Garamond" w:hAnsi="Garamond"/>
      <w:b/>
      <w:sz w:val="18"/>
      <w:shd w:val="clear" w:color="auto" w:fill="FFFFFF"/>
    </w:rPr>
  </w:style>
  <w:style w:type="paragraph" w:customStyle="1" w:styleId="261">
    <w:name w:val="Основной текст (26)1"/>
    <w:basedOn w:val="a8"/>
    <w:link w:val="260"/>
    <w:qFormat/>
    <w:rsid w:val="00986055"/>
    <w:pPr>
      <w:shd w:val="clear" w:color="auto" w:fill="FFFFFF"/>
      <w:spacing w:before="0" w:beforeAutospacing="0" w:after="0" w:afterAutospacing="0" w:line="240" w:lineRule="atLeast"/>
    </w:pPr>
    <w:rPr>
      <w:rFonts w:ascii="Garamond" w:eastAsiaTheme="minorHAnsi" w:hAnsi="Garamond" w:cstheme="minorBidi"/>
      <w:b/>
      <w:sz w:val="18"/>
      <w:szCs w:val="22"/>
      <w:lang w:eastAsia="en-US"/>
    </w:rPr>
  </w:style>
  <w:style w:type="character" w:customStyle="1" w:styleId="530">
    <w:name w:val="Основной текст (53)"/>
    <w:link w:val="531"/>
    <w:qFormat/>
    <w:locked/>
    <w:rsid w:val="00986055"/>
    <w:rPr>
      <w:rFonts w:ascii="Century Schoolbook" w:hAnsi="Century Schoolbook"/>
      <w:shd w:val="clear" w:color="auto" w:fill="FFFFFF"/>
    </w:rPr>
  </w:style>
  <w:style w:type="paragraph" w:customStyle="1" w:styleId="531">
    <w:name w:val="Основной текст (53)1"/>
    <w:basedOn w:val="a8"/>
    <w:link w:val="530"/>
    <w:qFormat/>
    <w:rsid w:val="00986055"/>
    <w:pPr>
      <w:shd w:val="clear" w:color="auto" w:fill="FFFFFF"/>
      <w:spacing w:before="0" w:beforeAutospacing="0" w:after="0" w:afterAutospacing="0" w:line="235" w:lineRule="exact"/>
      <w:jc w:val="both"/>
    </w:pPr>
    <w:rPr>
      <w:rFonts w:ascii="Century Schoolbook" w:eastAsiaTheme="minorHAnsi" w:hAnsi="Century Schoolbook" w:cstheme="minorBidi"/>
      <w:sz w:val="22"/>
      <w:szCs w:val="22"/>
      <w:lang w:eastAsia="en-US"/>
    </w:rPr>
  </w:style>
  <w:style w:type="character" w:customStyle="1" w:styleId="73">
    <w:name w:val="Основной текст (7)"/>
    <w:link w:val="710"/>
    <w:qFormat/>
    <w:locked/>
    <w:rsid w:val="00986055"/>
    <w:rPr>
      <w:rFonts w:ascii="Century Schoolbook" w:hAnsi="Century Schoolbook"/>
      <w:sz w:val="26"/>
      <w:shd w:val="clear" w:color="auto" w:fill="FFFFFF"/>
    </w:rPr>
  </w:style>
  <w:style w:type="paragraph" w:customStyle="1" w:styleId="710">
    <w:name w:val="Основной текст (7)1"/>
    <w:basedOn w:val="a8"/>
    <w:link w:val="73"/>
    <w:qFormat/>
    <w:rsid w:val="00986055"/>
    <w:pPr>
      <w:shd w:val="clear" w:color="auto" w:fill="FFFFFF"/>
      <w:spacing w:before="0" w:beforeAutospacing="0" w:after="180" w:afterAutospacing="0" w:line="240" w:lineRule="atLeast"/>
    </w:pPr>
    <w:rPr>
      <w:rFonts w:ascii="Century Schoolbook" w:eastAsiaTheme="minorHAnsi" w:hAnsi="Century Schoolbook" w:cstheme="minorBidi"/>
      <w:sz w:val="26"/>
      <w:szCs w:val="22"/>
      <w:lang w:eastAsia="en-US"/>
    </w:rPr>
  </w:style>
  <w:style w:type="character" w:customStyle="1" w:styleId="810">
    <w:name w:val="Основной текст (81)"/>
    <w:link w:val="811"/>
    <w:qFormat/>
    <w:locked/>
    <w:rsid w:val="00986055"/>
    <w:rPr>
      <w:rFonts w:ascii="Trebuchet MS" w:hAnsi="Trebuchet MS"/>
      <w:b/>
      <w:sz w:val="14"/>
      <w:shd w:val="clear" w:color="auto" w:fill="FFFFFF"/>
    </w:rPr>
  </w:style>
  <w:style w:type="paragraph" w:customStyle="1" w:styleId="811">
    <w:name w:val="Основной текст (81)1"/>
    <w:basedOn w:val="a8"/>
    <w:link w:val="810"/>
    <w:qFormat/>
    <w:rsid w:val="00986055"/>
    <w:pPr>
      <w:shd w:val="clear" w:color="auto" w:fill="FFFFFF"/>
      <w:spacing w:before="0" w:beforeAutospacing="0" w:after="0" w:afterAutospacing="0" w:line="192" w:lineRule="exact"/>
      <w:ind w:firstLine="280"/>
    </w:pPr>
    <w:rPr>
      <w:rFonts w:ascii="Trebuchet MS" w:eastAsiaTheme="minorHAnsi" w:hAnsi="Trebuchet MS" w:cstheme="minorBidi"/>
      <w:b/>
      <w:sz w:val="14"/>
      <w:szCs w:val="22"/>
      <w:lang w:eastAsia="en-US"/>
    </w:rPr>
  </w:style>
  <w:style w:type="character" w:customStyle="1" w:styleId="74">
    <w:name w:val="Основной текст (74)"/>
    <w:link w:val="741"/>
    <w:qFormat/>
    <w:locked/>
    <w:rsid w:val="00986055"/>
    <w:rPr>
      <w:sz w:val="10"/>
      <w:shd w:val="clear" w:color="auto" w:fill="FFFFFF"/>
      <w:lang w:val="ru-RU" w:eastAsia="ru-RU"/>
    </w:rPr>
  </w:style>
  <w:style w:type="paragraph" w:customStyle="1" w:styleId="741">
    <w:name w:val="Основной текст (74)1"/>
    <w:basedOn w:val="a8"/>
    <w:link w:val="74"/>
    <w:qFormat/>
    <w:rsid w:val="00986055"/>
    <w:pPr>
      <w:shd w:val="clear" w:color="auto" w:fill="FFFFFF"/>
      <w:spacing w:before="0" w:beforeAutospacing="0" w:after="0" w:afterAutospacing="0" w:line="240" w:lineRule="atLeast"/>
    </w:pPr>
    <w:rPr>
      <w:rFonts w:asciiTheme="minorHAnsi" w:eastAsiaTheme="minorHAnsi" w:hAnsiTheme="minorHAnsi" w:cstheme="minorBidi"/>
      <w:sz w:val="10"/>
      <w:szCs w:val="22"/>
    </w:rPr>
  </w:style>
  <w:style w:type="character" w:customStyle="1" w:styleId="270">
    <w:name w:val="Основной текст (27)"/>
    <w:link w:val="271"/>
    <w:qFormat/>
    <w:locked/>
    <w:rsid w:val="00986055"/>
    <w:rPr>
      <w:rFonts w:ascii="Garamond" w:hAnsi="Garamond"/>
      <w:sz w:val="10"/>
      <w:shd w:val="clear" w:color="auto" w:fill="FFFFFF"/>
      <w:lang w:val="ru-RU" w:eastAsia="ru-RU"/>
    </w:rPr>
  </w:style>
  <w:style w:type="paragraph" w:customStyle="1" w:styleId="271">
    <w:name w:val="Основной текст (27)1"/>
    <w:basedOn w:val="a8"/>
    <w:link w:val="270"/>
    <w:qFormat/>
    <w:rsid w:val="00986055"/>
    <w:pPr>
      <w:shd w:val="clear" w:color="auto" w:fill="FFFFFF"/>
      <w:spacing w:before="0" w:beforeAutospacing="0" w:after="0" w:afterAutospacing="0" w:line="240" w:lineRule="atLeast"/>
    </w:pPr>
    <w:rPr>
      <w:rFonts w:ascii="Garamond" w:eastAsiaTheme="minorHAnsi" w:hAnsi="Garamond" w:cstheme="minorBidi"/>
      <w:sz w:val="10"/>
      <w:szCs w:val="22"/>
    </w:rPr>
  </w:style>
  <w:style w:type="paragraph" w:customStyle="1" w:styleId="2f9">
    <w:name w:val="обычный2"/>
    <w:basedOn w:val="a8"/>
    <w:qFormat/>
    <w:rsid w:val="00986055"/>
    <w:pPr>
      <w:autoSpaceDE w:val="0"/>
      <w:autoSpaceDN w:val="0"/>
      <w:adjustRightInd w:val="0"/>
      <w:spacing w:before="0" w:beforeAutospacing="0" w:after="0" w:afterAutospacing="0" w:line="480" w:lineRule="atLeast"/>
      <w:ind w:firstLine="720"/>
      <w:jc w:val="both"/>
    </w:pPr>
    <w:rPr>
      <w:rFonts w:ascii="Verdana" w:hAnsi="Verdana" w:cs="Verdana"/>
    </w:rPr>
  </w:style>
  <w:style w:type="paragraph" w:customStyle="1" w:styleId="1ff4">
    <w:name w:val="обычный1"/>
    <w:basedOn w:val="a8"/>
    <w:qFormat/>
    <w:rsid w:val="00986055"/>
    <w:pPr>
      <w:spacing w:before="0" w:beforeAutospacing="0" w:after="0" w:afterAutospacing="0"/>
      <w:ind w:firstLine="720"/>
      <w:jc w:val="both"/>
    </w:pPr>
    <w:rPr>
      <w:szCs w:val="20"/>
    </w:rPr>
  </w:style>
  <w:style w:type="paragraph" w:customStyle="1" w:styleId="ConsNonformat">
    <w:name w:val="ConsNonformat"/>
    <w:qFormat/>
    <w:rsid w:val="00986055"/>
    <w:pPr>
      <w:snapToGrid w:val="0"/>
      <w:spacing w:after="0" w:line="240" w:lineRule="auto"/>
      <w:ind w:right="19772"/>
    </w:pPr>
    <w:rPr>
      <w:rFonts w:ascii="Courier New" w:eastAsia="Calibri" w:hAnsi="Courier New" w:cs="Times New Roman"/>
      <w:sz w:val="20"/>
      <w:szCs w:val="20"/>
      <w:lang w:eastAsia="ru-RU"/>
    </w:rPr>
  </w:style>
  <w:style w:type="paragraph" w:customStyle="1" w:styleId="2fa">
    <w:name w:val="заголовок 2"/>
    <w:basedOn w:val="a8"/>
    <w:qFormat/>
    <w:rsid w:val="00986055"/>
    <w:pPr>
      <w:keepNext/>
      <w:tabs>
        <w:tab w:val="right" w:pos="567"/>
        <w:tab w:val="left" w:pos="680"/>
        <w:tab w:val="left" w:pos="1106"/>
        <w:tab w:val="left" w:pos="1729"/>
        <w:tab w:val="right" w:leader="dot" w:pos="7002"/>
      </w:tabs>
      <w:overflowPunct w:val="0"/>
      <w:autoSpaceDE w:val="0"/>
      <w:autoSpaceDN w:val="0"/>
      <w:adjustRightInd w:val="0"/>
      <w:spacing w:before="0" w:beforeAutospacing="0" w:after="0" w:afterAutospacing="0"/>
      <w:ind w:firstLine="851"/>
    </w:pPr>
    <w:rPr>
      <w:sz w:val="20"/>
      <w:szCs w:val="20"/>
    </w:rPr>
  </w:style>
  <w:style w:type="paragraph" w:customStyle="1" w:styleId="300">
    <w:name w:val="Стиль Заголовок 3 + Перед:  0 пт После:  0 пт"/>
    <w:basedOn w:val="33"/>
    <w:qFormat/>
    <w:rsid w:val="00986055"/>
    <w:pPr>
      <w:tabs>
        <w:tab w:val="clear" w:pos="926"/>
      </w:tabs>
      <w:spacing w:after="240" w:line="360" w:lineRule="auto"/>
      <w:ind w:left="0" w:firstLine="0"/>
      <w:jc w:val="center"/>
    </w:pPr>
    <w:rPr>
      <w:rFonts w:ascii="Times New Roman" w:hAnsi="Times New Roman"/>
      <w:sz w:val="24"/>
      <w:lang w:val="en-US" w:eastAsia="en-US"/>
    </w:rPr>
  </w:style>
  <w:style w:type="paragraph" w:customStyle="1" w:styleId="2fb">
    <w:name w:val="Стиль Заголовок 2 + полужирный"/>
    <w:basedOn w:val="26"/>
    <w:qFormat/>
    <w:rsid w:val="00986055"/>
    <w:pPr>
      <w:snapToGrid w:val="0"/>
    </w:pPr>
    <w:rPr>
      <w:kern w:val="0"/>
      <w:sz w:val="24"/>
    </w:rPr>
  </w:style>
  <w:style w:type="paragraph" w:customStyle="1" w:styleId="1ff5">
    <w:name w:val="1 уровень"/>
    <w:basedOn w:val="a8"/>
    <w:qFormat/>
    <w:rsid w:val="00986055"/>
    <w:pPr>
      <w:keepNext/>
      <w:spacing w:before="520" w:beforeAutospacing="0" w:after="260" w:afterAutospacing="0"/>
      <w:jc w:val="center"/>
      <w:outlineLvl w:val="0"/>
    </w:pPr>
    <w:rPr>
      <w:b/>
    </w:rPr>
  </w:style>
  <w:style w:type="paragraph" w:customStyle="1" w:styleId="Heading">
    <w:name w:val="Heading"/>
    <w:qFormat/>
    <w:rsid w:val="00986055"/>
    <w:pPr>
      <w:widowControl w:val="0"/>
      <w:autoSpaceDE w:val="0"/>
      <w:autoSpaceDN w:val="0"/>
      <w:adjustRightInd w:val="0"/>
      <w:spacing w:after="0" w:line="240" w:lineRule="auto"/>
    </w:pPr>
    <w:rPr>
      <w:rFonts w:ascii="Arial" w:eastAsia="Calibri" w:hAnsi="Arial" w:cs="Arial"/>
      <w:b/>
      <w:bCs/>
      <w:lang w:eastAsia="ru-RU"/>
    </w:rPr>
  </w:style>
  <w:style w:type="paragraph" w:customStyle="1" w:styleId="1ff6">
    <w:name w:val="Указатель1"/>
    <w:basedOn w:val="a8"/>
    <w:qFormat/>
    <w:rsid w:val="00986055"/>
    <w:pPr>
      <w:suppressLineNumbers/>
      <w:suppressAutoHyphens/>
      <w:spacing w:before="0" w:beforeAutospacing="0" w:after="0" w:afterAutospacing="0"/>
    </w:pPr>
    <w:rPr>
      <w:rFonts w:cs="Mangal"/>
      <w:lang w:eastAsia="zh-CN"/>
    </w:rPr>
  </w:style>
  <w:style w:type="paragraph" w:customStyle="1" w:styleId="afffff8">
    <w:name w:val="Содержимое таблицы"/>
    <w:basedOn w:val="a8"/>
    <w:qFormat/>
    <w:rsid w:val="00986055"/>
    <w:pPr>
      <w:suppressLineNumbers/>
      <w:suppressAutoHyphens/>
      <w:spacing w:before="0" w:beforeAutospacing="0" w:after="0" w:afterAutospacing="0"/>
    </w:pPr>
    <w:rPr>
      <w:lang w:eastAsia="zh-CN"/>
    </w:rPr>
  </w:style>
  <w:style w:type="paragraph" w:customStyle="1" w:styleId="afffff9">
    <w:name w:val="Заголовок таблицы"/>
    <w:basedOn w:val="afffff8"/>
    <w:qFormat/>
    <w:rsid w:val="00986055"/>
    <w:pPr>
      <w:jc w:val="center"/>
    </w:pPr>
    <w:rPr>
      <w:b/>
      <w:bCs/>
    </w:rPr>
  </w:style>
  <w:style w:type="paragraph" w:customStyle="1" w:styleId="1ff7">
    <w:name w:val="Стиль Заголовок 1 + не полужирный По левому краю Междустр.интерва..."/>
    <w:basedOn w:val="1b"/>
    <w:qFormat/>
    <w:rsid w:val="00986055"/>
    <w:pPr>
      <w:keepNext/>
      <w:widowControl w:val="0"/>
      <w:spacing w:before="240" w:beforeAutospacing="0" w:after="60" w:afterAutospacing="0"/>
      <w:ind w:left="0"/>
    </w:pPr>
    <w:rPr>
      <w:b/>
      <w:kern w:val="32"/>
      <w:lang w:eastAsia="en-US"/>
    </w:rPr>
  </w:style>
  <w:style w:type="paragraph" w:customStyle="1" w:styleId="2fc">
    <w:name w:val="Стиль Заголовок 2 + не полужирный По левому краю"/>
    <w:basedOn w:val="26"/>
    <w:qFormat/>
    <w:rsid w:val="00986055"/>
    <w:pPr>
      <w:keepNext w:val="0"/>
      <w:widowControl w:val="0"/>
    </w:pPr>
    <w:rPr>
      <w:bCs/>
      <w:sz w:val="24"/>
      <w:lang w:eastAsia="en-US"/>
    </w:rPr>
  </w:style>
  <w:style w:type="paragraph" w:customStyle="1" w:styleId="215">
    <w:name w:val="Стиль Заголовок 2 + не полужирный По левому краю1"/>
    <w:basedOn w:val="26"/>
    <w:qFormat/>
    <w:rsid w:val="00986055"/>
    <w:pPr>
      <w:keepNext w:val="0"/>
      <w:widowControl w:val="0"/>
    </w:pPr>
    <w:rPr>
      <w:bCs/>
      <w:sz w:val="24"/>
      <w:lang w:eastAsia="en-US"/>
    </w:rPr>
  </w:style>
  <w:style w:type="paragraph" w:customStyle="1" w:styleId="1ff8">
    <w:name w:val="маркирован_1"/>
    <w:basedOn w:val="a8"/>
    <w:qFormat/>
    <w:rsid w:val="00986055"/>
    <w:pPr>
      <w:widowControl w:val="0"/>
      <w:adjustRightInd w:val="0"/>
      <w:spacing w:before="0" w:beforeAutospacing="0" w:after="0" w:afterAutospacing="0" w:line="360" w:lineRule="auto"/>
      <w:jc w:val="both"/>
    </w:pPr>
    <w:rPr>
      <w:sz w:val="28"/>
      <w:szCs w:val="28"/>
    </w:rPr>
  </w:style>
  <w:style w:type="paragraph" w:customStyle="1" w:styleId="1ff9">
    <w:name w:val="Нумерован_1"/>
    <w:basedOn w:val="a8"/>
    <w:qFormat/>
    <w:rsid w:val="00986055"/>
    <w:pPr>
      <w:widowControl w:val="0"/>
      <w:tabs>
        <w:tab w:val="left" w:pos="360"/>
      </w:tabs>
      <w:adjustRightInd w:val="0"/>
      <w:spacing w:before="0" w:beforeAutospacing="0" w:after="0" w:afterAutospacing="0" w:line="360" w:lineRule="auto"/>
      <w:ind w:left="360" w:hanging="360"/>
      <w:jc w:val="both"/>
    </w:pPr>
    <w:rPr>
      <w:sz w:val="28"/>
      <w:szCs w:val="28"/>
    </w:rPr>
  </w:style>
  <w:style w:type="paragraph" w:customStyle="1" w:styleId="1ffa">
    <w:name w:val="марк_1"/>
    <w:basedOn w:val="a8"/>
    <w:qFormat/>
    <w:rsid w:val="00986055"/>
    <w:pPr>
      <w:widowControl w:val="0"/>
      <w:tabs>
        <w:tab w:val="left" w:pos="1440"/>
      </w:tabs>
      <w:adjustRightInd w:val="0"/>
      <w:spacing w:before="0" w:beforeAutospacing="0" w:after="0" w:afterAutospacing="0" w:line="360" w:lineRule="auto"/>
      <w:ind w:left="1440" w:hanging="360"/>
      <w:jc w:val="both"/>
    </w:pPr>
    <w:rPr>
      <w:sz w:val="28"/>
      <w:szCs w:val="28"/>
    </w:rPr>
  </w:style>
  <w:style w:type="paragraph" w:customStyle="1" w:styleId="afffffa">
    <w:name w:val="Заг_глав"/>
    <w:basedOn w:val="33"/>
    <w:qFormat/>
    <w:rsid w:val="00986055"/>
    <w:pPr>
      <w:widowControl w:val="0"/>
      <w:tabs>
        <w:tab w:val="clear" w:pos="926"/>
      </w:tabs>
      <w:adjustRightInd w:val="0"/>
      <w:spacing w:before="120" w:after="360" w:line="360" w:lineRule="atLeast"/>
      <w:ind w:left="0" w:firstLine="397"/>
      <w:contextualSpacing/>
      <w:jc w:val="center"/>
      <w:outlineLvl w:val="9"/>
    </w:pPr>
    <w:rPr>
      <w:rFonts w:ascii="Times New Roman" w:hAnsi="Times New Roman"/>
      <w:caps/>
      <w:sz w:val="32"/>
      <w:szCs w:val="28"/>
      <w:lang w:eastAsia="en-US"/>
    </w:rPr>
  </w:style>
  <w:style w:type="paragraph" w:customStyle="1" w:styleId="a2">
    <w:name w:val="заг_пар"/>
    <w:basedOn w:val="33"/>
    <w:qFormat/>
    <w:rsid w:val="00986055"/>
    <w:pPr>
      <w:widowControl w:val="0"/>
      <w:numPr>
        <w:numId w:val="7"/>
      </w:numPr>
      <w:tabs>
        <w:tab w:val="left" w:pos="643"/>
        <w:tab w:val="left" w:pos="926"/>
        <w:tab w:val="left" w:pos="1440"/>
      </w:tabs>
      <w:adjustRightInd w:val="0"/>
      <w:spacing w:after="240" w:line="360" w:lineRule="auto"/>
      <w:ind w:left="0" w:firstLine="720"/>
      <w:jc w:val="center"/>
    </w:pPr>
    <w:rPr>
      <w:rFonts w:ascii="Times New Roman" w:hAnsi="Times New Roman"/>
      <w:b w:val="0"/>
      <w:caps/>
      <w:sz w:val="32"/>
      <w:szCs w:val="32"/>
    </w:rPr>
  </w:style>
  <w:style w:type="paragraph" w:customStyle="1" w:styleId="15">
    <w:name w:val="заголовок 1"/>
    <w:basedOn w:val="a2"/>
    <w:qFormat/>
    <w:rsid w:val="00986055"/>
    <w:pPr>
      <w:numPr>
        <w:numId w:val="8"/>
      </w:numPr>
      <w:tabs>
        <w:tab w:val="clear" w:pos="1440"/>
        <w:tab w:val="left" w:pos="1492"/>
      </w:tabs>
      <w:ind w:left="360"/>
    </w:pPr>
    <w:rPr>
      <w:sz w:val="28"/>
      <w:szCs w:val="28"/>
    </w:rPr>
  </w:style>
  <w:style w:type="paragraph" w:customStyle="1" w:styleId="afffffb">
    <w:name w:val="огл_гл"/>
    <w:basedOn w:val="a8"/>
    <w:qFormat/>
    <w:rsid w:val="00986055"/>
    <w:pPr>
      <w:widowControl w:val="0"/>
      <w:adjustRightInd w:val="0"/>
      <w:spacing w:before="0" w:beforeAutospacing="0" w:after="0" w:afterAutospacing="0" w:line="360" w:lineRule="auto"/>
      <w:ind w:left="794" w:hanging="794"/>
      <w:jc w:val="both"/>
    </w:pPr>
    <w:rPr>
      <w:bCs/>
      <w:sz w:val="28"/>
      <w:szCs w:val="28"/>
    </w:rPr>
  </w:style>
  <w:style w:type="paragraph" w:customStyle="1" w:styleId="afffffc">
    <w:name w:val="параг_огл"/>
    <w:basedOn w:val="a8"/>
    <w:qFormat/>
    <w:rsid w:val="00986055"/>
    <w:pPr>
      <w:widowControl w:val="0"/>
      <w:adjustRightInd w:val="0"/>
      <w:spacing w:before="0" w:beforeAutospacing="0" w:after="0" w:afterAutospacing="0" w:line="360" w:lineRule="auto"/>
      <w:ind w:left="567"/>
    </w:pPr>
    <w:rPr>
      <w:sz w:val="28"/>
      <w:szCs w:val="28"/>
    </w:rPr>
  </w:style>
  <w:style w:type="paragraph" w:customStyle="1" w:styleId="afffffd">
    <w:name w:val="Стиль параг_огл + По левому краю"/>
    <w:basedOn w:val="afffffc"/>
    <w:qFormat/>
    <w:rsid w:val="00986055"/>
    <w:pPr>
      <w:ind w:left="794"/>
    </w:pPr>
    <w:rPr>
      <w:szCs w:val="20"/>
    </w:rPr>
  </w:style>
  <w:style w:type="paragraph" w:customStyle="1" w:styleId="afffffe">
    <w:name w:val="Наш стиль"/>
    <w:basedOn w:val="a8"/>
    <w:qFormat/>
    <w:rsid w:val="00986055"/>
    <w:pPr>
      <w:spacing w:before="0" w:beforeAutospacing="0" w:after="0" w:afterAutospacing="0" w:line="360" w:lineRule="auto"/>
      <w:ind w:firstLine="720"/>
    </w:pPr>
    <w:rPr>
      <w:szCs w:val="20"/>
    </w:rPr>
  </w:style>
  <w:style w:type="paragraph" w:customStyle="1" w:styleId="affffff">
    <w:name w:val="Êðàòêèé îáðàòíûé àäðåñ"/>
    <w:basedOn w:val="a8"/>
    <w:qFormat/>
    <w:rsid w:val="00986055"/>
    <w:pPr>
      <w:spacing w:before="0" w:beforeAutospacing="0" w:after="0" w:afterAutospacing="0"/>
    </w:pPr>
    <w:rPr>
      <w:rFonts w:ascii="MS Sans Serif" w:hAnsi="MS Sans Serif"/>
      <w:sz w:val="20"/>
      <w:szCs w:val="20"/>
      <w:lang w:val="en-US"/>
    </w:rPr>
  </w:style>
  <w:style w:type="character" w:customStyle="1" w:styleId="affffff0">
    <w:name w:val="Основной текст_"/>
    <w:link w:val="1ffb"/>
    <w:qFormat/>
    <w:locked/>
    <w:rsid w:val="00986055"/>
    <w:rPr>
      <w:rFonts w:ascii="Arial" w:hAnsi="Arial"/>
      <w:sz w:val="19"/>
      <w:shd w:val="clear" w:color="auto" w:fill="FFFFFF"/>
    </w:rPr>
  </w:style>
  <w:style w:type="paragraph" w:customStyle="1" w:styleId="1ffb">
    <w:name w:val="Основной текст1"/>
    <w:basedOn w:val="a8"/>
    <w:link w:val="affffff0"/>
    <w:qFormat/>
    <w:rsid w:val="00986055"/>
    <w:pPr>
      <w:shd w:val="clear" w:color="auto" w:fill="FFFFFF"/>
      <w:spacing w:before="180" w:beforeAutospacing="0" w:after="0" w:afterAutospacing="0" w:line="235" w:lineRule="exact"/>
      <w:jc w:val="both"/>
    </w:pPr>
    <w:rPr>
      <w:rFonts w:ascii="Arial" w:eastAsiaTheme="minorHAnsi" w:hAnsi="Arial" w:cstheme="minorBidi"/>
      <w:sz w:val="19"/>
      <w:szCs w:val="22"/>
      <w:lang w:eastAsia="en-US"/>
    </w:rPr>
  </w:style>
  <w:style w:type="paragraph" w:customStyle="1" w:styleId="2TimesNewRoman1200">
    <w:name w:val="Стиль Заголовок 2 + (латиница) Times New Roman 12 пт Перед:  0 пт..."/>
    <w:basedOn w:val="26"/>
    <w:qFormat/>
    <w:rsid w:val="00986055"/>
    <w:pPr>
      <w:tabs>
        <w:tab w:val="left" w:pos="792"/>
      </w:tabs>
    </w:pPr>
    <w:rPr>
      <w:rFonts w:ascii="Times New Roman" w:hAnsi="Times New Roman"/>
      <w:sz w:val="24"/>
    </w:rPr>
  </w:style>
  <w:style w:type="paragraph" w:customStyle="1" w:styleId="Style24">
    <w:name w:val="Style24"/>
    <w:basedOn w:val="a8"/>
    <w:qFormat/>
    <w:rsid w:val="00986055"/>
    <w:pPr>
      <w:widowControl w:val="0"/>
      <w:autoSpaceDE w:val="0"/>
      <w:autoSpaceDN w:val="0"/>
      <w:adjustRightInd w:val="0"/>
      <w:spacing w:before="0" w:beforeAutospacing="0" w:after="0" w:afterAutospacing="0" w:line="482" w:lineRule="exact"/>
      <w:ind w:firstLine="720"/>
      <w:jc w:val="both"/>
    </w:pPr>
  </w:style>
  <w:style w:type="paragraph" w:customStyle="1" w:styleId="Heading21">
    <w:name w:val="Heading 21"/>
    <w:basedOn w:val="a8"/>
    <w:next w:val="a8"/>
    <w:qFormat/>
    <w:rsid w:val="00986055"/>
    <w:pPr>
      <w:keepNext/>
      <w:widowControl w:val="0"/>
      <w:spacing w:before="0" w:beforeAutospacing="0" w:after="0" w:afterAutospacing="0"/>
      <w:jc w:val="center"/>
    </w:pPr>
    <w:rPr>
      <w:b/>
      <w:sz w:val="26"/>
      <w:szCs w:val="20"/>
    </w:rPr>
  </w:style>
  <w:style w:type="paragraph" w:customStyle="1" w:styleId="2fd">
    <w:name w:val="Обычный2"/>
    <w:basedOn w:val="a8"/>
    <w:qFormat/>
    <w:rsid w:val="00986055"/>
  </w:style>
  <w:style w:type="paragraph" w:customStyle="1" w:styleId="2TimesNewRoman0">
    <w:name w:val="Стиль заголовок 2 + Times New Roman полужирный Первая строка:  0..."/>
    <w:basedOn w:val="2fa"/>
    <w:qFormat/>
    <w:rsid w:val="00986055"/>
    <w:pPr>
      <w:widowControl w:val="0"/>
      <w:tabs>
        <w:tab w:val="clear" w:pos="567"/>
        <w:tab w:val="clear" w:pos="680"/>
        <w:tab w:val="clear" w:pos="1106"/>
        <w:tab w:val="clear" w:pos="1729"/>
        <w:tab w:val="clear" w:pos="7002"/>
      </w:tabs>
      <w:overflowPunct/>
      <w:spacing w:before="24" w:after="16" w:line="190" w:lineRule="atLeast"/>
      <w:ind w:firstLine="454"/>
      <w:jc w:val="center"/>
    </w:pPr>
    <w:rPr>
      <w:b/>
      <w:bCs/>
      <w:sz w:val="24"/>
      <w:szCs w:val="24"/>
    </w:rPr>
  </w:style>
  <w:style w:type="paragraph" w:customStyle="1" w:styleId="affffff1">
    <w:name w:val="Стиль По ширине"/>
    <w:basedOn w:val="a8"/>
    <w:qFormat/>
    <w:rsid w:val="00986055"/>
    <w:pPr>
      <w:spacing w:before="0" w:beforeAutospacing="0" w:after="0" w:afterAutospacing="0" w:line="312" w:lineRule="auto"/>
      <w:ind w:firstLine="454"/>
      <w:jc w:val="both"/>
    </w:pPr>
  </w:style>
  <w:style w:type="paragraph" w:customStyle="1" w:styleId="Style53">
    <w:name w:val="Style53"/>
    <w:basedOn w:val="a8"/>
    <w:qFormat/>
    <w:rsid w:val="00986055"/>
    <w:pPr>
      <w:widowControl w:val="0"/>
      <w:autoSpaceDE w:val="0"/>
      <w:autoSpaceDN w:val="0"/>
      <w:adjustRightInd w:val="0"/>
      <w:spacing w:before="0" w:beforeAutospacing="0" w:after="0" w:afterAutospacing="0" w:line="197" w:lineRule="exact"/>
      <w:ind w:firstLine="456"/>
      <w:jc w:val="both"/>
    </w:pPr>
    <w:rPr>
      <w:rFonts w:ascii="Palatino Linotype" w:hAnsi="Palatino Linotype"/>
    </w:rPr>
  </w:style>
  <w:style w:type="paragraph" w:customStyle="1" w:styleId="Style57">
    <w:name w:val="Style57"/>
    <w:basedOn w:val="a8"/>
    <w:qFormat/>
    <w:rsid w:val="00986055"/>
    <w:pPr>
      <w:widowControl w:val="0"/>
      <w:autoSpaceDE w:val="0"/>
      <w:autoSpaceDN w:val="0"/>
      <w:adjustRightInd w:val="0"/>
      <w:spacing w:before="0" w:beforeAutospacing="0" w:after="0" w:afterAutospacing="0" w:line="216" w:lineRule="exact"/>
      <w:jc w:val="both"/>
    </w:pPr>
    <w:rPr>
      <w:rFonts w:ascii="Palatino Linotype" w:hAnsi="Palatino Linotype"/>
    </w:rPr>
  </w:style>
  <w:style w:type="paragraph" w:customStyle="1" w:styleId="Style35">
    <w:name w:val="Style35"/>
    <w:basedOn w:val="a8"/>
    <w:qFormat/>
    <w:rsid w:val="00986055"/>
    <w:pPr>
      <w:widowControl w:val="0"/>
      <w:autoSpaceDE w:val="0"/>
      <w:autoSpaceDN w:val="0"/>
      <w:adjustRightInd w:val="0"/>
      <w:spacing w:before="0" w:beforeAutospacing="0" w:after="0" w:afterAutospacing="0" w:line="197" w:lineRule="exact"/>
      <w:ind w:firstLine="442"/>
      <w:jc w:val="both"/>
    </w:pPr>
    <w:rPr>
      <w:rFonts w:ascii="Palatino Linotype" w:hAnsi="Palatino Linotype"/>
    </w:rPr>
  </w:style>
  <w:style w:type="paragraph" w:customStyle="1" w:styleId="Style37">
    <w:name w:val="Style37"/>
    <w:basedOn w:val="a8"/>
    <w:qFormat/>
    <w:rsid w:val="00986055"/>
    <w:pPr>
      <w:widowControl w:val="0"/>
      <w:autoSpaceDE w:val="0"/>
      <w:autoSpaceDN w:val="0"/>
      <w:adjustRightInd w:val="0"/>
      <w:spacing w:before="0" w:beforeAutospacing="0" w:after="0" w:afterAutospacing="0" w:line="221" w:lineRule="exact"/>
      <w:ind w:firstLine="221"/>
      <w:jc w:val="both"/>
    </w:pPr>
    <w:rPr>
      <w:rFonts w:ascii="Palatino Linotype" w:hAnsi="Palatino Linotype"/>
    </w:rPr>
  </w:style>
  <w:style w:type="paragraph" w:customStyle="1" w:styleId="Style31">
    <w:name w:val="Style31"/>
    <w:basedOn w:val="a8"/>
    <w:qFormat/>
    <w:rsid w:val="00986055"/>
    <w:pPr>
      <w:widowControl w:val="0"/>
      <w:autoSpaceDE w:val="0"/>
      <w:autoSpaceDN w:val="0"/>
      <w:adjustRightInd w:val="0"/>
      <w:spacing w:before="0" w:beforeAutospacing="0" w:after="0" w:afterAutospacing="0"/>
    </w:pPr>
    <w:rPr>
      <w:rFonts w:ascii="Palatino Linotype" w:hAnsi="Palatino Linotype"/>
    </w:rPr>
  </w:style>
  <w:style w:type="paragraph" w:customStyle="1" w:styleId="2Arial12">
    <w:name w:val="Стиль Заголовок 2 + Arial полужирный курсив Перед:  12 пт После..."/>
    <w:basedOn w:val="26"/>
    <w:qFormat/>
    <w:rsid w:val="00986055"/>
    <w:pPr>
      <w:tabs>
        <w:tab w:val="left" w:pos="720"/>
      </w:tabs>
      <w:ind w:left="720" w:hanging="360"/>
      <w:jc w:val="both"/>
    </w:pPr>
    <w:rPr>
      <w:iCs/>
      <w:kern w:val="0"/>
      <w:sz w:val="24"/>
    </w:rPr>
  </w:style>
  <w:style w:type="paragraph" w:customStyle="1" w:styleId="2Arial0">
    <w:name w:val="Стиль Заголовок 2 + Arial полужирный Слева:  0 см Первая строка:..."/>
    <w:basedOn w:val="26"/>
    <w:qFormat/>
    <w:rsid w:val="00986055"/>
    <w:pPr>
      <w:tabs>
        <w:tab w:val="left" w:pos="720"/>
      </w:tabs>
      <w:ind w:left="720" w:hanging="360"/>
      <w:jc w:val="both"/>
    </w:pPr>
    <w:rPr>
      <w:kern w:val="0"/>
      <w:sz w:val="24"/>
    </w:rPr>
  </w:style>
  <w:style w:type="paragraph" w:customStyle="1" w:styleId="BlockText1">
    <w:name w:val="Block Text1"/>
    <w:basedOn w:val="a8"/>
    <w:uiPriority w:val="99"/>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character" w:customStyle="1" w:styleId="221">
    <w:name w:val="Основной текст (22)_"/>
    <w:link w:val="222"/>
    <w:qFormat/>
    <w:locked/>
    <w:rsid w:val="00986055"/>
    <w:rPr>
      <w:rFonts w:ascii="Century Schoolbook" w:hAnsi="Century Schoolbook"/>
      <w:sz w:val="21"/>
      <w:shd w:val="clear" w:color="auto" w:fill="FFFFFF"/>
    </w:rPr>
  </w:style>
  <w:style w:type="paragraph" w:customStyle="1" w:styleId="222">
    <w:name w:val="Основной текст (22)"/>
    <w:basedOn w:val="a8"/>
    <w:link w:val="221"/>
    <w:qFormat/>
    <w:rsid w:val="00986055"/>
    <w:pPr>
      <w:shd w:val="clear" w:color="auto" w:fill="FFFFFF"/>
      <w:spacing w:before="540" w:beforeAutospacing="0" w:after="120" w:afterAutospacing="0" w:line="238" w:lineRule="exact"/>
      <w:ind w:hanging="480"/>
      <w:jc w:val="both"/>
    </w:pPr>
    <w:rPr>
      <w:rFonts w:ascii="Century Schoolbook" w:eastAsiaTheme="minorHAnsi" w:hAnsi="Century Schoolbook" w:cstheme="minorBidi"/>
      <w:sz w:val="21"/>
      <w:szCs w:val="22"/>
      <w:lang w:eastAsia="en-US"/>
    </w:rPr>
  </w:style>
  <w:style w:type="paragraph" w:customStyle="1" w:styleId="340">
    <w:name w:val="Основной текст34"/>
    <w:basedOn w:val="a8"/>
    <w:qFormat/>
    <w:rsid w:val="00986055"/>
    <w:pPr>
      <w:shd w:val="clear" w:color="auto" w:fill="FFFFFF"/>
      <w:spacing w:before="480" w:beforeAutospacing="0" w:after="120" w:afterAutospacing="0" w:line="284" w:lineRule="exact"/>
      <w:ind w:hanging="1620"/>
      <w:jc w:val="both"/>
    </w:pPr>
    <w:rPr>
      <w:rFonts w:ascii="Arial" w:hAnsi="Arial" w:cs="Arial"/>
      <w:color w:val="000000"/>
      <w:sz w:val="19"/>
      <w:szCs w:val="19"/>
    </w:rPr>
  </w:style>
  <w:style w:type="character" w:customStyle="1" w:styleId="134">
    <w:name w:val="Основной текст (13)_"/>
    <w:link w:val="135"/>
    <w:qFormat/>
    <w:locked/>
    <w:rsid w:val="00986055"/>
    <w:rPr>
      <w:rFonts w:ascii="Century Schoolbook" w:hAnsi="Century Schoolbook"/>
      <w:sz w:val="18"/>
      <w:shd w:val="clear" w:color="auto" w:fill="FFFFFF"/>
    </w:rPr>
  </w:style>
  <w:style w:type="paragraph" w:customStyle="1" w:styleId="135">
    <w:name w:val="Основной текст (13)"/>
    <w:basedOn w:val="a8"/>
    <w:link w:val="134"/>
    <w:qFormat/>
    <w:rsid w:val="00986055"/>
    <w:pPr>
      <w:shd w:val="clear" w:color="auto" w:fill="FFFFFF"/>
      <w:spacing w:before="480" w:beforeAutospacing="0" w:after="300" w:afterAutospacing="0" w:line="240" w:lineRule="atLeast"/>
      <w:ind w:hanging="420"/>
    </w:pPr>
    <w:rPr>
      <w:rFonts w:ascii="Century Schoolbook" w:eastAsiaTheme="minorHAnsi" w:hAnsi="Century Schoolbook" w:cstheme="minorBidi"/>
      <w:sz w:val="18"/>
      <w:szCs w:val="22"/>
      <w:lang w:eastAsia="en-US"/>
    </w:rPr>
  </w:style>
  <w:style w:type="character" w:customStyle="1" w:styleId="93">
    <w:name w:val="Основной текст (9)_"/>
    <w:link w:val="94"/>
    <w:qFormat/>
    <w:locked/>
    <w:rsid w:val="00986055"/>
    <w:rPr>
      <w:rFonts w:ascii="Century Schoolbook" w:hAnsi="Century Schoolbook"/>
      <w:sz w:val="18"/>
      <w:shd w:val="clear" w:color="auto" w:fill="FFFFFF"/>
    </w:rPr>
  </w:style>
  <w:style w:type="paragraph" w:customStyle="1" w:styleId="94">
    <w:name w:val="Основной текст (9)"/>
    <w:basedOn w:val="a8"/>
    <w:link w:val="93"/>
    <w:qFormat/>
    <w:rsid w:val="00986055"/>
    <w:pPr>
      <w:shd w:val="clear" w:color="auto" w:fill="FFFFFF"/>
      <w:spacing w:before="120" w:beforeAutospacing="0" w:after="240" w:afterAutospacing="0" w:line="240" w:lineRule="atLeast"/>
    </w:pPr>
    <w:rPr>
      <w:rFonts w:ascii="Century Schoolbook" w:eastAsiaTheme="minorHAnsi" w:hAnsi="Century Schoolbook" w:cstheme="minorBidi"/>
      <w:sz w:val="18"/>
      <w:szCs w:val="22"/>
      <w:lang w:eastAsia="en-US"/>
    </w:rPr>
  </w:style>
  <w:style w:type="paragraph" w:customStyle="1" w:styleId="2Arial1">
    <w:name w:val="Заголовок 2  Arial"/>
    <w:aliases w:val="Перед:  12 пт,После:  6 пт,Меж..."/>
    <w:basedOn w:val="26"/>
    <w:qFormat/>
    <w:rsid w:val="00986055"/>
    <w:pPr>
      <w:keepLines/>
      <w:spacing w:after="120"/>
    </w:pPr>
    <w:rPr>
      <w:rFonts w:cs="Arial"/>
      <w:kern w:val="0"/>
      <w:sz w:val="24"/>
      <w:szCs w:val="24"/>
      <w:lang w:eastAsia="en-US"/>
    </w:rPr>
  </w:style>
  <w:style w:type="paragraph" w:customStyle="1" w:styleId="1ffc">
    <w:name w:val="Заголовок 1  Междустр.интервал:  одинарный"/>
    <w:basedOn w:val="1b"/>
    <w:qFormat/>
    <w:rsid w:val="00986055"/>
    <w:pPr>
      <w:keepNext/>
      <w:spacing w:before="240" w:beforeAutospacing="0" w:after="60" w:afterAutospacing="0"/>
      <w:ind w:left="0"/>
      <w:jc w:val="both"/>
    </w:pPr>
    <w:rPr>
      <w:rFonts w:ascii="Arial" w:hAnsi="Arial" w:cs="Arial"/>
      <w:b/>
      <w:bCs/>
      <w:caps/>
      <w:kern w:val="32"/>
      <w:sz w:val="32"/>
      <w:szCs w:val="32"/>
      <w:lang w:eastAsia="en-US"/>
    </w:rPr>
  </w:style>
  <w:style w:type="paragraph" w:customStyle="1" w:styleId="article">
    <w:name w:val="article"/>
    <w:basedOn w:val="a8"/>
    <w:qFormat/>
    <w:rsid w:val="00986055"/>
  </w:style>
  <w:style w:type="paragraph" w:customStyle="1" w:styleId="2123">
    <w:name w:val="Стиль Заголовок 2 + Перед:  12 пт После:  3 пт"/>
    <w:basedOn w:val="26"/>
    <w:qFormat/>
    <w:rsid w:val="00986055"/>
    <w:rPr>
      <w:iCs/>
      <w:kern w:val="0"/>
      <w:sz w:val="24"/>
    </w:rPr>
  </w:style>
  <w:style w:type="paragraph" w:customStyle="1" w:styleId="2fe">
    <w:name w:val="Обычный 2"/>
    <w:basedOn w:val="a8"/>
    <w:qFormat/>
    <w:rsid w:val="00986055"/>
    <w:pPr>
      <w:tabs>
        <w:tab w:val="left" w:pos="1440"/>
      </w:tabs>
      <w:spacing w:before="0" w:beforeAutospacing="0" w:after="0" w:afterAutospacing="0"/>
      <w:ind w:left="1440" w:hanging="360"/>
      <w:jc w:val="both"/>
    </w:pPr>
    <w:rPr>
      <w:sz w:val="20"/>
      <w:szCs w:val="20"/>
    </w:rPr>
  </w:style>
  <w:style w:type="paragraph" w:customStyle="1" w:styleId="MTDisplayEquation">
    <w:name w:val="MTDisplayEquation"/>
    <w:basedOn w:val="a8"/>
    <w:qFormat/>
    <w:rsid w:val="00986055"/>
    <w:pPr>
      <w:tabs>
        <w:tab w:val="center" w:pos="4680"/>
        <w:tab w:val="right" w:pos="9360"/>
      </w:tabs>
      <w:spacing w:before="0" w:beforeAutospacing="0" w:after="0" w:afterAutospacing="0"/>
    </w:pPr>
    <w:rPr>
      <w:szCs w:val="20"/>
      <w:lang w:val="en-US"/>
    </w:rPr>
  </w:style>
  <w:style w:type="paragraph" w:customStyle="1" w:styleId="msolistparagraph0">
    <w:name w:val="msolistparagraph"/>
    <w:basedOn w:val="a8"/>
    <w:qFormat/>
    <w:rsid w:val="00986055"/>
    <w:pPr>
      <w:spacing w:before="0" w:beforeAutospacing="0" w:after="0" w:afterAutospacing="0" w:line="312" w:lineRule="auto"/>
      <w:ind w:left="720" w:firstLine="454"/>
      <w:contextualSpacing/>
      <w:jc w:val="both"/>
    </w:pPr>
  </w:style>
  <w:style w:type="paragraph" w:customStyle="1" w:styleId="msonormalcxspmiddle">
    <w:name w:val="msonormalcxspmiddle"/>
    <w:basedOn w:val="a8"/>
    <w:qFormat/>
    <w:rsid w:val="00986055"/>
  </w:style>
  <w:style w:type="character" w:customStyle="1" w:styleId="affffff2">
    <w:name w:val="ВЭС отступ Знак"/>
    <w:link w:val="affffff3"/>
    <w:qFormat/>
    <w:locked/>
    <w:rsid w:val="00986055"/>
    <w:rPr>
      <w:color w:val="000000"/>
      <w:sz w:val="24"/>
    </w:rPr>
  </w:style>
  <w:style w:type="paragraph" w:customStyle="1" w:styleId="affffff3">
    <w:name w:val="ВЭС отступ"/>
    <w:basedOn w:val="a8"/>
    <w:link w:val="affffff2"/>
    <w:qFormat/>
    <w:rsid w:val="00986055"/>
    <w:pPr>
      <w:spacing w:before="0" w:beforeAutospacing="0" w:after="0" w:afterAutospacing="0"/>
      <w:jc w:val="both"/>
    </w:pPr>
    <w:rPr>
      <w:rFonts w:asciiTheme="minorHAnsi" w:eastAsiaTheme="minorHAnsi" w:hAnsiTheme="minorHAnsi" w:cstheme="minorBidi"/>
      <w:color w:val="000000"/>
      <w:szCs w:val="22"/>
      <w:lang w:eastAsia="en-US"/>
    </w:rPr>
  </w:style>
  <w:style w:type="paragraph" w:customStyle="1" w:styleId="21200">
    <w:name w:val="Стиль Заголовок 2 + 12 пт Слева:  0 см Первая строка:  0 см Пере..."/>
    <w:basedOn w:val="26"/>
    <w:qFormat/>
    <w:rsid w:val="00986055"/>
    <w:pPr>
      <w:tabs>
        <w:tab w:val="left" w:pos="360"/>
      </w:tabs>
      <w:spacing w:before="120" w:after="120"/>
    </w:pPr>
    <w:rPr>
      <w:sz w:val="24"/>
    </w:rPr>
  </w:style>
  <w:style w:type="paragraph" w:customStyle="1" w:styleId="144">
    <w:name w:val="Основной 14"/>
    <w:basedOn w:val="a8"/>
    <w:qFormat/>
    <w:rsid w:val="00986055"/>
    <w:pPr>
      <w:autoSpaceDE w:val="0"/>
      <w:autoSpaceDN w:val="0"/>
      <w:adjustRightInd w:val="0"/>
      <w:spacing w:before="0" w:beforeAutospacing="0" w:after="0" w:afterAutospacing="0" w:line="360" w:lineRule="auto"/>
      <w:ind w:left="-851" w:right="-1091" w:firstLine="567"/>
      <w:jc w:val="center"/>
    </w:pPr>
    <w:rPr>
      <w:b/>
      <w:sz w:val="28"/>
      <w:szCs w:val="20"/>
    </w:rPr>
  </w:style>
  <w:style w:type="paragraph" w:customStyle="1" w:styleId="c1">
    <w:name w:val="c1"/>
    <w:basedOn w:val="a8"/>
    <w:qFormat/>
    <w:rsid w:val="00986055"/>
    <w:rPr>
      <w:rFonts w:eastAsia="Times New Roman"/>
    </w:rPr>
  </w:style>
  <w:style w:type="paragraph" w:customStyle="1" w:styleId="affffff4">
    <w:name w:val="Словарная статья"/>
    <w:basedOn w:val="a8"/>
    <w:next w:val="a8"/>
    <w:qFormat/>
    <w:rsid w:val="00986055"/>
    <w:pPr>
      <w:autoSpaceDE w:val="0"/>
      <w:autoSpaceDN w:val="0"/>
      <w:adjustRightInd w:val="0"/>
      <w:spacing w:before="0" w:beforeAutospacing="0" w:after="0" w:afterAutospacing="0"/>
      <w:ind w:left="170" w:right="118"/>
      <w:jc w:val="both"/>
    </w:pPr>
    <w:rPr>
      <w:rFonts w:ascii="Arial" w:hAnsi="Arial"/>
      <w:sz w:val="20"/>
      <w:szCs w:val="20"/>
    </w:rPr>
  </w:style>
  <w:style w:type="paragraph" w:customStyle="1" w:styleId="2ff">
    <w:name w:val="2"/>
    <w:basedOn w:val="a8"/>
    <w:qFormat/>
    <w:rsid w:val="00986055"/>
    <w:pPr>
      <w:spacing w:before="0" w:beforeAutospacing="0" w:after="160" w:afterAutospacing="0" w:line="240" w:lineRule="exact"/>
    </w:pPr>
    <w:rPr>
      <w:rFonts w:ascii="Verdana" w:hAnsi="Verdana"/>
      <w:lang w:val="en-US" w:eastAsia="en-US"/>
    </w:rPr>
  </w:style>
  <w:style w:type="paragraph" w:customStyle="1" w:styleId="PlainText1">
    <w:name w:val="Plain Text1"/>
    <w:basedOn w:val="a8"/>
    <w:qFormat/>
    <w:rsid w:val="00986055"/>
    <w:pPr>
      <w:spacing w:before="0" w:beforeAutospacing="0" w:after="0" w:afterAutospacing="0"/>
    </w:pPr>
    <w:rPr>
      <w:rFonts w:ascii="Courier New" w:hAnsi="Courier New"/>
      <w:sz w:val="20"/>
      <w:szCs w:val="20"/>
    </w:rPr>
  </w:style>
  <w:style w:type="paragraph" w:customStyle="1" w:styleId="BodyText31">
    <w:name w:val="Body Text 31"/>
    <w:basedOn w:val="Normal1"/>
    <w:qFormat/>
    <w:rsid w:val="00986055"/>
    <w:pPr>
      <w:widowControl/>
      <w:tabs>
        <w:tab w:val="left" w:pos="360"/>
      </w:tabs>
      <w:snapToGrid/>
      <w:ind w:left="0" w:firstLine="0"/>
      <w:jc w:val="both"/>
    </w:pPr>
    <w:rPr>
      <w:i/>
      <w:sz w:val="26"/>
    </w:rPr>
  </w:style>
  <w:style w:type="paragraph" w:customStyle="1" w:styleId="BodyTextIndent21">
    <w:name w:val="Body Text Indent 21"/>
    <w:basedOn w:val="a8"/>
    <w:uiPriority w:val="99"/>
    <w:qFormat/>
    <w:rsid w:val="00986055"/>
    <w:pPr>
      <w:overflowPunct w:val="0"/>
      <w:autoSpaceDE w:val="0"/>
      <w:spacing w:before="0" w:beforeAutospacing="0" w:after="0" w:afterAutospacing="0"/>
      <w:ind w:firstLine="567"/>
      <w:jc w:val="both"/>
    </w:pPr>
    <w:rPr>
      <w:sz w:val="20"/>
      <w:szCs w:val="20"/>
      <w:lang w:eastAsia="ar-SA"/>
    </w:rPr>
  </w:style>
  <w:style w:type="paragraph" w:customStyle="1" w:styleId="Li">
    <w:name w:val="Li"/>
    <w:basedOn w:val="a8"/>
    <w:qFormat/>
    <w:rsid w:val="00986055"/>
    <w:pPr>
      <w:shd w:val="clear" w:color="auto" w:fill="FFFFFF"/>
      <w:suppressAutoHyphens/>
      <w:spacing w:before="0" w:beforeAutospacing="0" w:after="0" w:afterAutospacing="0"/>
    </w:pPr>
    <w:rPr>
      <w:lang w:eastAsia="ar-SA"/>
    </w:rPr>
  </w:style>
  <w:style w:type="paragraph" w:customStyle="1" w:styleId="Style14">
    <w:name w:val="Style14"/>
    <w:basedOn w:val="a8"/>
    <w:qFormat/>
    <w:rsid w:val="00986055"/>
    <w:pPr>
      <w:widowControl w:val="0"/>
      <w:autoSpaceDE w:val="0"/>
      <w:autoSpaceDN w:val="0"/>
      <w:adjustRightInd w:val="0"/>
      <w:spacing w:before="0" w:beforeAutospacing="0" w:after="0" w:afterAutospacing="0" w:line="444" w:lineRule="exact"/>
      <w:ind w:firstLine="1051"/>
    </w:pPr>
    <w:rPr>
      <w:rFonts w:ascii="Arial" w:eastAsia="Times New Roman" w:hAnsi="Arial" w:cs="Arial"/>
    </w:rPr>
  </w:style>
  <w:style w:type="paragraph" w:customStyle="1" w:styleId="Style22">
    <w:name w:val="Style22"/>
    <w:basedOn w:val="a8"/>
    <w:qFormat/>
    <w:rsid w:val="00986055"/>
    <w:pPr>
      <w:widowControl w:val="0"/>
      <w:autoSpaceDE w:val="0"/>
      <w:autoSpaceDN w:val="0"/>
      <w:adjustRightInd w:val="0"/>
      <w:spacing w:before="0" w:beforeAutospacing="0" w:after="0" w:afterAutospacing="0" w:line="238" w:lineRule="exact"/>
      <w:jc w:val="both"/>
    </w:pPr>
    <w:rPr>
      <w:rFonts w:ascii="Arial" w:eastAsia="Times New Roman" w:hAnsi="Arial" w:cs="Arial"/>
    </w:rPr>
  </w:style>
  <w:style w:type="paragraph" w:customStyle="1" w:styleId="affffff5">
    <w:name w:val="Название оглавления"/>
    <w:qFormat/>
    <w:rsid w:val="00986055"/>
    <w:pPr>
      <w:autoSpaceDE w:val="0"/>
      <w:autoSpaceDN w:val="0"/>
      <w:adjustRightInd w:val="0"/>
      <w:spacing w:after="187" w:line="240" w:lineRule="auto"/>
      <w:jc w:val="center"/>
    </w:pPr>
    <w:rPr>
      <w:rFonts w:ascii="Arial" w:eastAsia="Calibri" w:hAnsi="Arial" w:cs="Arial"/>
      <w:b/>
      <w:bCs/>
      <w:caps/>
      <w:sz w:val="20"/>
      <w:szCs w:val="20"/>
      <w:lang w:eastAsia="ru-RU"/>
    </w:rPr>
  </w:style>
  <w:style w:type="paragraph" w:customStyle="1" w:styleId="affffff6">
    <w:name w:val="список с тире"/>
    <w:basedOn w:val="a8"/>
    <w:qFormat/>
    <w:rsid w:val="00986055"/>
    <w:pPr>
      <w:tabs>
        <w:tab w:val="left" w:pos="1354"/>
      </w:tabs>
      <w:autoSpaceDE w:val="0"/>
      <w:autoSpaceDN w:val="0"/>
      <w:adjustRightInd w:val="0"/>
      <w:spacing w:before="120" w:beforeAutospacing="0" w:after="0" w:afterAutospacing="0"/>
      <w:ind w:left="1354" w:hanging="360"/>
      <w:jc w:val="both"/>
    </w:pPr>
    <w:rPr>
      <w:rFonts w:cs="Arial"/>
      <w:color w:val="000000"/>
      <w:szCs w:val="28"/>
    </w:rPr>
  </w:style>
  <w:style w:type="paragraph" w:customStyle="1" w:styleId="BodyTextIndent31">
    <w:name w:val="Body Text Indent 31"/>
    <w:basedOn w:val="a8"/>
    <w:uiPriority w:val="99"/>
    <w:qFormat/>
    <w:rsid w:val="00986055"/>
    <w:pPr>
      <w:spacing w:before="0" w:beforeAutospacing="0" w:after="0" w:afterAutospacing="0" w:line="360" w:lineRule="auto"/>
      <w:ind w:firstLine="709"/>
      <w:jc w:val="both"/>
    </w:pPr>
    <w:rPr>
      <w:sz w:val="28"/>
      <w:szCs w:val="20"/>
    </w:rPr>
  </w:style>
  <w:style w:type="paragraph" w:customStyle="1" w:styleId="216">
    <w:name w:val="Обычный21"/>
    <w:uiPriority w:val="99"/>
    <w:qFormat/>
    <w:rsid w:val="00986055"/>
    <w:pPr>
      <w:widowControl w:val="0"/>
      <w:spacing w:after="0" w:line="314" w:lineRule="auto"/>
      <w:ind w:firstLine="280"/>
      <w:jc w:val="both"/>
    </w:pPr>
    <w:rPr>
      <w:rFonts w:ascii="Times New Roman" w:eastAsia="Times New Roman" w:hAnsi="Times New Roman" w:cs="Times New Roman"/>
      <w:sz w:val="18"/>
      <w:szCs w:val="20"/>
      <w:lang w:eastAsia="ru-RU"/>
    </w:rPr>
  </w:style>
  <w:style w:type="paragraph" w:customStyle="1" w:styleId="Tst1">
    <w:name w:val="Tst1"/>
    <w:basedOn w:val="a8"/>
    <w:qFormat/>
    <w:rsid w:val="00986055"/>
    <w:pPr>
      <w:tabs>
        <w:tab w:val="left" w:pos="851"/>
      </w:tabs>
      <w:spacing w:before="0" w:beforeAutospacing="0" w:after="0" w:afterAutospacing="0"/>
      <w:ind w:left="851" w:hanging="511"/>
      <w:jc w:val="both"/>
    </w:pPr>
    <w:rPr>
      <w:szCs w:val="20"/>
    </w:rPr>
  </w:style>
  <w:style w:type="paragraph" w:customStyle="1" w:styleId="notabstyle">
    <w:name w:val="no_tab style"/>
    <w:basedOn w:val="a8"/>
    <w:qFormat/>
    <w:rsid w:val="00986055"/>
    <w:pPr>
      <w:spacing w:before="0" w:beforeAutospacing="0" w:after="0" w:afterAutospacing="0"/>
      <w:jc w:val="both"/>
    </w:pPr>
    <w:rPr>
      <w:kern w:val="28"/>
      <w:szCs w:val="20"/>
    </w:rPr>
  </w:style>
  <w:style w:type="paragraph" w:customStyle="1" w:styleId="Tst-question">
    <w:name w:val="Tst-question"/>
    <w:basedOn w:val="a8"/>
    <w:qFormat/>
    <w:rsid w:val="00986055"/>
    <w:pPr>
      <w:numPr>
        <w:numId w:val="9"/>
      </w:numPr>
      <w:tabs>
        <w:tab w:val="clear" w:pos="357"/>
        <w:tab w:val="left" w:pos="360"/>
      </w:tabs>
      <w:spacing w:before="0" w:beforeAutospacing="0" w:after="0" w:afterAutospacing="0"/>
      <w:jc w:val="both"/>
    </w:pPr>
    <w:rPr>
      <w:kern w:val="28"/>
      <w:szCs w:val="20"/>
    </w:rPr>
  </w:style>
  <w:style w:type="paragraph" w:customStyle="1" w:styleId="Tst10">
    <w:name w:val="Tst_1"/>
    <w:basedOn w:val="notabstyle"/>
    <w:qFormat/>
    <w:rsid w:val="00986055"/>
    <w:pPr>
      <w:tabs>
        <w:tab w:val="left" w:pos="703"/>
      </w:tabs>
      <w:ind w:left="703" w:hanging="346"/>
    </w:pPr>
  </w:style>
  <w:style w:type="paragraph" w:customStyle="1" w:styleId="p1">
    <w:name w:val="p1"/>
    <w:basedOn w:val="a8"/>
    <w:qFormat/>
    <w:rsid w:val="00986055"/>
    <w:rPr>
      <w:rFonts w:eastAsia="MS Mincho"/>
    </w:rPr>
  </w:style>
  <w:style w:type="paragraph" w:customStyle="1" w:styleId="Header1">
    <w:name w:val="Header1"/>
    <w:basedOn w:val="a8"/>
    <w:uiPriority w:val="99"/>
    <w:qFormat/>
    <w:rsid w:val="00986055"/>
    <w:pPr>
      <w:tabs>
        <w:tab w:val="center" w:pos="4153"/>
        <w:tab w:val="right" w:pos="8306"/>
      </w:tabs>
      <w:spacing w:before="0" w:beforeAutospacing="0" w:after="0" w:afterAutospacing="0"/>
    </w:pPr>
    <w:rPr>
      <w:rFonts w:ascii="Arial" w:hAnsi="Arial"/>
      <w:szCs w:val="20"/>
    </w:rPr>
  </w:style>
  <w:style w:type="paragraph" w:customStyle="1" w:styleId="3f">
    <w:name w:val="Знак3"/>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7">
    <w:name w:val="УПЛОТНЕННЫЙ"/>
    <w:basedOn w:val="a8"/>
    <w:qFormat/>
    <w:rsid w:val="00986055"/>
    <w:pPr>
      <w:spacing w:before="0" w:beforeAutospacing="0" w:after="0" w:afterAutospacing="0"/>
      <w:ind w:firstLine="720"/>
      <w:jc w:val="both"/>
    </w:pPr>
    <w:rPr>
      <w:spacing w:val="-4"/>
      <w:sz w:val="28"/>
      <w:szCs w:val="20"/>
    </w:rPr>
  </w:style>
  <w:style w:type="paragraph" w:customStyle="1" w:styleId="affffff8">
    <w:name w:val="ОСНОВНОЙ"/>
    <w:basedOn w:val="a8"/>
    <w:qFormat/>
    <w:rsid w:val="00986055"/>
    <w:pPr>
      <w:autoSpaceDE w:val="0"/>
      <w:autoSpaceDN w:val="0"/>
      <w:adjustRightInd w:val="0"/>
      <w:spacing w:before="0" w:beforeAutospacing="0" w:after="0" w:afterAutospacing="0"/>
      <w:ind w:firstLine="720"/>
      <w:jc w:val="both"/>
    </w:pPr>
    <w:rPr>
      <w:sz w:val="28"/>
      <w:szCs w:val="20"/>
    </w:rPr>
  </w:style>
  <w:style w:type="paragraph" w:customStyle="1" w:styleId="simple">
    <w:name w:val="simple"/>
    <w:basedOn w:val="a8"/>
    <w:qFormat/>
    <w:rsid w:val="00986055"/>
  </w:style>
  <w:style w:type="paragraph" w:customStyle="1" w:styleId="u">
    <w:name w:val="u"/>
    <w:basedOn w:val="a8"/>
    <w:qFormat/>
    <w:rsid w:val="00986055"/>
  </w:style>
  <w:style w:type="paragraph" w:customStyle="1" w:styleId="uj">
    <w:name w:val="uj"/>
    <w:basedOn w:val="a8"/>
    <w:qFormat/>
    <w:rsid w:val="00986055"/>
  </w:style>
  <w:style w:type="paragraph" w:customStyle="1" w:styleId="Style44">
    <w:name w:val="Style44"/>
    <w:basedOn w:val="a8"/>
    <w:qFormat/>
    <w:rsid w:val="00986055"/>
    <w:pPr>
      <w:widowControl w:val="0"/>
      <w:autoSpaceDE w:val="0"/>
      <w:autoSpaceDN w:val="0"/>
      <w:adjustRightInd w:val="0"/>
      <w:spacing w:before="0" w:beforeAutospacing="0" w:after="0" w:afterAutospacing="0"/>
    </w:pPr>
    <w:rPr>
      <w:rFonts w:ascii="Franklin Gothic Medium Cond" w:hAnsi="Franklin Gothic Medium Cond"/>
    </w:rPr>
  </w:style>
  <w:style w:type="paragraph" w:customStyle="1" w:styleId="s16">
    <w:name w:val="s_16"/>
    <w:basedOn w:val="a8"/>
    <w:qFormat/>
    <w:rsid w:val="00986055"/>
  </w:style>
  <w:style w:type="paragraph" w:customStyle="1" w:styleId="a4cxspmiddle">
    <w:name w:val="a4cxspmiddle"/>
    <w:basedOn w:val="a8"/>
    <w:qFormat/>
    <w:rsid w:val="00986055"/>
    <w:rPr>
      <w:color w:val="000000"/>
    </w:rPr>
  </w:style>
  <w:style w:type="paragraph" w:customStyle="1" w:styleId="Style56">
    <w:name w:val="Style56"/>
    <w:basedOn w:val="a8"/>
    <w:qFormat/>
    <w:rsid w:val="00986055"/>
    <w:pPr>
      <w:widowControl w:val="0"/>
      <w:autoSpaceDE w:val="0"/>
      <w:autoSpaceDN w:val="0"/>
      <w:adjustRightInd w:val="0"/>
      <w:spacing w:before="0" w:beforeAutospacing="0" w:after="0" w:afterAutospacing="0" w:line="194" w:lineRule="exact"/>
    </w:pPr>
  </w:style>
  <w:style w:type="paragraph" w:customStyle="1" w:styleId="otstup">
    <w:name w:val="otstup"/>
    <w:basedOn w:val="a8"/>
    <w:qFormat/>
    <w:rsid w:val="00986055"/>
  </w:style>
  <w:style w:type="paragraph" w:customStyle="1" w:styleId="1ffd">
    <w:name w:val="Схема документа1"/>
    <w:basedOn w:val="a8"/>
    <w:qFormat/>
    <w:rsid w:val="00986055"/>
    <w:pPr>
      <w:shd w:val="clear" w:color="auto" w:fill="000080"/>
      <w:spacing w:before="0" w:beforeAutospacing="0" w:after="0" w:afterAutospacing="0"/>
    </w:pPr>
    <w:rPr>
      <w:rFonts w:ascii="Tahoma" w:hAnsi="Tahoma" w:cs="Tahoma"/>
      <w:sz w:val="20"/>
      <w:szCs w:val="20"/>
      <w:lang w:eastAsia="zh-CN"/>
    </w:rPr>
  </w:style>
  <w:style w:type="paragraph" w:customStyle="1" w:styleId="Normal11">
    <w:name w:val="Normal11"/>
    <w:qFormat/>
    <w:rsid w:val="00986055"/>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uiPriority w:val="99"/>
    <w:qFormat/>
    <w:rsid w:val="00986055"/>
    <w:pPr>
      <w:keepNext/>
      <w:snapToGrid/>
      <w:outlineLvl w:val="2"/>
    </w:pPr>
    <w:rPr>
      <w:sz w:val="24"/>
    </w:rPr>
  </w:style>
  <w:style w:type="paragraph" w:customStyle="1" w:styleId="BodyText11">
    <w:name w:val="Body Text11"/>
    <w:basedOn w:val="Normal11"/>
    <w:uiPriority w:val="99"/>
    <w:qFormat/>
    <w:rsid w:val="00986055"/>
    <w:pPr>
      <w:snapToGrid/>
      <w:spacing w:line="360" w:lineRule="auto"/>
    </w:pPr>
    <w:rPr>
      <w:sz w:val="24"/>
    </w:rPr>
  </w:style>
  <w:style w:type="paragraph" w:customStyle="1" w:styleId="BodyText211">
    <w:name w:val="Body Text 211"/>
    <w:basedOn w:val="a8"/>
    <w:qFormat/>
    <w:rsid w:val="00986055"/>
    <w:pPr>
      <w:spacing w:before="0" w:beforeAutospacing="0" w:after="0" w:afterAutospacing="0" w:line="360" w:lineRule="auto"/>
      <w:jc w:val="both"/>
    </w:pPr>
    <w:rPr>
      <w:szCs w:val="20"/>
    </w:rPr>
  </w:style>
  <w:style w:type="paragraph" w:customStyle="1" w:styleId="ListParagraph11">
    <w:name w:val="List Paragraph11"/>
    <w:basedOn w:val="a8"/>
    <w:uiPriority w:val="99"/>
    <w:qFormat/>
    <w:rsid w:val="00986055"/>
    <w:pPr>
      <w:spacing w:before="0" w:beforeAutospacing="0" w:after="200" w:afterAutospacing="0" w:line="276" w:lineRule="auto"/>
      <w:ind w:left="720"/>
      <w:contextualSpacing/>
    </w:pPr>
    <w:rPr>
      <w:rFonts w:ascii="Calibri" w:hAnsi="Calibri"/>
      <w:sz w:val="22"/>
      <w:szCs w:val="22"/>
    </w:rPr>
  </w:style>
  <w:style w:type="paragraph" w:customStyle="1" w:styleId="PlainText11">
    <w:name w:val="Plain Text11"/>
    <w:basedOn w:val="a8"/>
    <w:uiPriority w:val="99"/>
    <w:qFormat/>
    <w:rsid w:val="00986055"/>
    <w:pPr>
      <w:spacing w:before="0" w:beforeAutospacing="0" w:after="0" w:afterAutospacing="0"/>
    </w:pPr>
    <w:rPr>
      <w:rFonts w:ascii="Courier New" w:hAnsi="Courier New"/>
      <w:sz w:val="20"/>
      <w:szCs w:val="20"/>
    </w:rPr>
  </w:style>
  <w:style w:type="paragraph" w:customStyle="1" w:styleId="BodyText311">
    <w:name w:val="Body Text 311"/>
    <w:basedOn w:val="Normal11"/>
    <w:uiPriority w:val="99"/>
    <w:qFormat/>
    <w:rsid w:val="00986055"/>
    <w:pPr>
      <w:snapToGrid/>
      <w:jc w:val="both"/>
    </w:pPr>
    <w:rPr>
      <w:i/>
      <w:sz w:val="26"/>
    </w:rPr>
  </w:style>
  <w:style w:type="paragraph" w:customStyle="1" w:styleId="opredelenie">
    <w:name w:val="opredelenie"/>
    <w:basedOn w:val="a8"/>
    <w:qFormat/>
    <w:rsid w:val="00986055"/>
  </w:style>
  <w:style w:type="paragraph" w:customStyle="1" w:styleId="rvps4">
    <w:name w:val="rvps4"/>
    <w:basedOn w:val="a8"/>
    <w:qFormat/>
    <w:rsid w:val="00986055"/>
    <w:pPr>
      <w:spacing w:before="0" w:beforeAutospacing="0" w:after="0" w:afterAutospacing="0"/>
      <w:jc w:val="both"/>
    </w:pPr>
  </w:style>
  <w:style w:type="character" w:customStyle="1" w:styleId="NoSpacingChar">
    <w:name w:val="No Spacing Char"/>
    <w:link w:val="NoSpacing1"/>
    <w:qFormat/>
    <w:locked/>
    <w:rsid w:val="00986055"/>
    <w:rPr>
      <w:rFonts w:eastAsia="Times New Roman"/>
      <w:sz w:val="24"/>
      <w:szCs w:val="24"/>
    </w:rPr>
  </w:style>
  <w:style w:type="paragraph" w:customStyle="1" w:styleId="NoSpacing1">
    <w:name w:val="No Spacing1"/>
    <w:link w:val="NoSpacingChar"/>
    <w:qFormat/>
    <w:rsid w:val="00986055"/>
    <w:pPr>
      <w:spacing w:after="0" w:line="240" w:lineRule="auto"/>
    </w:pPr>
    <w:rPr>
      <w:rFonts w:eastAsia="Times New Roman"/>
      <w:sz w:val="24"/>
      <w:szCs w:val="24"/>
    </w:rPr>
  </w:style>
  <w:style w:type="character" w:customStyle="1" w:styleId="3f0">
    <w:name w:val="3 ступень Знак"/>
    <w:link w:val="3f1"/>
    <w:qFormat/>
    <w:locked/>
    <w:rsid w:val="00986055"/>
    <w:rPr>
      <w:rFonts w:ascii="BodoniCTT" w:hAnsi="BodoniCTT"/>
      <w:b/>
    </w:rPr>
  </w:style>
  <w:style w:type="paragraph" w:customStyle="1" w:styleId="3f1">
    <w:name w:val="3 ступень"/>
    <w:basedOn w:val="a8"/>
    <w:link w:val="3f0"/>
    <w:qFormat/>
    <w:rsid w:val="00986055"/>
    <w:pPr>
      <w:keepNext/>
      <w:overflowPunct w:val="0"/>
      <w:autoSpaceDE w:val="0"/>
      <w:autoSpaceDN w:val="0"/>
      <w:adjustRightInd w:val="0"/>
      <w:spacing w:before="120" w:beforeAutospacing="0" w:after="0" w:afterAutospacing="0"/>
    </w:pPr>
    <w:rPr>
      <w:rFonts w:ascii="BodoniCTT" w:eastAsiaTheme="minorHAnsi" w:hAnsi="BodoniCTT" w:cstheme="minorBidi"/>
      <w:b/>
      <w:sz w:val="22"/>
      <w:szCs w:val="22"/>
      <w:lang w:eastAsia="en-US"/>
    </w:rPr>
  </w:style>
  <w:style w:type="paragraph" w:customStyle="1" w:styleId="Style28">
    <w:name w:val="Style28"/>
    <w:basedOn w:val="a8"/>
    <w:qFormat/>
    <w:rsid w:val="00986055"/>
    <w:pPr>
      <w:widowControl w:val="0"/>
      <w:autoSpaceDE w:val="0"/>
      <w:autoSpaceDN w:val="0"/>
      <w:adjustRightInd w:val="0"/>
      <w:spacing w:before="0" w:beforeAutospacing="0" w:after="0" w:afterAutospacing="0" w:line="494" w:lineRule="exact"/>
      <w:ind w:firstLine="902"/>
    </w:pPr>
  </w:style>
  <w:style w:type="paragraph" w:customStyle="1" w:styleId="Style7">
    <w:name w:val="Style7"/>
    <w:basedOn w:val="a8"/>
    <w:qFormat/>
    <w:rsid w:val="00986055"/>
    <w:pPr>
      <w:widowControl w:val="0"/>
      <w:autoSpaceDE w:val="0"/>
      <w:autoSpaceDN w:val="0"/>
      <w:adjustRightInd w:val="0"/>
      <w:spacing w:before="0" w:beforeAutospacing="0" w:after="0" w:afterAutospacing="0"/>
      <w:jc w:val="both"/>
    </w:pPr>
  </w:style>
  <w:style w:type="paragraph" w:customStyle="1" w:styleId="Style36">
    <w:name w:val="Style36"/>
    <w:basedOn w:val="a8"/>
    <w:qFormat/>
    <w:rsid w:val="00986055"/>
    <w:pPr>
      <w:widowControl w:val="0"/>
      <w:autoSpaceDE w:val="0"/>
      <w:autoSpaceDN w:val="0"/>
      <w:adjustRightInd w:val="0"/>
      <w:spacing w:before="0" w:beforeAutospacing="0" w:after="0" w:afterAutospacing="0"/>
    </w:pPr>
  </w:style>
  <w:style w:type="paragraph" w:customStyle="1" w:styleId="F9">
    <w:name w:val="ОбычныF9"/>
    <w:qFormat/>
    <w:rsid w:val="00986055"/>
    <w:pPr>
      <w:widowControl w:val="0"/>
      <w:overflowPunct w:val="0"/>
      <w:autoSpaceDE w:val="0"/>
      <w:autoSpaceDN w:val="0"/>
      <w:adjustRightInd w:val="0"/>
      <w:spacing w:after="0" w:line="240" w:lineRule="auto"/>
    </w:pPr>
    <w:rPr>
      <w:rFonts w:ascii="Times New Roman" w:eastAsia="Calibri" w:hAnsi="Times New Roman" w:cs="Times New Roman"/>
      <w:sz w:val="24"/>
      <w:szCs w:val="20"/>
      <w:lang w:eastAsia="ru-RU"/>
    </w:rPr>
  </w:style>
  <w:style w:type="paragraph" w:customStyle="1" w:styleId="4d">
    <w:name w:val="Квадрат4"/>
    <w:basedOn w:val="a8"/>
    <w:qFormat/>
    <w:rsid w:val="00986055"/>
    <w:pPr>
      <w:widowControl w:val="0"/>
      <w:autoSpaceDE w:val="0"/>
      <w:autoSpaceDN w:val="0"/>
      <w:adjustRightInd w:val="0"/>
      <w:spacing w:before="0" w:beforeAutospacing="0" w:after="0" w:afterAutospacing="0"/>
      <w:jc w:val="both"/>
    </w:pPr>
    <w:rPr>
      <w:rFonts w:ascii="a_Timer" w:hAnsi="a_Timer" w:cs="a_Timer"/>
      <w:lang w:val="en-US"/>
    </w:rPr>
  </w:style>
  <w:style w:type="paragraph" w:customStyle="1" w:styleId="p3">
    <w:name w:val="p3"/>
    <w:basedOn w:val="a8"/>
    <w:qFormat/>
    <w:rsid w:val="00986055"/>
  </w:style>
  <w:style w:type="paragraph" w:customStyle="1" w:styleId="p4">
    <w:name w:val="p4"/>
    <w:basedOn w:val="a8"/>
    <w:qFormat/>
    <w:rsid w:val="00986055"/>
  </w:style>
  <w:style w:type="paragraph" w:customStyle="1" w:styleId="a3cxspmiddle">
    <w:name w:val="a3cxspmiddle"/>
    <w:basedOn w:val="a8"/>
    <w:qFormat/>
    <w:rsid w:val="00986055"/>
    <w:rPr>
      <w:color w:val="000000"/>
    </w:rPr>
  </w:style>
  <w:style w:type="paragraph" w:customStyle="1" w:styleId="affffff9">
    <w:name w:val="слайд"/>
    <w:basedOn w:val="a8"/>
    <w:qFormat/>
    <w:rsid w:val="00986055"/>
    <w:pPr>
      <w:spacing w:before="0" w:beforeAutospacing="0" w:after="0" w:afterAutospacing="0"/>
      <w:jc w:val="both"/>
    </w:pPr>
    <w:rPr>
      <w:sz w:val="36"/>
      <w:lang w:eastAsia="en-US"/>
    </w:rPr>
  </w:style>
  <w:style w:type="paragraph" w:customStyle="1" w:styleId="117">
    <w:name w:val="Обычный + 11 пт"/>
    <w:aliases w:val="уплотненный на  0,25 пт"/>
    <w:basedOn w:val="a8"/>
    <w:qFormat/>
    <w:rsid w:val="00986055"/>
    <w:pPr>
      <w:widowControl w:val="0"/>
      <w:shd w:val="clear" w:color="auto" w:fill="FFFFFF"/>
      <w:autoSpaceDE w:val="0"/>
      <w:autoSpaceDN w:val="0"/>
      <w:adjustRightInd w:val="0"/>
      <w:spacing w:before="25" w:beforeAutospacing="0" w:after="0" w:afterAutospacing="0" w:line="241" w:lineRule="exact"/>
      <w:ind w:left="7"/>
    </w:pPr>
    <w:rPr>
      <w:sz w:val="22"/>
      <w:szCs w:val="20"/>
    </w:rPr>
  </w:style>
  <w:style w:type="paragraph" w:customStyle="1" w:styleId="Style3">
    <w:name w:val="Style3"/>
    <w:basedOn w:val="a8"/>
    <w:qFormat/>
    <w:rsid w:val="00986055"/>
    <w:pPr>
      <w:widowControl w:val="0"/>
      <w:autoSpaceDE w:val="0"/>
      <w:autoSpaceDN w:val="0"/>
      <w:adjustRightInd w:val="0"/>
      <w:spacing w:before="0" w:beforeAutospacing="0" w:after="0" w:afterAutospacing="0" w:line="259" w:lineRule="exact"/>
      <w:ind w:firstLine="542"/>
      <w:jc w:val="both"/>
    </w:pPr>
  </w:style>
  <w:style w:type="paragraph" w:customStyle="1" w:styleId="Heading41">
    <w:name w:val="Heading 41"/>
    <w:basedOn w:val="Normal1"/>
    <w:next w:val="Normal1"/>
    <w:uiPriority w:val="99"/>
    <w:qFormat/>
    <w:rsid w:val="00986055"/>
    <w:pPr>
      <w:keepNext/>
      <w:widowControl/>
      <w:snapToGrid/>
      <w:ind w:left="0" w:firstLine="0"/>
    </w:pPr>
    <w:rPr>
      <w:sz w:val="24"/>
    </w:rPr>
  </w:style>
  <w:style w:type="paragraph" w:customStyle="1" w:styleId="c3">
    <w:name w:val="c3"/>
    <w:basedOn w:val="a8"/>
    <w:qFormat/>
    <w:rsid w:val="00986055"/>
    <w:pPr>
      <w:spacing w:before="0" w:beforeAutospacing="0" w:after="150" w:afterAutospacing="0"/>
    </w:pPr>
  </w:style>
  <w:style w:type="paragraph" w:customStyle="1" w:styleId="a3cxsplast">
    <w:name w:val="a3cxsplast"/>
    <w:basedOn w:val="a8"/>
    <w:qFormat/>
    <w:rsid w:val="00986055"/>
    <w:rPr>
      <w:color w:val="000000"/>
    </w:rPr>
  </w:style>
  <w:style w:type="character" w:customStyle="1" w:styleId="1ffe">
    <w:name w:val="Заголовок №1_"/>
    <w:link w:val="1fff"/>
    <w:qFormat/>
    <w:locked/>
    <w:rsid w:val="00986055"/>
    <w:rPr>
      <w:sz w:val="23"/>
      <w:shd w:val="clear" w:color="auto" w:fill="FFFFFF"/>
    </w:rPr>
  </w:style>
  <w:style w:type="paragraph" w:customStyle="1" w:styleId="1fff">
    <w:name w:val="Заголовок №1"/>
    <w:basedOn w:val="a8"/>
    <w:link w:val="1ffe"/>
    <w:qFormat/>
    <w:rsid w:val="00986055"/>
    <w:pPr>
      <w:shd w:val="clear" w:color="auto" w:fill="FFFFFF"/>
      <w:spacing w:before="540" w:beforeAutospacing="0" w:after="0" w:afterAutospacing="0" w:line="326" w:lineRule="exact"/>
      <w:outlineLvl w:val="0"/>
    </w:pPr>
    <w:rPr>
      <w:rFonts w:asciiTheme="minorHAnsi" w:eastAsiaTheme="minorHAnsi" w:hAnsiTheme="minorHAnsi" w:cstheme="minorBidi"/>
      <w:sz w:val="23"/>
      <w:szCs w:val="22"/>
      <w:lang w:eastAsia="en-US"/>
    </w:rPr>
  </w:style>
  <w:style w:type="paragraph" w:customStyle="1" w:styleId="1fff0">
    <w:name w:val="список1"/>
    <w:basedOn w:val="a8"/>
    <w:qFormat/>
    <w:rsid w:val="00986055"/>
    <w:pPr>
      <w:tabs>
        <w:tab w:val="left" w:pos="0"/>
      </w:tabs>
      <w:autoSpaceDE w:val="0"/>
      <w:autoSpaceDN w:val="0"/>
      <w:adjustRightInd w:val="0"/>
      <w:spacing w:before="0" w:beforeAutospacing="0" w:after="0" w:afterAutospacing="0"/>
      <w:ind w:firstLine="66"/>
      <w:jc w:val="both"/>
    </w:pPr>
    <w:rPr>
      <w:rFonts w:ascii="PragmaticaCTT" w:hAnsi="PragmaticaCTT"/>
      <w:sz w:val="20"/>
    </w:rPr>
  </w:style>
  <w:style w:type="paragraph" w:customStyle="1" w:styleId="Heading61">
    <w:name w:val="Heading 61"/>
    <w:qFormat/>
    <w:rsid w:val="00986055"/>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affffffa">
    <w:name w:val="Основной текст с отступо"/>
    <w:basedOn w:val="a8"/>
    <w:qFormat/>
    <w:rsid w:val="00986055"/>
    <w:pPr>
      <w:spacing w:before="0" w:beforeAutospacing="0" w:after="0" w:afterAutospacing="0"/>
      <w:ind w:left="-340" w:firstLine="720"/>
    </w:pPr>
    <w:rPr>
      <w:sz w:val="36"/>
      <w:szCs w:val="20"/>
    </w:rPr>
  </w:style>
  <w:style w:type="paragraph" w:customStyle="1" w:styleId="Lang">
    <w:name w:val="Lang"/>
    <w:basedOn w:val="a8"/>
    <w:qFormat/>
    <w:rsid w:val="00986055"/>
    <w:pPr>
      <w:overflowPunct w:val="0"/>
      <w:autoSpaceDE w:val="0"/>
      <w:autoSpaceDN w:val="0"/>
      <w:adjustRightInd w:val="0"/>
      <w:spacing w:before="0" w:beforeAutospacing="0" w:after="0" w:afterAutospacing="0" w:line="480" w:lineRule="exact"/>
      <w:ind w:right="-170" w:firstLine="567"/>
      <w:jc w:val="both"/>
    </w:pPr>
    <w:rPr>
      <w:rFonts w:ascii="Courier New" w:hAnsi="Courier New"/>
      <w:szCs w:val="20"/>
    </w:rPr>
  </w:style>
  <w:style w:type="paragraph" w:customStyle="1" w:styleId="Standard">
    <w:name w:val="Standard"/>
    <w:qFormat/>
    <w:rsid w:val="00986055"/>
    <w:pPr>
      <w:widowControl w:val="0"/>
      <w:suppressAutoHyphens/>
      <w:autoSpaceDN w:val="0"/>
      <w:spacing w:after="0" w:line="240" w:lineRule="auto"/>
    </w:pPr>
    <w:rPr>
      <w:rFonts w:ascii="Times New Roman" w:eastAsia="Calibri" w:hAnsi="Times New Roman" w:cs="Tahoma"/>
      <w:kern w:val="3"/>
      <w:sz w:val="24"/>
      <w:szCs w:val="24"/>
      <w:lang w:eastAsia="ru-RU"/>
    </w:rPr>
  </w:style>
  <w:style w:type="paragraph" w:customStyle="1" w:styleId="3f2">
    <w:name w:val="заголовок 3"/>
    <w:basedOn w:val="a8"/>
    <w:next w:val="a8"/>
    <w:qFormat/>
    <w:rsid w:val="00986055"/>
    <w:pPr>
      <w:keepNext/>
      <w:widowControl w:val="0"/>
      <w:snapToGrid w:val="0"/>
      <w:spacing w:before="0" w:beforeAutospacing="0" w:after="0" w:afterAutospacing="0" w:line="190" w:lineRule="atLeast"/>
      <w:jc w:val="both"/>
    </w:pPr>
    <w:rPr>
      <w:b/>
      <w:sz w:val="28"/>
      <w:szCs w:val="20"/>
    </w:rPr>
  </w:style>
  <w:style w:type="paragraph" w:customStyle="1" w:styleId="listnum">
    <w:name w:val="listnum"/>
    <w:basedOn w:val="a8"/>
    <w:qFormat/>
    <w:rsid w:val="00986055"/>
  </w:style>
  <w:style w:type="paragraph" w:customStyle="1" w:styleId="1fff1">
    <w:name w:val="Подзаголовок 1"/>
    <w:basedOn w:val="a8"/>
    <w:next w:val="a8"/>
    <w:qFormat/>
    <w:rsid w:val="00986055"/>
    <w:pPr>
      <w:autoSpaceDE w:val="0"/>
      <w:autoSpaceDN w:val="0"/>
      <w:adjustRightInd w:val="0"/>
      <w:spacing w:before="0" w:beforeAutospacing="0" w:after="0" w:afterAutospacing="0"/>
      <w:jc w:val="center"/>
    </w:pPr>
    <w:rPr>
      <w:rFonts w:ascii="PragmaticaCTT" w:hAnsi="PragmaticaCTT" w:cs="PragmaticaCTT"/>
      <w:b/>
      <w:bCs/>
      <w:sz w:val="22"/>
      <w:szCs w:val="22"/>
    </w:rPr>
  </w:style>
  <w:style w:type="paragraph" w:customStyle="1" w:styleId="4e">
    <w:name w:val="Обычный4"/>
    <w:qFormat/>
    <w:rsid w:val="00986055"/>
    <w:pPr>
      <w:widowControl w:val="0"/>
      <w:spacing w:after="0" w:line="240" w:lineRule="auto"/>
    </w:pPr>
    <w:rPr>
      <w:rFonts w:ascii="Times New Roman" w:eastAsia="Calibri" w:hAnsi="Times New Roman" w:cs="Times New Roman"/>
      <w:sz w:val="20"/>
      <w:szCs w:val="20"/>
      <w:lang w:eastAsia="ru-RU"/>
    </w:rPr>
  </w:style>
  <w:style w:type="paragraph" w:customStyle="1" w:styleId="12pt025">
    <w:name w:val="Стиль 12 pt полужирный Черный уплотненный на  025 пт"/>
    <w:basedOn w:val="1b"/>
    <w:qFormat/>
    <w:rsid w:val="00986055"/>
    <w:pPr>
      <w:keepNext/>
      <w:widowControl w:val="0"/>
      <w:shd w:val="clear" w:color="auto" w:fill="FFFFFF"/>
      <w:tabs>
        <w:tab w:val="left" w:pos="360"/>
        <w:tab w:val="left" w:pos="1354"/>
      </w:tabs>
      <w:autoSpaceDE w:val="0"/>
      <w:autoSpaceDN w:val="0"/>
      <w:adjustRightInd w:val="0"/>
      <w:spacing w:before="340" w:beforeAutospacing="0" w:after="240" w:afterAutospacing="0"/>
      <w:ind w:left="0" w:firstLine="454"/>
      <w:jc w:val="center"/>
    </w:pPr>
    <w:rPr>
      <w:rFonts w:cs="Arial"/>
      <w:b/>
      <w:color w:val="000000"/>
      <w:spacing w:val="-5"/>
      <w:kern w:val="32"/>
      <w:sz w:val="26"/>
    </w:rPr>
  </w:style>
  <w:style w:type="paragraph" w:customStyle="1" w:styleId="ipara">
    <w:name w:val="ipara"/>
    <w:basedOn w:val="a8"/>
    <w:qFormat/>
    <w:rsid w:val="00986055"/>
    <w:pPr>
      <w:widowControl w:val="0"/>
      <w:overflowPunct w:val="0"/>
      <w:autoSpaceDE w:val="0"/>
      <w:autoSpaceDN w:val="0"/>
      <w:adjustRightInd w:val="0"/>
      <w:spacing w:beforeAutospacing="0" w:afterAutospacing="0"/>
    </w:pPr>
    <w:rPr>
      <w:szCs w:val="20"/>
      <w:lang w:val="en-US" w:eastAsia="en-US"/>
    </w:rPr>
  </w:style>
  <w:style w:type="paragraph" w:customStyle="1" w:styleId="affffffb">
    <w:name w:val="Разработчик"/>
    <w:basedOn w:val="a8"/>
    <w:qFormat/>
    <w:rsid w:val="00986055"/>
    <w:pPr>
      <w:spacing w:before="0" w:beforeAutospacing="0" w:after="0" w:afterAutospacing="0"/>
      <w:jc w:val="both"/>
    </w:pPr>
    <w:rPr>
      <w:b/>
      <w:sz w:val="20"/>
    </w:rPr>
  </w:style>
  <w:style w:type="paragraph" w:customStyle="1" w:styleId="p7">
    <w:name w:val="p7"/>
    <w:basedOn w:val="a8"/>
    <w:qFormat/>
    <w:rsid w:val="00986055"/>
  </w:style>
  <w:style w:type="paragraph" w:customStyle="1" w:styleId="p9">
    <w:name w:val="p9"/>
    <w:basedOn w:val="a8"/>
    <w:qFormat/>
    <w:rsid w:val="00986055"/>
  </w:style>
  <w:style w:type="paragraph" w:customStyle="1" w:styleId="p6">
    <w:name w:val="p6"/>
    <w:basedOn w:val="a8"/>
    <w:qFormat/>
    <w:rsid w:val="00986055"/>
  </w:style>
  <w:style w:type="paragraph" w:customStyle="1" w:styleId="p8">
    <w:name w:val="p8"/>
    <w:basedOn w:val="a8"/>
    <w:qFormat/>
    <w:rsid w:val="00986055"/>
  </w:style>
  <w:style w:type="paragraph" w:customStyle="1" w:styleId="217">
    <w:name w:val="Заголовок 21"/>
    <w:basedOn w:val="a8"/>
    <w:next w:val="a8"/>
    <w:qFormat/>
    <w:rsid w:val="00986055"/>
    <w:pPr>
      <w:keepNext/>
      <w:widowControl w:val="0"/>
      <w:spacing w:before="0" w:beforeAutospacing="0" w:after="0" w:afterAutospacing="0"/>
      <w:jc w:val="center"/>
    </w:pPr>
    <w:rPr>
      <w:b/>
      <w:sz w:val="26"/>
      <w:szCs w:val="20"/>
    </w:rPr>
  </w:style>
  <w:style w:type="paragraph" w:customStyle="1" w:styleId="2ff0">
    <w:name w:val="Текст2"/>
    <w:basedOn w:val="a8"/>
    <w:qFormat/>
    <w:rsid w:val="00986055"/>
    <w:pPr>
      <w:spacing w:before="0" w:beforeAutospacing="0" w:after="0" w:afterAutospacing="0"/>
    </w:pPr>
    <w:rPr>
      <w:rFonts w:ascii="Courier New" w:hAnsi="Courier New"/>
      <w:sz w:val="20"/>
      <w:szCs w:val="20"/>
    </w:rPr>
  </w:style>
  <w:style w:type="paragraph" w:customStyle="1" w:styleId="118">
    <w:name w:val="Цитата11"/>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110">
    <w:name w:val="Основной текст 211"/>
    <w:basedOn w:val="a8"/>
    <w:qFormat/>
    <w:rsid w:val="00986055"/>
    <w:pPr>
      <w:spacing w:before="0" w:beforeAutospacing="0" w:after="0" w:afterAutospacing="0"/>
    </w:pPr>
    <w:rPr>
      <w:sz w:val="28"/>
      <w:szCs w:val="20"/>
    </w:rPr>
  </w:style>
  <w:style w:type="paragraph" w:customStyle="1" w:styleId="1fff2">
    <w:name w:val="Верхний колонтитул1"/>
    <w:basedOn w:val="a8"/>
    <w:qFormat/>
    <w:rsid w:val="00986055"/>
    <w:pPr>
      <w:tabs>
        <w:tab w:val="center" w:pos="4153"/>
        <w:tab w:val="right" w:pos="8306"/>
      </w:tabs>
      <w:spacing w:before="0" w:beforeAutospacing="0" w:after="0" w:afterAutospacing="0"/>
    </w:pPr>
    <w:rPr>
      <w:rFonts w:ascii="Arial" w:hAnsi="Arial"/>
      <w:szCs w:val="20"/>
    </w:rPr>
  </w:style>
  <w:style w:type="paragraph" w:customStyle="1" w:styleId="314">
    <w:name w:val="Заголовок 31"/>
    <w:basedOn w:val="1fa"/>
    <w:next w:val="1fa"/>
    <w:qFormat/>
    <w:rsid w:val="00986055"/>
    <w:pPr>
      <w:keepNext/>
      <w:widowControl/>
      <w:tabs>
        <w:tab w:val="left" w:pos="3330"/>
      </w:tabs>
      <w:snapToGrid/>
      <w:spacing w:line="240" w:lineRule="auto"/>
      <w:ind w:firstLine="0"/>
      <w:jc w:val="left"/>
      <w:outlineLvl w:val="2"/>
    </w:pPr>
    <w:rPr>
      <w:sz w:val="24"/>
    </w:rPr>
  </w:style>
  <w:style w:type="paragraph" w:customStyle="1" w:styleId="3110">
    <w:name w:val="Основной текст 311"/>
    <w:basedOn w:val="a8"/>
    <w:qFormat/>
    <w:rsid w:val="00986055"/>
    <w:pPr>
      <w:spacing w:before="0" w:beforeAutospacing="0" w:after="120" w:afterAutospacing="0"/>
    </w:pPr>
    <w:rPr>
      <w:sz w:val="16"/>
      <w:szCs w:val="16"/>
      <w:lang w:eastAsia="zh-CN"/>
    </w:rPr>
  </w:style>
  <w:style w:type="character" w:customStyle="1" w:styleId="QuoteChar2">
    <w:name w:val="Quote Char2"/>
    <w:link w:val="Quote1"/>
    <w:uiPriority w:val="99"/>
    <w:qFormat/>
    <w:locked/>
    <w:rsid w:val="00986055"/>
    <w:rPr>
      <w:rFonts w:ascii="Calibri" w:hAnsi="Calibri"/>
      <w:i/>
      <w:color w:val="000000"/>
      <w:sz w:val="24"/>
    </w:rPr>
  </w:style>
  <w:style w:type="paragraph" w:customStyle="1" w:styleId="Quote1">
    <w:name w:val="Quote1"/>
    <w:basedOn w:val="a8"/>
    <w:next w:val="a8"/>
    <w:link w:val="QuoteChar2"/>
    <w:uiPriority w:val="99"/>
    <w:qFormat/>
    <w:rsid w:val="00986055"/>
    <w:pPr>
      <w:spacing w:before="0" w:beforeAutospacing="0" w:after="0" w:afterAutospacing="0"/>
    </w:pPr>
    <w:rPr>
      <w:rFonts w:ascii="Calibri" w:eastAsiaTheme="minorHAnsi" w:hAnsi="Calibri" w:cstheme="minorBidi"/>
      <w:i/>
      <w:color w:val="000000"/>
      <w:szCs w:val="22"/>
      <w:lang w:eastAsia="en-US"/>
    </w:rPr>
  </w:style>
  <w:style w:type="character" w:customStyle="1" w:styleId="IntenseQuoteChar2">
    <w:name w:val="Intense Quote Char2"/>
    <w:link w:val="IntenseQuote1"/>
    <w:uiPriority w:val="99"/>
    <w:qFormat/>
    <w:locked/>
    <w:rsid w:val="00986055"/>
    <w:rPr>
      <w:rFonts w:ascii="Calibri" w:hAnsi="Calibri"/>
      <w:b/>
      <w:i/>
      <w:color w:val="4F81BD"/>
      <w:sz w:val="24"/>
    </w:rPr>
  </w:style>
  <w:style w:type="paragraph" w:customStyle="1" w:styleId="IntenseQuote1">
    <w:name w:val="Intense Quote1"/>
    <w:basedOn w:val="a8"/>
    <w:next w:val="a8"/>
    <w:link w:val="IntenseQuoteChar2"/>
    <w:uiPriority w:val="99"/>
    <w:qFormat/>
    <w:rsid w:val="00986055"/>
    <w:pPr>
      <w:pBdr>
        <w:bottom w:val="single" w:sz="4" w:space="4" w:color="4F81BD"/>
      </w:pBdr>
      <w:spacing w:before="200" w:beforeAutospacing="0" w:after="280" w:afterAutospacing="0"/>
      <w:ind w:left="936" w:right="936"/>
    </w:pPr>
    <w:rPr>
      <w:rFonts w:ascii="Calibri" w:eastAsiaTheme="minorHAnsi" w:hAnsi="Calibri" w:cstheme="minorBidi"/>
      <w:b/>
      <w:i/>
      <w:color w:val="4F81BD"/>
      <w:szCs w:val="22"/>
      <w:lang w:eastAsia="en-US"/>
    </w:rPr>
  </w:style>
  <w:style w:type="paragraph" w:customStyle="1" w:styleId="p12">
    <w:name w:val="p12"/>
    <w:basedOn w:val="a8"/>
    <w:qFormat/>
    <w:rsid w:val="00986055"/>
  </w:style>
  <w:style w:type="character" w:customStyle="1" w:styleId="1fff3">
    <w:name w:val="ЗАГОЛОВОК 1 Знак"/>
    <w:link w:val="1fff4"/>
    <w:qFormat/>
    <w:locked/>
    <w:rsid w:val="00986055"/>
    <w:rPr>
      <w:rFonts w:eastAsia="Times New Roman"/>
      <w:b/>
      <w:caps/>
      <w:sz w:val="24"/>
      <w:szCs w:val="24"/>
    </w:rPr>
  </w:style>
  <w:style w:type="paragraph" w:customStyle="1" w:styleId="1fff4">
    <w:name w:val="ЗАГОЛОВОК 1"/>
    <w:link w:val="1fff3"/>
    <w:qFormat/>
    <w:rsid w:val="00986055"/>
    <w:pPr>
      <w:suppressAutoHyphens/>
      <w:spacing w:after="0" w:line="312" w:lineRule="auto"/>
      <w:ind w:firstLine="454"/>
      <w:outlineLvl w:val="0"/>
    </w:pPr>
    <w:rPr>
      <w:rFonts w:eastAsia="Times New Roman"/>
      <w:b/>
      <w:caps/>
      <w:sz w:val="24"/>
      <w:szCs w:val="24"/>
    </w:rPr>
  </w:style>
  <w:style w:type="paragraph" w:customStyle="1" w:styleId="style140">
    <w:name w:val="style14"/>
    <w:basedOn w:val="a8"/>
    <w:qFormat/>
    <w:rsid w:val="00986055"/>
  </w:style>
  <w:style w:type="paragraph" w:customStyle="1" w:styleId="affffffc">
    <w:name w:val="ТЕМА"/>
    <w:basedOn w:val="a8"/>
    <w:qFormat/>
    <w:rsid w:val="00986055"/>
    <w:pPr>
      <w:spacing w:before="0" w:beforeAutospacing="0" w:after="60" w:afterAutospacing="0" w:line="264" w:lineRule="auto"/>
      <w:jc w:val="both"/>
    </w:pPr>
    <w:rPr>
      <w:rFonts w:ascii="Arial" w:hAnsi="Arial"/>
      <w:b/>
      <w:sz w:val="30"/>
    </w:rPr>
  </w:style>
  <w:style w:type="paragraph" w:customStyle="1" w:styleId="Style26">
    <w:name w:val="Style26"/>
    <w:basedOn w:val="a8"/>
    <w:qFormat/>
    <w:rsid w:val="00986055"/>
    <w:pPr>
      <w:widowControl w:val="0"/>
      <w:autoSpaceDE w:val="0"/>
      <w:autoSpaceDN w:val="0"/>
      <w:adjustRightInd w:val="0"/>
      <w:spacing w:before="0" w:beforeAutospacing="0" w:after="0" w:afterAutospacing="0" w:line="480" w:lineRule="exact"/>
      <w:jc w:val="both"/>
    </w:pPr>
  </w:style>
  <w:style w:type="paragraph" w:customStyle="1" w:styleId="affffffd">
    <w:name w:val="...... . ......."/>
    <w:basedOn w:val="Default"/>
    <w:next w:val="Default"/>
    <w:qFormat/>
    <w:rsid w:val="00986055"/>
    <w:rPr>
      <w:color w:val="auto"/>
    </w:rPr>
  </w:style>
  <w:style w:type="paragraph" w:customStyle="1" w:styleId="affffffe">
    <w:name w:val="........ ..... . ........"/>
    <w:aliases w:val=".....,........ ..... 1"/>
    <w:basedOn w:val="Default"/>
    <w:next w:val="Default"/>
    <w:qFormat/>
    <w:rsid w:val="00986055"/>
    <w:rPr>
      <w:color w:val="auto"/>
    </w:rPr>
  </w:style>
  <w:style w:type="paragraph" w:customStyle="1" w:styleId="afffffff">
    <w:name w:val="... ......"/>
    <w:basedOn w:val="Default"/>
    <w:next w:val="Default"/>
    <w:qFormat/>
    <w:rsid w:val="00986055"/>
    <w:rPr>
      <w:color w:val="auto"/>
    </w:rPr>
  </w:style>
  <w:style w:type="paragraph" w:customStyle="1" w:styleId="1fff5">
    <w:name w:val=".....1"/>
    <w:basedOn w:val="Default"/>
    <w:next w:val="Default"/>
    <w:qFormat/>
    <w:rsid w:val="00986055"/>
    <w:rPr>
      <w:color w:val="auto"/>
    </w:rPr>
  </w:style>
  <w:style w:type="paragraph" w:customStyle="1" w:styleId="bodytext2">
    <w:name w:val="bodytext2"/>
    <w:basedOn w:val="a8"/>
    <w:qFormat/>
    <w:rsid w:val="00986055"/>
  </w:style>
  <w:style w:type="paragraph" w:customStyle="1" w:styleId="afffffff0">
    <w:name w:val="Знак Знак Знак Знак"/>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3f3">
    <w:name w:val="Îñíîâíîé òåêñò 3"/>
    <w:basedOn w:val="a8"/>
    <w:qFormat/>
    <w:rsid w:val="00986055"/>
    <w:pPr>
      <w:autoSpaceDE w:val="0"/>
      <w:autoSpaceDN w:val="0"/>
      <w:adjustRightInd w:val="0"/>
    </w:pPr>
    <w:rPr>
      <w:b/>
      <w:bCs/>
      <w:color w:val="000000"/>
      <w:sz w:val="20"/>
    </w:rPr>
  </w:style>
  <w:style w:type="paragraph" w:customStyle="1" w:styleId="text">
    <w:name w:val="text"/>
    <w:basedOn w:val="a8"/>
    <w:qFormat/>
    <w:rsid w:val="00986055"/>
  </w:style>
  <w:style w:type="paragraph" w:customStyle="1" w:styleId="afffffff1">
    <w:name w:val="ТЕКСТ"/>
    <w:basedOn w:val="afff6"/>
    <w:qFormat/>
    <w:rsid w:val="00986055"/>
    <w:pPr>
      <w:keepNext w:val="0"/>
      <w:keepLines w:val="0"/>
      <w:spacing w:line="264" w:lineRule="auto"/>
      <w:ind w:firstLine="357"/>
      <w:jc w:val="both"/>
    </w:pPr>
    <w:rPr>
      <w:rFonts w:eastAsia="Arial Unicode MS"/>
      <w:b/>
      <w:bCs/>
      <w:caps/>
      <w:sz w:val="30"/>
      <w:szCs w:val="16"/>
    </w:rPr>
  </w:style>
  <w:style w:type="paragraph" w:customStyle="1" w:styleId="afffffff2">
    <w:name w:val="НУМ"/>
    <w:basedOn w:val="afff6"/>
    <w:next w:val="afff6"/>
    <w:qFormat/>
    <w:rsid w:val="00986055"/>
    <w:pPr>
      <w:keepNext w:val="0"/>
      <w:keepLines w:val="0"/>
      <w:spacing w:line="264" w:lineRule="auto"/>
      <w:jc w:val="both"/>
    </w:pPr>
    <w:rPr>
      <w:rFonts w:eastAsia="Arial Unicode MS"/>
      <w:b/>
      <w:bCs/>
      <w:caps/>
      <w:sz w:val="30"/>
      <w:szCs w:val="16"/>
    </w:rPr>
  </w:style>
  <w:style w:type="paragraph" w:customStyle="1" w:styleId="afffffff3">
    <w:name w:val="Список М"/>
    <w:basedOn w:val="afff6"/>
    <w:qFormat/>
    <w:rsid w:val="00986055"/>
    <w:pPr>
      <w:keepNext w:val="0"/>
      <w:keepLines w:val="0"/>
      <w:spacing w:line="288" w:lineRule="auto"/>
      <w:jc w:val="both"/>
    </w:pPr>
    <w:rPr>
      <w:b/>
      <w:bCs/>
      <w:caps/>
      <w:sz w:val="30"/>
      <w:szCs w:val="30"/>
    </w:rPr>
  </w:style>
  <w:style w:type="paragraph" w:customStyle="1" w:styleId="Style29">
    <w:name w:val="Style29"/>
    <w:basedOn w:val="a8"/>
    <w:qFormat/>
    <w:rsid w:val="00986055"/>
    <w:pPr>
      <w:widowControl w:val="0"/>
      <w:autoSpaceDE w:val="0"/>
      <w:autoSpaceDN w:val="0"/>
      <w:adjustRightInd w:val="0"/>
      <w:spacing w:before="0" w:beforeAutospacing="0" w:after="0" w:afterAutospacing="0" w:line="485" w:lineRule="exact"/>
      <w:ind w:firstLine="696"/>
      <w:jc w:val="both"/>
    </w:pPr>
  </w:style>
  <w:style w:type="paragraph" w:customStyle="1" w:styleId="1fff6">
    <w:name w:val="Подзаголовок1"/>
    <w:basedOn w:val="a8"/>
    <w:uiPriority w:val="99"/>
    <w:qFormat/>
    <w:rsid w:val="00986055"/>
    <w:pPr>
      <w:spacing w:before="0" w:beforeAutospacing="0" w:after="0" w:afterAutospacing="0" w:line="312" w:lineRule="auto"/>
    </w:pPr>
    <w:rPr>
      <w:rFonts w:ascii="Arial" w:hAnsi="Arial" w:cs="Arial"/>
      <w:b/>
      <w:bCs/>
      <w:color w:val="000000"/>
      <w:sz w:val="20"/>
      <w:szCs w:val="20"/>
    </w:rPr>
  </w:style>
  <w:style w:type="paragraph" w:customStyle="1" w:styleId="145">
    <w:name w:val="Знак Знак Знак Знак Знак Знак Знак14"/>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f4">
    <w:name w:val="Маркированный."/>
    <w:basedOn w:val="a8"/>
    <w:qFormat/>
    <w:rsid w:val="00986055"/>
    <w:pPr>
      <w:spacing w:before="0" w:beforeAutospacing="0" w:after="0" w:afterAutospacing="0"/>
      <w:ind w:left="1429" w:hanging="360"/>
    </w:pPr>
    <w:rPr>
      <w:rFonts w:eastAsia="Times New Roman"/>
      <w:szCs w:val="22"/>
      <w:lang w:eastAsia="en-US"/>
    </w:rPr>
  </w:style>
  <w:style w:type="paragraph" w:customStyle="1" w:styleId="p">
    <w:name w:val="p"/>
    <w:basedOn w:val="a8"/>
    <w:qFormat/>
    <w:rsid w:val="00986055"/>
    <w:pPr>
      <w:spacing w:before="75" w:beforeAutospacing="0" w:after="75" w:afterAutospacing="0"/>
      <w:ind w:left="75" w:right="75"/>
      <w:jc w:val="both"/>
    </w:pPr>
    <w:rPr>
      <w:rFonts w:ascii="Verdana" w:hAnsi="Verdana"/>
      <w:sz w:val="20"/>
      <w:szCs w:val="20"/>
    </w:rPr>
  </w:style>
  <w:style w:type="paragraph" w:customStyle="1" w:styleId="1fff7">
    <w:name w:val="Обычный + полужирный+1"/>
    <w:aliases w:val="25"/>
    <w:basedOn w:val="a8"/>
    <w:qFormat/>
    <w:rsid w:val="00986055"/>
    <w:pPr>
      <w:autoSpaceDE w:val="0"/>
      <w:autoSpaceDN w:val="0"/>
      <w:adjustRightInd w:val="0"/>
      <w:spacing w:before="0" w:beforeAutospacing="0" w:after="0" w:afterAutospacing="0"/>
      <w:ind w:firstLine="709"/>
      <w:jc w:val="both"/>
      <w:outlineLvl w:val="1"/>
    </w:pPr>
    <w:rPr>
      <w:b/>
      <w:bCs/>
    </w:rPr>
  </w:style>
  <w:style w:type="paragraph" w:customStyle="1" w:styleId="Style21">
    <w:name w:val="Style21"/>
    <w:basedOn w:val="a8"/>
    <w:qFormat/>
    <w:rsid w:val="00986055"/>
    <w:pPr>
      <w:widowControl w:val="0"/>
      <w:autoSpaceDE w:val="0"/>
      <w:autoSpaceDN w:val="0"/>
      <w:adjustRightInd w:val="0"/>
      <w:spacing w:before="0" w:beforeAutospacing="0" w:after="0" w:afterAutospacing="0"/>
    </w:pPr>
    <w:rPr>
      <w:rFonts w:ascii="Trebuchet MS" w:hAnsi="Trebuchet MS"/>
    </w:rPr>
  </w:style>
  <w:style w:type="paragraph" w:customStyle="1" w:styleId="psection">
    <w:name w:val="psection"/>
    <w:basedOn w:val="a8"/>
    <w:qFormat/>
    <w:rsid w:val="00986055"/>
  </w:style>
  <w:style w:type="paragraph" w:customStyle="1" w:styleId="p35">
    <w:name w:val="p35"/>
    <w:basedOn w:val="a8"/>
    <w:qFormat/>
    <w:rsid w:val="00986055"/>
  </w:style>
  <w:style w:type="paragraph" w:customStyle="1" w:styleId="p36">
    <w:name w:val="p36"/>
    <w:basedOn w:val="a8"/>
    <w:qFormat/>
    <w:rsid w:val="00986055"/>
  </w:style>
  <w:style w:type="paragraph" w:customStyle="1" w:styleId="TextBody">
    <w:name w:val="Text Body"/>
    <w:basedOn w:val="a8"/>
    <w:qFormat/>
    <w:rsid w:val="00986055"/>
    <w:pPr>
      <w:suppressAutoHyphens/>
      <w:spacing w:before="0" w:beforeAutospacing="0" w:after="120" w:afterAutospacing="0"/>
    </w:pPr>
    <w:rPr>
      <w:lang w:val="en-US" w:eastAsia="zh-CN"/>
    </w:rPr>
  </w:style>
  <w:style w:type="paragraph" w:customStyle="1" w:styleId="Heading11">
    <w:name w:val="Heading 11"/>
    <w:basedOn w:val="a8"/>
    <w:next w:val="a8"/>
    <w:qFormat/>
    <w:rsid w:val="00986055"/>
    <w:pPr>
      <w:suppressAutoHyphens/>
      <w:spacing w:before="0" w:beforeAutospacing="0" w:after="0" w:afterAutospacing="0"/>
      <w:ind w:firstLine="454"/>
    </w:pPr>
    <w:rPr>
      <w:b/>
      <w:caps/>
      <w:lang w:eastAsia="zh-CN"/>
    </w:rPr>
  </w:style>
  <w:style w:type="paragraph" w:customStyle="1" w:styleId="p10">
    <w:name w:val="p10"/>
    <w:basedOn w:val="a8"/>
    <w:qFormat/>
    <w:rsid w:val="00986055"/>
  </w:style>
  <w:style w:type="paragraph" w:customStyle="1" w:styleId="eg3">
    <w:name w:val="eg3"/>
    <w:basedOn w:val="a8"/>
    <w:qFormat/>
    <w:rsid w:val="00986055"/>
  </w:style>
  <w:style w:type="paragraph" w:customStyle="1" w:styleId="p2">
    <w:name w:val="p2"/>
    <w:basedOn w:val="a8"/>
    <w:qFormat/>
    <w:rsid w:val="00986055"/>
  </w:style>
  <w:style w:type="paragraph" w:customStyle="1" w:styleId="p5">
    <w:name w:val="p5"/>
    <w:basedOn w:val="a8"/>
    <w:qFormat/>
    <w:rsid w:val="00986055"/>
  </w:style>
  <w:style w:type="paragraph" w:customStyle="1" w:styleId="1fff8">
    <w:name w:val="Название1"/>
    <w:basedOn w:val="a8"/>
    <w:qFormat/>
    <w:rsid w:val="00986055"/>
    <w:pPr>
      <w:suppressLineNumbers/>
      <w:suppressAutoHyphens/>
      <w:spacing w:before="120" w:beforeAutospacing="0" w:after="120" w:afterAutospacing="0"/>
    </w:pPr>
    <w:rPr>
      <w:rFonts w:cs="Mangal"/>
      <w:i/>
      <w:iCs/>
      <w:lang w:eastAsia="ar-SA"/>
    </w:rPr>
  </w:style>
  <w:style w:type="paragraph" w:customStyle="1" w:styleId="1fff9">
    <w:name w:val="Текст примечания1"/>
    <w:basedOn w:val="a8"/>
    <w:qFormat/>
    <w:rsid w:val="00986055"/>
    <w:pPr>
      <w:suppressAutoHyphens/>
      <w:spacing w:before="0" w:beforeAutospacing="0" w:after="0" w:afterAutospacing="0"/>
    </w:pPr>
    <w:rPr>
      <w:sz w:val="20"/>
      <w:szCs w:val="20"/>
      <w:lang w:eastAsia="ar-SA"/>
    </w:rPr>
  </w:style>
  <w:style w:type="paragraph" w:customStyle="1" w:styleId="1fffa">
    <w:name w:val="Нумерованный список1"/>
    <w:basedOn w:val="a8"/>
    <w:qFormat/>
    <w:rsid w:val="00986055"/>
    <w:pPr>
      <w:tabs>
        <w:tab w:val="left" w:pos="720"/>
      </w:tabs>
      <w:suppressAutoHyphens/>
      <w:spacing w:before="0" w:beforeAutospacing="0" w:after="0" w:afterAutospacing="0"/>
      <w:ind w:left="720" w:hanging="360"/>
    </w:pPr>
    <w:rPr>
      <w:lang w:eastAsia="ar-SA"/>
    </w:rPr>
  </w:style>
  <w:style w:type="paragraph" w:customStyle="1" w:styleId="218">
    <w:name w:val="Маркированный список 21"/>
    <w:basedOn w:val="a8"/>
    <w:qFormat/>
    <w:rsid w:val="00986055"/>
    <w:pPr>
      <w:tabs>
        <w:tab w:val="left" w:pos="360"/>
      </w:tabs>
      <w:suppressAutoHyphens/>
      <w:spacing w:before="0" w:beforeAutospacing="0" w:after="0" w:afterAutospacing="0"/>
      <w:ind w:left="360" w:hanging="360"/>
    </w:pPr>
    <w:rPr>
      <w:lang w:eastAsia="ar-SA"/>
    </w:rPr>
  </w:style>
  <w:style w:type="paragraph" w:customStyle="1" w:styleId="1fffb">
    <w:name w:val="Название объекта1"/>
    <w:basedOn w:val="a8"/>
    <w:next w:val="a8"/>
    <w:qFormat/>
    <w:rsid w:val="00986055"/>
    <w:pPr>
      <w:suppressAutoHyphens/>
      <w:spacing w:before="0" w:beforeAutospacing="0" w:after="0" w:afterAutospacing="0"/>
    </w:pPr>
    <w:rPr>
      <w:b/>
      <w:bCs/>
      <w:color w:val="4F81BD"/>
      <w:sz w:val="18"/>
      <w:szCs w:val="18"/>
      <w:lang w:eastAsia="ar-SA"/>
    </w:rPr>
  </w:style>
  <w:style w:type="paragraph" w:customStyle="1" w:styleId="219">
    <w:name w:val="Список 21"/>
    <w:basedOn w:val="a8"/>
    <w:qFormat/>
    <w:rsid w:val="00986055"/>
    <w:pPr>
      <w:suppressAutoHyphens/>
      <w:spacing w:before="0" w:beforeAutospacing="0" w:after="0" w:afterAutospacing="0"/>
      <w:ind w:left="566" w:hanging="283"/>
    </w:pPr>
    <w:rPr>
      <w:lang w:eastAsia="ar-SA"/>
    </w:rPr>
  </w:style>
  <w:style w:type="paragraph" w:customStyle="1" w:styleId="411">
    <w:name w:val="Список 41"/>
    <w:basedOn w:val="a8"/>
    <w:qFormat/>
    <w:rsid w:val="00986055"/>
    <w:pPr>
      <w:suppressAutoHyphens/>
      <w:spacing w:before="0" w:beforeAutospacing="0" w:after="0" w:afterAutospacing="0"/>
      <w:ind w:left="1132" w:hanging="283"/>
    </w:pPr>
    <w:rPr>
      <w:lang w:eastAsia="ar-SA"/>
    </w:rPr>
  </w:style>
  <w:style w:type="paragraph" w:customStyle="1" w:styleId="0">
    <w:name w:val="Стиль По левому краю Первая строка:  0 см"/>
    <w:basedOn w:val="a8"/>
    <w:qFormat/>
    <w:rsid w:val="00986055"/>
    <w:pPr>
      <w:spacing w:before="0" w:beforeAutospacing="0" w:after="0" w:afterAutospacing="0"/>
      <w:contextualSpacing/>
    </w:pPr>
    <w:rPr>
      <w:sz w:val="28"/>
      <w:szCs w:val="20"/>
      <w:lang w:eastAsia="en-US"/>
    </w:rPr>
  </w:style>
  <w:style w:type="paragraph" w:customStyle="1" w:styleId="p32">
    <w:name w:val="p32"/>
    <w:basedOn w:val="a8"/>
    <w:qFormat/>
    <w:rsid w:val="00986055"/>
  </w:style>
  <w:style w:type="paragraph" w:customStyle="1" w:styleId="p17">
    <w:name w:val="p17"/>
    <w:basedOn w:val="a8"/>
    <w:qFormat/>
    <w:rsid w:val="00986055"/>
  </w:style>
  <w:style w:type="paragraph" w:customStyle="1" w:styleId="p26">
    <w:name w:val="p26"/>
    <w:basedOn w:val="a8"/>
    <w:qFormat/>
    <w:rsid w:val="00986055"/>
  </w:style>
  <w:style w:type="paragraph" w:customStyle="1" w:styleId="Heading22">
    <w:name w:val="Heading 22"/>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
    <w:name w:val="Heading 32"/>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2">
    <w:name w:val="Heading 42"/>
    <w:basedOn w:val="a8"/>
    <w:next w:val="a8"/>
    <w:uiPriority w:val="99"/>
    <w:qFormat/>
    <w:rsid w:val="00986055"/>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
    <w:name w:val="Heading 51"/>
    <w:basedOn w:val="a8"/>
    <w:next w:val="a8"/>
    <w:qFormat/>
    <w:rsid w:val="00986055"/>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2">
    <w:name w:val="Heading 6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
    <w:name w:val="Heading 71"/>
    <w:basedOn w:val="a8"/>
    <w:next w:val="a8"/>
    <w:qFormat/>
    <w:rsid w:val="00986055"/>
    <w:pPr>
      <w:tabs>
        <w:tab w:val="left" w:pos="1296"/>
      </w:tabs>
      <w:suppressAutoHyphens/>
      <w:spacing w:before="240" w:beforeAutospacing="0" w:after="60" w:afterAutospacing="0"/>
      <w:ind w:left="1296" w:hanging="1296"/>
      <w:outlineLvl w:val="6"/>
    </w:pPr>
    <w:rPr>
      <w:lang w:eastAsia="zh-CN"/>
    </w:rPr>
  </w:style>
  <w:style w:type="paragraph" w:customStyle="1" w:styleId="Heading81">
    <w:name w:val="Heading 81"/>
    <w:basedOn w:val="a8"/>
    <w:next w:val="a8"/>
    <w:uiPriority w:val="99"/>
    <w:qFormat/>
    <w:rsid w:val="00986055"/>
    <w:pPr>
      <w:tabs>
        <w:tab w:val="left" w:pos="1440"/>
      </w:tabs>
      <w:suppressAutoHyphens/>
      <w:spacing w:before="240" w:beforeAutospacing="0" w:after="60" w:afterAutospacing="0"/>
      <w:ind w:left="1440" w:hanging="1440"/>
      <w:outlineLvl w:val="7"/>
    </w:pPr>
    <w:rPr>
      <w:i/>
      <w:iCs/>
      <w:lang w:eastAsia="zh-CN"/>
    </w:rPr>
  </w:style>
  <w:style w:type="paragraph" w:customStyle="1" w:styleId="Heading91">
    <w:name w:val="Heading 91"/>
    <w:basedOn w:val="a8"/>
    <w:next w:val="a8"/>
    <w:qFormat/>
    <w:rsid w:val="00986055"/>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customStyle="1" w:styleId="1fffc">
    <w:name w:val="Знак Знак Знак Знак Знак Знак1"/>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paragraf2">
    <w:name w:val="paragraf2"/>
    <w:basedOn w:val="a8"/>
    <w:qFormat/>
    <w:rsid w:val="00986055"/>
    <w:pPr>
      <w:widowControl w:val="0"/>
      <w:spacing w:before="72" w:beforeAutospacing="0" w:after="0" w:afterAutospacing="0"/>
      <w:ind w:left="510"/>
      <w:jc w:val="both"/>
    </w:pPr>
    <w:rPr>
      <w:rFonts w:ascii="Antiqua" w:hAnsi="Antiqua"/>
      <w:sz w:val="28"/>
      <w:szCs w:val="20"/>
      <w:lang w:val="en-GB"/>
    </w:rPr>
  </w:style>
  <w:style w:type="paragraph" w:customStyle="1" w:styleId="2ff1">
    <w:name w:val="Загол. 2 ур."/>
    <w:basedOn w:val="a8"/>
    <w:qFormat/>
    <w:rsid w:val="00986055"/>
    <w:pPr>
      <w:keepNext/>
      <w:widowControl w:val="0"/>
      <w:autoSpaceDE w:val="0"/>
      <w:autoSpaceDN w:val="0"/>
      <w:adjustRightInd w:val="0"/>
      <w:spacing w:before="221" w:beforeAutospacing="0" w:after="221" w:afterAutospacing="0" w:line="220" w:lineRule="atLeast"/>
      <w:jc w:val="center"/>
    </w:pPr>
    <w:rPr>
      <w:rFonts w:ascii="PragmaticaCTT" w:hAnsi="PragmaticaCTT"/>
      <w:b/>
      <w:bCs/>
      <w:sz w:val="22"/>
      <w:szCs w:val="22"/>
    </w:rPr>
  </w:style>
  <w:style w:type="paragraph" w:customStyle="1" w:styleId="Mycell">
    <w:name w:val="My cell"/>
    <w:basedOn w:val="a8"/>
    <w:qFormat/>
    <w:rsid w:val="00986055"/>
    <w:pPr>
      <w:widowControl w:val="0"/>
      <w:spacing w:before="0" w:beforeAutospacing="0" w:after="0" w:afterAutospacing="0"/>
      <w:jc w:val="both"/>
    </w:pPr>
    <w:rPr>
      <w:rFonts w:ascii="Antiqua" w:hAnsi="Antiqua"/>
      <w:szCs w:val="20"/>
      <w:lang w:val="en-GB"/>
    </w:rPr>
  </w:style>
  <w:style w:type="paragraph" w:customStyle="1" w:styleId="Style49">
    <w:name w:val="Style49"/>
    <w:basedOn w:val="a8"/>
    <w:qFormat/>
    <w:rsid w:val="00986055"/>
    <w:pPr>
      <w:widowControl w:val="0"/>
      <w:autoSpaceDE w:val="0"/>
      <w:autoSpaceDN w:val="0"/>
      <w:adjustRightInd w:val="0"/>
      <w:spacing w:before="0" w:beforeAutospacing="0" w:after="0" w:afterAutospacing="0" w:line="480" w:lineRule="exact"/>
      <w:ind w:firstLine="240"/>
      <w:jc w:val="both"/>
    </w:pPr>
  </w:style>
  <w:style w:type="paragraph" w:customStyle="1" w:styleId="TablLeft">
    <w:name w:val="Tabl Left"/>
    <w:basedOn w:val="a8"/>
    <w:qFormat/>
    <w:rsid w:val="00986055"/>
    <w:pPr>
      <w:overflowPunct w:val="0"/>
      <w:autoSpaceDE w:val="0"/>
      <w:autoSpaceDN w:val="0"/>
      <w:adjustRightInd w:val="0"/>
      <w:spacing w:before="0" w:beforeAutospacing="0" w:after="0" w:afterAutospacing="0"/>
    </w:pPr>
    <w:rPr>
      <w:sz w:val="28"/>
      <w:szCs w:val="20"/>
    </w:rPr>
  </w:style>
  <w:style w:type="paragraph" w:customStyle="1" w:styleId="1fffd">
    <w:name w:val="Заголовок 1+"/>
    <w:basedOn w:val="1b"/>
    <w:qFormat/>
    <w:rsid w:val="00986055"/>
    <w:pPr>
      <w:keepNext/>
      <w:pageBreakBefore/>
      <w:autoSpaceDE w:val="0"/>
      <w:autoSpaceDN w:val="0"/>
      <w:adjustRightInd w:val="0"/>
      <w:spacing w:before="0" w:beforeAutospacing="0" w:after="0" w:afterAutospacing="0" w:line="312" w:lineRule="auto"/>
      <w:ind w:left="0" w:firstLine="454"/>
      <w:jc w:val="right"/>
    </w:pPr>
    <w:rPr>
      <w:rFonts w:eastAsia="SimSun"/>
      <w:bCs/>
    </w:rPr>
  </w:style>
  <w:style w:type="paragraph" w:customStyle="1" w:styleId="2120">
    <w:name w:val="Стиль Заголовок 2 + 12 пт По левому краю"/>
    <w:basedOn w:val="26"/>
    <w:qFormat/>
    <w:rsid w:val="00986055"/>
    <w:pPr>
      <w:autoSpaceDE w:val="0"/>
      <w:autoSpaceDN w:val="0"/>
      <w:adjustRightInd w:val="0"/>
      <w:spacing w:before="0" w:after="0" w:line="312" w:lineRule="auto"/>
      <w:ind w:firstLine="454"/>
    </w:pPr>
    <w:rPr>
      <w:rFonts w:ascii="Times New Roman" w:hAnsi="Times New Roman"/>
      <w:b w:val="0"/>
      <w:i/>
      <w:color w:val="000000"/>
      <w:kern w:val="0"/>
      <w:sz w:val="24"/>
      <w:lang w:eastAsia="en-US"/>
    </w:rPr>
  </w:style>
  <w:style w:type="paragraph" w:customStyle="1" w:styleId="1085">
    <w:name w:val="Стиль Заголовок 1 + По ширине Справа:  085 см"/>
    <w:basedOn w:val="1b"/>
    <w:qFormat/>
    <w:rsid w:val="00986055"/>
    <w:pPr>
      <w:keepNext/>
      <w:pageBreakBefore/>
      <w:autoSpaceDE w:val="0"/>
      <w:autoSpaceDN w:val="0"/>
      <w:adjustRightInd w:val="0"/>
      <w:spacing w:before="0" w:beforeAutospacing="0" w:after="0" w:afterAutospacing="0" w:line="312" w:lineRule="auto"/>
      <w:ind w:left="0" w:right="482" w:firstLine="454"/>
      <w:jc w:val="both"/>
    </w:pPr>
    <w:rPr>
      <w:bCs/>
    </w:rPr>
  </w:style>
  <w:style w:type="paragraph" w:customStyle="1" w:styleId="10851">
    <w:name w:val="Стиль Заголовок 1 + По ширине Справа:  085 см1"/>
    <w:basedOn w:val="1b"/>
    <w:qFormat/>
    <w:rsid w:val="00986055"/>
    <w:pPr>
      <w:keepNext/>
      <w:pageBreakBefore/>
      <w:autoSpaceDE w:val="0"/>
      <w:autoSpaceDN w:val="0"/>
      <w:adjustRightInd w:val="0"/>
      <w:spacing w:before="0" w:beforeAutospacing="0" w:after="0" w:afterAutospacing="0" w:line="312" w:lineRule="auto"/>
      <w:ind w:left="0" w:firstLine="454"/>
    </w:pPr>
    <w:rPr>
      <w:bCs/>
    </w:rPr>
  </w:style>
  <w:style w:type="paragraph" w:customStyle="1" w:styleId="Iauiue0">
    <w:name w:val="Iau.iue"/>
    <w:basedOn w:val="Default"/>
    <w:next w:val="Default"/>
    <w:qFormat/>
    <w:rsid w:val="00986055"/>
    <w:rPr>
      <w:color w:val="auto"/>
    </w:rPr>
  </w:style>
  <w:style w:type="paragraph" w:customStyle="1" w:styleId="Caaieiaie2">
    <w:name w:val="Caaieiaie 2"/>
    <w:basedOn w:val="Default"/>
    <w:next w:val="Default"/>
    <w:qFormat/>
    <w:rsid w:val="00986055"/>
    <w:rPr>
      <w:color w:val="auto"/>
    </w:rPr>
  </w:style>
  <w:style w:type="paragraph" w:customStyle="1" w:styleId="afffffff5">
    <w:name w:val="Обычный.Нормальный"/>
    <w:qFormat/>
    <w:rsid w:val="00986055"/>
    <w:pPr>
      <w:spacing w:after="0" w:line="240" w:lineRule="auto"/>
    </w:pPr>
    <w:rPr>
      <w:rFonts w:ascii="Times New Roman" w:eastAsia="Calibri" w:hAnsi="Times New Roman" w:cs="Times New Roman"/>
      <w:sz w:val="20"/>
      <w:szCs w:val="20"/>
      <w:lang w:eastAsia="ru-RU"/>
    </w:rPr>
  </w:style>
  <w:style w:type="character" w:customStyle="1" w:styleId="119">
    <w:name w:val="1 Заголовок 1 Знак"/>
    <w:link w:val="11a"/>
    <w:qFormat/>
    <w:locked/>
    <w:rsid w:val="00986055"/>
    <w:rPr>
      <w:rFonts w:ascii="Arial" w:hAnsi="Arial"/>
      <w:b/>
      <w:sz w:val="32"/>
    </w:rPr>
  </w:style>
  <w:style w:type="paragraph" w:customStyle="1" w:styleId="11a">
    <w:name w:val="1 Заголовок 1"/>
    <w:basedOn w:val="a8"/>
    <w:link w:val="119"/>
    <w:qFormat/>
    <w:rsid w:val="00986055"/>
    <w:pPr>
      <w:spacing w:before="240" w:beforeAutospacing="0" w:after="60" w:afterAutospacing="0"/>
    </w:pPr>
    <w:rPr>
      <w:rFonts w:ascii="Arial" w:eastAsiaTheme="minorHAnsi" w:hAnsi="Arial" w:cstheme="minorBidi"/>
      <w:b/>
      <w:sz w:val="32"/>
      <w:szCs w:val="22"/>
      <w:lang w:eastAsia="en-US"/>
    </w:rPr>
  </w:style>
  <w:style w:type="paragraph" w:customStyle="1" w:styleId="Style46">
    <w:name w:val="Style46"/>
    <w:basedOn w:val="a8"/>
    <w:qFormat/>
    <w:rsid w:val="00986055"/>
    <w:pPr>
      <w:widowControl w:val="0"/>
      <w:autoSpaceDE w:val="0"/>
      <w:autoSpaceDN w:val="0"/>
      <w:adjustRightInd w:val="0"/>
      <w:spacing w:before="0" w:beforeAutospacing="0" w:after="0" w:afterAutospacing="0" w:line="240" w:lineRule="exact"/>
      <w:ind w:hanging="106"/>
    </w:pPr>
  </w:style>
  <w:style w:type="paragraph" w:customStyle="1" w:styleId="Style61">
    <w:name w:val="Style61"/>
    <w:basedOn w:val="a8"/>
    <w:qFormat/>
    <w:rsid w:val="00986055"/>
    <w:pPr>
      <w:widowControl w:val="0"/>
      <w:autoSpaceDE w:val="0"/>
      <w:autoSpaceDN w:val="0"/>
      <w:adjustRightInd w:val="0"/>
      <w:spacing w:before="0" w:beforeAutospacing="0" w:after="0" w:afterAutospacing="0" w:line="242" w:lineRule="exact"/>
      <w:ind w:hanging="446"/>
    </w:pPr>
  </w:style>
  <w:style w:type="paragraph" w:customStyle="1" w:styleId="FR21">
    <w:name w:val="[О] FR2"/>
    <w:qFormat/>
    <w:rsid w:val="00986055"/>
    <w:pPr>
      <w:tabs>
        <w:tab w:val="right" w:leader="dot" w:pos="7002"/>
      </w:tabs>
      <w:autoSpaceDE w:val="0"/>
      <w:autoSpaceDN w:val="0"/>
      <w:adjustRightInd w:val="0"/>
      <w:spacing w:after="0" w:line="240" w:lineRule="auto"/>
      <w:ind w:left="283" w:hanging="283"/>
    </w:pPr>
    <w:rPr>
      <w:rFonts w:ascii="PragmaticaCTT" w:eastAsia="Calibri" w:hAnsi="PragmaticaCTT" w:cs="PragmaticaCTT"/>
      <w:b/>
      <w:bCs/>
      <w:lang w:eastAsia="ru-RU"/>
    </w:rPr>
  </w:style>
  <w:style w:type="paragraph" w:customStyle="1" w:styleId="e">
    <w:name w:val="Основн*e"/>
    <w:basedOn w:val="a8"/>
    <w:qFormat/>
    <w:rsid w:val="00986055"/>
    <w:pPr>
      <w:widowControl w:val="0"/>
      <w:autoSpaceDE w:val="0"/>
      <w:autoSpaceDN w:val="0"/>
      <w:adjustRightInd w:val="0"/>
      <w:spacing w:before="0" w:beforeAutospacing="0" w:after="0" w:afterAutospacing="0" w:line="360" w:lineRule="auto"/>
      <w:ind w:firstLine="709"/>
      <w:jc w:val="both"/>
    </w:pPr>
    <w:rPr>
      <w:sz w:val="28"/>
      <w:szCs w:val="28"/>
    </w:rPr>
  </w:style>
  <w:style w:type="paragraph" w:customStyle="1" w:styleId="afffffff6">
    <w:name w:val="Текст документа"/>
    <w:basedOn w:val="a8"/>
    <w:qFormat/>
    <w:rsid w:val="00986055"/>
    <w:pPr>
      <w:spacing w:before="0" w:beforeAutospacing="0" w:after="0" w:afterAutospacing="0"/>
      <w:ind w:firstLine="709"/>
      <w:jc w:val="both"/>
    </w:pPr>
  </w:style>
  <w:style w:type="paragraph" w:customStyle="1" w:styleId="Style164">
    <w:name w:val="Style164"/>
    <w:basedOn w:val="a8"/>
    <w:qFormat/>
    <w:rsid w:val="00986055"/>
    <w:pPr>
      <w:widowControl w:val="0"/>
      <w:autoSpaceDE w:val="0"/>
      <w:autoSpaceDN w:val="0"/>
      <w:adjustRightInd w:val="0"/>
      <w:spacing w:before="0" w:beforeAutospacing="0" w:after="0" w:afterAutospacing="0" w:line="247" w:lineRule="exact"/>
      <w:ind w:firstLine="528"/>
      <w:jc w:val="both"/>
    </w:pPr>
  </w:style>
  <w:style w:type="character" w:customStyle="1" w:styleId="14pt">
    <w:name w:val="Стиль Обычный. + 14 pt Знак"/>
    <w:link w:val="14pt0"/>
    <w:qFormat/>
    <w:locked/>
    <w:rsid w:val="00986055"/>
    <w:rPr>
      <w:sz w:val="24"/>
      <w:shd w:val="clear" w:color="auto" w:fill="FFFFFF"/>
    </w:rPr>
  </w:style>
  <w:style w:type="paragraph" w:customStyle="1" w:styleId="14pt0">
    <w:name w:val="Стиль Обычный. + 14 pt"/>
    <w:basedOn w:val="a8"/>
    <w:link w:val="14pt"/>
    <w:qFormat/>
    <w:rsid w:val="00986055"/>
    <w:pPr>
      <w:shd w:val="clear" w:color="auto" w:fill="FFFFFF"/>
      <w:suppressAutoHyphens/>
      <w:autoSpaceDE w:val="0"/>
      <w:autoSpaceDN w:val="0"/>
      <w:adjustRightInd w:val="0"/>
      <w:spacing w:before="0" w:beforeAutospacing="0" w:after="0" w:afterAutospacing="0" w:line="309" w:lineRule="auto"/>
      <w:ind w:firstLine="454"/>
      <w:jc w:val="both"/>
    </w:pPr>
    <w:rPr>
      <w:rFonts w:asciiTheme="minorHAnsi" w:eastAsiaTheme="minorHAnsi" w:hAnsiTheme="minorHAnsi" w:cstheme="minorBidi"/>
      <w:szCs w:val="22"/>
      <w:lang w:eastAsia="en-US"/>
    </w:rPr>
  </w:style>
  <w:style w:type="paragraph" w:customStyle="1" w:styleId="63">
    <w:name w:val="Обычный (веб)6"/>
    <w:basedOn w:val="a8"/>
    <w:qFormat/>
    <w:rsid w:val="00986055"/>
    <w:pPr>
      <w:spacing w:before="0" w:beforeAutospacing="0" w:after="0" w:afterAutospacing="0"/>
    </w:pPr>
  </w:style>
  <w:style w:type="paragraph" w:customStyle="1" w:styleId="pri">
    <w:name w:val="pri"/>
    <w:basedOn w:val="a8"/>
    <w:qFormat/>
    <w:rsid w:val="00986055"/>
    <w:pPr>
      <w:spacing w:before="60" w:beforeAutospacing="0"/>
      <w:ind w:left="100" w:right="100"/>
    </w:pPr>
    <w:rPr>
      <w:rFonts w:ascii="Comic Sans MS" w:hAnsi="Comic Sans MS"/>
      <w:i/>
      <w:iCs/>
      <w:color w:val="111565"/>
      <w:sz w:val="18"/>
      <w:szCs w:val="18"/>
    </w:rPr>
  </w:style>
  <w:style w:type="paragraph" w:customStyle="1" w:styleId="3f4">
    <w:name w:val="Загол. 3 ур."/>
    <w:qFormat/>
    <w:rsid w:val="00986055"/>
    <w:pPr>
      <w:keepNext/>
      <w:keepLines/>
      <w:autoSpaceDE w:val="0"/>
      <w:autoSpaceDN w:val="0"/>
      <w:adjustRightInd w:val="0"/>
      <w:spacing w:before="221" w:after="221" w:line="220" w:lineRule="atLeast"/>
      <w:jc w:val="center"/>
    </w:pPr>
    <w:rPr>
      <w:rFonts w:ascii="PragmaticaCTT" w:eastAsia="Calibri" w:hAnsi="PragmaticaCTT" w:cs="PragmaticaCTT"/>
      <w:b/>
      <w:bCs/>
      <w:color w:val="000000"/>
      <w:sz w:val="20"/>
      <w:szCs w:val="20"/>
      <w:lang w:eastAsia="ru-RU"/>
    </w:rPr>
  </w:style>
  <w:style w:type="paragraph" w:customStyle="1" w:styleId="afffffff7">
    <w:name w:val="Обычный. Знак Знак"/>
    <w:basedOn w:val="a8"/>
    <w:qFormat/>
    <w:rsid w:val="00986055"/>
    <w:pPr>
      <w:widowControl w:val="0"/>
      <w:shd w:val="clear" w:color="auto" w:fill="FFFFFF"/>
      <w:tabs>
        <w:tab w:val="left" w:pos="567"/>
      </w:tabs>
      <w:autoSpaceDE w:val="0"/>
      <w:autoSpaceDN w:val="0"/>
      <w:adjustRightInd w:val="0"/>
      <w:spacing w:before="0" w:beforeAutospacing="0" w:after="0" w:afterAutospacing="0" w:line="384" w:lineRule="auto"/>
      <w:ind w:left="737" w:hanging="283"/>
      <w:jc w:val="both"/>
    </w:pPr>
    <w:rPr>
      <w:sz w:val="20"/>
      <w:szCs w:val="20"/>
    </w:rPr>
  </w:style>
  <w:style w:type="paragraph" w:customStyle="1" w:styleId="center">
    <w:name w:val="center"/>
    <w:basedOn w:val="a8"/>
    <w:qFormat/>
    <w:rsid w:val="00986055"/>
  </w:style>
  <w:style w:type="paragraph" w:customStyle="1" w:styleId="p12left">
    <w:name w:val="p12_left"/>
    <w:basedOn w:val="a8"/>
    <w:qFormat/>
    <w:rsid w:val="00986055"/>
  </w:style>
  <w:style w:type="paragraph" w:customStyle="1" w:styleId="TableParagraph">
    <w:name w:val="Table Paragraph"/>
    <w:basedOn w:val="a8"/>
    <w:uiPriority w:val="1"/>
    <w:qFormat/>
    <w:rsid w:val="00986055"/>
    <w:pPr>
      <w:widowControl w:val="0"/>
      <w:spacing w:before="0" w:beforeAutospacing="0" w:after="0" w:afterAutospacing="0"/>
    </w:pPr>
    <w:rPr>
      <w:rFonts w:ascii="Calibri" w:hAnsi="Calibri"/>
      <w:sz w:val="22"/>
      <w:szCs w:val="22"/>
      <w:lang w:val="en-US" w:eastAsia="en-US"/>
    </w:rPr>
  </w:style>
  <w:style w:type="paragraph" w:customStyle="1" w:styleId="412">
    <w:name w:val="Заголовок 41"/>
    <w:basedOn w:val="1fa"/>
    <w:next w:val="1fa"/>
    <w:qFormat/>
    <w:rsid w:val="00986055"/>
    <w:pPr>
      <w:keepNext/>
      <w:widowControl/>
      <w:snapToGrid/>
      <w:spacing w:line="240" w:lineRule="auto"/>
      <w:ind w:firstLine="0"/>
      <w:jc w:val="left"/>
    </w:pPr>
    <w:rPr>
      <w:rFonts w:eastAsia="Times New Roman"/>
      <w:sz w:val="24"/>
    </w:rPr>
  </w:style>
  <w:style w:type="paragraph" w:customStyle="1" w:styleId="afffffff8">
    <w:name w:val="Мой стиль"/>
    <w:basedOn w:val="a8"/>
    <w:qFormat/>
    <w:rsid w:val="00986055"/>
    <w:pPr>
      <w:spacing w:before="0" w:beforeAutospacing="0" w:after="0" w:afterAutospacing="0"/>
      <w:ind w:left="284" w:right="567"/>
      <w:jc w:val="center"/>
    </w:pPr>
    <w:rPr>
      <w:rFonts w:ascii="Calibri" w:hAnsi="Calibri" w:cs="Calibri"/>
      <w:b/>
      <w:bCs/>
      <w:sz w:val="28"/>
      <w:szCs w:val="28"/>
    </w:rPr>
  </w:style>
  <w:style w:type="paragraph" w:customStyle="1" w:styleId="base">
    <w:name w:val="base"/>
    <w:basedOn w:val="a8"/>
    <w:qFormat/>
    <w:rsid w:val="00986055"/>
  </w:style>
  <w:style w:type="paragraph" w:customStyle="1" w:styleId="Style134">
    <w:name w:val="Style134"/>
    <w:basedOn w:val="a8"/>
    <w:qFormat/>
    <w:rsid w:val="00986055"/>
    <w:pPr>
      <w:widowControl w:val="0"/>
      <w:autoSpaceDE w:val="0"/>
      <w:autoSpaceDN w:val="0"/>
      <w:adjustRightInd w:val="0"/>
      <w:spacing w:before="0" w:beforeAutospacing="0" w:after="0" w:afterAutospacing="0" w:line="228" w:lineRule="exact"/>
      <w:ind w:firstLine="288"/>
    </w:pPr>
    <w:rPr>
      <w:rFonts w:ascii="Franklin Gothic Demi Cond" w:hAnsi="Franklin Gothic Demi Cond"/>
    </w:rPr>
  </w:style>
  <w:style w:type="paragraph" w:customStyle="1" w:styleId="1fffe">
    <w:name w:val="Без интервала1"/>
    <w:link w:val="1ffff"/>
    <w:qFormat/>
    <w:rsid w:val="00986055"/>
    <w:pPr>
      <w:spacing w:after="0" w:line="240" w:lineRule="auto"/>
    </w:pPr>
    <w:rPr>
      <w:rFonts w:ascii="Times New Roman" w:eastAsia="Times New Roman" w:hAnsi="Times New Roman" w:cs="Times New Roman"/>
      <w:sz w:val="24"/>
      <w:szCs w:val="24"/>
      <w:lang w:eastAsia="ru-RU"/>
    </w:rPr>
  </w:style>
  <w:style w:type="character" w:customStyle="1" w:styleId="1ffff">
    <w:name w:val="Без интервала Знак1"/>
    <w:link w:val="1fffe"/>
    <w:uiPriority w:val="99"/>
    <w:qFormat/>
    <w:locked/>
    <w:rsid w:val="00986055"/>
    <w:rPr>
      <w:rFonts w:ascii="Times New Roman" w:eastAsia="Times New Roman" w:hAnsi="Times New Roman" w:cs="Times New Roman"/>
      <w:sz w:val="24"/>
      <w:szCs w:val="24"/>
      <w:lang w:eastAsia="ru-RU"/>
    </w:rPr>
  </w:style>
  <w:style w:type="paragraph" w:customStyle="1" w:styleId="2ff2">
    <w:name w:val="Абзац списка2"/>
    <w:basedOn w:val="a8"/>
    <w:qFormat/>
    <w:rsid w:val="00986055"/>
    <w:pPr>
      <w:spacing w:before="0" w:beforeAutospacing="0" w:after="200" w:afterAutospacing="0" w:line="276" w:lineRule="auto"/>
      <w:ind w:left="720"/>
      <w:contextualSpacing/>
    </w:pPr>
    <w:rPr>
      <w:rFonts w:ascii="Calibri" w:hAnsi="Calibri"/>
      <w:sz w:val="22"/>
      <w:szCs w:val="22"/>
      <w:lang w:eastAsia="en-US"/>
    </w:rPr>
  </w:style>
  <w:style w:type="paragraph" w:customStyle="1" w:styleId="Heading911">
    <w:name w:val="Heading 9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p11">
    <w:name w:val="p11"/>
    <w:basedOn w:val="a8"/>
    <w:qFormat/>
    <w:rsid w:val="00986055"/>
  </w:style>
  <w:style w:type="paragraph" w:customStyle="1" w:styleId="p15">
    <w:name w:val="p15"/>
    <w:basedOn w:val="a8"/>
    <w:qFormat/>
    <w:rsid w:val="00986055"/>
  </w:style>
  <w:style w:type="paragraph" w:customStyle="1" w:styleId="p29">
    <w:name w:val="p29"/>
    <w:basedOn w:val="a8"/>
    <w:qFormat/>
    <w:rsid w:val="00986055"/>
  </w:style>
  <w:style w:type="paragraph" w:customStyle="1" w:styleId="p30">
    <w:name w:val="p30"/>
    <w:basedOn w:val="a8"/>
    <w:qFormat/>
    <w:rsid w:val="00986055"/>
  </w:style>
  <w:style w:type="paragraph" w:customStyle="1" w:styleId="p31">
    <w:name w:val="p31"/>
    <w:basedOn w:val="a8"/>
    <w:qFormat/>
    <w:rsid w:val="00986055"/>
  </w:style>
  <w:style w:type="paragraph" w:customStyle="1" w:styleId="p33">
    <w:name w:val="p33"/>
    <w:basedOn w:val="a8"/>
    <w:qFormat/>
    <w:rsid w:val="00986055"/>
  </w:style>
  <w:style w:type="paragraph" w:customStyle="1" w:styleId="p13">
    <w:name w:val="p13"/>
    <w:basedOn w:val="a8"/>
    <w:qFormat/>
    <w:rsid w:val="00986055"/>
  </w:style>
  <w:style w:type="paragraph" w:customStyle="1" w:styleId="p25">
    <w:name w:val="p25"/>
    <w:basedOn w:val="a8"/>
    <w:qFormat/>
    <w:rsid w:val="00986055"/>
  </w:style>
  <w:style w:type="paragraph" w:customStyle="1" w:styleId="Caaieiaie5">
    <w:name w:val="Caaieiaie 5"/>
    <w:basedOn w:val="a8"/>
    <w:next w:val="a8"/>
    <w:qFormat/>
    <w:rsid w:val="00986055"/>
    <w:pPr>
      <w:autoSpaceDE w:val="0"/>
      <w:autoSpaceDN w:val="0"/>
      <w:adjustRightInd w:val="0"/>
      <w:spacing w:before="0" w:beforeAutospacing="0" w:after="0" w:afterAutospacing="0"/>
    </w:pPr>
    <w:rPr>
      <w:lang w:eastAsia="en-US"/>
    </w:rPr>
  </w:style>
  <w:style w:type="paragraph" w:customStyle="1" w:styleId="223">
    <w:name w:val="Основной текст 22"/>
    <w:basedOn w:val="a8"/>
    <w:qFormat/>
    <w:rsid w:val="00986055"/>
    <w:pPr>
      <w:overflowPunct w:val="0"/>
      <w:autoSpaceDE w:val="0"/>
      <w:autoSpaceDN w:val="0"/>
      <w:adjustRightInd w:val="0"/>
      <w:spacing w:before="0" w:beforeAutospacing="0" w:after="0" w:afterAutospacing="0"/>
      <w:ind w:firstLine="851"/>
      <w:jc w:val="both"/>
    </w:pPr>
    <w:rPr>
      <w:sz w:val="28"/>
      <w:szCs w:val="20"/>
    </w:rPr>
  </w:style>
  <w:style w:type="paragraph" w:customStyle="1" w:styleId="322">
    <w:name w:val="Основной текст 32"/>
    <w:basedOn w:val="216"/>
    <w:qFormat/>
    <w:rsid w:val="00986055"/>
    <w:pPr>
      <w:widowControl/>
      <w:spacing w:line="240" w:lineRule="auto"/>
      <w:ind w:firstLine="0"/>
    </w:pPr>
    <w:rPr>
      <w:rFonts w:eastAsia="Calibri"/>
      <w:i/>
      <w:sz w:val="26"/>
    </w:rPr>
  </w:style>
  <w:style w:type="paragraph" w:customStyle="1" w:styleId="3f5">
    <w:name w:val="Обычный3"/>
    <w:basedOn w:val="a8"/>
    <w:qFormat/>
    <w:rsid w:val="00986055"/>
    <w:pPr>
      <w:snapToGrid w:val="0"/>
      <w:spacing w:before="0" w:beforeAutospacing="0" w:after="0" w:afterAutospacing="0"/>
    </w:pPr>
    <w:rPr>
      <w:sz w:val="20"/>
      <w:szCs w:val="20"/>
    </w:rPr>
  </w:style>
  <w:style w:type="paragraph" w:customStyle="1" w:styleId="11b">
    <w:name w:val="Основной текст11"/>
    <w:basedOn w:val="a8"/>
    <w:qFormat/>
    <w:rsid w:val="00986055"/>
    <w:pPr>
      <w:shd w:val="clear" w:color="auto" w:fill="FFFFFF"/>
      <w:spacing w:before="180" w:beforeAutospacing="0" w:after="0" w:afterAutospacing="0" w:line="235" w:lineRule="exact"/>
      <w:jc w:val="both"/>
    </w:pPr>
    <w:rPr>
      <w:rFonts w:ascii="Arial" w:hAnsi="Arial"/>
      <w:sz w:val="19"/>
      <w:szCs w:val="20"/>
    </w:rPr>
  </w:style>
  <w:style w:type="paragraph" w:customStyle="1" w:styleId="2ff3">
    <w:name w:val="Цитата2"/>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ff4">
    <w:name w:val="Знак Знак Знак Знак Знак Знак Знак Знак Знак Знак Знак Знак Знак2"/>
    <w:basedOn w:val="a8"/>
    <w:qFormat/>
    <w:rsid w:val="00986055"/>
    <w:pPr>
      <w:spacing w:before="0" w:beforeAutospacing="0" w:after="160" w:afterAutospacing="0" w:line="240" w:lineRule="exact"/>
    </w:pPr>
    <w:rPr>
      <w:rFonts w:ascii="Verdana" w:hAnsi="Verdana"/>
      <w:lang w:val="en-US" w:eastAsia="en-US"/>
    </w:rPr>
  </w:style>
  <w:style w:type="paragraph" w:customStyle="1" w:styleId="p21">
    <w:name w:val="p21"/>
    <w:basedOn w:val="a8"/>
    <w:qFormat/>
    <w:rsid w:val="00986055"/>
  </w:style>
  <w:style w:type="paragraph" w:customStyle="1" w:styleId="p24">
    <w:name w:val="p24"/>
    <w:basedOn w:val="a8"/>
    <w:qFormat/>
    <w:rsid w:val="00986055"/>
  </w:style>
  <w:style w:type="paragraph" w:customStyle="1" w:styleId="3f6">
    <w:name w:val="Основной текст3"/>
    <w:basedOn w:val="a8"/>
    <w:qFormat/>
    <w:rsid w:val="00986055"/>
    <w:pPr>
      <w:widowControl w:val="0"/>
      <w:shd w:val="clear" w:color="auto" w:fill="FFFFFF"/>
      <w:spacing w:before="0" w:beforeAutospacing="0" w:after="540" w:afterAutospacing="0" w:line="240" w:lineRule="atLeast"/>
    </w:pPr>
    <w:rPr>
      <w:rFonts w:ascii="Arial Unicode MS" w:eastAsia="Arial Unicode MS" w:hAnsi="Arial Unicode MS"/>
      <w:sz w:val="19"/>
      <w:szCs w:val="19"/>
    </w:rPr>
  </w:style>
  <w:style w:type="paragraph" w:customStyle="1" w:styleId="3111">
    <w:name w:val="Основной текст с отступом 311"/>
    <w:basedOn w:val="a8"/>
    <w:qFormat/>
    <w:rsid w:val="00986055"/>
    <w:pPr>
      <w:overflowPunct w:val="0"/>
      <w:autoSpaceDE w:val="0"/>
      <w:autoSpaceDN w:val="0"/>
      <w:adjustRightInd w:val="0"/>
      <w:spacing w:before="0" w:beforeAutospacing="0" w:after="120" w:afterAutospacing="0" w:line="312" w:lineRule="auto"/>
      <w:ind w:left="283" w:firstLine="709"/>
      <w:jc w:val="both"/>
    </w:pPr>
    <w:rPr>
      <w:sz w:val="16"/>
      <w:szCs w:val="20"/>
    </w:rPr>
  </w:style>
  <w:style w:type="paragraph" w:customStyle="1" w:styleId="2111">
    <w:name w:val="Заголовок 211"/>
    <w:basedOn w:val="a8"/>
    <w:next w:val="a8"/>
    <w:qFormat/>
    <w:rsid w:val="00986055"/>
    <w:pPr>
      <w:keepNext/>
      <w:widowControl w:val="0"/>
      <w:spacing w:before="0" w:beforeAutospacing="0" w:after="0" w:afterAutospacing="0"/>
      <w:jc w:val="center"/>
    </w:pPr>
    <w:rPr>
      <w:b/>
      <w:sz w:val="26"/>
      <w:szCs w:val="20"/>
    </w:rPr>
  </w:style>
  <w:style w:type="paragraph" w:customStyle="1" w:styleId="21a">
    <w:name w:val="Текст21"/>
    <w:basedOn w:val="114"/>
    <w:qFormat/>
    <w:rsid w:val="00986055"/>
    <w:pPr>
      <w:widowControl/>
      <w:spacing w:line="240" w:lineRule="auto"/>
      <w:ind w:firstLine="0"/>
      <w:jc w:val="left"/>
    </w:pPr>
    <w:rPr>
      <w:rFonts w:ascii="Courier New" w:hAnsi="Courier New"/>
      <w:sz w:val="20"/>
    </w:rPr>
  </w:style>
  <w:style w:type="paragraph" w:customStyle="1" w:styleId="4110">
    <w:name w:val="Заголовок 411"/>
    <w:basedOn w:val="114"/>
    <w:next w:val="114"/>
    <w:qFormat/>
    <w:rsid w:val="00986055"/>
    <w:pPr>
      <w:keepNext/>
      <w:widowControl/>
      <w:spacing w:line="240" w:lineRule="auto"/>
      <w:ind w:firstLine="0"/>
      <w:jc w:val="left"/>
    </w:pPr>
    <w:rPr>
      <w:sz w:val="24"/>
    </w:rPr>
  </w:style>
  <w:style w:type="paragraph" w:customStyle="1" w:styleId="ledge1">
    <w:name w:val="ledge1"/>
    <w:basedOn w:val="a8"/>
    <w:qFormat/>
    <w:rsid w:val="00986055"/>
    <w:pPr>
      <w:spacing w:line="360" w:lineRule="atLeast"/>
      <w:jc w:val="both"/>
    </w:pPr>
  </w:style>
  <w:style w:type="paragraph" w:customStyle="1" w:styleId="WW-Normal">
    <w:name w:val="WW-Normal"/>
    <w:qFormat/>
    <w:rsid w:val="00986055"/>
    <w:pPr>
      <w:suppressAutoHyphens/>
      <w:autoSpaceDE w:val="0"/>
      <w:spacing w:after="0" w:line="240" w:lineRule="auto"/>
      <w:ind w:left="-533" w:firstLine="142"/>
      <w:jc w:val="both"/>
    </w:pPr>
    <w:rPr>
      <w:rFonts w:ascii="Times New Roman" w:eastAsia="Calibri" w:hAnsi="Times New Roman" w:cs="Calibri"/>
      <w:color w:val="000000"/>
      <w:sz w:val="24"/>
      <w:szCs w:val="24"/>
      <w:lang w:eastAsia="zh-CN"/>
    </w:rPr>
  </w:style>
  <w:style w:type="paragraph" w:customStyle="1" w:styleId="Style15">
    <w:name w:val="Style15"/>
    <w:basedOn w:val="a8"/>
    <w:qFormat/>
    <w:rsid w:val="00986055"/>
    <w:pPr>
      <w:widowControl w:val="0"/>
      <w:autoSpaceDE w:val="0"/>
      <w:autoSpaceDN w:val="0"/>
      <w:adjustRightInd w:val="0"/>
      <w:spacing w:before="0" w:beforeAutospacing="0" w:after="0" w:afterAutospacing="0" w:line="269" w:lineRule="exact"/>
    </w:pPr>
  </w:style>
  <w:style w:type="paragraph" w:customStyle="1" w:styleId="Style32">
    <w:name w:val="Style32"/>
    <w:basedOn w:val="a8"/>
    <w:qFormat/>
    <w:rsid w:val="00986055"/>
    <w:pPr>
      <w:widowControl w:val="0"/>
      <w:autoSpaceDE w:val="0"/>
      <w:autoSpaceDN w:val="0"/>
      <w:adjustRightInd w:val="0"/>
      <w:spacing w:before="0" w:beforeAutospacing="0" w:after="0" w:afterAutospacing="0"/>
    </w:pPr>
  </w:style>
  <w:style w:type="paragraph" w:customStyle="1" w:styleId="Style40">
    <w:name w:val="Style40"/>
    <w:basedOn w:val="a8"/>
    <w:qFormat/>
    <w:rsid w:val="00986055"/>
    <w:pPr>
      <w:widowControl w:val="0"/>
      <w:autoSpaceDE w:val="0"/>
      <w:autoSpaceDN w:val="0"/>
      <w:adjustRightInd w:val="0"/>
      <w:spacing w:before="0" w:beforeAutospacing="0" w:after="0" w:afterAutospacing="0" w:line="480" w:lineRule="exact"/>
      <w:ind w:firstLine="773"/>
    </w:pPr>
  </w:style>
  <w:style w:type="paragraph" w:customStyle="1" w:styleId="Style45">
    <w:name w:val="Style45"/>
    <w:basedOn w:val="a8"/>
    <w:qFormat/>
    <w:rsid w:val="00986055"/>
    <w:pPr>
      <w:widowControl w:val="0"/>
      <w:autoSpaceDE w:val="0"/>
      <w:autoSpaceDN w:val="0"/>
      <w:adjustRightInd w:val="0"/>
      <w:spacing w:before="0" w:beforeAutospacing="0" w:after="0" w:afterAutospacing="0" w:line="480" w:lineRule="exact"/>
      <w:ind w:firstLine="691"/>
      <w:jc w:val="both"/>
    </w:pPr>
  </w:style>
  <w:style w:type="paragraph" w:customStyle="1" w:styleId="1ffff0">
    <w:name w:val="Заголовок 1ъ"/>
    <w:basedOn w:val="1fc"/>
    <w:qFormat/>
    <w:rsid w:val="00986055"/>
    <w:pPr>
      <w:spacing w:before="0" w:after="0" w:line="240" w:lineRule="auto"/>
      <w:ind w:firstLine="709"/>
      <w:jc w:val="left"/>
    </w:pPr>
    <w:rPr>
      <w:rFonts w:ascii="Times New Roman" w:hAnsi="Times New Roman" w:cs="Times New Roman"/>
      <w:sz w:val="24"/>
      <w:szCs w:val="24"/>
    </w:rPr>
  </w:style>
  <w:style w:type="paragraph" w:customStyle="1" w:styleId="CharChar0">
    <w:name w:val="первый Char Char"/>
    <w:basedOn w:val="a8"/>
    <w:qFormat/>
    <w:rsid w:val="00986055"/>
    <w:pPr>
      <w:spacing w:before="120" w:beforeAutospacing="0" w:after="0" w:afterAutospacing="0" w:line="240" w:lineRule="exact"/>
      <w:ind w:firstLine="284"/>
      <w:jc w:val="both"/>
    </w:pPr>
    <w:rPr>
      <w:sz w:val="22"/>
    </w:rPr>
  </w:style>
  <w:style w:type="paragraph" w:customStyle="1" w:styleId="Char">
    <w:name w:val="первый Char"/>
    <w:basedOn w:val="a8"/>
    <w:qFormat/>
    <w:rsid w:val="00986055"/>
    <w:pPr>
      <w:spacing w:before="120" w:beforeAutospacing="0" w:after="0" w:afterAutospacing="0" w:line="240" w:lineRule="exact"/>
      <w:ind w:firstLine="284"/>
      <w:jc w:val="both"/>
    </w:pPr>
    <w:rPr>
      <w:sz w:val="22"/>
    </w:rPr>
  </w:style>
  <w:style w:type="paragraph" w:customStyle="1" w:styleId="small">
    <w:name w:val="small"/>
    <w:basedOn w:val="a8"/>
    <w:qFormat/>
    <w:rsid w:val="00986055"/>
    <w:rPr>
      <w:rFonts w:ascii="Verdana" w:hAnsi="Verdana"/>
      <w:sz w:val="15"/>
      <w:szCs w:val="15"/>
    </w:rPr>
  </w:style>
  <w:style w:type="paragraph" w:customStyle="1" w:styleId="afffffff9">
    <w:name w:val="Содержание"/>
    <w:basedOn w:val="a8"/>
    <w:qFormat/>
    <w:rsid w:val="00986055"/>
    <w:pPr>
      <w:spacing w:before="0" w:beforeAutospacing="0" w:after="0" w:afterAutospacing="0"/>
      <w:ind w:firstLine="454"/>
      <w:jc w:val="both"/>
    </w:pPr>
  </w:style>
  <w:style w:type="paragraph" w:customStyle="1" w:styleId="afffffffa">
    <w:name w:val="Модули"/>
    <w:basedOn w:val="a8"/>
    <w:qFormat/>
    <w:rsid w:val="00986055"/>
    <w:pPr>
      <w:keepNext/>
      <w:snapToGrid w:val="0"/>
      <w:spacing w:before="0" w:beforeAutospacing="0" w:after="0" w:afterAutospacing="0"/>
    </w:pPr>
    <w:rPr>
      <w:b/>
      <w:bCs/>
    </w:rPr>
  </w:style>
  <w:style w:type="paragraph" w:customStyle="1" w:styleId="224">
    <w:name w:val="Îñíî´2íîé òåêñò 2"/>
    <w:basedOn w:val="a8"/>
    <w:qFormat/>
    <w:rsid w:val="00986055"/>
    <w:pPr>
      <w:widowControl w:val="0"/>
      <w:spacing w:before="0" w:beforeAutospacing="0" w:after="0" w:afterAutospacing="0"/>
      <w:ind w:firstLine="709"/>
      <w:jc w:val="both"/>
    </w:pPr>
    <w:rPr>
      <w:szCs w:val="20"/>
    </w:rPr>
  </w:style>
  <w:style w:type="paragraph" w:customStyle="1" w:styleId="Noeeu3">
    <w:name w:val="Noeeu3"/>
    <w:basedOn w:val="a8"/>
    <w:qFormat/>
    <w:rsid w:val="00986055"/>
    <w:pPr>
      <w:widowControl w:val="0"/>
      <w:spacing w:before="0" w:beforeAutospacing="0" w:after="0" w:afterAutospacing="0"/>
      <w:ind w:firstLine="284"/>
      <w:jc w:val="both"/>
    </w:pPr>
    <w:rPr>
      <w:sz w:val="20"/>
      <w:szCs w:val="20"/>
    </w:rPr>
  </w:style>
  <w:style w:type="paragraph" w:customStyle="1" w:styleId="a3">
    <w:name w:val="заголовок"/>
    <w:basedOn w:val="a8"/>
    <w:qFormat/>
    <w:rsid w:val="00986055"/>
    <w:pPr>
      <w:numPr>
        <w:numId w:val="10"/>
      </w:numPr>
      <w:tabs>
        <w:tab w:val="left" w:pos="0"/>
      </w:tabs>
      <w:spacing w:before="0" w:beforeAutospacing="0" w:after="0" w:afterAutospacing="0"/>
      <w:jc w:val="both"/>
    </w:pPr>
    <w:rPr>
      <w:b/>
    </w:rPr>
  </w:style>
  <w:style w:type="paragraph" w:customStyle="1" w:styleId="Style67">
    <w:name w:val="Style67"/>
    <w:basedOn w:val="a8"/>
    <w:qFormat/>
    <w:rsid w:val="00986055"/>
    <w:pPr>
      <w:widowControl w:val="0"/>
      <w:autoSpaceDE w:val="0"/>
      <w:autoSpaceDN w:val="0"/>
      <w:adjustRightInd w:val="0"/>
      <w:spacing w:before="0" w:beforeAutospacing="0" w:after="0" w:afterAutospacing="0"/>
    </w:pPr>
    <w:rPr>
      <w:rFonts w:ascii="Arial Black" w:hAnsi="Arial Black"/>
    </w:rPr>
  </w:style>
  <w:style w:type="paragraph" w:customStyle="1" w:styleId="afffffffb">
    <w:name w:val="_Обычный"/>
    <w:basedOn w:val="a8"/>
    <w:qFormat/>
    <w:rsid w:val="00986055"/>
    <w:pPr>
      <w:spacing w:before="0" w:beforeAutospacing="0" w:after="0" w:afterAutospacing="0" w:line="360" w:lineRule="auto"/>
      <w:ind w:firstLine="709"/>
      <w:jc w:val="both"/>
    </w:pPr>
  </w:style>
  <w:style w:type="paragraph" w:customStyle="1" w:styleId="127">
    <w:name w:val="Стиль по ширине Первая строка:  127 см"/>
    <w:basedOn w:val="a8"/>
    <w:qFormat/>
    <w:rsid w:val="00986055"/>
    <w:pPr>
      <w:spacing w:before="0" w:beforeAutospacing="0" w:after="0" w:afterAutospacing="0" w:line="360" w:lineRule="auto"/>
      <w:ind w:firstLine="720"/>
      <w:jc w:val="both"/>
    </w:pPr>
    <w:rPr>
      <w:szCs w:val="20"/>
    </w:rPr>
  </w:style>
  <w:style w:type="paragraph" w:customStyle="1" w:styleId="book">
    <w:name w:val="book"/>
    <w:basedOn w:val="a8"/>
    <w:qFormat/>
    <w:rsid w:val="00986055"/>
    <w:pPr>
      <w:spacing w:before="0" w:beforeAutospacing="0" w:after="0" w:afterAutospacing="0"/>
      <w:ind w:firstLine="450"/>
      <w:jc w:val="both"/>
    </w:pPr>
    <w:rPr>
      <w:rFonts w:eastAsia="Times New Roman"/>
    </w:rPr>
  </w:style>
  <w:style w:type="paragraph" w:customStyle="1" w:styleId="123">
    <w:name w:val="стиль12"/>
    <w:basedOn w:val="a8"/>
    <w:qFormat/>
    <w:rsid w:val="00986055"/>
    <w:rPr>
      <w:rFonts w:ascii="Arial" w:hAnsi="Arial" w:cs="Arial"/>
      <w:color w:val="676767"/>
      <w:sz w:val="20"/>
      <w:szCs w:val="20"/>
    </w:rPr>
  </w:style>
  <w:style w:type="paragraph" w:customStyle="1" w:styleId="Style101">
    <w:name w:val="Стиль Style10 + Черный"/>
    <w:basedOn w:val="a8"/>
    <w:next w:val="a8"/>
    <w:qFormat/>
    <w:rsid w:val="00986055"/>
    <w:pPr>
      <w:spacing w:before="0" w:beforeAutospacing="0" w:after="0" w:afterAutospacing="0"/>
    </w:pPr>
    <w:rPr>
      <w:color w:val="000000"/>
    </w:rPr>
  </w:style>
  <w:style w:type="paragraph" w:customStyle="1" w:styleId="Style1010">
    <w:name w:val="Стиль Style10 + Черный1"/>
    <w:basedOn w:val="a8"/>
    <w:next w:val="a8"/>
    <w:qFormat/>
    <w:rsid w:val="00986055"/>
    <w:pPr>
      <w:spacing w:before="0" w:beforeAutospacing="0" w:after="0" w:afterAutospacing="0"/>
    </w:pPr>
    <w:rPr>
      <w:color w:val="000000"/>
    </w:rPr>
  </w:style>
  <w:style w:type="paragraph" w:customStyle="1" w:styleId="Style48">
    <w:name w:val="Style48"/>
    <w:basedOn w:val="a8"/>
    <w:qFormat/>
    <w:rsid w:val="00986055"/>
    <w:pPr>
      <w:widowControl w:val="0"/>
      <w:autoSpaceDE w:val="0"/>
      <w:autoSpaceDN w:val="0"/>
      <w:adjustRightInd w:val="0"/>
      <w:spacing w:before="0" w:beforeAutospacing="0" w:after="0" w:afterAutospacing="0"/>
    </w:pPr>
  </w:style>
  <w:style w:type="paragraph" w:customStyle="1" w:styleId="Textbody0">
    <w:name w:val="Text body"/>
    <w:basedOn w:val="Standard"/>
    <w:qFormat/>
    <w:rsid w:val="00986055"/>
    <w:pPr>
      <w:autoSpaceDN/>
      <w:spacing w:after="120"/>
    </w:pPr>
    <w:rPr>
      <w:rFonts w:eastAsia="SimSun" w:cs="Mangal"/>
      <w:kern w:val="2"/>
      <w:lang w:eastAsia="hi-IN" w:bidi="hi-IN"/>
    </w:rPr>
  </w:style>
  <w:style w:type="paragraph" w:customStyle="1" w:styleId="Index">
    <w:name w:val="Index"/>
    <w:basedOn w:val="Standard"/>
    <w:qFormat/>
    <w:rsid w:val="00986055"/>
    <w:pPr>
      <w:suppressLineNumbers/>
      <w:autoSpaceDN/>
    </w:pPr>
    <w:rPr>
      <w:rFonts w:eastAsia="SimSun" w:cs="Mangal"/>
      <w:kern w:val="2"/>
      <w:lang w:eastAsia="hi-IN" w:bidi="hi-IN"/>
    </w:rPr>
  </w:style>
  <w:style w:type="character" w:customStyle="1" w:styleId="TimesET10pt">
    <w:name w:val="Стиль Основной текст + TimesET 10 pt Знак Знак Знак Знак Знак Знак Знак Знак Знак Знак Знак Знак Знак Знак Знак Знак Знак Знак Знак"/>
    <w:link w:val="TimesET10pt0"/>
    <w:qFormat/>
    <w:locked/>
    <w:rsid w:val="00986055"/>
    <w:rPr>
      <w:rFonts w:ascii="TimesET" w:hAnsi="TimesET"/>
      <w:color w:val="000000"/>
      <w:sz w:val="19"/>
    </w:rPr>
  </w:style>
  <w:style w:type="paragraph" w:customStyle="1" w:styleId="TimesET10pt0">
    <w:name w:val="Стиль Основной текст + TimesET 10 pt Знак Знак Знак Знак Знак Знак Знак Знак Знак Знак Знак Знак Знак Знак Знак Знак Знак Знак"/>
    <w:basedOn w:val="aff7"/>
    <w:link w:val="TimesET10pt"/>
    <w:qFormat/>
    <w:rsid w:val="00986055"/>
    <w:pPr>
      <w:autoSpaceDE w:val="0"/>
      <w:autoSpaceDN w:val="0"/>
      <w:adjustRightInd w:val="0"/>
      <w:spacing w:after="0"/>
      <w:ind w:firstLine="340"/>
      <w:jc w:val="both"/>
    </w:pPr>
    <w:rPr>
      <w:rFonts w:ascii="TimesET" w:eastAsiaTheme="minorHAnsi" w:hAnsi="TimesET" w:cstheme="minorBidi"/>
      <w:color w:val="000000"/>
      <w:sz w:val="19"/>
      <w:szCs w:val="22"/>
      <w:lang w:eastAsia="en-US"/>
    </w:rPr>
  </w:style>
  <w:style w:type="paragraph" w:customStyle="1" w:styleId="afffffffc">
    <w:name w:val="Содержимое врезки"/>
    <w:basedOn w:val="a8"/>
    <w:qFormat/>
    <w:rsid w:val="00986055"/>
    <w:pPr>
      <w:suppressAutoHyphens/>
      <w:spacing w:before="0" w:beforeAutospacing="0" w:after="0" w:afterAutospacing="0"/>
    </w:pPr>
    <w:rPr>
      <w:lang w:eastAsia="zh-CN"/>
    </w:rPr>
  </w:style>
  <w:style w:type="paragraph" w:customStyle="1" w:styleId="text1">
    <w:name w:val="text1"/>
    <w:basedOn w:val="a8"/>
    <w:qFormat/>
    <w:rsid w:val="00986055"/>
    <w:pPr>
      <w:spacing w:before="0" w:beforeAutospacing="0" w:after="300" w:afterAutospacing="0"/>
    </w:pPr>
  </w:style>
  <w:style w:type="paragraph" w:customStyle="1" w:styleId="2121">
    <w:name w:val="Стиль Заголовок 2 + 12 пт"/>
    <w:basedOn w:val="26"/>
    <w:qFormat/>
    <w:rsid w:val="00986055"/>
    <w:rPr>
      <w:rFonts w:cs="Arial"/>
      <w:sz w:val="24"/>
    </w:rPr>
  </w:style>
  <w:style w:type="paragraph" w:customStyle="1" w:styleId="afffffffd">
    <w:name w:val="Базовый"/>
    <w:qFormat/>
    <w:rsid w:val="00986055"/>
    <w:pPr>
      <w:suppressAutoHyphens/>
      <w:spacing w:after="200" w:line="276" w:lineRule="auto"/>
    </w:pPr>
    <w:rPr>
      <w:rFonts w:ascii="Times New Roman" w:eastAsia="Calibri" w:hAnsi="Times New Roman" w:cs="Times New Roman"/>
      <w:color w:val="00000A"/>
      <w:sz w:val="24"/>
      <w:szCs w:val="24"/>
      <w:lang w:eastAsia="ru-RU"/>
    </w:rPr>
  </w:style>
  <w:style w:type="paragraph" w:customStyle="1" w:styleId="LO-Normal">
    <w:name w:val="LO-Normal"/>
    <w:qFormat/>
    <w:rsid w:val="00986055"/>
    <w:pPr>
      <w:widowControl w:val="0"/>
      <w:suppressAutoHyphens/>
      <w:spacing w:after="0" w:line="240" w:lineRule="auto"/>
      <w:ind w:firstLine="420"/>
      <w:jc w:val="both"/>
    </w:pPr>
    <w:rPr>
      <w:rFonts w:ascii="Arial" w:eastAsia="Calibri" w:hAnsi="Arial" w:cs="Arial"/>
      <w:sz w:val="18"/>
      <w:szCs w:val="20"/>
      <w:lang w:eastAsia="zh-CN"/>
    </w:rPr>
  </w:style>
  <w:style w:type="paragraph" w:customStyle="1" w:styleId="afffffffe">
    <w:name w:val="Стиль Основной текст"/>
    <w:basedOn w:val="a8"/>
    <w:qFormat/>
    <w:rsid w:val="00986055"/>
    <w:pPr>
      <w:spacing w:before="0" w:beforeAutospacing="0" w:after="0" w:afterAutospacing="0"/>
    </w:pPr>
    <w:rPr>
      <w:szCs w:val="20"/>
    </w:rPr>
  </w:style>
  <w:style w:type="paragraph" w:customStyle="1" w:styleId="affffffff">
    <w:name w:val="Основа"/>
    <w:basedOn w:val="a8"/>
    <w:qFormat/>
    <w:rsid w:val="00986055"/>
    <w:pPr>
      <w:spacing w:before="0" w:beforeAutospacing="0" w:after="0" w:afterAutospacing="0"/>
      <w:ind w:firstLine="709"/>
      <w:jc w:val="both"/>
    </w:pPr>
    <w:rPr>
      <w:rFonts w:ascii="Verdana" w:hAnsi="Verdana"/>
      <w:bCs/>
      <w:sz w:val="20"/>
      <w:szCs w:val="20"/>
    </w:rPr>
  </w:style>
  <w:style w:type="paragraph" w:customStyle="1" w:styleId="1270">
    <w:name w:val="Стиль По ширине Первая строка:  127 см Междустр.интервал:  полут..."/>
    <w:basedOn w:val="a8"/>
    <w:qFormat/>
    <w:rsid w:val="00986055"/>
    <w:pPr>
      <w:spacing w:before="0" w:beforeAutospacing="0" w:after="0" w:afterAutospacing="0" w:line="360" w:lineRule="auto"/>
    </w:pPr>
    <w:rPr>
      <w:szCs w:val="20"/>
    </w:rPr>
  </w:style>
  <w:style w:type="paragraph" w:customStyle="1" w:styleId="09">
    <w:name w:val="Стиль Междустр.интервал:  множитель 09 ин"/>
    <w:basedOn w:val="a8"/>
    <w:qFormat/>
    <w:rsid w:val="00986055"/>
    <w:pPr>
      <w:spacing w:before="0" w:beforeAutospacing="0" w:after="0" w:afterAutospacing="0"/>
    </w:pPr>
    <w:rPr>
      <w:szCs w:val="20"/>
    </w:rPr>
  </w:style>
  <w:style w:type="paragraph" w:customStyle="1" w:styleId="Style1011">
    <w:name w:val="Style101"/>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Style92">
    <w:name w:val="Style92"/>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Style87">
    <w:name w:val="Style87"/>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text0">
    <w:name w:val="text0"/>
    <w:basedOn w:val="a8"/>
    <w:qFormat/>
    <w:rsid w:val="00986055"/>
    <w:pPr>
      <w:spacing w:before="48" w:beforeAutospacing="0" w:after="48" w:afterAutospacing="0"/>
      <w:jc w:val="both"/>
    </w:pPr>
  </w:style>
  <w:style w:type="paragraph" w:customStyle="1" w:styleId="biblio">
    <w:name w:val="biblio"/>
    <w:basedOn w:val="a8"/>
    <w:qFormat/>
    <w:rsid w:val="00986055"/>
    <w:pPr>
      <w:spacing w:before="48" w:beforeAutospacing="0" w:after="48" w:afterAutospacing="0"/>
      <w:ind w:firstLine="360"/>
      <w:jc w:val="both"/>
    </w:pPr>
    <w:rPr>
      <w:sz w:val="19"/>
      <w:szCs w:val="19"/>
    </w:rPr>
  </w:style>
  <w:style w:type="paragraph" w:customStyle="1" w:styleId="biblio0">
    <w:name w:val="biblio0"/>
    <w:basedOn w:val="a8"/>
    <w:qFormat/>
    <w:rsid w:val="00986055"/>
    <w:pPr>
      <w:spacing w:before="48" w:beforeAutospacing="0" w:after="48" w:afterAutospacing="0"/>
      <w:jc w:val="both"/>
    </w:pPr>
    <w:rPr>
      <w:sz w:val="19"/>
      <w:szCs w:val="19"/>
    </w:rPr>
  </w:style>
  <w:style w:type="paragraph" w:customStyle="1" w:styleId="podpis">
    <w:name w:val="podpis"/>
    <w:basedOn w:val="a8"/>
    <w:qFormat/>
    <w:rsid w:val="00986055"/>
    <w:pPr>
      <w:spacing w:before="48" w:beforeAutospacing="0" w:after="48" w:afterAutospacing="0"/>
      <w:jc w:val="right"/>
    </w:pPr>
    <w:rPr>
      <w:i/>
      <w:iCs/>
      <w:sz w:val="19"/>
      <w:szCs w:val="19"/>
    </w:rPr>
  </w:style>
  <w:style w:type="paragraph" w:customStyle="1" w:styleId="ris">
    <w:name w:val="ris"/>
    <w:basedOn w:val="a8"/>
    <w:qFormat/>
    <w:rsid w:val="00986055"/>
    <w:pPr>
      <w:spacing w:before="48" w:beforeAutospacing="0" w:after="48" w:afterAutospacing="0"/>
      <w:jc w:val="center"/>
    </w:pPr>
    <w:rPr>
      <w:i/>
      <w:iCs/>
      <w:sz w:val="19"/>
      <w:szCs w:val="19"/>
    </w:rPr>
  </w:style>
  <w:style w:type="paragraph" w:customStyle="1" w:styleId="small0">
    <w:name w:val="small0"/>
    <w:basedOn w:val="a8"/>
    <w:qFormat/>
    <w:rsid w:val="00986055"/>
    <w:pPr>
      <w:spacing w:before="48" w:beforeAutospacing="0" w:after="48" w:afterAutospacing="0"/>
      <w:jc w:val="both"/>
    </w:pPr>
    <w:rPr>
      <w:sz w:val="19"/>
      <w:szCs w:val="19"/>
    </w:rPr>
  </w:style>
  <w:style w:type="paragraph" w:customStyle="1" w:styleId="stih4">
    <w:name w:val="stih4"/>
    <w:basedOn w:val="a8"/>
    <w:qFormat/>
    <w:rsid w:val="00986055"/>
    <w:pPr>
      <w:spacing w:before="120" w:beforeAutospacing="0" w:after="120" w:afterAutospacing="0"/>
      <w:ind w:left="3240"/>
    </w:pPr>
    <w:rPr>
      <w:sz w:val="19"/>
      <w:szCs w:val="19"/>
    </w:rPr>
  </w:style>
  <w:style w:type="paragraph" w:customStyle="1" w:styleId="zag8">
    <w:name w:val="zag8"/>
    <w:basedOn w:val="a8"/>
    <w:qFormat/>
    <w:rsid w:val="00986055"/>
    <w:pPr>
      <w:spacing w:before="240" w:beforeAutospacing="0" w:after="48" w:afterAutospacing="0"/>
      <w:jc w:val="center"/>
    </w:pPr>
    <w:rPr>
      <w:sz w:val="19"/>
      <w:szCs w:val="19"/>
    </w:rPr>
  </w:style>
  <w:style w:type="paragraph" w:customStyle="1" w:styleId="hook">
    <w:name w:val="hook"/>
    <w:basedOn w:val="a8"/>
    <w:qFormat/>
    <w:rsid w:val="00986055"/>
    <w:rPr>
      <w:rFonts w:ascii="Comic Sans MS" w:hAnsi="Comic Sans MS"/>
      <w:b/>
      <w:bCs/>
    </w:rPr>
  </w:style>
  <w:style w:type="paragraph" w:customStyle="1" w:styleId="affffffff0">
    <w:name w:val="Цитаты"/>
    <w:basedOn w:val="Normal1"/>
    <w:qFormat/>
    <w:rsid w:val="00986055"/>
    <w:pPr>
      <w:widowControl/>
      <w:spacing w:before="100" w:after="100"/>
      <w:ind w:right="360" w:firstLine="0"/>
    </w:pPr>
    <w:rPr>
      <w:sz w:val="24"/>
    </w:rPr>
  </w:style>
  <w:style w:type="paragraph" w:customStyle="1" w:styleId="Style55">
    <w:name w:val="Style55"/>
    <w:basedOn w:val="a8"/>
    <w:qFormat/>
    <w:rsid w:val="00986055"/>
    <w:pPr>
      <w:widowControl w:val="0"/>
      <w:autoSpaceDE w:val="0"/>
      <w:autoSpaceDN w:val="0"/>
      <w:adjustRightInd w:val="0"/>
      <w:spacing w:before="0" w:beforeAutospacing="0" w:after="0" w:afterAutospacing="0"/>
    </w:pPr>
    <w:rPr>
      <w:rFonts w:ascii="Segoe UI" w:hAnsi="Segoe UI" w:cs="Segoe UI"/>
    </w:rPr>
  </w:style>
  <w:style w:type="paragraph" w:customStyle="1" w:styleId="Style69">
    <w:name w:val="Style69"/>
    <w:basedOn w:val="a8"/>
    <w:qFormat/>
    <w:rsid w:val="00986055"/>
    <w:pPr>
      <w:widowControl w:val="0"/>
      <w:autoSpaceDE w:val="0"/>
      <w:autoSpaceDN w:val="0"/>
      <w:adjustRightInd w:val="0"/>
      <w:spacing w:before="0" w:beforeAutospacing="0" w:after="0" w:afterAutospacing="0" w:line="235" w:lineRule="exact"/>
      <w:ind w:hanging="206"/>
      <w:jc w:val="both"/>
    </w:pPr>
    <w:rPr>
      <w:rFonts w:ascii="Segoe UI" w:hAnsi="Segoe UI" w:cs="Segoe UI"/>
    </w:rPr>
  </w:style>
  <w:style w:type="paragraph" w:customStyle="1" w:styleId="Style72">
    <w:name w:val="Style72"/>
    <w:basedOn w:val="a8"/>
    <w:qFormat/>
    <w:rsid w:val="00986055"/>
    <w:pPr>
      <w:widowControl w:val="0"/>
      <w:autoSpaceDE w:val="0"/>
      <w:autoSpaceDN w:val="0"/>
      <w:adjustRightInd w:val="0"/>
      <w:spacing w:before="0" w:beforeAutospacing="0" w:after="0" w:afterAutospacing="0"/>
    </w:pPr>
    <w:rPr>
      <w:rFonts w:ascii="Segoe UI" w:hAnsi="Segoe UI" w:cs="Segoe UI"/>
    </w:rPr>
  </w:style>
  <w:style w:type="paragraph" w:customStyle="1" w:styleId="nospacing">
    <w:name w:val="nospacing"/>
    <w:basedOn w:val="a8"/>
    <w:qFormat/>
    <w:rsid w:val="00986055"/>
  </w:style>
  <w:style w:type="paragraph" w:customStyle="1" w:styleId="PrilogRazd">
    <w:name w:val="Prilog Razd"/>
    <w:qFormat/>
    <w:rsid w:val="00986055"/>
    <w:pPr>
      <w:keepNext/>
      <w:widowControl w:val="0"/>
      <w:autoSpaceDE w:val="0"/>
      <w:autoSpaceDN w:val="0"/>
      <w:adjustRightInd w:val="0"/>
      <w:spacing w:after="200" w:line="207" w:lineRule="atLeast"/>
      <w:jc w:val="center"/>
    </w:pPr>
    <w:rPr>
      <w:rFonts w:ascii="SchoolBookCTT" w:eastAsia="Calibri" w:hAnsi="SchoolBookCTT" w:cs="SchoolBookCTT"/>
      <w:b/>
      <w:bCs/>
      <w:sz w:val="20"/>
      <w:szCs w:val="20"/>
      <w:lang w:eastAsia="ru-RU"/>
    </w:rPr>
  </w:style>
  <w:style w:type="paragraph" w:customStyle="1" w:styleId="osntext">
    <w:name w:val="osn_text"/>
    <w:basedOn w:val="a8"/>
    <w:qFormat/>
    <w:rsid w:val="00986055"/>
    <w:pPr>
      <w:widowControl w:val="0"/>
      <w:spacing w:before="0" w:beforeAutospacing="0" w:after="0" w:afterAutospacing="0"/>
      <w:ind w:firstLine="567"/>
      <w:jc w:val="both"/>
    </w:pPr>
    <w:rPr>
      <w:sz w:val="20"/>
      <w:szCs w:val="20"/>
    </w:rPr>
  </w:style>
  <w:style w:type="paragraph" w:customStyle="1" w:styleId="Style43">
    <w:name w:val="Style43"/>
    <w:basedOn w:val="a8"/>
    <w:qFormat/>
    <w:rsid w:val="00986055"/>
    <w:pPr>
      <w:widowControl w:val="0"/>
      <w:autoSpaceDE w:val="0"/>
      <w:autoSpaceDN w:val="0"/>
      <w:adjustRightInd w:val="0"/>
      <w:spacing w:before="0" w:beforeAutospacing="0" w:after="0" w:afterAutospacing="0" w:line="475" w:lineRule="exact"/>
      <w:ind w:firstLine="706"/>
      <w:jc w:val="both"/>
    </w:pPr>
  </w:style>
  <w:style w:type="paragraph" w:customStyle="1" w:styleId="textdoc">
    <w:name w:val="textdoc"/>
    <w:basedOn w:val="a8"/>
    <w:qFormat/>
    <w:rsid w:val="00986055"/>
  </w:style>
  <w:style w:type="paragraph" w:customStyle="1" w:styleId="msonormalcxsplast">
    <w:name w:val="msonormalcxsplast"/>
    <w:basedOn w:val="a8"/>
    <w:qFormat/>
    <w:rsid w:val="00986055"/>
    <w:rPr>
      <w:rFonts w:ascii="Arial" w:hAnsi="Arial" w:cs="Arial"/>
      <w:color w:val="000000"/>
      <w:sz w:val="20"/>
      <w:szCs w:val="20"/>
    </w:rPr>
  </w:style>
  <w:style w:type="paragraph" w:customStyle="1" w:styleId="msonormalcxspmiddlecxspmiddle">
    <w:name w:val="msonormalcxspmiddlecxspmiddle"/>
    <w:basedOn w:val="a8"/>
    <w:qFormat/>
    <w:rsid w:val="00986055"/>
    <w:rPr>
      <w:rFonts w:ascii="Arial" w:hAnsi="Arial" w:cs="Arial"/>
      <w:color w:val="000000"/>
      <w:sz w:val="20"/>
      <w:szCs w:val="20"/>
    </w:rPr>
  </w:style>
  <w:style w:type="paragraph" w:customStyle="1" w:styleId="normalrus">
    <w:name w:val="normalrus"/>
    <w:basedOn w:val="a8"/>
    <w:qFormat/>
    <w:rsid w:val="00986055"/>
  </w:style>
  <w:style w:type="paragraph" w:customStyle="1" w:styleId="a0cxspmiddle">
    <w:name w:val="a0cxspmiddle"/>
    <w:basedOn w:val="a8"/>
    <w:qFormat/>
    <w:rsid w:val="00986055"/>
  </w:style>
  <w:style w:type="paragraph" w:customStyle="1" w:styleId="HTMLPreformatted1">
    <w:name w:val="HTML Preformatted1"/>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Style27">
    <w:name w:val="Style27"/>
    <w:basedOn w:val="a8"/>
    <w:qFormat/>
    <w:rsid w:val="00986055"/>
    <w:pPr>
      <w:widowControl w:val="0"/>
      <w:autoSpaceDE w:val="0"/>
      <w:autoSpaceDN w:val="0"/>
      <w:adjustRightInd w:val="0"/>
      <w:spacing w:before="0" w:beforeAutospacing="0" w:after="0" w:afterAutospacing="0" w:line="446" w:lineRule="exact"/>
      <w:ind w:firstLine="533"/>
      <w:jc w:val="both"/>
    </w:pPr>
  </w:style>
  <w:style w:type="paragraph" w:customStyle="1" w:styleId="ptx2">
    <w:name w:val="ptx2"/>
    <w:basedOn w:val="a8"/>
    <w:qFormat/>
    <w:rsid w:val="00986055"/>
  </w:style>
  <w:style w:type="paragraph" w:customStyle="1" w:styleId="affffffff1">
    <w:name w:val="Заглавие"/>
    <w:basedOn w:val="afffffffd"/>
    <w:qFormat/>
    <w:rsid w:val="00986055"/>
    <w:pPr>
      <w:jc w:val="center"/>
    </w:pPr>
    <w:rPr>
      <w:sz w:val="20"/>
      <w:szCs w:val="20"/>
    </w:rPr>
  </w:style>
  <w:style w:type="paragraph" w:customStyle="1" w:styleId="-10-11">
    <w:name w:val="А-10-11"/>
    <w:aliases w:val="65"/>
    <w:basedOn w:val="a8"/>
    <w:qFormat/>
    <w:rsid w:val="00986055"/>
    <w:pPr>
      <w:spacing w:before="0" w:beforeAutospacing="0" w:after="0" w:afterAutospacing="0" w:line="233" w:lineRule="exact"/>
      <w:ind w:firstLine="397"/>
      <w:jc w:val="both"/>
    </w:pPr>
    <w:rPr>
      <w:sz w:val="20"/>
      <w:szCs w:val="20"/>
    </w:rPr>
  </w:style>
  <w:style w:type="paragraph" w:customStyle="1" w:styleId="iauiueiiiaaiio">
    <w:name w:val="iau?iue ii i?aaiio"/>
    <w:basedOn w:val="a8"/>
    <w:qFormat/>
    <w:rsid w:val="00986055"/>
    <w:pPr>
      <w:overflowPunct w:val="0"/>
      <w:autoSpaceDE w:val="0"/>
      <w:autoSpaceDN w:val="0"/>
      <w:adjustRightInd w:val="0"/>
      <w:spacing w:before="0" w:beforeAutospacing="0" w:after="0" w:afterAutospacing="0"/>
      <w:jc w:val="right"/>
    </w:pPr>
    <w:rPr>
      <w:sz w:val="20"/>
      <w:szCs w:val="20"/>
    </w:rPr>
  </w:style>
  <w:style w:type="paragraph" w:customStyle="1" w:styleId="131">
    <w:name w:val="Стиль Стиль по ширине Междустр.интервал:  множитель 13 ин + полужир...1"/>
    <w:basedOn w:val="a8"/>
    <w:qFormat/>
    <w:rsid w:val="00986055"/>
    <w:pPr>
      <w:numPr>
        <w:numId w:val="11"/>
      </w:numPr>
      <w:tabs>
        <w:tab w:val="left" w:pos="680"/>
        <w:tab w:val="left" w:pos="851"/>
      </w:tabs>
      <w:spacing w:before="0" w:beforeAutospacing="0" w:after="0" w:afterAutospacing="0" w:line="312" w:lineRule="auto"/>
      <w:ind w:left="680" w:hanging="226"/>
    </w:pPr>
    <w:rPr>
      <w:bCs/>
      <w:i/>
      <w:szCs w:val="20"/>
    </w:rPr>
  </w:style>
  <w:style w:type="paragraph" w:customStyle="1" w:styleId="2TimesNewRoman122">
    <w:name w:val="Стиль Заголовок 2 + Times New Roman 12 пт По левому краю"/>
    <w:basedOn w:val="26"/>
    <w:qFormat/>
    <w:rsid w:val="00986055"/>
    <w:pPr>
      <w:keepNext w:val="0"/>
    </w:pPr>
    <w:rPr>
      <w:rFonts w:ascii="Times New Roman" w:hAnsi="Times New Roman"/>
      <w:bCs/>
      <w:sz w:val="24"/>
      <w:lang w:eastAsia="en-US"/>
    </w:rPr>
  </w:style>
  <w:style w:type="paragraph" w:customStyle="1" w:styleId="1TimesNewRoman12">
    <w:name w:val="Стиль Загол. 1 ур. + Times New Roman 12 пт"/>
    <w:basedOn w:val="a8"/>
    <w:qFormat/>
    <w:rsid w:val="00986055"/>
    <w:pPr>
      <w:keepNext/>
      <w:autoSpaceDE w:val="0"/>
      <w:autoSpaceDN w:val="0"/>
      <w:adjustRightInd w:val="0"/>
      <w:spacing w:before="0" w:beforeAutospacing="0" w:after="0" w:afterAutospacing="0" w:line="360" w:lineRule="auto"/>
      <w:jc w:val="center"/>
    </w:pPr>
    <w:rPr>
      <w:rFonts w:cs="PragmaticaCTT"/>
      <w:b/>
      <w:bCs/>
      <w:caps/>
      <w:sz w:val="26"/>
      <w:szCs w:val="20"/>
    </w:rPr>
  </w:style>
  <w:style w:type="paragraph" w:customStyle="1" w:styleId="affffffff2">
    <w:name w:val="НаКурсач"/>
    <w:basedOn w:val="a8"/>
    <w:qFormat/>
    <w:rsid w:val="00986055"/>
    <w:pPr>
      <w:spacing w:before="0" w:beforeAutospacing="0" w:after="0" w:afterAutospacing="0" w:line="312" w:lineRule="auto"/>
      <w:jc w:val="both"/>
    </w:pPr>
    <w:rPr>
      <w:sz w:val="28"/>
    </w:rPr>
  </w:style>
  <w:style w:type="paragraph" w:customStyle="1" w:styleId="HTML10">
    <w:name w:val="Стандартный HTML1"/>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snip1">
    <w:name w:val="snip1"/>
    <w:basedOn w:val="a8"/>
    <w:qFormat/>
    <w:rsid w:val="00986055"/>
    <w:pPr>
      <w:spacing w:before="49" w:beforeAutospacing="0" w:after="0" w:afterAutospacing="0" w:line="300" w:lineRule="atLeast"/>
    </w:pPr>
    <w:rPr>
      <w:color w:val="000000"/>
    </w:rPr>
  </w:style>
  <w:style w:type="paragraph" w:customStyle="1" w:styleId="Style74">
    <w:name w:val="Style74"/>
    <w:basedOn w:val="a8"/>
    <w:qFormat/>
    <w:rsid w:val="00986055"/>
    <w:pPr>
      <w:widowControl w:val="0"/>
      <w:autoSpaceDE w:val="0"/>
      <w:autoSpaceDN w:val="0"/>
      <w:adjustRightInd w:val="0"/>
      <w:spacing w:before="0" w:beforeAutospacing="0" w:after="0" w:afterAutospacing="0" w:line="274" w:lineRule="exact"/>
      <w:ind w:firstLine="293"/>
      <w:jc w:val="both"/>
    </w:pPr>
  </w:style>
  <w:style w:type="paragraph" w:customStyle="1" w:styleId="-1">
    <w:name w:val="Обычный-1"/>
    <w:basedOn w:val="a8"/>
    <w:qFormat/>
    <w:rsid w:val="00986055"/>
    <w:pPr>
      <w:widowControl w:val="0"/>
      <w:spacing w:before="0" w:beforeAutospacing="0" w:after="0" w:afterAutospacing="0" w:line="360" w:lineRule="auto"/>
      <w:ind w:firstLine="720"/>
      <w:jc w:val="both"/>
    </w:pPr>
    <w:rPr>
      <w:szCs w:val="20"/>
    </w:rPr>
  </w:style>
  <w:style w:type="paragraph" w:customStyle="1" w:styleId="normal5">
    <w:name w:val="normal5"/>
    <w:basedOn w:val="a8"/>
    <w:qFormat/>
    <w:rsid w:val="00986055"/>
  </w:style>
  <w:style w:type="paragraph" w:customStyle="1" w:styleId="124">
    <w:name w:val="Обычный12"/>
    <w:qFormat/>
    <w:rsid w:val="00986055"/>
    <w:pPr>
      <w:widowControl w:val="0"/>
      <w:spacing w:after="0"/>
      <w:ind w:firstLine="460"/>
      <w:jc w:val="both"/>
    </w:pPr>
    <w:rPr>
      <w:rFonts w:ascii="Times New Roman" w:eastAsia="Times New Roman" w:hAnsi="Times New Roman" w:cs="Times New Roman"/>
      <w:sz w:val="18"/>
      <w:szCs w:val="20"/>
      <w:lang w:eastAsia="ru-RU"/>
    </w:rPr>
  </w:style>
  <w:style w:type="character" w:customStyle="1" w:styleId="1ffff1">
    <w:name w:val="Замещающий текст1"/>
    <w:uiPriority w:val="99"/>
    <w:qFormat/>
    <w:rsid w:val="00986055"/>
    <w:rPr>
      <w:color w:val="808080"/>
    </w:rPr>
  </w:style>
  <w:style w:type="character" w:customStyle="1" w:styleId="1ffff2">
    <w:name w:val="Слабое выделение1"/>
    <w:qFormat/>
    <w:rsid w:val="00986055"/>
    <w:rPr>
      <w:i/>
      <w:color w:val="808080"/>
    </w:rPr>
  </w:style>
  <w:style w:type="character" w:customStyle="1" w:styleId="1ffff3">
    <w:name w:val="Сильное выделение1"/>
    <w:qFormat/>
    <w:rsid w:val="00986055"/>
    <w:rPr>
      <w:b/>
      <w:i/>
      <w:color w:val="4F81BD"/>
    </w:rPr>
  </w:style>
  <w:style w:type="character" w:customStyle="1" w:styleId="1ffff4">
    <w:name w:val="Слабая ссылка1"/>
    <w:qFormat/>
    <w:rsid w:val="00986055"/>
    <w:rPr>
      <w:smallCaps/>
      <w:color w:val="C0504D"/>
      <w:u w:val="single"/>
    </w:rPr>
  </w:style>
  <w:style w:type="character" w:customStyle="1" w:styleId="1ffff5">
    <w:name w:val="Сильная ссылка1"/>
    <w:qFormat/>
    <w:rsid w:val="00986055"/>
    <w:rPr>
      <w:b/>
      <w:smallCaps/>
      <w:color w:val="C0504D"/>
      <w:spacing w:val="5"/>
      <w:u w:val="single"/>
    </w:rPr>
  </w:style>
  <w:style w:type="character" w:customStyle="1" w:styleId="1ffff6">
    <w:name w:val="Название книги1"/>
    <w:qFormat/>
    <w:rsid w:val="00986055"/>
    <w:rPr>
      <w:b/>
      <w:smallCaps/>
      <w:spacing w:val="5"/>
    </w:rPr>
  </w:style>
  <w:style w:type="character" w:customStyle="1" w:styleId="711">
    <w:name w:val="Заголовок 7 Знак1"/>
    <w:qFormat/>
    <w:rsid w:val="00986055"/>
    <w:rPr>
      <w:sz w:val="24"/>
      <w:lang w:val="ru-RU" w:eastAsia="ru-RU"/>
    </w:rPr>
  </w:style>
  <w:style w:type="character" w:customStyle="1" w:styleId="812">
    <w:name w:val="Заголовок 8 Знак1"/>
    <w:qFormat/>
    <w:rsid w:val="00986055"/>
    <w:rPr>
      <w:rFonts w:ascii="Calibri" w:hAnsi="Calibri"/>
      <w:i/>
      <w:sz w:val="24"/>
      <w:lang w:val="ru-RU" w:eastAsia="en-US"/>
    </w:rPr>
  </w:style>
  <w:style w:type="character" w:customStyle="1" w:styleId="910">
    <w:name w:val="Заголовок 9 Знак1"/>
    <w:qFormat/>
    <w:rsid w:val="00986055"/>
    <w:rPr>
      <w:rFonts w:ascii="Arial" w:hAnsi="Arial"/>
      <w:sz w:val="22"/>
      <w:lang w:val="ru-RU" w:eastAsia="ru-RU"/>
    </w:rPr>
  </w:style>
  <w:style w:type="character" w:customStyle="1" w:styleId="315">
    <w:name w:val="Основной текст с отступом 3 Знак1"/>
    <w:qFormat/>
    <w:rsid w:val="00986055"/>
    <w:rPr>
      <w:rFonts w:ascii="Times New Roman" w:hAnsi="Times New Roman"/>
      <w:sz w:val="16"/>
      <w:lang w:eastAsia="ru-RU"/>
    </w:rPr>
  </w:style>
  <w:style w:type="character" w:customStyle="1" w:styleId="21b">
    <w:name w:val="Основной текст с отступом 2 Знак1"/>
    <w:qFormat/>
    <w:rsid w:val="00986055"/>
    <w:rPr>
      <w:rFonts w:ascii="Times New Roman" w:hAnsi="Times New Roman"/>
      <w:sz w:val="24"/>
      <w:lang w:eastAsia="ru-RU"/>
    </w:rPr>
  </w:style>
  <w:style w:type="character" w:customStyle="1" w:styleId="FontStyle11">
    <w:name w:val="Font Style11"/>
    <w:qFormat/>
    <w:rsid w:val="00986055"/>
    <w:rPr>
      <w:rFonts w:ascii="Times New Roman" w:hAnsi="Times New Roman"/>
      <w:b/>
      <w:sz w:val="24"/>
    </w:rPr>
  </w:style>
  <w:style w:type="character" w:customStyle="1" w:styleId="FontStyle12">
    <w:name w:val="Font Style12"/>
    <w:qFormat/>
    <w:rsid w:val="00986055"/>
    <w:rPr>
      <w:rFonts w:ascii="Times New Roman" w:hAnsi="Times New Roman"/>
      <w:sz w:val="24"/>
    </w:rPr>
  </w:style>
  <w:style w:type="character" w:customStyle="1" w:styleId="1ffff7">
    <w:name w:val="Нижний колонтитул Знак1"/>
    <w:qFormat/>
    <w:rsid w:val="00986055"/>
    <w:rPr>
      <w:rFonts w:ascii="Times New Roman" w:hAnsi="Times New Roman"/>
      <w:sz w:val="24"/>
      <w:lang w:eastAsia="ru-RU"/>
    </w:rPr>
  </w:style>
  <w:style w:type="character" w:customStyle="1" w:styleId="21c">
    <w:name w:val="Основной текст 2 Знак1"/>
    <w:qFormat/>
    <w:rsid w:val="00986055"/>
    <w:rPr>
      <w:rFonts w:ascii="Times New Roman" w:hAnsi="Times New Roman"/>
      <w:sz w:val="24"/>
      <w:lang w:eastAsia="ru-RU"/>
    </w:rPr>
  </w:style>
  <w:style w:type="character" w:customStyle="1" w:styleId="FontStyle42">
    <w:name w:val="Font Style42"/>
    <w:qFormat/>
    <w:rsid w:val="00986055"/>
    <w:rPr>
      <w:rFonts w:ascii="Times New Roman" w:hAnsi="Times New Roman"/>
      <w:sz w:val="26"/>
    </w:rPr>
  </w:style>
  <w:style w:type="character" w:customStyle="1" w:styleId="75">
    <w:name w:val="Знак Знак7"/>
    <w:qFormat/>
    <w:rsid w:val="00986055"/>
    <w:rPr>
      <w:sz w:val="16"/>
      <w:lang w:val="ru-RU" w:eastAsia="ru-RU"/>
    </w:rPr>
  </w:style>
  <w:style w:type="character" w:customStyle="1" w:styleId="1ffff8">
    <w:name w:val="Основной текст Знак1"/>
    <w:aliases w:val="Основной текст Знак Знак,Знак1 Знак6,Основной текст Знак Знак Знак3, Знак1 Знак,Знак1 Знак7,Основной текст Знак Знак Знак4,Основной текст Знак Знак6"/>
    <w:qFormat/>
    <w:locked/>
    <w:rsid w:val="00986055"/>
    <w:rPr>
      <w:sz w:val="24"/>
    </w:rPr>
  </w:style>
  <w:style w:type="character" w:customStyle="1" w:styleId="spelle">
    <w:name w:val="spelle"/>
    <w:qFormat/>
    <w:rsid w:val="00986055"/>
  </w:style>
  <w:style w:type="character" w:customStyle="1" w:styleId="grame">
    <w:name w:val="grame"/>
    <w:qFormat/>
    <w:rsid w:val="00986055"/>
  </w:style>
  <w:style w:type="character" w:customStyle="1" w:styleId="FontStyle25">
    <w:name w:val="Font Style25"/>
    <w:qFormat/>
    <w:rsid w:val="00986055"/>
    <w:rPr>
      <w:rFonts w:ascii="Times New Roman" w:hAnsi="Times New Roman"/>
      <w:i/>
      <w:sz w:val="16"/>
    </w:rPr>
  </w:style>
  <w:style w:type="character" w:customStyle="1" w:styleId="146">
    <w:name w:val="Знак Знак14"/>
    <w:qFormat/>
    <w:locked/>
    <w:rsid w:val="00986055"/>
    <w:rPr>
      <w:rFonts w:ascii="Cambria" w:hAnsi="Cambria"/>
      <w:i/>
      <w:color w:val="4F81BD"/>
      <w:spacing w:val="15"/>
      <w:sz w:val="24"/>
      <w:lang w:val="ru-RU" w:eastAsia="ru-RU"/>
    </w:rPr>
  </w:style>
  <w:style w:type="character" w:customStyle="1" w:styleId="1ffff9">
    <w:name w:val="Схема документа Знак1"/>
    <w:qFormat/>
    <w:rsid w:val="00986055"/>
    <w:rPr>
      <w:rFonts w:ascii="Segoe UI" w:hAnsi="Segoe UI"/>
      <w:sz w:val="16"/>
      <w:lang w:eastAsia="ru-RU"/>
    </w:rPr>
  </w:style>
  <w:style w:type="character" w:customStyle="1" w:styleId="b-serp-urlitem1">
    <w:name w:val="b-serp-url__item1"/>
    <w:qFormat/>
    <w:rsid w:val="00986055"/>
    <w:rPr>
      <w:rFonts w:ascii="Times New Roman" w:hAnsi="Times New Roman"/>
    </w:rPr>
  </w:style>
  <w:style w:type="character" w:customStyle="1" w:styleId="1ffffa">
    <w:name w:val="Верхний колонтитул Знак1"/>
    <w:qFormat/>
    <w:rsid w:val="00986055"/>
    <w:rPr>
      <w:rFonts w:ascii="Times New Roman" w:hAnsi="Times New Roman"/>
      <w:sz w:val="24"/>
      <w:lang w:eastAsia="ru-RU"/>
    </w:rPr>
  </w:style>
  <w:style w:type="character" w:customStyle="1" w:styleId="FontStyle47">
    <w:name w:val="Font Style47"/>
    <w:qFormat/>
    <w:rsid w:val="00986055"/>
    <w:rPr>
      <w:rFonts w:ascii="Times New Roman" w:hAnsi="Times New Roman"/>
      <w:sz w:val="24"/>
    </w:rPr>
  </w:style>
  <w:style w:type="character" w:customStyle="1" w:styleId="ft250">
    <w:name w:val="ft250"/>
    <w:qFormat/>
    <w:rsid w:val="00986055"/>
  </w:style>
  <w:style w:type="character" w:customStyle="1" w:styleId="100">
    <w:name w:val="Знак Знак10"/>
    <w:qFormat/>
    <w:locked/>
    <w:rsid w:val="00986055"/>
    <w:rPr>
      <w:rFonts w:ascii="PragmaticaCTT" w:hAnsi="PragmaticaCTT"/>
      <w:sz w:val="24"/>
      <w:lang w:val="ru-RU" w:eastAsia="ru-RU"/>
    </w:rPr>
  </w:style>
  <w:style w:type="character" w:customStyle="1" w:styleId="125">
    <w:name w:val="Заголовок 1 Знак Знак2"/>
    <w:aliases w:val="Заголовок 1 Знак Знак Знак1,Знак Заголовок 1 Знак1,Знак Знак Знак2,Знак Знак Знак21,Заголовок 1 Знак Знак21,Знак Знак4 Знак2,Заголовок 1 Знак Знак Знак5 Знак2,Знак Заголовок 1 Знак Знак3 Знак2,Знак7 Знак Знак Знак Знак2 Знак2"/>
    <w:qFormat/>
    <w:locked/>
    <w:rsid w:val="00986055"/>
    <w:rPr>
      <w:b/>
      <w:caps/>
      <w:sz w:val="24"/>
      <w:lang w:val="ru-RU" w:eastAsia="ru-RU"/>
    </w:rPr>
  </w:style>
  <w:style w:type="character" w:customStyle="1" w:styleId="FontStyle34">
    <w:name w:val="Font Style34"/>
    <w:qFormat/>
    <w:rsid w:val="00986055"/>
    <w:rPr>
      <w:rFonts w:ascii="Times New Roman" w:hAnsi="Times New Roman"/>
      <w:sz w:val="26"/>
    </w:rPr>
  </w:style>
  <w:style w:type="character" w:customStyle="1" w:styleId="FontStyle38">
    <w:name w:val="Font Style38"/>
    <w:qFormat/>
    <w:rsid w:val="00986055"/>
    <w:rPr>
      <w:rFonts w:ascii="Times New Roman" w:hAnsi="Times New Roman"/>
      <w:sz w:val="26"/>
    </w:rPr>
  </w:style>
  <w:style w:type="character" w:customStyle="1" w:styleId="64">
    <w:name w:val="Знак Знак6"/>
    <w:qFormat/>
    <w:locked/>
    <w:rsid w:val="00986055"/>
    <w:rPr>
      <w:b/>
      <w:caps/>
      <w:sz w:val="24"/>
      <w:lang w:val="ru-RU" w:eastAsia="ru-RU"/>
    </w:rPr>
  </w:style>
  <w:style w:type="character" w:customStyle="1" w:styleId="FontStyle50">
    <w:name w:val="Font Style50"/>
    <w:qFormat/>
    <w:rsid w:val="00986055"/>
    <w:rPr>
      <w:rFonts w:ascii="Times New Roman" w:hAnsi="Times New Roman"/>
      <w:b/>
      <w:sz w:val="26"/>
    </w:rPr>
  </w:style>
  <w:style w:type="character" w:customStyle="1" w:styleId="blk">
    <w:name w:val="blk"/>
    <w:qFormat/>
    <w:rsid w:val="00986055"/>
  </w:style>
  <w:style w:type="character" w:customStyle="1" w:styleId="FontStyle36">
    <w:name w:val="Font Style36"/>
    <w:qFormat/>
    <w:rsid w:val="00986055"/>
    <w:rPr>
      <w:rFonts w:ascii="Times New Roman" w:hAnsi="Times New Roman"/>
      <w:sz w:val="26"/>
    </w:rPr>
  </w:style>
  <w:style w:type="character" w:customStyle="1" w:styleId="affffffff3">
    <w:name w:val="Основной текст Знак Знак Знак"/>
    <w:aliases w:val=" Знак1 Знак1"/>
    <w:locked/>
    <w:rsid w:val="00986055"/>
    <w:rPr>
      <w:sz w:val="24"/>
      <w:lang w:val="ru-RU" w:eastAsia="ru-RU"/>
    </w:rPr>
  </w:style>
  <w:style w:type="character" w:customStyle="1" w:styleId="1ffffb">
    <w:name w:val="Заголовок Знак1"/>
    <w:uiPriority w:val="99"/>
    <w:qFormat/>
    <w:rsid w:val="00986055"/>
    <w:rPr>
      <w:rFonts w:ascii="Calibri Light" w:hAnsi="Calibri Light"/>
      <w:spacing w:val="-10"/>
      <w:kern w:val="28"/>
      <w:sz w:val="56"/>
      <w:lang w:eastAsia="ru-RU"/>
    </w:rPr>
  </w:style>
  <w:style w:type="character" w:customStyle="1" w:styleId="tbln121">
    <w:name w:val="tbln121"/>
    <w:qFormat/>
    <w:rsid w:val="00986055"/>
    <w:rPr>
      <w:rFonts w:ascii="Arial" w:hAnsi="Arial"/>
      <w:i/>
      <w:color w:val="000000"/>
      <w:sz w:val="18"/>
      <w:u w:val="none"/>
    </w:rPr>
  </w:style>
  <w:style w:type="character" w:customStyle="1" w:styleId="mistake">
    <w:name w:val="mistake"/>
    <w:qFormat/>
    <w:rsid w:val="00986055"/>
    <w:rPr>
      <w:sz w:val="24"/>
    </w:rPr>
  </w:style>
  <w:style w:type="character" w:customStyle="1" w:styleId="trb12">
    <w:name w:val="trb12"/>
    <w:qFormat/>
    <w:rsid w:val="00986055"/>
  </w:style>
  <w:style w:type="character" w:customStyle="1" w:styleId="tbln12">
    <w:name w:val="tbln12"/>
    <w:qFormat/>
    <w:rsid w:val="00986055"/>
  </w:style>
  <w:style w:type="character" w:customStyle="1" w:styleId="tbb12">
    <w:name w:val="tbb12"/>
    <w:qFormat/>
    <w:rsid w:val="00986055"/>
  </w:style>
  <w:style w:type="character" w:customStyle="1" w:styleId="FontStyle448">
    <w:name w:val="Font Style448"/>
    <w:qFormat/>
    <w:rsid w:val="00986055"/>
    <w:rPr>
      <w:rFonts w:ascii="Times New Roman" w:hAnsi="Times New Roman"/>
      <w:sz w:val="20"/>
    </w:rPr>
  </w:style>
  <w:style w:type="character" w:customStyle="1" w:styleId="1ffffc">
    <w:name w:val="Тема примечания Знак1"/>
    <w:qFormat/>
    <w:rsid w:val="00986055"/>
    <w:rPr>
      <w:rFonts w:ascii="Times New Roman" w:hAnsi="Times New Roman"/>
      <w:b/>
      <w:sz w:val="20"/>
      <w:lang w:eastAsia="ru-RU"/>
    </w:rPr>
  </w:style>
  <w:style w:type="character" w:customStyle="1" w:styleId="highlighthighlightactive">
    <w:name w:val="highlight highlight_active"/>
    <w:qFormat/>
    <w:rsid w:val="00986055"/>
  </w:style>
  <w:style w:type="character" w:customStyle="1" w:styleId="160">
    <w:name w:val="Знак Знак16"/>
    <w:qFormat/>
    <w:rsid w:val="00986055"/>
    <w:rPr>
      <w:rFonts w:ascii="Cambria" w:hAnsi="Cambria"/>
      <w:b/>
      <w:kern w:val="32"/>
      <w:sz w:val="32"/>
    </w:rPr>
  </w:style>
  <w:style w:type="character" w:customStyle="1" w:styleId="small11">
    <w:name w:val="small11"/>
    <w:qFormat/>
    <w:rsid w:val="00986055"/>
    <w:rPr>
      <w:rFonts w:ascii="Times New Roman" w:hAnsi="Times New Roman"/>
      <w:sz w:val="16"/>
    </w:rPr>
  </w:style>
  <w:style w:type="character" w:customStyle="1" w:styleId="apple-converted-space">
    <w:name w:val="apple-converted-space"/>
    <w:qFormat/>
    <w:rsid w:val="00986055"/>
    <w:rPr>
      <w:rFonts w:ascii="Times New Roman" w:hAnsi="Times New Roman"/>
    </w:rPr>
  </w:style>
  <w:style w:type="character" w:customStyle="1" w:styleId="apple-style-span">
    <w:name w:val="apple-style-span"/>
    <w:qFormat/>
    <w:rsid w:val="00986055"/>
    <w:rPr>
      <w:rFonts w:ascii="Times New Roman" w:hAnsi="Times New Roman"/>
    </w:rPr>
  </w:style>
  <w:style w:type="character" w:customStyle="1" w:styleId="orange">
    <w:name w:val="orange"/>
    <w:qFormat/>
    <w:rsid w:val="00986055"/>
    <w:rPr>
      <w:rFonts w:ascii="Times New Roman" w:hAnsi="Times New Roman"/>
    </w:rPr>
  </w:style>
  <w:style w:type="character" w:customStyle="1" w:styleId="gray">
    <w:name w:val="gray"/>
    <w:qFormat/>
    <w:rsid w:val="00986055"/>
    <w:rPr>
      <w:rFonts w:ascii="Times New Roman" w:hAnsi="Times New Roman"/>
    </w:rPr>
  </w:style>
  <w:style w:type="character" w:customStyle="1" w:styleId="FontStyle40">
    <w:name w:val="Font Style40"/>
    <w:qFormat/>
    <w:rsid w:val="00986055"/>
    <w:rPr>
      <w:rFonts w:ascii="Times New Roman" w:hAnsi="Times New Roman"/>
      <w:sz w:val="26"/>
    </w:rPr>
  </w:style>
  <w:style w:type="character" w:customStyle="1" w:styleId="FontStyle55">
    <w:name w:val="Font Style55"/>
    <w:qFormat/>
    <w:rsid w:val="00986055"/>
    <w:rPr>
      <w:rFonts w:ascii="Times New Roman" w:hAnsi="Times New Roman"/>
      <w:sz w:val="28"/>
    </w:rPr>
  </w:style>
  <w:style w:type="character" w:customStyle="1" w:styleId="FontStyle43">
    <w:name w:val="Font Style43"/>
    <w:qFormat/>
    <w:rsid w:val="00986055"/>
    <w:rPr>
      <w:rFonts w:ascii="Times New Roman" w:hAnsi="Times New Roman"/>
      <w:b/>
      <w:sz w:val="26"/>
    </w:rPr>
  </w:style>
  <w:style w:type="character" w:customStyle="1" w:styleId="nameautor3">
    <w:name w:val="name_autor3"/>
    <w:qFormat/>
    <w:rsid w:val="00986055"/>
  </w:style>
  <w:style w:type="character" w:customStyle="1" w:styleId="ft318">
    <w:name w:val="ft318"/>
    <w:qFormat/>
    <w:rsid w:val="00986055"/>
  </w:style>
  <w:style w:type="character" w:customStyle="1" w:styleId="ft523">
    <w:name w:val="ft523"/>
    <w:qFormat/>
    <w:rsid w:val="00986055"/>
  </w:style>
  <w:style w:type="character" w:customStyle="1" w:styleId="ft459">
    <w:name w:val="ft459"/>
    <w:qFormat/>
    <w:rsid w:val="00986055"/>
  </w:style>
  <w:style w:type="character" w:customStyle="1" w:styleId="ft553">
    <w:name w:val="ft553"/>
    <w:qFormat/>
    <w:rsid w:val="00986055"/>
  </w:style>
  <w:style w:type="character" w:customStyle="1" w:styleId="ft672">
    <w:name w:val="ft672"/>
    <w:qFormat/>
    <w:rsid w:val="00986055"/>
  </w:style>
  <w:style w:type="character" w:customStyle="1" w:styleId="fieldname">
    <w:name w:val="fieldname"/>
    <w:qFormat/>
    <w:rsid w:val="00986055"/>
  </w:style>
  <w:style w:type="character" w:customStyle="1" w:styleId="ft224">
    <w:name w:val="ft224"/>
    <w:qFormat/>
    <w:rsid w:val="00986055"/>
  </w:style>
  <w:style w:type="character" w:customStyle="1" w:styleId="BodyText3Char3">
    <w:name w:val="Body Text 3 Char3"/>
    <w:aliases w:val="Знак5 Char3"/>
    <w:qFormat/>
    <w:locked/>
    <w:rsid w:val="00986055"/>
    <w:rPr>
      <w:rFonts w:ascii="Times New Roman" w:hAnsi="Times New Roman"/>
      <w:sz w:val="16"/>
    </w:rPr>
  </w:style>
  <w:style w:type="character" w:customStyle="1" w:styleId="formlabels1">
    <w:name w:val="form_labels1"/>
    <w:qFormat/>
    <w:rsid w:val="00986055"/>
    <w:rPr>
      <w:rFonts w:ascii="Verdana" w:hAnsi="Verdana"/>
      <w:sz w:val="16"/>
    </w:rPr>
  </w:style>
  <w:style w:type="character" w:customStyle="1" w:styleId="1ffffd">
    <w:name w:val="Красная строка Знак1"/>
    <w:qFormat/>
    <w:rsid w:val="00986055"/>
    <w:rPr>
      <w:rFonts w:ascii="Times New Roman" w:hAnsi="Times New Roman"/>
      <w:sz w:val="24"/>
      <w:lang w:eastAsia="ru-RU"/>
    </w:rPr>
  </w:style>
  <w:style w:type="character" w:customStyle="1" w:styleId="BodyTextChar3">
    <w:name w:val="Body Text Char3"/>
    <w:aliases w:val="Основной текст Знак Char,Знак1 Char11,Знак1 Char111,Знак1 Char1"/>
    <w:locked/>
    <w:rsid w:val="00986055"/>
    <w:rPr>
      <w:rFonts w:ascii="Times New Roman" w:hAnsi="Times New Roman"/>
      <w:sz w:val="24"/>
    </w:rPr>
  </w:style>
  <w:style w:type="character" w:customStyle="1" w:styleId="pagename1">
    <w:name w:val="pagename1"/>
    <w:qFormat/>
    <w:rsid w:val="00986055"/>
    <w:rPr>
      <w:rFonts w:ascii="Verdana" w:hAnsi="Verdana"/>
      <w:b/>
      <w:color w:val="7C9DC0"/>
      <w:sz w:val="22"/>
      <w:shd w:val="clear" w:color="auto" w:fill="FAF0E6"/>
    </w:rPr>
  </w:style>
  <w:style w:type="character" w:customStyle="1" w:styleId="ft1100">
    <w:name w:val="ft1100"/>
    <w:qFormat/>
    <w:rsid w:val="00986055"/>
  </w:style>
  <w:style w:type="character" w:customStyle="1" w:styleId="ft1168">
    <w:name w:val="ft1168"/>
    <w:qFormat/>
    <w:rsid w:val="00986055"/>
  </w:style>
  <w:style w:type="character" w:customStyle="1" w:styleId="ft1237">
    <w:name w:val="ft1237"/>
    <w:qFormat/>
    <w:rsid w:val="00986055"/>
  </w:style>
  <w:style w:type="character" w:customStyle="1" w:styleId="ft1245">
    <w:name w:val="ft1245"/>
    <w:qFormat/>
    <w:rsid w:val="00986055"/>
  </w:style>
  <w:style w:type="character" w:customStyle="1" w:styleId="articletext">
    <w:name w:val="article_text"/>
    <w:qFormat/>
    <w:rsid w:val="00986055"/>
  </w:style>
  <w:style w:type="character" w:customStyle="1" w:styleId="mw-headline">
    <w:name w:val="mw-headline"/>
    <w:qFormat/>
    <w:rsid w:val="00986055"/>
  </w:style>
  <w:style w:type="character" w:customStyle="1" w:styleId="name">
    <w:name w:val="name"/>
    <w:qFormat/>
    <w:rsid w:val="00986055"/>
  </w:style>
  <w:style w:type="character" w:customStyle="1" w:styleId="FontStyle33">
    <w:name w:val="Font Style33"/>
    <w:qFormat/>
    <w:rsid w:val="00986055"/>
    <w:rPr>
      <w:rFonts w:ascii="Times New Roman" w:hAnsi="Times New Roman"/>
      <w:b/>
      <w:sz w:val="26"/>
    </w:rPr>
  </w:style>
  <w:style w:type="character" w:customStyle="1" w:styleId="FontStyle35">
    <w:name w:val="Font Style35"/>
    <w:qFormat/>
    <w:rsid w:val="00986055"/>
    <w:rPr>
      <w:rFonts w:ascii="Times New Roman" w:hAnsi="Times New Roman"/>
      <w:i/>
      <w:sz w:val="24"/>
    </w:rPr>
  </w:style>
  <w:style w:type="character" w:customStyle="1" w:styleId="FontStyle37">
    <w:name w:val="Font Style37"/>
    <w:qFormat/>
    <w:rsid w:val="00986055"/>
    <w:rPr>
      <w:rFonts w:ascii="Times New Roman" w:hAnsi="Times New Roman"/>
      <w:sz w:val="32"/>
    </w:rPr>
  </w:style>
  <w:style w:type="character" w:customStyle="1" w:styleId="ft3087">
    <w:name w:val="ft3087"/>
    <w:qFormat/>
    <w:rsid w:val="00986055"/>
  </w:style>
  <w:style w:type="character" w:customStyle="1" w:styleId="ft3162">
    <w:name w:val="ft3162"/>
    <w:qFormat/>
    <w:rsid w:val="00986055"/>
  </w:style>
  <w:style w:type="character" w:customStyle="1" w:styleId="ft1373">
    <w:name w:val="ft1373"/>
    <w:qFormat/>
    <w:rsid w:val="00986055"/>
  </w:style>
  <w:style w:type="character" w:customStyle="1" w:styleId="ft32">
    <w:name w:val="ft32"/>
    <w:qFormat/>
    <w:rsid w:val="00986055"/>
  </w:style>
  <w:style w:type="character" w:customStyle="1" w:styleId="ft1433">
    <w:name w:val="ft1433"/>
    <w:qFormat/>
    <w:rsid w:val="00986055"/>
  </w:style>
  <w:style w:type="character" w:customStyle="1" w:styleId="ft1481">
    <w:name w:val="ft1481"/>
    <w:qFormat/>
    <w:rsid w:val="00986055"/>
  </w:style>
  <w:style w:type="character" w:customStyle="1" w:styleId="ft1536">
    <w:name w:val="ft1536"/>
    <w:qFormat/>
    <w:rsid w:val="00986055"/>
  </w:style>
  <w:style w:type="character" w:customStyle="1" w:styleId="ft1543">
    <w:name w:val="ft1543"/>
    <w:qFormat/>
    <w:rsid w:val="00986055"/>
  </w:style>
  <w:style w:type="character" w:customStyle="1" w:styleId="ft1">
    <w:name w:val="ft1"/>
    <w:qFormat/>
    <w:rsid w:val="00986055"/>
  </w:style>
  <w:style w:type="character" w:customStyle="1" w:styleId="ft1546">
    <w:name w:val="ft1546"/>
    <w:qFormat/>
    <w:rsid w:val="00986055"/>
  </w:style>
  <w:style w:type="character" w:customStyle="1" w:styleId="ft1550">
    <w:name w:val="ft1550"/>
    <w:qFormat/>
    <w:rsid w:val="00986055"/>
  </w:style>
  <w:style w:type="character" w:customStyle="1" w:styleId="ft1571">
    <w:name w:val="ft1571"/>
    <w:qFormat/>
    <w:rsid w:val="00986055"/>
  </w:style>
  <w:style w:type="character" w:customStyle="1" w:styleId="ft1577">
    <w:name w:val="ft1577"/>
    <w:qFormat/>
    <w:rsid w:val="00986055"/>
  </w:style>
  <w:style w:type="character" w:customStyle="1" w:styleId="ft1583">
    <w:name w:val="ft1583"/>
    <w:qFormat/>
    <w:rsid w:val="00986055"/>
  </w:style>
  <w:style w:type="character" w:customStyle="1" w:styleId="ft1593">
    <w:name w:val="ft1593"/>
    <w:qFormat/>
    <w:rsid w:val="00986055"/>
  </w:style>
  <w:style w:type="character" w:customStyle="1" w:styleId="ft1641">
    <w:name w:val="ft1641"/>
    <w:qFormat/>
    <w:rsid w:val="00986055"/>
  </w:style>
  <w:style w:type="character" w:customStyle="1" w:styleId="ft1671">
    <w:name w:val="ft1671"/>
    <w:qFormat/>
    <w:rsid w:val="00986055"/>
  </w:style>
  <w:style w:type="character" w:customStyle="1" w:styleId="ft1723">
    <w:name w:val="ft1723"/>
    <w:qFormat/>
    <w:rsid w:val="00986055"/>
  </w:style>
  <w:style w:type="character" w:customStyle="1" w:styleId="ft1786">
    <w:name w:val="ft1786"/>
    <w:qFormat/>
    <w:rsid w:val="00986055"/>
  </w:style>
  <w:style w:type="character" w:customStyle="1" w:styleId="ft1809">
    <w:name w:val="ft1809"/>
    <w:qFormat/>
    <w:rsid w:val="00986055"/>
  </w:style>
  <w:style w:type="character" w:customStyle="1" w:styleId="ft1814">
    <w:name w:val="ft1814"/>
    <w:qFormat/>
    <w:rsid w:val="00986055"/>
  </w:style>
  <w:style w:type="character" w:customStyle="1" w:styleId="ft1827">
    <w:name w:val="ft1827"/>
    <w:qFormat/>
    <w:rsid w:val="00986055"/>
  </w:style>
  <w:style w:type="character" w:customStyle="1" w:styleId="ft1831">
    <w:name w:val="ft1831"/>
    <w:qFormat/>
    <w:rsid w:val="00986055"/>
  </w:style>
  <w:style w:type="character" w:customStyle="1" w:styleId="ft1837">
    <w:name w:val="ft1837"/>
    <w:qFormat/>
    <w:rsid w:val="00986055"/>
  </w:style>
  <w:style w:type="character" w:customStyle="1" w:styleId="ft1857">
    <w:name w:val="ft1857"/>
    <w:qFormat/>
    <w:rsid w:val="00986055"/>
  </w:style>
  <w:style w:type="character" w:customStyle="1" w:styleId="ft1873">
    <w:name w:val="ft1873"/>
    <w:qFormat/>
    <w:rsid w:val="00986055"/>
  </w:style>
  <w:style w:type="character" w:customStyle="1" w:styleId="ft1932">
    <w:name w:val="ft1932"/>
    <w:qFormat/>
    <w:rsid w:val="00986055"/>
  </w:style>
  <w:style w:type="character" w:customStyle="1" w:styleId="ft1995">
    <w:name w:val="ft1995"/>
    <w:qFormat/>
    <w:rsid w:val="00986055"/>
  </w:style>
  <w:style w:type="character" w:customStyle="1" w:styleId="ft2033">
    <w:name w:val="ft2033"/>
    <w:qFormat/>
    <w:rsid w:val="00986055"/>
  </w:style>
  <w:style w:type="character" w:customStyle="1" w:styleId="ft11943">
    <w:name w:val="ft11943"/>
    <w:qFormat/>
    <w:rsid w:val="00986055"/>
  </w:style>
  <w:style w:type="character" w:customStyle="1" w:styleId="ft12010">
    <w:name w:val="ft12010"/>
    <w:qFormat/>
    <w:rsid w:val="00986055"/>
  </w:style>
  <w:style w:type="character" w:customStyle="1" w:styleId="ft12050">
    <w:name w:val="ft12050"/>
    <w:qFormat/>
    <w:rsid w:val="00986055"/>
  </w:style>
  <w:style w:type="character" w:customStyle="1" w:styleId="ft12104">
    <w:name w:val="ft12104"/>
    <w:qFormat/>
    <w:rsid w:val="00986055"/>
  </w:style>
  <w:style w:type="character" w:customStyle="1" w:styleId="ft12139">
    <w:name w:val="ft12139"/>
    <w:qFormat/>
    <w:rsid w:val="00986055"/>
  </w:style>
  <w:style w:type="character" w:customStyle="1" w:styleId="ft12166">
    <w:name w:val="ft12166"/>
    <w:qFormat/>
    <w:rsid w:val="00986055"/>
  </w:style>
  <w:style w:type="character" w:customStyle="1" w:styleId="ft12184">
    <w:name w:val="ft12184"/>
    <w:qFormat/>
    <w:rsid w:val="00986055"/>
  </w:style>
  <w:style w:type="character" w:customStyle="1" w:styleId="ft12250">
    <w:name w:val="ft12250"/>
    <w:qFormat/>
    <w:rsid w:val="00986055"/>
  </w:style>
  <w:style w:type="character" w:customStyle="1" w:styleId="ft12278">
    <w:name w:val="ft12278"/>
    <w:qFormat/>
    <w:rsid w:val="00986055"/>
  </w:style>
  <w:style w:type="character" w:customStyle="1" w:styleId="ft12329">
    <w:name w:val="ft12329"/>
    <w:qFormat/>
    <w:rsid w:val="00986055"/>
  </w:style>
  <w:style w:type="character" w:customStyle="1" w:styleId="ft12373">
    <w:name w:val="ft12373"/>
    <w:qFormat/>
    <w:rsid w:val="00986055"/>
  </w:style>
  <w:style w:type="character" w:customStyle="1" w:styleId="ft12374">
    <w:name w:val="ft12374"/>
    <w:qFormat/>
    <w:rsid w:val="00986055"/>
  </w:style>
  <w:style w:type="character" w:customStyle="1" w:styleId="ft12429">
    <w:name w:val="ft12429"/>
    <w:qFormat/>
    <w:rsid w:val="00986055"/>
  </w:style>
  <w:style w:type="character" w:customStyle="1" w:styleId="ft12471">
    <w:name w:val="ft12471"/>
    <w:qFormat/>
    <w:rsid w:val="00986055"/>
  </w:style>
  <w:style w:type="character" w:customStyle="1" w:styleId="ft12500">
    <w:name w:val="ft12500"/>
    <w:qFormat/>
    <w:rsid w:val="00986055"/>
  </w:style>
  <w:style w:type="character" w:customStyle="1" w:styleId="ft12501">
    <w:name w:val="ft12501"/>
    <w:qFormat/>
    <w:rsid w:val="00986055"/>
  </w:style>
  <w:style w:type="character" w:customStyle="1" w:styleId="ft12561">
    <w:name w:val="ft12561"/>
    <w:qFormat/>
    <w:rsid w:val="00986055"/>
  </w:style>
  <w:style w:type="character" w:customStyle="1" w:styleId="ft12562">
    <w:name w:val="ft12562"/>
    <w:qFormat/>
    <w:rsid w:val="00986055"/>
  </w:style>
  <w:style w:type="character" w:customStyle="1" w:styleId="ft12589">
    <w:name w:val="ft12589"/>
    <w:qFormat/>
    <w:rsid w:val="00986055"/>
  </w:style>
  <w:style w:type="character" w:customStyle="1" w:styleId="ft12609">
    <w:name w:val="ft12609"/>
    <w:qFormat/>
    <w:rsid w:val="00986055"/>
  </w:style>
  <w:style w:type="character" w:customStyle="1" w:styleId="ft12670">
    <w:name w:val="ft12670"/>
    <w:qFormat/>
    <w:rsid w:val="00986055"/>
  </w:style>
  <w:style w:type="character" w:customStyle="1" w:styleId="ft12676">
    <w:name w:val="ft12676"/>
    <w:qFormat/>
    <w:rsid w:val="00986055"/>
  </w:style>
  <w:style w:type="character" w:customStyle="1" w:styleId="ft12686">
    <w:name w:val="ft12686"/>
    <w:qFormat/>
    <w:rsid w:val="00986055"/>
  </w:style>
  <w:style w:type="character" w:customStyle="1" w:styleId="ft12696">
    <w:name w:val="ft12696"/>
    <w:qFormat/>
    <w:rsid w:val="00986055"/>
  </w:style>
  <w:style w:type="character" w:customStyle="1" w:styleId="ft12701">
    <w:name w:val="ft12701"/>
    <w:qFormat/>
    <w:rsid w:val="00986055"/>
  </w:style>
  <w:style w:type="character" w:customStyle="1" w:styleId="ft12708">
    <w:name w:val="ft12708"/>
    <w:qFormat/>
    <w:rsid w:val="00986055"/>
  </w:style>
  <w:style w:type="character" w:customStyle="1" w:styleId="ft12715">
    <w:name w:val="ft12715"/>
    <w:qFormat/>
    <w:rsid w:val="00986055"/>
  </w:style>
  <w:style w:type="character" w:customStyle="1" w:styleId="ft12722">
    <w:name w:val="ft12722"/>
    <w:qFormat/>
    <w:rsid w:val="00986055"/>
  </w:style>
  <w:style w:type="character" w:customStyle="1" w:styleId="ft12787">
    <w:name w:val="ft12787"/>
    <w:qFormat/>
    <w:rsid w:val="00986055"/>
  </w:style>
  <w:style w:type="character" w:customStyle="1" w:styleId="ft12790">
    <w:name w:val="ft12790"/>
    <w:qFormat/>
    <w:rsid w:val="00986055"/>
  </w:style>
  <w:style w:type="character" w:customStyle="1" w:styleId="ft12850">
    <w:name w:val="ft12850"/>
    <w:qFormat/>
    <w:rsid w:val="00986055"/>
  </w:style>
  <w:style w:type="character" w:customStyle="1" w:styleId="ft12896">
    <w:name w:val="ft12896"/>
    <w:qFormat/>
    <w:rsid w:val="00986055"/>
  </w:style>
  <w:style w:type="character" w:customStyle="1" w:styleId="ft12942">
    <w:name w:val="ft12942"/>
    <w:qFormat/>
    <w:rsid w:val="00986055"/>
  </w:style>
  <w:style w:type="character" w:customStyle="1" w:styleId="ft12991">
    <w:name w:val="ft12991"/>
    <w:qFormat/>
    <w:rsid w:val="00986055"/>
  </w:style>
  <w:style w:type="character" w:customStyle="1" w:styleId="ft13046">
    <w:name w:val="ft13046"/>
    <w:qFormat/>
    <w:rsid w:val="00986055"/>
  </w:style>
  <w:style w:type="character" w:customStyle="1" w:styleId="ft13079">
    <w:name w:val="ft13079"/>
    <w:qFormat/>
    <w:rsid w:val="00986055"/>
  </w:style>
  <w:style w:type="character" w:customStyle="1" w:styleId="ft13129">
    <w:name w:val="ft13129"/>
    <w:qFormat/>
    <w:rsid w:val="00986055"/>
  </w:style>
  <w:style w:type="character" w:customStyle="1" w:styleId="ft13186">
    <w:name w:val="ft13186"/>
    <w:qFormat/>
    <w:rsid w:val="00986055"/>
  </w:style>
  <w:style w:type="character" w:customStyle="1" w:styleId="ft13226">
    <w:name w:val="ft13226"/>
    <w:qFormat/>
    <w:rsid w:val="00986055"/>
  </w:style>
  <w:style w:type="character" w:customStyle="1" w:styleId="ft13271">
    <w:name w:val="ft13271"/>
    <w:qFormat/>
    <w:rsid w:val="00986055"/>
  </w:style>
  <w:style w:type="character" w:customStyle="1" w:styleId="ft13309">
    <w:name w:val="ft13309"/>
    <w:qFormat/>
    <w:rsid w:val="00986055"/>
  </w:style>
  <w:style w:type="character" w:customStyle="1" w:styleId="ft13366">
    <w:name w:val="ft13366"/>
    <w:qFormat/>
    <w:rsid w:val="00986055"/>
  </w:style>
  <w:style w:type="character" w:customStyle="1" w:styleId="ft13418">
    <w:name w:val="ft13418"/>
    <w:qFormat/>
    <w:rsid w:val="00986055"/>
  </w:style>
  <w:style w:type="character" w:customStyle="1" w:styleId="ft13441">
    <w:name w:val="ft13441"/>
    <w:qFormat/>
    <w:rsid w:val="00986055"/>
  </w:style>
  <w:style w:type="character" w:customStyle="1" w:styleId="ft13487">
    <w:name w:val="ft13487"/>
    <w:qFormat/>
    <w:rsid w:val="00986055"/>
  </w:style>
  <w:style w:type="character" w:customStyle="1" w:styleId="ft13488">
    <w:name w:val="ft13488"/>
    <w:qFormat/>
    <w:rsid w:val="00986055"/>
  </w:style>
  <w:style w:type="character" w:customStyle="1" w:styleId="ft13494">
    <w:name w:val="ft13494"/>
    <w:qFormat/>
    <w:rsid w:val="00986055"/>
  </w:style>
  <w:style w:type="character" w:customStyle="1" w:styleId="ft13500">
    <w:name w:val="ft13500"/>
    <w:qFormat/>
    <w:rsid w:val="00986055"/>
  </w:style>
  <w:style w:type="character" w:customStyle="1" w:styleId="ft13505">
    <w:name w:val="ft13505"/>
    <w:qFormat/>
    <w:rsid w:val="00986055"/>
  </w:style>
  <w:style w:type="character" w:customStyle="1" w:styleId="ft13518">
    <w:name w:val="ft13518"/>
    <w:qFormat/>
    <w:rsid w:val="00986055"/>
  </w:style>
  <w:style w:type="character" w:customStyle="1" w:styleId="ft13525">
    <w:name w:val="ft13525"/>
    <w:qFormat/>
    <w:rsid w:val="00986055"/>
  </w:style>
  <w:style w:type="character" w:customStyle="1" w:styleId="ft13537">
    <w:name w:val="ft13537"/>
    <w:qFormat/>
    <w:rsid w:val="00986055"/>
  </w:style>
  <w:style w:type="character" w:customStyle="1" w:styleId="ft13542">
    <w:name w:val="ft13542"/>
    <w:qFormat/>
    <w:rsid w:val="00986055"/>
  </w:style>
  <w:style w:type="character" w:customStyle="1" w:styleId="ft13555">
    <w:name w:val="ft13555"/>
    <w:qFormat/>
    <w:rsid w:val="00986055"/>
  </w:style>
  <w:style w:type="character" w:customStyle="1" w:styleId="ft13563">
    <w:name w:val="ft13563"/>
    <w:qFormat/>
    <w:rsid w:val="00986055"/>
  </w:style>
  <w:style w:type="character" w:customStyle="1" w:styleId="ft13566">
    <w:name w:val="ft13566"/>
    <w:qFormat/>
    <w:rsid w:val="00986055"/>
  </w:style>
  <w:style w:type="character" w:customStyle="1" w:styleId="ft13578">
    <w:name w:val="ft13578"/>
    <w:qFormat/>
    <w:rsid w:val="00986055"/>
  </w:style>
  <w:style w:type="character" w:customStyle="1" w:styleId="ft13580">
    <w:name w:val="ft13580"/>
    <w:qFormat/>
    <w:rsid w:val="00986055"/>
  </w:style>
  <w:style w:type="character" w:customStyle="1" w:styleId="ft13588">
    <w:name w:val="ft13588"/>
    <w:qFormat/>
    <w:rsid w:val="00986055"/>
  </w:style>
  <w:style w:type="character" w:customStyle="1" w:styleId="ft13644">
    <w:name w:val="ft13644"/>
    <w:qFormat/>
    <w:rsid w:val="00986055"/>
  </w:style>
  <w:style w:type="character" w:customStyle="1" w:styleId="ft13668">
    <w:name w:val="ft13668"/>
    <w:qFormat/>
    <w:rsid w:val="00986055"/>
  </w:style>
  <w:style w:type="character" w:customStyle="1" w:styleId="ft13712">
    <w:name w:val="ft13712"/>
    <w:qFormat/>
    <w:rsid w:val="00986055"/>
  </w:style>
  <w:style w:type="character" w:customStyle="1" w:styleId="ft13768">
    <w:name w:val="ft13768"/>
    <w:qFormat/>
    <w:rsid w:val="00986055"/>
  </w:style>
  <w:style w:type="character" w:customStyle="1" w:styleId="ft13810">
    <w:name w:val="ft13810"/>
    <w:qFormat/>
    <w:rsid w:val="00986055"/>
  </w:style>
  <w:style w:type="character" w:customStyle="1" w:styleId="ft13834">
    <w:name w:val="ft13834"/>
    <w:qFormat/>
    <w:rsid w:val="00986055"/>
  </w:style>
  <w:style w:type="character" w:customStyle="1" w:styleId="ft13885">
    <w:name w:val="ft13885"/>
    <w:qFormat/>
    <w:rsid w:val="00986055"/>
  </w:style>
  <w:style w:type="character" w:customStyle="1" w:styleId="affffffff4">
    <w:name w:val="Оглавление"/>
    <w:qFormat/>
    <w:rsid w:val="00986055"/>
    <w:rPr>
      <w:rFonts w:ascii="Times New Roman" w:hAnsi="Times New Roman"/>
      <w:b/>
      <w:i/>
      <w:sz w:val="28"/>
    </w:rPr>
  </w:style>
  <w:style w:type="character" w:customStyle="1" w:styleId="postbody">
    <w:name w:val="postbody"/>
    <w:qFormat/>
    <w:rsid w:val="00986055"/>
  </w:style>
  <w:style w:type="character" w:customStyle="1" w:styleId="FontStyle41">
    <w:name w:val="Font Style41"/>
    <w:qFormat/>
    <w:rsid w:val="00986055"/>
    <w:rPr>
      <w:rFonts w:ascii="Times New Roman" w:hAnsi="Times New Roman"/>
      <w:sz w:val="22"/>
    </w:rPr>
  </w:style>
  <w:style w:type="character" w:customStyle="1" w:styleId="submenu-table">
    <w:name w:val="submenu-table"/>
    <w:qFormat/>
    <w:rsid w:val="00986055"/>
  </w:style>
  <w:style w:type="character" w:customStyle="1" w:styleId="Heading2Char2">
    <w:name w:val="Heading 2 Char2"/>
    <w:aliases w:val="Знак3 Знак Char2"/>
    <w:qFormat/>
    <w:locked/>
    <w:rsid w:val="00986055"/>
    <w:rPr>
      <w:rFonts w:ascii="Times New Roman" w:hAnsi="Times New Roman"/>
      <w:sz w:val="24"/>
    </w:rPr>
  </w:style>
  <w:style w:type="character" w:customStyle="1" w:styleId="FontStyle48">
    <w:name w:val="Font Style48"/>
    <w:qFormat/>
    <w:rsid w:val="00986055"/>
    <w:rPr>
      <w:rFonts w:ascii="Times New Roman" w:hAnsi="Times New Roman"/>
      <w:i/>
      <w:sz w:val="18"/>
    </w:rPr>
  </w:style>
  <w:style w:type="character" w:customStyle="1" w:styleId="FontStyle51">
    <w:name w:val="Font Style51"/>
    <w:qFormat/>
    <w:rsid w:val="00986055"/>
    <w:rPr>
      <w:rFonts w:ascii="Times New Roman" w:hAnsi="Times New Roman"/>
      <w:b/>
      <w:sz w:val="18"/>
    </w:rPr>
  </w:style>
  <w:style w:type="character" w:customStyle="1" w:styleId="FontStyle75">
    <w:name w:val="Font Style75"/>
    <w:qFormat/>
    <w:rsid w:val="00986055"/>
    <w:rPr>
      <w:rFonts w:ascii="Times New Roman" w:hAnsi="Times New Roman"/>
      <w:b/>
      <w:sz w:val="16"/>
    </w:rPr>
  </w:style>
  <w:style w:type="character" w:customStyle="1" w:styleId="FontStyle56">
    <w:name w:val="Font Style56"/>
    <w:qFormat/>
    <w:rsid w:val="00986055"/>
    <w:rPr>
      <w:rFonts w:ascii="Times New Roman" w:hAnsi="Times New Roman"/>
      <w:b/>
      <w:spacing w:val="-10"/>
      <w:sz w:val="18"/>
    </w:rPr>
  </w:style>
  <w:style w:type="character" w:customStyle="1" w:styleId="FontStyle57">
    <w:name w:val="Font Style57"/>
    <w:qFormat/>
    <w:rsid w:val="00986055"/>
    <w:rPr>
      <w:rFonts w:ascii="Times New Roman" w:hAnsi="Times New Roman"/>
      <w:b/>
      <w:spacing w:val="-10"/>
      <w:sz w:val="22"/>
    </w:rPr>
  </w:style>
  <w:style w:type="character" w:customStyle="1" w:styleId="FontStyle59">
    <w:name w:val="Font Style59"/>
    <w:qFormat/>
    <w:rsid w:val="00986055"/>
    <w:rPr>
      <w:rFonts w:ascii="Candara" w:hAnsi="Candara"/>
      <w:b/>
      <w:i/>
      <w:sz w:val="16"/>
    </w:rPr>
  </w:style>
  <w:style w:type="character" w:customStyle="1" w:styleId="affffffff5">
    <w:name w:val="Выделенный"/>
    <w:qFormat/>
    <w:rsid w:val="00986055"/>
    <w:rPr>
      <w:b/>
      <w:lang w:val="ru-RU" w:eastAsia="ru-RU"/>
    </w:rPr>
  </w:style>
  <w:style w:type="character" w:customStyle="1" w:styleId="textcopy">
    <w:name w:val="textcopy"/>
    <w:qFormat/>
    <w:rsid w:val="00986055"/>
  </w:style>
  <w:style w:type="character" w:customStyle="1" w:styleId="style210">
    <w:name w:val="style21"/>
    <w:qFormat/>
    <w:rsid w:val="00986055"/>
    <w:rPr>
      <w:rFonts w:ascii="Times New Roman" w:hAnsi="Times New Roman"/>
    </w:rPr>
  </w:style>
  <w:style w:type="character" w:customStyle="1" w:styleId="affffffff6">
    <w:name w:val="Знак Знак Знак"/>
    <w:rsid w:val="00986055"/>
    <w:rPr>
      <w:rFonts w:ascii="Times New Roman" w:hAnsi="Times New Roman"/>
      <w:b/>
      <w:caps/>
      <w:sz w:val="28"/>
    </w:rPr>
  </w:style>
  <w:style w:type="character" w:customStyle="1" w:styleId="FontStyle185">
    <w:name w:val="Font Style185"/>
    <w:qFormat/>
    <w:rsid w:val="00986055"/>
    <w:rPr>
      <w:rFonts w:ascii="Times New Roman" w:hAnsi="Times New Roman"/>
      <w:sz w:val="18"/>
    </w:rPr>
  </w:style>
  <w:style w:type="character" w:customStyle="1" w:styleId="FontStyle179">
    <w:name w:val="Font Style179"/>
    <w:qFormat/>
    <w:rsid w:val="00986055"/>
    <w:rPr>
      <w:rFonts w:ascii="Times New Roman" w:hAnsi="Times New Roman"/>
      <w:i/>
      <w:sz w:val="18"/>
    </w:rPr>
  </w:style>
  <w:style w:type="character" w:customStyle="1" w:styleId="FontStyle266">
    <w:name w:val="Font Style266"/>
    <w:qFormat/>
    <w:rsid w:val="00986055"/>
    <w:rPr>
      <w:rFonts w:ascii="Times New Roman" w:hAnsi="Times New Roman"/>
      <w:sz w:val="18"/>
    </w:rPr>
  </w:style>
  <w:style w:type="character" w:customStyle="1" w:styleId="FontStyle267">
    <w:name w:val="Font Style267"/>
    <w:qFormat/>
    <w:rsid w:val="00986055"/>
    <w:rPr>
      <w:rFonts w:ascii="Times New Roman" w:hAnsi="Times New Roman"/>
      <w:i/>
      <w:sz w:val="18"/>
    </w:rPr>
  </w:style>
  <w:style w:type="character" w:customStyle="1" w:styleId="FontStyle202">
    <w:name w:val="Font Style202"/>
    <w:qFormat/>
    <w:rsid w:val="00986055"/>
    <w:rPr>
      <w:rFonts w:ascii="Times New Roman" w:hAnsi="Times New Roman"/>
      <w:sz w:val="18"/>
    </w:rPr>
  </w:style>
  <w:style w:type="character" w:customStyle="1" w:styleId="FontStyle564">
    <w:name w:val="Font Style564"/>
    <w:qFormat/>
    <w:rsid w:val="00986055"/>
    <w:rPr>
      <w:rFonts w:ascii="Times New Roman" w:hAnsi="Times New Roman"/>
      <w:sz w:val="20"/>
    </w:rPr>
  </w:style>
  <w:style w:type="character" w:customStyle="1" w:styleId="FontStyle592">
    <w:name w:val="Font Style592"/>
    <w:qFormat/>
    <w:rsid w:val="00986055"/>
    <w:rPr>
      <w:rFonts w:ascii="Franklin Gothic Medium Cond" w:hAnsi="Franklin Gothic Medium Cond"/>
      <w:i/>
      <w:spacing w:val="30"/>
      <w:sz w:val="20"/>
    </w:rPr>
  </w:style>
  <w:style w:type="character" w:customStyle="1" w:styleId="FontStyle563">
    <w:name w:val="Font Style563"/>
    <w:qFormat/>
    <w:rsid w:val="00986055"/>
    <w:rPr>
      <w:rFonts w:ascii="Times New Roman" w:hAnsi="Times New Roman"/>
      <w:b/>
      <w:sz w:val="20"/>
    </w:rPr>
  </w:style>
  <w:style w:type="character" w:customStyle="1" w:styleId="FontStyle134">
    <w:name w:val="Font Style134"/>
    <w:qFormat/>
    <w:rsid w:val="00986055"/>
    <w:rPr>
      <w:rFonts w:ascii="Times New Roman" w:hAnsi="Times New Roman"/>
      <w:b/>
      <w:sz w:val="18"/>
    </w:rPr>
  </w:style>
  <w:style w:type="character" w:customStyle="1" w:styleId="textcop1">
    <w:name w:val="textcop1"/>
    <w:qFormat/>
    <w:rsid w:val="00986055"/>
    <w:rPr>
      <w:rFonts w:ascii="Arial" w:hAnsi="Arial"/>
      <w:color w:val="000000"/>
      <w:sz w:val="20"/>
    </w:rPr>
  </w:style>
  <w:style w:type="character" w:customStyle="1" w:styleId="hl1">
    <w:name w:val="hl1"/>
    <w:qFormat/>
    <w:rsid w:val="00986055"/>
    <w:rPr>
      <w:color w:val="4682B4"/>
    </w:rPr>
  </w:style>
  <w:style w:type="character" w:customStyle="1" w:styleId="b1">
    <w:name w:val="b1"/>
    <w:qFormat/>
    <w:rsid w:val="00986055"/>
    <w:rPr>
      <w:b/>
    </w:rPr>
  </w:style>
  <w:style w:type="character" w:customStyle="1" w:styleId="FontStyle201">
    <w:name w:val="Font Style201"/>
    <w:qFormat/>
    <w:rsid w:val="00986055"/>
    <w:rPr>
      <w:rFonts w:ascii="Times New Roman" w:hAnsi="Times New Roman"/>
      <w:sz w:val="26"/>
    </w:rPr>
  </w:style>
  <w:style w:type="character" w:customStyle="1" w:styleId="2610">
    <w:name w:val="Знак Знак261"/>
    <w:qFormat/>
    <w:rsid w:val="00986055"/>
    <w:rPr>
      <w:rFonts w:ascii="Cambria" w:hAnsi="Cambria"/>
      <w:b/>
      <w:sz w:val="26"/>
    </w:rPr>
  </w:style>
  <w:style w:type="character" w:customStyle="1" w:styleId="250">
    <w:name w:val="Знак Знак25"/>
    <w:qFormat/>
    <w:locked/>
    <w:rsid w:val="00986055"/>
    <w:rPr>
      <w:sz w:val="24"/>
      <w:lang w:val="ru-RU" w:eastAsia="ru-RU"/>
    </w:rPr>
  </w:style>
  <w:style w:type="character" w:customStyle="1" w:styleId="241">
    <w:name w:val="Знак Знак241"/>
    <w:qFormat/>
    <w:rsid w:val="00986055"/>
    <w:rPr>
      <w:rFonts w:ascii="Times New Roman" w:hAnsi="Times New Roman"/>
      <w:b/>
      <w:i/>
      <w:sz w:val="26"/>
    </w:rPr>
  </w:style>
  <w:style w:type="character" w:customStyle="1" w:styleId="231">
    <w:name w:val="Знак Знак231"/>
    <w:qFormat/>
    <w:locked/>
    <w:rsid w:val="00986055"/>
    <w:rPr>
      <w:sz w:val="24"/>
      <w:lang w:val="ru-RU" w:eastAsia="ru-RU"/>
    </w:rPr>
  </w:style>
  <w:style w:type="character" w:customStyle="1" w:styleId="225">
    <w:name w:val="Знак Знак22"/>
    <w:qFormat/>
    <w:locked/>
    <w:rsid w:val="00986055"/>
    <w:rPr>
      <w:color w:val="000000"/>
      <w:sz w:val="24"/>
      <w:lang w:val="ru-RU" w:eastAsia="ru-RU"/>
    </w:rPr>
  </w:style>
  <w:style w:type="character" w:customStyle="1" w:styleId="200">
    <w:name w:val="Знак Знак20"/>
    <w:qFormat/>
    <w:locked/>
    <w:rsid w:val="00986055"/>
    <w:rPr>
      <w:rFonts w:ascii="Tahoma" w:hAnsi="Tahoma"/>
      <w:sz w:val="16"/>
      <w:lang w:val="ru-RU" w:eastAsia="ru-RU"/>
    </w:rPr>
  </w:style>
  <w:style w:type="character" w:customStyle="1" w:styleId="190">
    <w:name w:val="Знак Знак19"/>
    <w:qFormat/>
    <w:locked/>
    <w:rsid w:val="00986055"/>
    <w:rPr>
      <w:sz w:val="24"/>
      <w:lang w:val="en-US" w:eastAsia="ru-RU"/>
    </w:rPr>
  </w:style>
  <w:style w:type="character" w:customStyle="1" w:styleId="180">
    <w:name w:val="Знак Знак18"/>
    <w:qFormat/>
    <w:locked/>
    <w:rsid w:val="00986055"/>
    <w:rPr>
      <w:b/>
      <w:lang w:val="ru-RU" w:eastAsia="ru-RU"/>
    </w:rPr>
  </w:style>
  <w:style w:type="character" w:customStyle="1" w:styleId="170">
    <w:name w:val="Знак Знак17"/>
    <w:qFormat/>
    <w:locked/>
    <w:rsid w:val="00986055"/>
    <w:rPr>
      <w:i/>
      <w:sz w:val="24"/>
      <w:lang w:val="ru-RU" w:eastAsia="ru-RU"/>
    </w:rPr>
  </w:style>
  <w:style w:type="character" w:customStyle="1" w:styleId="1ffffe">
    <w:name w:val="Подзаголовок Знак1"/>
    <w:qFormat/>
    <w:rsid w:val="00986055"/>
    <w:rPr>
      <w:rFonts w:eastAsia="Times New Roman"/>
      <w:color w:val="5A5A5A"/>
      <w:spacing w:val="15"/>
      <w:lang w:eastAsia="ru-RU"/>
    </w:rPr>
  </w:style>
  <w:style w:type="character" w:customStyle="1" w:styleId="3f7">
    <w:name w:val="Основной текст с отступом Знак3"/>
    <w:aliases w:val="текст Знак,Основной текст 1 Знак,Body Text Indent Знак,Знак6 Знак1,Основной текст с отступом Знак1 Знак Знак,Основной текст с отступом Знак Знак Знак Знак,Знак7 Знак Знак Знак Знак1,Знак7 Знак1 Знак Знак1,Знак7 Знак Зна"/>
    <w:uiPriority w:val="99"/>
    <w:qFormat/>
    <w:rsid w:val="00986055"/>
    <w:rPr>
      <w:sz w:val="24"/>
    </w:rPr>
  </w:style>
  <w:style w:type="character" w:customStyle="1" w:styleId="1fffff">
    <w:name w:val="Основной текст с отступом Знак1"/>
    <w:aliases w:val="текст Знак1,Основной текст 1 Знак1,Основной текст с отступом Знак1 Знак Знак1,Основной текст с отступом Знак Знак Знак Знак1,Знак7 Знак Знак1 Знак2"/>
    <w:qFormat/>
    <w:rsid w:val="00986055"/>
    <w:rPr>
      <w:rFonts w:ascii="Times New Roman" w:hAnsi="Times New Roman"/>
      <w:sz w:val="24"/>
      <w:lang w:eastAsia="ru-RU"/>
    </w:rPr>
  </w:style>
  <w:style w:type="character" w:customStyle="1" w:styleId="BodyTextFirstIndent2Char">
    <w:name w:val="Body Text First Indent 2 Char"/>
    <w:qFormat/>
    <w:locked/>
    <w:rsid w:val="00986055"/>
    <w:rPr>
      <w:rFonts w:ascii="PragmaticaCTT" w:hAnsi="PragmaticaCTT"/>
      <w:sz w:val="24"/>
      <w:lang w:eastAsia="ru-RU"/>
    </w:rPr>
  </w:style>
  <w:style w:type="character" w:customStyle="1" w:styleId="1fffff0">
    <w:name w:val="Текст выноски Знак1"/>
    <w:qFormat/>
    <w:rsid w:val="00986055"/>
    <w:rPr>
      <w:rFonts w:ascii="Segoe UI" w:hAnsi="Segoe UI"/>
      <w:sz w:val="18"/>
      <w:lang w:eastAsia="ru-RU"/>
    </w:rPr>
  </w:style>
  <w:style w:type="character" w:customStyle="1" w:styleId="2ff5">
    <w:name w:val="Основной текст2"/>
    <w:rsid w:val="00986055"/>
    <w:rPr>
      <w:rFonts w:ascii="Times New Roman" w:hAnsi="Times New Roman"/>
      <w:spacing w:val="0"/>
      <w:sz w:val="21"/>
    </w:rPr>
  </w:style>
  <w:style w:type="character" w:customStyle="1" w:styleId="FontStyle573">
    <w:name w:val="Font Style573"/>
    <w:qFormat/>
    <w:rsid w:val="00986055"/>
    <w:rPr>
      <w:rFonts w:ascii="Times New Roman" w:hAnsi="Times New Roman"/>
      <w:i/>
      <w:sz w:val="20"/>
    </w:rPr>
  </w:style>
  <w:style w:type="character" w:customStyle="1" w:styleId="FontStyle115">
    <w:name w:val="Font Style115"/>
    <w:qFormat/>
    <w:rsid w:val="00986055"/>
    <w:rPr>
      <w:rFonts w:ascii="Times New Roman" w:hAnsi="Times New Roman"/>
      <w:sz w:val="28"/>
    </w:rPr>
  </w:style>
  <w:style w:type="character" w:customStyle="1" w:styleId="FontStyle293">
    <w:name w:val="Font Style293"/>
    <w:qFormat/>
    <w:rsid w:val="00986055"/>
    <w:rPr>
      <w:rFonts w:ascii="Times New Roman" w:hAnsi="Times New Roman"/>
      <w:sz w:val="20"/>
    </w:rPr>
  </w:style>
  <w:style w:type="character" w:customStyle="1" w:styleId="FontStyle325">
    <w:name w:val="Font Style325"/>
    <w:qFormat/>
    <w:rsid w:val="00986055"/>
    <w:rPr>
      <w:rFonts w:ascii="Times New Roman" w:hAnsi="Times New Roman"/>
      <w:sz w:val="26"/>
    </w:rPr>
  </w:style>
  <w:style w:type="character" w:customStyle="1" w:styleId="FontStyle219">
    <w:name w:val="Font Style219"/>
    <w:qFormat/>
    <w:rsid w:val="00986055"/>
    <w:rPr>
      <w:rFonts w:ascii="Times New Roman" w:hAnsi="Times New Roman"/>
      <w:b/>
      <w:sz w:val="18"/>
    </w:rPr>
  </w:style>
  <w:style w:type="character" w:customStyle="1" w:styleId="FontStyle207">
    <w:name w:val="Font Style207"/>
    <w:qFormat/>
    <w:rsid w:val="00986055"/>
    <w:rPr>
      <w:rFonts w:ascii="Times New Roman" w:hAnsi="Times New Roman"/>
      <w:i/>
      <w:sz w:val="18"/>
    </w:rPr>
  </w:style>
  <w:style w:type="character" w:customStyle="1" w:styleId="FontStyle574">
    <w:name w:val="Font Style574"/>
    <w:qFormat/>
    <w:rsid w:val="00986055"/>
    <w:rPr>
      <w:rFonts w:ascii="Times New Roman" w:hAnsi="Times New Roman"/>
      <w:b/>
      <w:i/>
      <w:sz w:val="20"/>
    </w:rPr>
  </w:style>
  <w:style w:type="character" w:customStyle="1" w:styleId="FontStyle588">
    <w:name w:val="Font Style588"/>
    <w:qFormat/>
    <w:rsid w:val="00986055"/>
    <w:rPr>
      <w:rFonts w:ascii="Times New Roman" w:hAnsi="Times New Roman"/>
      <w:sz w:val="20"/>
    </w:rPr>
  </w:style>
  <w:style w:type="character" w:customStyle="1" w:styleId="FontStyle117">
    <w:name w:val="Font Style117"/>
    <w:qFormat/>
    <w:rsid w:val="00986055"/>
    <w:rPr>
      <w:rFonts w:ascii="Times New Roman" w:hAnsi="Times New Roman"/>
      <w:i/>
      <w:sz w:val="28"/>
    </w:rPr>
  </w:style>
  <w:style w:type="character" w:customStyle="1" w:styleId="1fffff1">
    <w:name w:val="Основной текст + Полужирный1"/>
    <w:qFormat/>
    <w:rsid w:val="00986055"/>
    <w:rPr>
      <w:rFonts w:ascii="Times New Roman" w:hAnsi="Times New Roman"/>
      <w:b/>
      <w:sz w:val="20"/>
    </w:rPr>
  </w:style>
  <w:style w:type="character" w:customStyle="1" w:styleId="150">
    <w:name w:val="Знак Знак15"/>
    <w:qFormat/>
    <w:rsid w:val="00986055"/>
    <w:rPr>
      <w:rFonts w:ascii="Times New Roman" w:hAnsi="Times New Roman"/>
      <w:sz w:val="24"/>
      <w:lang w:eastAsia="ru-RU"/>
    </w:rPr>
  </w:style>
  <w:style w:type="character" w:customStyle="1" w:styleId="r">
    <w:name w:val="r"/>
    <w:qFormat/>
    <w:rsid w:val="00986055"/>
  </w:style>
  <w:style w:type="character" w:customStyle="1" w:styleId="Garamond">
    <w:name w:val="Основной текст + Garamond"/>
    <w:aliases w:val="12 pt56"/>
    <w:qFormat/>
    <w:rsid w:val="00986055"/>
    <w:rPr>
      <w:rFonts w:ascii="Garamond" w:hAnsi="Garamond"/>
      <w:sz w:val="24"/>
    </w:rPr>
  </w:style>
  <w:style w:type="character" w:customStyle="1" w:styleId="FontStyle278">
    <w:name w:val="Font Style278"/>
    <w:qFormat/>
    <w:rsid w:val="00986055"/>
    <w:rPr>
      <w:rFonts w:ascii="Times New Roman" w:hAnsi="Times New Roman"/>
      <w:color w:val="000000"/>
      <w:sz w:val="22"/>
    </w:rPr>
  </w:style>
  <w:style w:type="character" w:customStyle="1" w:styleId="FontStyle271">
    <w:name w:val="Font Style271"/>
    <w:qFormat/>
    <w:rsid w:val="00986055"/>
    <w:rPr>
      <w:rFonts w:ascii="Times New Roman" w:hAnsi="Times New Roman"/>
      <w:i/>
      <w:color w:val="000000"/>
      <w:sz w:val="22"/>
    </w:rPr>
  </w:style>
  <w:style w:type="character" w:customStyle="1" w:styleId="21d">
    <w:name w:val="Знак Знак21"/>
    <w:qFormat/>
    <w:locked/>
    <w:rsid w:val="00986055"/>
    <w:rPr>
      <w:b/>
      <w:sz w:val="28"/>
      <w:lang w:val="ru-RU" w:eastAsia="ru-RU"/>
    </w:rPr>
  </w:style>
  <w:style w:type="character" w:customStyle="1" w:styleId="413">
    <w:name w:val="Знак Знак41"/>
    <w:qFormat/>
    <w:locked/>
    <w:rsid w:val="00986055"/>
    <w:rPr>
      <w:rFonts w:ascii="Arial" w:hAnsi="Arial"/>
      <w:b/>
      <w:i/>
      <w:sz w:val="28"/>
      <w:lang w:val="ru-RU" w:eastAsia="en-US"/>
    </w:rPr>
  </w:style>
  <w:style w:type="character" w:customStyle="1" w:styleId="402">
    <w:name w:val="Знак Знак40"/>
    <w:qFormat/>
    <w:locked/>
    <w:rsid w:val="00986055"/>
    <w:rPr>
      <w:b/>
      <w:sz w:val="27"/>
      <w:lang w:val="ru-RU" w:eastAsia="ru-RU"/>
    </w:rPr>
  </w:style>
  <w:style w:type="character" w:customStyle="1" w:styleId="390">
    <w:name w:val="Знак Знак39"/>
    <w:qFormat/>
    <w:locked/>
    <w:rsid w:val="00986055"/>
    <w:rPr>
      <w:b/>
      <w:sz w:val="28"/>
      <w:lang w:val="ru-RU" w:eastAsia="ru-RU"/>
    </w:rPr>
  </w:style>
  <w:style w:type="character" w:customStyle="1" w:styleId="380">
    <w:name w:val="Знак Знак38"/>
    <w:qFormat/>
    <w:locked/>
    <w:rsid w:val="00986055"/>
    <w:rPr>
      <w:b/>
      <w:i/>
      <w:sz w:val="26"/>
      <w:lang w:val="ru-RU" w:eastAsia="ru-RU"/>
    </w:rPr>
  </w:style>
  <w:style w:type="character" w:customStyle="1" w:styleId="370">
    <w:name w:val="Знак Знак37"/>
    <w:qFormat/>
    <w:locked/>
    <w:rsid w:val="00986055"/>
    <w:rPr>
      <w:sz w:val="24"/>
      <w:lang w:val="ru-RU" w:eastAsia="ru-RU"/>
    </w:rPr>
  </w:style>
  <w:style w:type="character" w:customStyle="1" w:styleId="360">
    <w:name w:val="Знак Знак36"/>
    <w:qFormat/>
    <w:locked/>
    <w:rsid w:val="00986055"/>
    <w:rPr>
      <w:sz w:val="24"/>
      <w:lang w:val="ru-RU" w:eastAsia="ru-RU"/>
    </w:rPr>
  </w:style>
  <w:style w:type="character" w:customStyle="1" w:styleId="351">
    <w:name w:val="Знак Знак35"/>
    <w:qFormat/>
    <w:locked/>
    <w:rsid w:val="00986055"/>
    <w:rPr>
      <w:i/>
      <w:sz w:val="24"/>
      <w:lang w:val="ru-RU" w:eastAsia="ru-RU"/>
    </w:rPr>
  </w:style>
  <w:style w:type="character" w:customStyle="1" w:styleId="341">
    <w:name w:val="Знак Знак34"/>
    <w:qFormat/>
    <w:locked/>
    <w:rsid w:val="00986055"/>
    <w:rPr>
      <w:rFonts w:ascii="Arial" w:hAnsi="Arial"/>
      <w:sz w:val="22"/>
      <w:lang w:val="ru-RU" w:eastAsia="ru-RU"/>
    </w:rPr>
  </w:style>
  <w:style w:type="character" w:customStyle="1" w:styleId="HTML11">
    <w:name w:val="Адрес HTML Знак1"/>
    <w:qFormat/>
    <w:rsid w:val="00986055"/>
    <w:rPr>
      <w:i/>
      <w:sz w:val="24"/>
    </w:rPr>
  </w:style>
  <w:style w:type="character" w:customStyle="1" w:styleId="331">
    <w:name w:val="Знак Знак33"/>
    <w:locked/>
    <w:rsid w:val="00986055"/>
    <w:rPr>
      <w:rFonts w:ascii="Courier New" w:hAnsi="Courier New"/>
      <w:lang w:val="ru-RU" w:eastAsia="ru-RU"/>
    </w:rPr>
  </w:style>
  <w:style w:type="character" w:customStyle="1" w:styleId="Web">
    <w:name w:val="Обычный (Web) Знак"/>
    <w:aliases w:val="Обычный (веб) Знак Знак,Знак Знак24 Знак,Знак Знак26 Знак,Знак Знак23 Знак,Знак Знак23 Знак Знак,Обычный (веб) Знак Знак Знак,Знак Знак3 Знак,Знак Знак33 Знак Знак,Обычный (веб) Знак2,Знак Знак23 Знак3,Текст Знак2 Знак1,Знак Знак3 Зна"/>
    <w:uiPriority w:val="99"/>
    <w:qFormat/>
    <w:locked/>
    <w:rsid w:val="00986055"/>
    <w:rPr>
      <w:rFonts w:ascii="Tahoma" w:hAnsi="Tahoma"/>
      <w:sz w:val="16"/>
    </w:rPr>
  </w:style>
  <w:style w:type="character" w:customStyle="1" w:styleId="323">
    <w:name w:val="Знак Знак32"/>
    <w:qFormat/>
    <w:locked/>
    <w:rsid w:val="00986055"/>
    <w:rPr>
      <w:lang w:val="ru-RU" w:eastAsia="ru-RU"/>
    </w:rPr>
  </w:style>
  <w:style w:type="character" w:customStyle="1" w:styleId="316">
    <w:name w:val="Знак Знак31"/>
    <w:qFormat/>
    <w:locked/>
    <w:rsid w:val="00986055"/>
    <w:rPr>
      <w:sz w:val="24"/>
      <w:lang w:val="ru-RU" w:eastAsia="ru-RU"/>
    </w:rPr>
  </w:style>
  <w:style w:type="character" w:customStyle="1" w:styleId="301">
    <w:name w:val="Знак Знак30"/>
    <w:qFormat/>
    <w:locked/>
    <w:rsid w:val="00986055"/>
    <w:rPr>
      <w:sz w:val="24"/>
      <w:lang w:val="ru-RU" w:eastAsia="ru-RU"/>
    </w:rPr>
  </w:style>
  <w:style w:type="character" w:customStyle="1" w:styleId="1fffff2">
    <w:name w:val="Знак1 Знак Знак"/>
    <w:aliases w:val="Основной текст Знак Знак1,Знак1 Знак,Знак1 Знак Знак3,Знак1 Знак3,Знак1 Знак Знак6,Знак1 Знак Знак7,Знак1 Знак Знак8,Знак1 Знак Знак9,Знак1 Знак Знак10,Знак1 Знак Знак20,Знак1 Знак Знак201, Знак1 Знак Знак,Знак1 Знак Знак28,Знак1 Знак1"/>
    <w:qFormat/>
    <w:locked/>
    <w:rsid w:val="00986055"/>
    <w:rPr>
      <w:sz w:val="24"/>
      <w:lang w:val="ru-RU" w:eastAsia="ru-RU"/>
    </w:rPr>
  </w:style>
  <w:style w:type="character" w:customStyle="1" w:styleId="126">
    <w:name w:val="Знак Знак12"/>
    <w:qFormat/>
    <w:locked/>
    <w:rsid w:val="00986055"/>
    <w:rPr>
      <w:rFonts w:ascii="PragmaticaCTT" w:hAnsi="PragmaticaCTT"/>
      <w:sz w:val="24"/>
      <w:lang w:val="ru-RU" w:eastAsia="ru-RU"/>
    </w:rPr>
  </w:style>
  <w:style w:type="character" w:customStyle="1" w:styleId="290">
    <w:name w:val="Знак Знак29"/>
    <w:qFormat/>
    <w:locked/>
    <w:rsid w:val="00986055"/>
    <w:rPr>
      <w:sz w:val="16"/>
      <w:lang w:val="ru-RU" w:eastAsia="ru-RU"/>
    </w:rPr>
  </w:style>
  <w:style w:type="character" w:customStyle="1" w:styleId="280">
    <w:name w:val="Знак Знак28"/>
    <w:qFormat/>
    <w:locked/>
    <w:rsid w:val="00986055"/>
    <w:rPr>
      <w:sz w:val="16"/>
      <w:lang w:val="ru-RU" w:eastAsia="ru-RU"/>
    </w:rPr>
  </w:style>
  <w:style w:type="character" w:customStyle="1" w:styleId="272">
    <w:name w:val="Знак Знак27"/>
    <w:qFormat/>
    <w:locked/>
    <w:rsid w:val="00986055"/>
    <w:rPr>
      <w:rFonts w:ascii="Courier New" w:hAnsi="Courier New"/>
      <w:lang w:val="ru-RU" w:eastAsia="ru-RU"/>
    </w:rPr>
  </w:style>
  <w:style w:type="character" w:customStyle="1" w:styleId="3f8">
    <w:name w:val="Основной текст (3)_"/>
    <w:qFormat/>
    <w:locked/>
    <w:rsid w:val="00986055"/>
    <w:rPr>
      <w:rFonts w:ascii="Century Schoolbook" w:hAnsi="Century Schoolbook"/>
      <w:sz w:val="18"/>
      <w:shd w:val="clear" w:color="auto" w:fill="FFFFFF"/>
    </w:rPr>
  </w:style>
  <w:style w:type="paragraph" w:customStyle="1" w:styleId="21e">
    <w:name w:val="Цитата 21"/>
    <w:basedOn w:val="a8"/>
    <w:next w:val="a8"/>
    <w:link w:val="QuoteChar4"/>
    <w:qFormat/>
    <w:rsid w:val="00986055"/>
    <w:pPr>
      <w:spacing w:before="200" w:after="160"/>
      <w:ind w:left="864" w:right="864"/>
      <w:jc w:val="center"/>
    </w:pPr>
    <w:rPr>
      <w:i/>
      <w:color w:val="000000"/>
      <w:szCs w:val="20"/>
    </w:rPr>
  </w:style>
  <w:style w:type="character" w:customStyle="1" w:styleId="QuoteChar4">
    <w:name w:val="Quote Char4"/>
    <w:link w:val="21e"/>
    <w:uiPriority w:val="99"/>
    <w:qFormat/>
    <w:locked/>
    <w:rsid w:val="00986055"/>
    <w:rPr>
      <w:rFonts w:ascii="Times New Roman" w:eastAsia="Calibri" w:hAnsi="Times New Roman" w:cs="Times New Roman"/>
      <w:i/>
      <w:color w:val="000000"/>
      <w:sz w:val="24"/>
      <w:szCs w:val="20"/>
    </w:rPr>
  </w:style>
  <w:style w:type="character" w:customStyle="1" w:styleId="21f">
    <w:name w:val="Цитата 2 Знак1"/>
    <w:qFormat/>
    <w:rsid w:val="00986055"/>
    <w:rPr>
      <w:rFonts w:ascii="Times New Roman" w:hAnsi="Times New Roman"/>
      <w:i/>
      <w:color w:val="404040"/>
      <w:sz w:val="24"/>
      <w:lang w:eastAsia="ru-RU"/>
    </w:rPr>
  </w:style>
  <w:style w:type="paragraph" w:customStyle="1" w:styleId="1fffff3">
    <w:name w:val="Выделенная цитата1"/>
    <w:basedOn w:val="a8"/>
    <w:next w:val="a8"/>
    <w:link w:val="IntenseQuoteChar4"/>
    <w:qFormat/>
    <w:rsid w:val="00986055"/>
    <w:pPr>
      <w:pBdr>
        <w:top w:val="single" w:sz="4" w:space="10" w:color="5B9BD5"/>
        <w:bottom w:val="single" w:sz="4" w:space="10" w:color="5B9BD5"/>
      </w:pBdr>
      <w:spacing w:before="360" w:after="360"/>
      <w:ind w:left="864" w:right="864"/>
      <w:jc w:val="center"/>
    </w:pPr>
    <w:rPr>
      <w:b/>
      <w:i/>
      <w:color w:val="4F81BD"/>
      <w:szCs w:val="20"/>
    </w:rPr>
  </w:style>
  <w:style w:type="character" w:customStyle="1" w:styleId="IntenseQuoteChar4">
    <w:name w:val="Intense Quote Char4"/>
    <w:link w:val="1fffff3"/>
    <w:uiPriority w:val="99"/>
    <w:qFormat/>
    <w:locked/>
    <w:rsid w:val="00986055"/>
    <w:rPr>
      <w:rFonts w:ascii="Times New Roman" w:eastAsia="Calibri" w:hAnsi="Times New Roman" w:cs="Times New Roman"/>
      <w:b/>
      <w:i/>
      <w:color w:val="4F81BD"/>
      <w:sz w:val="24"/>
      <w:szCs w:val="20"/>
    </w:rPr>
  </w:style>
  <w:style w:type="character" w:customStyle="1" w:styleId="1fffff4">
    <w:name w:val="Выделенная цитата Знак1"/>
    <w:qFormat/>
    <w:rsid w:val="00986055"/>
    <w:rPr>
      <w:rFonts w:ascii="Times New Roman" w:hAnsi="Times New Roman"/>
      <w:i/>
      <w:color w:val="5B9BD5"/>
      <w:sz w:val="24"/>
      <w:lang w:eastAsia="ru-RU"/>
    </w:rPr>
  </w:style>
  <w:style w:type="character" w:customStyle="1" w:styleId="SubtleEmphasis1">
    <w:name w:val="Subtle Emphasis1"/>
    <w:uiPriority w:val="99"/>
    <w:rsid w:val="00986055"/>
    <w:rPr>
      <w:i/>
      <w:color w:val="808080"/>
    </w:rPr>
  </w:style>
  <w:style w:type="character" w:customStyle="1" w:styleId="hpsatn">
    <w:name w:val="hps atn"/>
    <w:qFormat/>
    <w:rsid w:val="00986055"/>
  </w:style>
  <w:style w:type="character" w:customStyle="1" w:styleId="udar">
    <w:name w:val="udar"/>
    <w:qFormat/>
    <w:rsid w:val="00986055"/>
  </w:style>
  <w:style w:type="character" w:customStyle="1" w:styleId="FontStyle139">
    <w:name w:val="Font Style139"/>
    <w:qFormat/>
    <w:rsid w:val="00986055"/>
    <w:rPr>
      <w:rFonts w:ascii="Palatino Linotype" w:hAnsi="Palatino Linotype"/>
      <w:sz w:val="18"/>
    </w:rPr>
  </w:style>
  <w:style w:type="character" w:customStyle="1" w:styleId="FontStyle156">
    <w:name w:val="Font Style156"/>
    <w:qFormat/>
    <w:rsid w:val="00986055"/>
    <w:rPr>
      <w:rFonts w:ascii="Palatino Linotype" w:hAnsi="Palatino Linotype"/>
      <w:sz w:val="18"/>
    </w:rPr>
  </w:style>
  <w:style w:type="character" w:customStyle="1" w:styleId="FontStyle157">
    <w:name w:val="Font Style157"/>
    <w:qFormat/>
    <w:rsid w:val="00986055"/>
    <w:rPr>
      <w:rFonts w:ascii="Palatino Linotype" w:hAnsi="Palatino Linotype"/>
      <w:sz w:val="18"/>
    </w:rPr>
  </w:style>
  <w:style w:type="character" w:customStyle="1" w:styleId="FontStyle138">
    <w:name w:val="Font Style138"/>
    <w:qFormat/>
    <w:rsid w:val="00986055"/>
    <w:rPr>
      <w:rFonts w:ascii="Palatino Linotype" w:hAnsi="Palatino Linotype"/>
      <w:b/>
      <w:sz w:val="18"/>
    </w:rPr>
  </w:style>
  <w:style w:type="character" w:customStyle="1" w:styleId="FontStyle146">
    <w:name w:val="Font Style146"/>
    <w:qFormat/>
    <w:rsid w:val="00986055"/>
    <w:rPr>
      <w:rFonts w:ascii="Palatino Linotype" w:hAnsi="Palatino Linotype"/>
      <w:b/>
      <w:sz w:val="18"/>
    </w:rPr>
  </w:style>
  <w:style w:type="character" w:customStyle="1" w:styleId="2ff6">
    <w:name w:val="Знак2"/>
    <w:rsid w:val="00986055"/>
    <w:rPr>
      <w:sz w:val="24"/>
      <w:lang w:val="ru-RU" w:eastAsia="en-US"/>
    </w:rPr>
  </w:style>
  <w:style w:type="character" w:customStyle="1" w:styleId="85">
    <w:name w:val="Основной текст + 85"/>
    <w:aliases w:val="5 pt45,Полужирный38,Курсив23,Интервал 1 pt46,Основной текст (12) + 13 pt,Интервал 1 pt29"/>
    <w:qFormat/>
    <w:rsid w:val="00986055"/>
    <w:rPr>
      <w:rFonts w:ascii="Times New Roman" w:hAnsi="Times New Roman"/>
      <w:b/>
      <w:i/>
      <w:spacing w:val="30"/>
      <w:sz w:val="17"/>
      <w:shd w:val="clear" w:color="auto" w:fill="FFFFFF"/>
      <w:lang w:val="ru-RU" w:eastAsia="ru-RU"/>
    </w:rPr>
  </w:style>
  <w:style w:type="character" w:customStyle="1" w:styleId="22Arial">
    <w:name w:val="Основной текст (22) + Arial"/>
    <w:aliases w:val="Полужирный,Курсив,Основной текст + 13 pt,Интервал 0 pt,Основной текст (2) + 9 pt1"/>
    <w:rsid w:val="00986055"/>
    <w:rPr>
      <w:rFonts w:ascii="Arial" w:hAnsi="Arial"/>
      <w:b/>
      <w:i/>
      <w:sz w:val="21"/>
      <w:shd w:val="clear" w:color="auto" w:fill="FFFFFF"/>
    </w:rPr>
  </w:style>
  <w:style w:type="character" w:customStyle="1" w:styleId="affffffff7">
    <w:name w:val="Основной текст + Полужирный"/>
    <w:qFormat/>
    <w:rsid w:val="00986055"/>
    <w:rPr>
      <w:rFonts w:ascii="Century Schoolbook" w:hAnsi="Century Schoolbook"/>
      <w:b/>
      <w:sz w:val="18"/>
      <w:shd w:val="clear" w:color="auto" w:fill="FFFFFF"/>
    </w:rPr>
  </w:style>
  <w:style w:type="character" w:customStyle="1" w:styleId="21f0">
    <w:name w:val="Заголовок 2 Знак1"/>
    <w:qFormat/>
    <w:rsid w:val="00986055"/>
    <w:rPr>
      <w:rFonts w:ascii="Arial" w:hAnsi="Arial"/>
      <w:b/>
      <w:i/>
      <w:sz w:val="28"/>
    </w:rPr>
  </w:style>
  <w:style w:type="character" w:customStyle="1" w:styleId="414">
    <w:name w:val="Заголовок 4 Знак1"/>
    <w:qFormat/>
    <w:locked/>
    <w:rsid w:val="00986055"/>
    <w:rPr>
      <w:rFonts w:ascii="Times New Roman" w:hAnsi="Times New Roman"/>
      <w:b/>
      <w:sz w:val="28"/>
      <w:lang w:eastAsia="ru-RU"/>
    </w:rPr>
  </w:style>
  <w:style w:type="character" w:customStyle="1" w:styleId="317">
    <w:name w:val="Заголовок 3 Знак1"/>
    <w:aliases w:val="Знак2 Знак,Знак2 Знак3"/>
    <w:qFormat/>
    <w:locked/>
    <w:rsid w:val="00986055"/>
    <w:rPr>
      <w:rFonts w:ascii="Times New Roman" w:hAnsi="Times New Roman"/>
      <w:b/>
      <w:sz w:val="27"/>
      <w:lang w:eastAsia="ru-RU"/>
    </w:rPr>
  </w:style>
  <w:style w:type="character" w:customStyle="1" w:styleId="610">
    <w:name w:val="Заголовок 6 Знак1"/>
    <w:qFormat/>
    <w:rsid w:val="00986055"/>
    <w:rPr>
      <w:b/>
      <w:sz w:val="22"/>
      <w:lang w:val="ru-RU" w:eastAsia="ru-RU"/>
    </w:rPr>
  </w:style>
  <w:style w:type="character" w:customStyle="1" w:styleId="tbb121">
    <w:name w:val="tbb121"/>
    <w:qFormat/>
    <w:rsid w:val="00986055"/>
    <w:rPr>
      <w:rFonts w:ascii="Arial" w:hAnsi="Arial"/>
      <w:b/>
      <w:color w:val="000000"/>
      <w:sz w:val="18"/>
      <w:u w:val="none"/>
    </w:rPr>
  </w:style>
  <w:style w:type="character" w:customStyle="1" w:styleId="tbl121">
    <w:name w:val="tbl121"/>
    <w:qFormat/>
    <w:rsid w:val="00986055"/>
    <w:rPr>
      <w:rFonts w:ascii="Tahoma" w:hAnsi="Tahoma"/>
      <w:color w:val="000000"/>
      <w:sz w:val="18"/>
      <w:u w:val="none"/>
    </w:rPr>
  </w:style>
  <w:style w:type="character" w:customStyle="1" w:styleId="em11">
    <w:name w:val="em11"/>
    <w:qFormat/>
    <w:rsid w:val="00986055"/>
    <w:rPr>
      <w:b/>
      <w:sz w:val="24"/>
    </w:rPr>
  </w:style>
  <w:style w:type="character" w:customStyle="1" w:styleId="8pt">
    <w:name w:val="Основной текст + 8 pt"/>
    <w:qFormat/>
    <w:rsid w:val="00986055"/>
    <w:rPr>
      <w:rFonts w:ascii="Times New Roman" w:hAnsi="Times New Roman"/>
      <w:spacing w:val="0"/>
      <w:sz w:val="16"/>
    </w:rPr>
  </w:style>
  <w:style w:type="character" w:customStyle="1" w:styleId="7pt">
    <w:name w:val="Основной текст + 7 pt"/>
    <w:qFormat/>
    <w:rsid w:val="00986055"/>
    <w:rPr>
      <w:rFonts w:ascii="Times New Roman" w:hAnsi="Times New Roman"/>
      <w:spacing w:val="0"/>
      <w:sz w:val="14"/>
    </w:rPr>
  </w:style>
  <w:style w:type="character" w:customStyle="1" w:styleId="10pt">
    <w:name w:val="Основной текст + 10 pt"/>
    <w:qFormat/>
    <w:rsid w:val="00986055"/>
    <w:rPr>
      <w:rFonts w:ascii="Times New Roman" w:hAnsi="Times New Roman"/>
      <w:b/>
      <w:spacing w:val="0"/>
      <w:sz w:val="20"/>
    </w:rPr>
  </w:style>
  <w:style w:type="character" w:customStyle="1" w:styleId="affffffff8">
    <w:name w:val="Основной текст + Курсив"/>
    <w:aliases w:val="Интервал 1 pt144"/>
    <w:qFormat/>
    <w:rsid w:val="00986055"/>
    <w:rPr>
      <w:rFonts w:ascii="Times New Roman" w:hAnsi="Times New Roman"/>
      <w:i/>
      <w:spacing w:val="0"/>
      <w:sz w:val="21"/>
    </w:rPr>
  </w:style>
  <w:style w:type="character" w:customStyle="1" w:styleId="5pt">
    <w:name w:val="Основной текст + 5 pt"/>
    <w:qFormat/>
    <w:rsid w:val="00986055"/>
    <w:rPr>
      <w:rFonts w:ascii="Times New Roman" w:hAnsi="Times New Roman"/>
      <w:spacing w:val="10"/>
      <w:sz w:val="10"/>
    </w:rPr>
  </w:style>
  <w:style w:type="character" w:customStyle="1" w:styleId="9pt">
    <w:name w:val="Основной текст + 9 pt"/>
    <w:qFormat/>
    <w:rsid w:val="00986055"/>
    <w:rPr>
      <w:rFonts w:ascii="Times New Roman" w:hAnsi="Times New Roman"/>
      <w:spacing w:val="0"/>
      <w:sz w:val="18"/>
    </w:rPr>
  </w:style>
  <w:style w:type="character" w:customStyle="1" w:styleId="TimesNewRoman0">
    <w:name w:val="Основной текст + Times New Roman"/>
    <w:qFormat/>
    <w:rsid w:val="00986055"/>
    <w:rPr>
      <w:rFonts w:ascii="Times New Roman" w:hAnsi="Times New Roman"/>
      <w:spacing w:val="0"/>
      <w:sz w:val="21"/>
    </w:rPr>
  </w:style>
  <w:style w:type="character" w:customStyle="1" w:styleId="WW-9pt">
    <w:name w:val="WW-Основной текст + 9 pt"/>
    <w:qFormat/>
    <w:rsid w:val="00986055"/>
    <w:rPr>
      <w:rFonts w:ascii="Times New Roman" w:hAnsi="Times New Roman"/>
      <w:spacing w:val="0"/>
      <w:sz w:val="18"/>
    </w:rPr>
  </w:style>
  <w:style w:type="character" w:customStyle="1" w:styleId="gogofoundword">
    <w:name w:val="gogofoundword"/>
    <w:qFormat/>
    <w:rsid w:val="00986055"/>
  </w:style>
  <w:style w:type="character" w:customStyle="1" w:styleId="DefaultParagraphFont1">
    <w:name w:val="Default Paragraph Font1"/>
    <w:uiPriority w:val="99"/>
    <w:rsid w:val="00986055"/>
  </w:style>
  <w:style w:type="character" w:customStyle="1" w:styleId="FontStyle124">
    <w:name w:val="Font Style124"/>
    <w:qFormat/>
    <w:rsid w:val="00986055"/>
    <w:rPr>
      <w:rFonts w:ascii="Times New Roman" w:hAnsi="Times New Roman"/>
      <w:b/>
      <w:sz w:val="18"/>
    </w:rPr>
  </w:style>
  <w:style w:type="character" w:customStyle="1" w:styleId="red">
    <w:name w:val="red"/>
    <w:qFormat/>
    <w:rsid w:val="00986055"/>
  </w:style>
  <w:style w:type="character" w:customStyle="1" w:styleId="msosubtleemphasis0">
    <w:name w:val="msosubtleemphasis"/>
    <w:qFormat/>
    <w:rsid w:val="00986055"/>
    <w:rPr>
      <w:i/>
      <w:color w:val="808080"/>
    </w:rPr>
  </w:style>
  <w:style w:type="character" w:customStyle="1" w:styleId="FontStyle120">
    <w:name w:val="Font Style120"/>
    <w:qFormat/>
    <w:rsid w:val="00986055"/>
    <w:rPr>
      <w:rFonts w:ascii="Times New Roman" w:hAnsi="Times New Roman"/>
      <w:b/>
      <w:sz w:val="26"/>
    </w:rPr>
  </w:style>
  <w:style w:type="character" w:customStyle="1" w:styleId="FontStyle121">
    <w:name w:val="Font Style121"/>
    <w:qFormat/>
    <w:rsid w:val="00986055"/>
    <w:rPr>
      <w:rFonts w:ascii="Times New Roman" w:hAnsi="Times New Roman"/>
      <w:sz w:val="26"/>
    </w:rPr>
  </w:style>
  <w:style w:type="character" w:customStyle="1" w:styleId="t9">
    <w:name w:val="t9"/>
    <w:qFormat/>
    <w:rsid w:val="00986055"/>
    <w:rPr>
      <w:rFonts w:ascii="Times New Roman" w:hAnsi="Times New Roman"/>
    </w:rPr>
  </w:style>
  <w:style w:type="character" w:customStyle="1" w:styleId="t10">
    <w:name w:val="t10"/>
    <w:qFormat/>
    <w:rsid w:val="00986055"/>
    <w:rPr>
      <w:rFonts w:ascii="Times New Roman" w:hAnsi="Times New Roman"/>
    </w:rPr>
  </w:style>
  <w:style w:type="character" w:customStyle="1" w:styleId="c2">
    <w:name w:val="c2"/>
    <w:qFormat/>
    <w:rsid w:val="00986055"/>
    <w:rPr>
      <w:rFonts w:ascii="Times New Roman" w:hAnsi="Times New Roman"/>
    </w:rPr>
  </w:style>
  <w:style w:type="character" w:customStyle="1" w:styleId="c0">
    <w:name w:val="c0"/>
    <w:qFormat/>
    <w:rsid w:val="00986055"/>
    <w:rPr>
      <w:rFonts w:ascii="Times New Roman" w:hAnsi="Times New Roman"/>
    </w:rPr>
  </w:style>
  <w:style w:type="character" w:customStyle="1" w:styleId="ft776">
    <w:name w:val="ft776"/>
    <w:qFormat/>
    <w:rsid w:val="00986055"/>
    <w:rPr>
      <w:rFonts w:ascii="Times New Roman" w:hAnsi="Times New Roman"/>
    </w:rPr>
  </w:style>
  <w:style w:type="character" w:customStyle="1" w:styleId="highlight">
    <w:name w:val="highlight"/>
    <w:qFormat/>
    <w:rsid w:val="00986055"/>
    <w:rPr>
      <w:rFonts w:ascii="Times New Roman" w:hAnsi="Times New Roman"/>
    </w:rPr>
  </w:style>
  <w:style w:type="character" w:customStyle="1" w:styleId="ft431">
    <w:name w:val="ft431"/>
    <w:qFormat/>
    <w:rsid w:val="00986055"/>
    <w:rPr>
      <w:rFonts w:ascii="Times New Roman" w:hAnsi="Times New Roman"/>
    </w:rPr>
  </w:style>
  <w:style w:type="character" w:customStyle="1" w:styleId="ft793">
    <w:name w:val="ft793"/>
    <w:qFormat/>
    <w:rsid w:val="00986055"/>
    <w:rPr>
      <w:rFonts w:ascii="Times New Roman" w:hAnsi="Times New Roman"/>
    </w:rPr>
  </w:style>
  <w:style w:type="character" w:customStyle="1" w:styleId="ft802">
    <w:name w:val="ft802"/>
    <w:qFormat/>
    <w:rsid w:val="00986055"/>
    <w:rPr>
      <w:rFonts w:ascii="Times New Roman" w:hAnsi="Times New Roman"/>
    </w:rPr>
  </w:style>
  <w:style w:type="character" w:customStyle="1" w:styleId="ft890">
    <w:name w:val="ft890"/>
    <w:qFormat/>
    <w:rsid w:val="00986055"/>
    <w:rPr>
      <w:rFonts w:ascii="Times New Roman" w:hAnsi="Times New Roman"/>
    </w:rPr>
  </w:style>
  <w:style w:type="character" w:customStyle="1" w:styleId="ft904">
    <w:name w:val="ft904"/>
    <w:qFormat/>
    <w:rsid w:val="00986055"/>
    <w:rPr>
      <w:rFonts w:ascii="Times New Roman" w:hAnsi="Times New Roman"/>
    </w:rPr>
  </w:style>
  <w:style w:type="character" w:customStyle="1" w:styleId="ft914">
    <w:name w:val="ft914"/>
    <w:qFormat/>
    <w:rsid w:val="00986055"/>
    <w:rPr>
      <w:rFonts w:ascii="Times New Roman" w:hAnsi="Times New Roman"/>
    </w:rPr>
  </w:style>
  <w:style w:type="character" w:customStyle="1" w:styleId="accented">
    <w:name w:val="accented"/>
    <w:qFormat/>
    <w:rsid w:val="00986055"/>
  </w:style>
  <w:style w:type="character" w:customStyle="1" w:styleId="FontStyle214">
    <w:name w:val="Font Style214"/>
    <w:qFormat/>
    <w:rsid w:val="00986055"/>
    <w:rPr>
      <w:rFonts w:ascii="Trebuchet MS" w:hAnsi="Trebuchet MS"/>
      <w:b/>
      <w:color w:val="000000"/>
      <w:sz w:val="22"/>
    </w:rPr>
  </w:style>
  <w:style w:type="character" w:customStyle="1" w:styleId="affffffff9">
    <w:name w:val="Цветовое выделение"/>
    <w:qFormat/>
    <w:rsid w:val="00986055"/>
    <w:rPr>
      <w:b/>
      <w:color w:val="000080"/>
      <w:sz w:val="22"/>
    </w:rPr>
  </w:style>
  <w:style w:type="character" w:customStyle="1" w:styleId="affffffffa">
    <w:name w:val="Гипертекстовая ссылка"/>
    <w:qFormat/>
    <w:rsid w:val="00986055"/>
    <w:rPr>
      <w:b/>
      <w:color w:val="008000"/>
      <w:sz w:val="22"/>
      <w:u w:val="single"/>
    </w:rPr>
  </w:style>
  <w:style w:type="character" w:customStyle="1" w:styleId="HTML12">
    <w:name w:val="Стандартный HTML Знак1"/>
    <w:qFormat/>
    <w:rsid w:val="00986055"/>
    <w:rPr>
      <w:rFonts w:ascii="Consolas" w:hAnsi="Consolas"/>
      <w:sz w:val="20"/>
      <w:lang w:val="ru-RU" w:eastAsia="ru-RU"/>
    </w:rPr>
  </w:style>
  <w:style w:type="character" w:customStyle="1" w:styleId="FontStyle53">
    <w:name w:val="Font Style53"/>
    <w:qFormat/>
    <w:rsid w:val="00986055"/>
    <w:rPr>
      <w:rFonts w:ascii="Arial" w:hAnsi="Arial"/>
      <w:b/>
      <w:sz w:val="18"/>
    </w:rPr>
  </w:style>
  <w:style w:type="character" w:customStyle="1" w:styleId="21f1">
    <w:name w:val="Красная строка 2 Знак1"/>
    <w:qFormat/>
    <w:rsid w:val="00986055"/>
    <w:rPr>
      <w:sz w:val="24"/>
      <w:lang w:val="ru-RU" w:eastAsia="ru-RU"/>
    </w:rPr>
  </w:style>
  <w:style w:type="character" w:customStyle="1" w:styleId="1fffff5">
    <w:name w:val="Название Знак1"/>
    <w:qFormat/>
    <w:rsid w:val="00986055"/>
    <w:rPr>
      <w:rFonts w:ascii="Cambria" w:hAnsi="Cambria"/>
      <w:color w:val="17365D"/>
      <w:spacing w:val="5"/>
      <w:kern w:val="28"/>
      <w:sz w:val="52"/>
      <w:lang w:eastAsia="ru-RU"/>
    </w:rPr>
  </w:style>
  <w:style w:type="character" w:customStyle="1" w:styleId="font0">
    <w:name w:val="font0"/>
    <w:qFormat/>
    <w:rsid w:val="00986055"/>
  </w:style>
  <w:style w:type="character" w:customStyle="1" w:styleId="s3">
    <w:name w:val="s3"/>
    <w:qFormat/>
    <w:rsid w:val="00986055"/>
    <w:rPr>
      <w:rFonts w:ascii="Times New Roman" w:hAnsi="Times New Roman"/>
    </w:rPr>
  </w:style>
  <w:style w:type="character" w:customStyle="1" w:styleId="FontStyle46">
    <w:name w:val="Font Style46"/>
    <w:qFormat/>
    <w:rsid w:val="00986055"/>
    <w:rPr>
      <w:rFonts w:ascii="Times New Roman" w:hAnsi="Times New Roman"/>
      <w:b/>
      <w:sz w:val="30"/>
    </w:rPr>
  </w:style>
  <w:style w:type="character" w:customStyle="1" w:styleId="newstitle">
    <w:name w:val="news_title"/>
    <w:qFormat/>
    <w:rsid w:val="00986055"/>
  </w:style>
  <w:style w:type="character" w:customStyle="1" w:styleId="s1">
    <w:name w:val="s1"/>
    <w:qFormat/>
    <w:rsid w:val="00986055"/>
    <w:rPr>
      <w:rFonts w:ascii="Times New Roman" w:hAnsi="Times New Roman"/>
    </w:rPr>
  </w:style>
  <w:style w:type="character" w:customStyle="1" w:styleId="WW8Num8z0">
    <w:name w:val="WW8Num8z0"/>
    <w:qFormat/>
    <w:rsid w:val="00986055"/>
    <w:rPr>
      <w:rFonts w:ascii="Wingdings 2" w:hAnsi="Wingdings 2"/>
    </w:rPr>
  </w:style>
  <w:style w:type="character" w:customStyle="1" w:styleId="ep">
    <w:name w:val="ep"/>
    <w:qFormat/>
    <w:rsid w:val="00986055"/>
  </w:style>
  <w:style w:type="character" w:customStyle="1" w:styleId="searchterm1">
    <w:name w:val="searchterm1"/>
    <w:qFormat/>
    <w:rsid w:val="00986055"/>
    <w:rPr>
      <w:b/>
      <w:sz w:val="2"/>
      <w:bdr w:val="single" w:sz="6" w:space="0" w:color="0000FF"/>
      <w:shd w:val="clear" w:color="auto" w:fill="CCCCFF"/>
    </w:rPr>
  </w:style>
  <w:style w:type="character" w:customStyle="1" w:styleId="review-h52">
    <w:name w:val="review-h52"/>
    <w:qFormat/>
    <w:rsid w:val="00986055"/>
    <w:rPr>
      <w:b/>
      <w:color w:val="004080"/>
      <w:sz w:val="18"/>
      <w:u w:val="none"/>
    </w:rPr>
  </w:style>
  <w:style w:type="character" w:customStyle="1" w:styleId="FontStyle571">
    <w:name w:val="Font Style571"/>
    <w:qFormat/>
    <w:rsid w:val="00986055"/>
    <w:rPr>
      <w:rFonts w:ascii="Candara" w:hAnsi="Candara"/>
      <w:b/>
      <w:sz w:val="24"/>
    </w:rPr>
  </w:style>
  <w:style w:type="character" w:customStyle="1" w:styleId="FontStyle596">
    <w:name w:val="Font Style596"/>
    <w:qFormat/>
    <w:rsid w:val="00986055"/>
    <w:rPr>
      <w:rFonts w:ascii="Times New Roman" w:hAnsi="Times New Roman"/>
      <w:b/>
      <w:i/>
      <w:sz w:val="16"/>
    </w:rPr>
  </w:style>
  <w:style w:type="character" w:customStyle="1" w:styleId="FontStyle264">
    <w:name w:val="Font Style264"/>
    <w:qFormat/>
    <w:rsid w:val="00986055"/>
    <w:rPr>
      <w:rFonts w:ascii="Franklin Gothic Demi" w:hAnsi="Franklin Gothic Demi"/>
      <w:b/>
      <w:sz w:val="22"/>
    </w:rPr>
  </w:style>
  <w:style w:type="character" w:customStyle="1" w:styleId="FontStyle260">
    <w:name w:val="Font Style260"/>
    <w:qFormat/>
    <w:rsid w:val="00986055"/>
    <w:rPr>
      <w:rFonts w:ascii="Franklin Gothic Demi" w:hAnsi="Franklin Gothic Demi"/>
      <w:b/>
      <w:sz w:val="26"/>
    </w:rPr>
  </w:style>
  <w:style w:type="character" w:customStyle="1" w:styleId="FontStyle426">
    <w:name w:val="Font Style426"/>
    <w:qFormat/>
    <w:rsid w:val="00986055"/>
    <w:rPr>
      <w:rFonts w:ascii="Times New Roman" w:hAnsi="Times New Roman"/>
      <w:color w:val="000000"/>
      <w:sz w:val="20"/>
    </w:rPr>
  </w:style>
  <w:style w:type="character" w:customStyle="1" w:styleId="FontStyle707">
    <w:name w:val="Font Style707"/>
    <w:qFormat/>
    <w:rsid w:val="00986055"/>
    <w:rPr>
      <w:rFonts w:ascii="Bookman Old Style" w:hAnsi="Bookman Old Style"/>
      <w:color w:val="000000"/>
      <w:sz w:val="16"/>
    </w:rPr>
  </w:style>
  <w:style w:type="character" w:customStyle="1" w:styleId="FontStyle679">
    <w:name w:val="Font Style679"/>
    <w:qFormat/>
    <w:rsid w:val="00986055"/>
    <w:rPr>
      <w:rFonts w:ascii="Times New Roman" w:hAnsi="Times New Roman"/>
      <w:i/>
      <w:color w:val="000000"/>
      <w:sz w:val="20"/>
    </w:rPr>
  </w:style>
  <w:style w:type="character" w:customStyle="1" w:styleId="FontStyle695">
    <w:name w:val="Font Style695"/>
    <w:qFormat/>
    <w:rsid w:val="00986055"/>
    <w:rPr>
      <w:rFonts w:ascii="Times New Roman" w:hAnsi="Times New Roman"/>
      <w:b/>
      <w:color w:val="000000"/>
      <w:sz w:val="16"/>
    </w:rPr>
  </w:style>
  <w:style w:type="character" w:customStyle="1" w:styleId="FontStyle668">
    <w:name w:val="Font Style668"/>
    <w:qFormat/>
    <w:rsid w:val="00986055"/>
    <w:rPr>
      <w:rFonts w:ascii="Times New Roman" w:hAnsi="Times New Roman"/>
      <w:color w:val="000000"/>
      <w:sz w:val="20"/>
    </w:rPr>
  </w:style>
  <w:style w:type="character" w:customStyle="1" w:styleId="FontStyle527">
    <w:name w:val="Font Style527"/>
    <w:qFormat/>
    <w:rsid w:val="00986055"/>
    <w:rPr>
      <w:rFonts w:ascii="Times New Roman" w:hAnsi="Times New Roman"/>
      <w:b/>
      <w:color w:val="000000"/>
      <w:sz w:val="16"/>
    </w:rPr>
  </w:style>
  <w:style w:type="character" w:customStyle="1" w:styleId="FontStyle236">
    <w:name w:val="Font Style236"/>
    <w:qFormat/>
    <w:rsid w:val="00986055"/>
    <w:rPr>
      <w:rFonts w:ascii="Times New Roman" w:hAnsi="Times New Roman"/>
      <w:color w:val="000000"/>
      <w:sz w:val="20"/>
    </w:rPr>
  </w:style>
  <w:style w:type="character" w:customStyle="1" w:styleId="FontStyle719">
    <w:name w:val="Font Style719"/>
    <w:qFormat/>
    <w:rsid w:val="00986055"/>
    <w:rPr>
      <w:rFonts w:ascii="Bookman Old Style" w:hAnsi="Bookman Old Style"/>
      <w:b/>
      <w:color w:val="000000"/>
      <w:sz w:val="16"/>
    </w:rPr>
  </w:style>
  <w:style w:type="character" w:customStyle="1" w:styleId="FontStyle720">
    <w:name w:val="Font Style720"/>
    <w:qFormat/>
    <w:rsid w:val="00986055"/>
    <w:rPr>
      <w:rFonts w:ascii="Tahoma" w:hAnsi="Tahoma"/>
      <w:color w:val="000000"/>
      <w:sz w:val="14"/>
    </w:rPr>
  </w:style>
  <w:style w:type="character" w:customStyle="1" w:styleId="FontStyle815">
    <w:name w:val="Font Style815"/>
    <w:qFormat/>
    <w:rsid w:val="00986055"/>
    <w:rPr>
      <w:rFonts w:ascii="Bookman Old Style" w:hAnsi="Bookman Old Style"/>
      <w:color w:val="000000"/>
      <w:sz w:val="16"/>
    </w:rPr>
  </w:style>
  <w:style w:type="character" w:customStyle="1" w:styleId="FontStyle106">
    <w:name w:val="Font Style106"/>
    <w:qFormat/>
    <w:rsid w:val="00986055"/>
    <w:rPr>
      <w:rFonts w:ascii="Times New Roman" w:hAnsi="Times New Roman"/>
      <w:color w:val="000000"/>
      <w:sz w:val="24"/>
    </w:rPr>
  </w:style>
  <w:style w:type="character" w:customStyle="1" w:styleId="FontStyle122">
    <w:name w:val="Font Style122"/>
    <w:qFormat/>
    <w:rsid w:val="00986055"/>
    <w:rPr>
      <w:rFonts w:ascii="Times New Roman" w:hAnsi="Times New Roman"/>
      <w:color w:val="000000"/>
      <w:sz w:val="22"/>
    </w:rPr>
  </w:style>
  <w:style w:type="character" w:customStyle="1" w:styleId="146pt">
    <w:name w:val="Основной текст (14) + 6 pt"/>
    <w:qFormat/>
    <w:rsid w:val="00986055"/>
    <w:rPr>
      <w:rFonts w:ascii="Times New Roman" w:hAnsi="Times New Roman"/>
      <w:sz w:val="12"/>
      <w:shd w:val="clear" w:color="auto" w:fill="FFFFFF"/>
    </w:rPr>
  </w:style>
  <w:style w:type="character" w:customStyle="1" w:styleId="listing-desc">
    <w:name w:val="listing-desc"/>
    <w:qFormat/>
    <w:rsid w:val="00986055"/>
    <w:rPr>
      <w:rFonts w:ascii="Times New Roman" w:hAnsi="Times New Roman"/>
    </w:rPr>
  </w:style>
  <w:style w:type="character" w:customStyle="1" w:styleId="WW8Num1z0">
    <w:name w:val="WW8Num1z0"/>
    <w:qFormat/>
    <w:rsid w:val="00986055"/>
  </w:style>
  <w:style w:type="character" w:customStyle="1" w:styleId="WW8Num2z0">
    <w:name w:val="WW8Num2z0"/>
    <w:qFormat/>
    <w:rsid w:val="00986055"/>
  </w:style>
  <w:style w:type="character" w:customStyle="1" w:styleId="WW8Num3z0">
    <w:name w:val="WW8Num3z0"/>
    <w:qFormat/>
    <w:rsid w:val="00986055"/>
  </w:style>
  <w:style w:type="character" w:customStyle="1" w:styleId="WW8Num1z1">
    <w:name w:val="WW8Num1z1"/>
    <w:qFormat/>
    <w:rsid w:val="00986055"/>
  </w:style>
  <w:style w:type="character" w:customStyle="1" w:styleId="WW8Num1z2">
    <w:name w:val="WW8Num1z2"/>
    <w:qFormat/>
    <w:rsid w:val="00986055"/>
  </w:style>
  <w:style w:type="character" w:customStyle="1" w:styleId="WW8Num1z3">
    <w:name w:val="WW8Num1z3"/>
    <w:qFormat/>
    <w:rsid w:val="00986055"/>
  </w:style>
  <w:style w:type="character" w:customStyle="1" w:styleId="WW8Num1z4">
    <w:name w:val="WW8Num1z4"/>
    <w:qFormat/>
    <w:rsid w:val="00986055"/>
  </w:style>
  <w:style w:type="character" w:customStyle="1" w:styleId="WW8Num1z5">
    <w:name w:val="WW8Num1z5"/>
    <w:qFormat/>
    <w:rsid w:val="00986055"/>
  </w:style>
  <w:style w:type="character" w:customStyle="1" w:styleId="WW8Num1z6">
    <w:name w:val="WW8Num1z6"/>
    <w:qFormat/>
    <w:rsid w:val="00986055"/>
  </w:style>
  <w:style w:type="character" w:customStyle="1" w:styleId="WW8Num1z7">
    <w:name w:val="WW8Num1z7"/>
    <w:qFormat/>
    <w:rsid w:val="00986055"/>
  </w:style>
  <w:style w:type="character" w:customStyle="1" w:styleId="WW8Num1z8">
    <w:name w:val="WW8Num1z8"/>
    <w:qFormat/>
    <w:rsid w:val="00986055"/>
  </w:style>
  <w:style w:type="character" w:customStyle="1" w:styleId="1fffff6">
    <w:name w:val="Основной шрифт абзаца1"/>
    <w:qFormat/>
    <w:rsid w:val="00986055"/>
  </w:style>
  <w:style w:type="character" w:customStyle="1" w:styleId="affffffffb">
    <w:name w:val="Символ сноски"/>
    <w:qFormat/>
    <w:rsid w:val="00986055"/>
    <w:rPr>
      <w:vertAlign w:val="superscript"/>
    </w:rPr>
  </w:style>
  <w:style w:type="character" w:customStyle="1" w:styleId="-">
    <w:name w:val="опред-е"/>
    <w:qFormat/>
    <w:rsid w:val="00986055"/>
    <w:rPr>
      <w:b/>
    </w:rPr>
  </w:style>
  <w:style w:type="character" w:customStyle="1" w:styleId="FontStyle436">
    <w:name w:val="Font Style436"/>
    <w:qFormat/>
    <w:rsid w:val="00986055"/>
    <w:rPr>
      <w:rFonts w:ascii="Times New Roman" w:hAnsi="Times New Roman"/>
      <w:b/>
      <w:sz w:val="18"/>
    </w:rPr>
  </w:style>
  <w:style w:type="character" w:customStyle="1" w:styleId="FontStyle434">
    <w:name w:val="Font Style434"/>
    <w:qFormat/>
    <w:rsid w:val="00986055"/>
    <w:rPr>
      <w:rFonts w:ascii="Times New Roman" w:hAnsi="Times New Roman"/>
      <w:sz w:val="18"/>
    </w:rPr>
  </w:style>
  <w:style w:type="character" w:customStyle="1" w:styleId="2ff7">
    <w:name w:val="Основной текст Знак2"/>
    <w:qFormat/>
    <w:locked/>
    <w:rsid w:val="00986055"/>
    <w:rPr>
      <w:sz w:val="24"/>
      <w:lang w:val="ru-RU" w:eastAsia="ru-RU"/>
    </w:rPr>
  </w:style>
  <w:style w:type="character" w:customStyle="1" w:styleId="95">
    <w:name w:val="Знак Знак9"/>
    <w:link w:val="3f9"/>
    <w:qFormat/>
    <w:locked/>
    <w:rsid w:val="00986055"/>
    <w:rPr>
      <w:rFonts w:ascii="Cambria" w:hAnsi="Cambria"/>
      <w:b/>
      <w:color w:val="4F81BD"/>
      <w:sz w:val="26"/>
    </w:rPr>
  </w:style>
  <w:style w:type="paragraph" w:customStyle="1" w:styleId="3f9">
    <w:name w:val="Название3"/>
    <w:basedOn w:val="a8"/>
    <w:link w:val="95"/>
    <w:qFormat/>
    <w:rsid w:val="00986055"/>
    <w:pPr>
      <w:spacing w:before="240" w:beforeAutospacing="0" w:after="60" w:afterAutospacing="0"/>
      <w:jc w:val="center"/>
      <w:outlineLvl w:val="0"/>
    </w:pPr>
    <w:rPr>
      <w:rFonts w:ascii="Cambria" w:eastAsiaTheme="minorHAnsi" w:hAnsi="Cambria" w:cstheme="minorBidi"/>
      <w:b/>
      <w:color w:val="4F81BD"/>
      <w:sz w:val="26"/>
      <w:szCs w:val="22"/>
      <w:lang w:eastAsia="en-US"/>
    </w:rPr>
  </w:style>
  <w:style w:type="character" w:customStyle="1" w:styleId="532">
    <w:name w:val="Знак Знак53"/>
    <w:qFormat/>
    <w:locked/>
    <w:rsid w:val="00986055"/>
    <w:rPr>
      <w:b/>
      <w:caps/>
      <w:sz w:val="24"/>
      <w:lang w:val="ru-RU" w:eastAsia="ru-RU"/>
    </w:rPr>
  </w:style>
  <w:style w:type="character" w:customStyle="1" w:styleId="st1">
    <w:name w:val="st1"/>
    <w:qFormat/>
    <w:rsid w:val="00986055"/>
  </w:style>
  <w:style w:type="character" w:customStyle="1" w:styleId="2ff8">
    <w:name w:val="Основной текст Знак Знак Знак2"/>
    <w:qFormat/>
    <w:locked/>
    <w:rsid w:val="00986055"/>
    <w:rPr>
      <w:sz w:val="24"/>
      <w:lang w:val="ru-RU" w:eastAsia="ru-RU"/>
    </w:rPr>
  </w:style>
  <w:style w:type="character" w:customStyle="1" w:styleId="FontStyle126">
    <w:name w:val="Font Style126"/>
    <w:qFormat/>
    <w:rsid w:val="00986055"/>
    <w:rPr>
      <w:rFonts w:ascii="Times New Roman" w:hAnsi="Times New Roman"/>
      <w:color w:val="000000"/>
      <w:sz w:val="20"/>
    </w:rPr>
  </w:style>
  <w:style w:type="character" w:customStyle="1" w:styleId="136">
    <w:name w:val="Знак Знак13"/>
    <w:qFormat/>
    <w:locked/>
    <w:rsid w:val="00986055"/>
    <w:rPr>
      <w:color w:val="000000"/>
      <w:sz w:val="24"/>
    </w:rPr>
  </w:style>
  <w:style w:type="character" w:customStyle="1" w:styleId="11c">
    <w:name w:val="Знак Знак11"/>
    <w:aliases w:val="Знак4 Знак11,Заголовок 1 Знак Знак Знак71,Знак Заголовок 1 Знак31"/>
    <w:qFormat/>
    <w:locked/>
    <w:rsid w:val="00986055"/>
    <w:rPr>
      <w:sz w:val="24"/>
    </w:rPr>
  </w:style>
  <w:style w:type="character" w:customStyle="1" w:styleId="460">
    <w:name w:val="Знак Знак46"/>
    <w:qFormat/>
    <w:locked/>
    <w:rsid w:val="00986055"/>
    <w:rPr>
      <w:b/>
      <w:sz w:val="27"/>
      <w:lang w:val="ru-RU" w:eastAsia="ru-RU"/>
    </w:rPr>
  </w:style>
  <w:style w:type="character" w:customStyle="1" w:styleId="rvts6">
    <w:name w:val="rvts6"/>
    <w:qFormat/>
    <w:rsid w:val="00986055"/>
    <w:rPr>
      <w:rFonts w:ascii="Times New Roman" w:hAnsi="Times New Roman"/>
      <w:sz w:val="28"/>
    </w:rPr>
  </w:style>
  <w:style w:type="character" w:customStyle="1" w:styleId="3917">
    <w:name w:val="3917"/>
    <w:qFormat/>
    <w:rsid w:val="00986055"/>
  </w:style>
  <w:style w:type="character" w:customStyle="1" w:styleId="epm">
    <w:name w:val="epm"/>
    <w:qFormat/>
    <w:rsid w:val="00986055"/>
  </w:style>
  <w:style w:type="character" w:customStyle="1" w:styleId="affffffffc">
    <w:name w:val="Стиль Зеленый"/>
    <w:qFormat/>
    <w:rsid w:val="00986055"/>
    <w:rPr>
      <w:color w:val="00B050"/>
      <w:spacing w:val="0"/>
    </w:rPr>
  </w:style>
  <w:style w:type="character" w:customStyle="1" w:styleId="FontStyle44">
    <w:name w:val="Font Style44"/>
    <w:qFormat/>
    <w:rsid w:val="00986055"/>
    <w:rPr>
      <w:rFonts w:ascii="Times New Roman" w:hAnsi="Times New Roman"/>
      <w:b/>
      <w:sz w:val="26"/>
    </w:rPr>
  </w:style>
  <w:style w:type="character" w:customStyle="1" w:styleId="FontStyle45">
    <w:name w:val="Font Style45"/>
    <w:qFormat/>
    <w:rsid w:val="00986055"/>
    <w:rPr>
      <w:rFonts w:ascii="Times New Roman" w:hAnsi="Times New Roman"/>
      <w:i/>
      <w:sz w:val="26"/>
    </w:rPr>
  </w:style>
  <w:style w:type="character" w:customStyle="1" w:styleId="s10">
    <w:name w:val="s_10"/>
    <w:qFormat/>
    <w:rsid w:val="00986055"/>
  </w:style>
  <w:style w:type="character" w:customStyle="1" w:styleId="s5">
    <w:name w:val="s5"/>
    <w:qFormat/>
    <w:rsid w:val="00986055"/>
  </w:style>
  <w:style w:type="character" w:customStyle="1" w:styleId="sz12">
    <w:name w:val="sz12"/>
    <w:qFormat/>
    <w:rsid w:val="00986055"/>
  </w:style>
  <w:style w:type="character" w:customStyle="1" w:styleId="s6">
    <w:name w:val="s6"/>
    <w:qFormat/>
    <w:rsid w:val="00986055"/>
  </w:style>
  <w:style w:type="character" w:customStyle="1" w:styleId="FontStyle133">
    <w:name w:val="Font Style133"/>
    <w:qFormat/>
    <w:rsid w:val="00986055"/>
    <w:rPr>
      <w:rFonts w:ascii="Times New Roman" w:hAnsi="Times New Roman"/>
      <w:i/>
      <w:sz w:val="18"/>
    </w:rPr>
  </w:style>
  <w:style w:type="character" w:customStyle="1" w:styleId="blk3">
    <w:name w:val="blk3"/>
    <w:qFormat/>
    <w:rsid w:val="00986055"/>
  </w:style>
  <w:style w:type="character" w:customStyle="1" w:styleId="11d">
    <w:name w:val="Знак1 Знак Знак1"/>
    <w:aliases w:val=" Знак1 Знак Знак4,Знак1 Знак Знак43"/>
    <w:qFormat/>
    <w:locked/>
    <w:rsid w:val="00986055"/>
    <w:rPr>
      <w:rFonts w:ascii="Times New Roman" w:hAnsi="Times New Roman"/>
      <w:sz w:val="24"/>
      <w:lang w:eastAsia="ru-RU"/>
    </w:rPr>
  </w:style>
  <w:style w:type="character" w:customStyle="1" w:styleId="480">
    <w:name w:val="Знак Знак48"/>
    <w:qFormat/>
    <w:locked/>
    <w:rsid w:val="00986055"/>
    <w:rPr>
      <w:b/>
      <w:sz w:val="27"/>
      <w:lang w:val="ru-RU" w:eastAsia="ru-RU"/>
    </w:rPr>
  </w:style>
  <w:style w:type="paragraph" w:styleId="z-">
    <w:name w:val="HTML Top of Form"/>
    <w:basedOn w:val="a8"/>
    <w:next w:val="a8"/>
    <w:link w:val="z-0"/>
    <w:qFormat/>
    <w:rsid w:val="00986055"/>
    <w:pPr>
      <w:pBdr>
        <w:bottom w:val="single" w:sz="6" w:space="1" w:color="auto"/>
      </w:pBdr>
      <w:spacing w:before="0" w:beforeAutospacing="0" w:after="0" w:afterAutospacing="0"/>
      <w:jc w:val="center"/>
    </w:pPr>
    <w:rPr>
      <w:rFonts w:ascii="Arial" w:hAnsi="Arial"/>
      <w:vanish/>
      <w:sz w:val="16"/>
      <w:szCs w:val="20"/>
    </w:rPr>
  </w:style>
  <w:style w:type="character" w:customStyle="1" w:styleId="z-0">
    <w:name w:val="z-Начало формы Знак"/>
    <w:basedOn w:val="a9"/>
    <w:link w:val="z-"/>
    <w:qFormat/>
    <w:rsid w:val="00986055"/>
    <w:rPr>
      <w:rFonts w:ascii="Arial" w:eastAsia="Calibri" w:hAnsi="Arial" w:cs="Times New Roman"/>
      <w:vanish/>
      <w:sz w:val="16"/>
      <w:szCs w:val="20"/>
      <w:lang w:eastAsia="ru-RU"/>
    </w:rPr>
  </w:style>
  <w:style w:type="character" w:customStyle="1" w:styleId="440">
    <w:name w:val="Знак Знак44"/>
    <w:qFormat/>
    <w:rsid w:val="00986055"/>
    <w:rPr>
      <w:sz w:val="24"/>
      <w:lang w:val="ru-RU" w:eastAsia="ru-RU"/>
    </w:rPr>
  </w:style>
  <w:style w:type="character" w:customStyle="1" w:styleId="510">
    <w:name w:val="Знак Знак51"/>
    <w:qFormat/>
    <w:locked/>
    <w:rsid w:val="00986055"/>
    <w:rPr>
      <w:b/>
      <w:sz w:val="27"/>
      <w:lang w:val="ru-RU" w:eastAsia="ru-RU"/>
    </w:rPr>
  </w:style>
  <w:style w:type="character" w:customStyle="1" w:styleId="FontStyle16">
    <w:name w:val="Font Style16"/>
    <w:qFormat/>
    <w:rsid w:val="00986055"/>
    <w:rPr>
      <w:rFonts w:ascii="Century Gothic" w:hAnsi="Century Gothic"/>
      <w:sz w:val="18"/>
    </w:rPr>
  </w:style>
  <w:style w:type="character" w:customStyle="1" w:styleId="430">
    <w:name w:val="Знак Знак43"/>
    <w:qFormat/>
    <w:locked/>
    <w:rsid w:val="00986055"/>
    <w:rPr>
      <w:sz w:val="24"/>
    </w:rPr>
  </w:style>
  <w:style w:type="character" w:customStyle="1" w:styleId="st">
    <w:name w:val="st"/>
    <w:qFormat/>
    <w:rsid w:val="00986055"/>
  </w:style>
  <w:style w:type="paragraph" w:styleId="z-1">
    <w:name w:val="HTML Bottom of Form"/>
    <w:basedOn w:val="a8"/>
    <w:next w:val="a8"/>
    <w:link w:val="z-2"/>
    <w:qFormat/>
    <w:rsid w:val="00986055"/>
    <w:pPr>
      <w:pBdr>
        <w:top w:val="single" w:sz="6" w:space="1" w:color="auto"/>
      </w:pBdr>
      <w:spacing w:before="0" w:beforeAutospacing="0" w:after="0" w:afterAutospacing="0"/>
      <w:jc w:val="center"/>
    </w:pPr>
    <w:rPr>
      <w:rFonts w:ascii="Arial" w:hAnsi="Arial"/>
      <w:vanish/>
      <w:sz w:val="16"/>
      <w:szCs w:val="20"/>
    </w:rPr>
  </w:style>
  <w:style w:type="character" w:customStyle="1" w:styleId="z-2">
    <w:name w:val="z-Конец формы Знак"/>
    <w:basedOn w:val="a9"/>
    <w:link w:val="z-1"/>
    <w:qFormat/>
    <w:rsid w:val="00986055"/>
    <w:rPr>
      <w:rFonts w:ascii="Arial" w:eastAsia="Calibri" w:hAnsi="Arial" w:cs="Times New Roman"/>
      <w:vanish/>
      <w:sz w:val="16"/>
      <w:szCs w:val="20"/>
      <w:lang w:eastAsia="ru-RU"/>
    </w:rPr>
  </w:style>
  <w:style w:type="character" w:customStyle="1" w:styleId="keyworddef">
    <w:name w:val="keyword_def"/>
    <w:qFormat/>
    <w:rsid w:val="00986055"/>
  </w:style>
  <w:style w:type="character" w:customStyle="1" w:styleId="bold">
    <w:name w:val="bold"/>
    <w:qFormat/>
    <w:rsid w:val="00986055"/>
    <w:rPr>
      <w:rFonts w:ascii="Times New Roman" w:hAnsi="Times New Roman"/>
    </w:rPr>
  </w:style>
  <w:style w:type="character" w:customStyle="1" w:styleId="lbldata1">
    <w:name w:val="lbldata1"/>
    <w:qFormat/>
    <w:rsid w:val="00986055"/>
    <w:rPr>
      <w:rFonts w:ascii="Arial" w:hAnsi="Arial"/>
      <w:sz w:val="24"/>
      <w:u w:val="single"/>
    </w:rPr>
  </w:style>
  <w:style w:type="character" w:customStyle="1" w:styleId="FontStyle17">
    <w:name w:val="Font Style17"/>
    <w:qFormat/>
    <w:rsid w:val="00986055"/>
    <w:rPr>
      <w:rFonts w:ascii="Times New Roman" w:hAnsi="Times New Roman"/>
      <w:sz w:val="20"/>
    </w:rPr>
  </w:style>
  <w:style w:type="character" w:customStyle="1" w:styleId="FontStyle18">
    <w:name w:val="Font Style18"/>
    <w:qFormat/>
    <w:rsid w:val="00986055"/>
    <w:rPr>
      <w:rFonts w:ascii="Times New Roman" w:hAnsi="Times New Roman"/>
      <w:i/>
      <w:sz w:val="20"/>
    </w:rPr>
  </w:style>
  <w:style w:type="character" w:customStyle="1" w:styleId="FontStyle19">
    <w:name w:val="Font Style19"/>
    <w:qFormat/>
    <w:rsid w:val="00986055"/>
    <w:rPr>
      <w:rFonts w:ascii="Times New Roman" w:hAnsi="Times New Roman"/>
      <w:sz w:val="20"/>
    </w:rPr>
  </w:style>
  <w:style w:type="character" w:customStyle="1" w:styleId="420">
    <w:name w:val="Знак Знак42"/>
    <w:qFormat/>
    <w:locked/>
    <w:rsid w:val="00986055"/>
    <w:rPr>
      <w:color w:val="000000"/>
      <w:sz w:val="24"/>
      <w:lang w:val="ru-RU" w:eastAsia="ru-RU"/>
    </w:rPr>
  </w:style>
  <w:style w:type="character" w:customStyle="1" w:styleId="490">
    <w:name w:val="Знак Знак49"/>
    <w:qFormat/>
    <w:rsid w:val="00986055"/>
    <w:rPr>
      <w:rFonts w:ascii="Times New Roman" w:hAnsi="Times New Roman"/>
      <w:b/>
      <w:caps/>
      <w:sz w:val="24"/>
      <w:lang w:eastAsia="ru-RU"/>
    </w:rPr>
  </w:style>
  <w:style w:type="character" w:customStyle="1" w:styleId="c4">
    <w:name w:val="c4"/>
    <w:qFormat/>
    <w:rsid w:val="00986055"/>
  </w:style>
  <w:style w:type="character" w:customStyle="1" w:styleId="470">
    <w:name w:val="Знак Знак47"/>
    <w:qFormat/>
    <w:rsid w:val="00986055"/>
    <w:rPr>
      <w:rFonts w:ascii="Times New Roman" w:hAnsi="Times New Roman"/>
      <w:b/>
      <w:sz w:val="27"/>
      <w:lang w:eastAsia="ru-RU"/>
    </w:rPr>
  </w:style>
  <w:style w:type="character" w:customStyle="1" w:styleId="450">
    <w:name w:val="Знак Знак45"/>
    <w:qFormat/>
    <w:rsid w:val="00986055"/>
    <w:rPr>
      <w:rFonts w:ascii="Times New Roman" w:hAnsi="Times New Roman"/>
      <w:b/>
      <w:i/>
      <w:sz w:val="26"/>
      <w:lang w:eastAsia="ru-RU"/>
    </w:rPr>
  </w:style>
  <w:style w:type="character" w:customStyle="1" w:styleId="1fffff7">
    <w:name w:val="Текст макроса Знак1"/>
    <w:qFormat/>
    <w:rsid w:val="00986055"/>
    <w:rPr>
      <w:rFonts w:ascii="Consolas" w:hAnsi="Consolas"/>
      <w:sz w:val="20"/>
      <w:lang w:eastAsia="ru-RU"/>
    </w:rPr>
  </w:style>
  <w:style w:type="character" w:customStyle="1" w:styleId="toctext">
    <w:name w:val="toctext"/>
    <w:qFormat/>
    <w:rsid w:val="00986055"/>
  </w:style>
  <w:style w:type="character" w:customStyle="1" w:styleId="searchmatch">
    <w:name w:val="searchmatch"/>
    <w:qFormat/>
    <w:rsid w:val="00986055"/>
  </w:style>
  <w:style w:type="character" w:customStyle="1" w:styleId="745">
    <w:name w:val="Основной текст (7)45"/>
    <w:qFormat/>
    <w:rsid w:val="00986055"/>
    <w:rPr>
      <w:rFonts w:ascii="Times New Roman" w:hAnsi="Times New Roman"/>
      <w:spacing w:val="0"/>
      <w:sz w:val="20"/>
    </w:rPr>
  </w:style>
  <w:style w:type="character" w:customStyle="1" w:styleId="c7">
    <w:name w:val="c7"/>
    <w:qFormat/>
    <w:rsid w:val="00986055"/>
  </w:style>
  <w:style w:type="character" w:customStyle="1" w:styleId="affffffffd">
    <w:name w:val="полужирный"/>
    <w:qFormat/>
    <w:rsid w:val="00986055"/>
    <w:rPr>
      <w:rFonts w:ascii="Times New Roman" w:hAnsi="Times New Roman"/>
      <w:b/>
      <w:color w:val="auto"/>
      <w:sz w:val="24"/>
    </w:rPr>
  </w:style>
  <w:style w:type="character" w:customStyle="1" w:styleId="authorabout1">
    <w:name w:val="authorabout1"/>
    <w:qFormat/>
    <w:rsid w:val="00986055"/>
    <w:rPr>
      <w:sz w:val="26"/>
    </w:rPr>
  </w:style>
  <w:style w:type="character" w:customStyle="1" w:styleId="Sylfaen1">
    <w:name w:val="Основной текст + Sylfaen1"/>
    <w:aliases w:val="10 pt"/>
    <w:qFormat/>
    <w:rsid w:val="00986055"/>
    <w:rPr>
      <w:rFonts w:ascii="Sylfaen" w:hAnsi="Sylfaen"/>
      <w:sz w:val="20"/>
      <w:u w:val="none"/>
    </w:rPr>
  </w:style>
  <w:style w:type="character" w:customStyle="1" w:styleId="Sylfaen">
    <w:name w:val="Основной текст + Sylfaen"/>
    <w:aliases w:val="9,5 pt,Колонтитул + Microsoft Sans Serif1,6,Колонтитул + Microsoft Sans Serif3,5 pt2,13 pt,Основной текст + 9"/>
    <w:qFormat/>
    <w:rsid w:val="00986055"/>
    <w:rPr>
      <w:rFonts w:ascii="Sylfaen" w:hAnsi="Sylfaen"/>
      <w:sz w:val="19"/>
      <w:u w:val="none"/>
      <w:lang w:val="ru-RU" w:eastAsia="ru-RU"/>
    </w:rPr>
  </w:style>
  <w:style w:type="character" w:customStyle="1" w:styleId="128">
    <w:name w:val="Стиль Выделение + 12 пт не курсив"/>
    <w:qFormat/>
    <w:rsid w:val="00986055"/>
    <w:rPr>
      <w:rFonts w:ascii="Times New Roman" w:hAnsi="Times New Roman"/>
      <w:b/>
      <w:i/>
      <w:sz w:val="24"/>
    </w:rPr>
  </w:style>
  <w:style w:type="character" w:customStyle="1" w:styleId="743">
    <w:name w:val="Основной текст (7)43"/>
    <w:qFormat/>
    <w:rsid w:val="00986055"/>
    <w:rPr>
      <w:rFonts w:ascii="Times New Roman" w:hAnsi="Times New Roman"/>
      <w:spacing w:val="0"/>
      <w:sz w:val="20"/>
    </w:rPr>
  </w:style>
  <w:style w:type="character" w:customStyle="1" w:styleId="58">
    <w:name w:val="Знак5 Знак Знак"/>
    <w:aliases w:val="Знак5 Знак14, Знак5 Знак1,Знак5 Знак15,Знак5 Знак16"/>
    <w:qFormat/>
    <w:locked/>
    <w:rsid w:val="00986055"/>
    <w:rPr>
      <w:sz w:val="16"/>
    </w:rPr>
  </w:style>
  <w:style w:type="character" w:customStyle="1" w:styleId="500">
    <w:name w:val="Знак Знак50"/>
    <w:qFormat/>
    <w:locked/>
    <w:rsid w:val="00986055"/>
    <w:rPr>
      <w:b/>
      <w:sz w:val="28"/>
      <w:lang w:val="ru-RU" w:eastAsia="ru-RU"/>
    </w:rPr>
  </w:style>
  <w:style w:type="character" w:customStyle="1" w:styleId="sem">
    <w:name w:val="sem"/>
    <w:qFormat/>
    <w:rsid w:val="00986055"/>
  </w:style>
  <w:style w:type="character" w:customStyle="1" w:styleId="520">
    <w:name w:val="Знак Знак52"/>
    <w:qFormat/>
    <w:rsid w:val="00986055"/>
    <w:rPr>
      <w:rFonts w:ascii="Arial" w:hAnsi="Arial"/>
      <w:b/>
      <w:i/>
      <w:sz w:val="28"/>
    </w:rPr>
  </w:style>
  <w:style w:type="character" w:customStyle="1" w:styleId="ipa">
    <w:name w:val="ipa"/>
    <w:qFormat/>
    <w:rsid w:val="00986055"/>
    <w:rPr>
      <w:rFonts w:ascii="Times New Roman" w:hAnsi="Times New Roman"/>
    </w:rPr>
  </w:style>
  <w:style w:type="character" w:customStyle="1" w:styleId="fliesstext">
    <w:name w:val="fliesstext"/>
    <w:qFormat/>
    <w:rsid w:val="00986055"/>
    <w:rPr>
      <w:rFonts w:ascii="Times New Roman" w:hAnsi="Times New Roman"/>
    </w:rPr>
  </w:style>
  <w:style w:type="character" w:customStyle="1" w:styleId="skypec2ctextspan">
    <w:name w:val="skype_c2c_text_span"/>
    <w:qFormat/>
    <w:rsid w:val="00986055"/>
    <w:rPr>
      <w:rFonts w:ascii="Times New Roman" w:hAnsi="Times New Roman"/>
    </w:rPr>
  </w:style>
  <w:style w:type="character" w:customStyle="1" w:styleId="w">
    <w:name w:val="w"/>
    <w:qFormat/>
    <w:rsid w:val="00986055"/>
  </w:style>
  <w:style w:type="character" w:customStyle="1" w:styleId="selectionindex">
    <w:name w:val="selection_index"/>
    <w:qFormat/>
    <w:rsid w:val="00986055"/>
  </w:style>
  <w:style w:type="character" w:customStyle="1" w:styleId="citecrochet">
    <w:name w:val="cite_crochet"/>
    <w:qFormat/>
    <w:rsid w:val="00986055"/>
  </w:style>
  <w:style w:type="character" w:customStyle="1" w:styleId="hoverable">
    <w:name w:val="hoverable"/>
    <w:qFormat/>
    <w:rsid w:val="00986055"/>
  </w:style>
  <w:style w:type="character" w:customStyle="1" w:styleId="3fa">
    <w:name w:val="Основной текст Знак3"/>
    <w:qFormat/>
    <w:locked/>
    <w:rsid w:val="00986055"/>
    <w:rPr>
      <w:sz w:val="24"/>
    </w:rPr>
  </w:style>
  <w:style w:type="character" w:customStyle="1" w:styleId="s15122">
    <w:name w:val="s15122"/>
    <w:qFormat/>
    <w:rsid w:val="00986055"/>
  </w:style>
  <w:style w:type="character" w:customStyle="1" w:styleId="shorttext">
    <w:name w:val="short_text"/>
    <w:qFormat/>
    <w:rsid w:val="00986055"/>
  </w:style>
  <w:style w:type="character" w:customStyle="1" w:styleId="CommentTextChar1">
    <w:name w:val="Comment Text Char1"/>
    <w:qFormat/>
    <w:rsid w:val="00986055"/>
    <w:rPr>
      <w:rFonts w:ascii="Times New Roman" w:hAnsi="Times New Roman"/>
    </w:rPr>
  </w:style>
  <w:style w:type="character" w:customStyle="1" w:styleId="129">
    <w:name w:val="Знак1 Знак Знак2"/>
    <w:aliases w:val="Основной текст Знак Знак4, Знак1 Знак Знак2"/>
    <w:qFormat/>
    <w:locked/>
    <w:rsid w:val="00986055"/>
    <w:rPr>
      <w:sz w:val="24"/>
    </w:rPr>
  </w:style>
  <w:style w:type="character" w:customStyle="1" w:styleId="1fffff8">
    <w:name w:val="Основной текст Знак Знак Знак1"/>
    <w:rsid w:val="00986055"/>
    <w:rPr>
      <w:sz w:val="24"/>
    </w:rPr>
  </w:style>
  <w:style w:type="character" w:customStyle="1" w:styleId="59">
    <w:name w:val="Знак Знак5"/>
    <w:aliases w:val="Заголовок 1 Знак Знак Знак4,Знак Заголовок 1 Знак Знак2,Заголовок 1 Знак Знак Знак6,Знак Заголовок 1 Знак Знак4,heading 1 Знак1"/>
    <w:qFormat/>
    <w:locked/>
    <w:rsid w:val="00986055"/>
    <w:rPr>
      <w:i/>
      <w:sz w:val="24"/>
      <w:lang w:val="ru-RU" w:eastAsia="ru-RU"/>
    </w:rPr>
  </w:style>
  <w:style w:type="character" w:customStyle="1" w:styleId="511">
    <w:name w:val="Знак5 Знак Знак1"/>
    <w:aliases w:val="Знак5 Знак2"/>
    <w:locked/>
    <w:rsid w:val="00986055"/>
    <w:rPr>
      <w:sz w:val="16"/>
      <w:lang w:val="ru-RU" w:eastAsia="ru-RU"/>
    </w:rPr>
  </w:style>
  <w:style w:type="character" w:customStyle="1" w:styleId="FontStyle54">
    <w:name w:val="Font Style54"/>
    <w:qFormat/>
    <w:rsid w:val="00986055"/>
    <w:rPr>
      <w:rFonts w:ascii="Times New Roman" w:hAnsi="Times New Roman"/>
      <w:b/>
      <w:sz w:val="18"/>
    </w:rPr>
  </w:style>
  <w:style w:type="character" w:customStyle="1" w:styleId="FontStyle58">
    <w:name w:val="Font Style58"/>
    <w:qFormat/>
    <w:rsid w:val="00986055"/>
    <w:rPr>
      <w:rFonts w:ascii="Times New Roman" w:hAnsi="Times New Roman"/>
      <w:b/>
      <w:w w:val="40"/>
      <w:sz w:val="38"/>
    </w:rPr>
  </w:style>
  <w:style w:type="character" w:customStyle="1" w:styleId="FontStyle26">
    <w:name w:val="Font Style26"/>
    <w:qFormat/>
    <w:rsid w:val="00986055"/>
    <w:rPr>
      <w:rFonts w:ascii="Times New Roman" w:hAnsi="Times New Roman"/>
      <w:sz w:val="26"/>
    </w:rPr>
  </w:style>
  <w:style w:type="character" w:customStyle="1" w:styleId="b-serp-itemtextpassage">
    <w:name w:val="b-serp-item__text_passage"/>
    <w:qFormat/>
    <w:rsid w:val="00986055"/>
  </w:style>
  <w:style w:type="character" w:customStyle="1" w:styleId="postheader">
    <w:name w:val="postheader"/>
    <w:qFormat/>
    <w:rsid w:val="00986055"/>
  </w:style>
  <w:style w:type="character" w:customStyle="1" w:styleId="field-label-subj-value3font-optima-mb">
    <w:name w:val="field-label-subj-value3 font-optima-mb"/>
    <w:qFormat/>
    <w:rsid w:val="00986055"/>
  </w:style>
  <w:style w:type="character" w:customStyle="1" w:styleId="65">
    <w:name w:val="Знак6 Знак Знак"/>
    <w:qFormat/>
    <w:rsid w:val="00986055"/>
    <w:rPr>
      <w:sz w:val="24"/>
      <w:lang w:val="ru-RU" w:eastAsia="ru-RU"/>
    </w:rPr>
  </w:style>
  <w:style w:type="character" w:customStyle="1" w:styleId="searchterm">
    <w:name w:val="searchterm"/>
    <w:qFormat/>
    <w:rsid w:val="00986055"/>
  </w:style>
  <w:style w:type="character" w:customStyle="1" w:styleId="3200">
    <w:name w:val="Основной текст (3) + Полужирный20"/>
    <w:aliases w:val="Курсив19"/>
    <w:qFormat/>
    <w:rsid w:val="00986055"/>
    <w:rPr>
      <w:rFonts w:ascii="Times New Roman" w:hAnsi="Times New Roman"/>
      <w:b/>
      <w:i/>
      <w:spacing w:val="0"/>
      <w:sz w:val="23"/>
    </w:rPr>
  </w:style>
  <w:style w:type="character" w:customStyle="1" w:styleId="349">
    <w:name w:val="Основной текст (3)49"/>
    <w:qFormat/>
    <w:rsid w:val="00986055"/>
    <w:rPr>
      <w:rFonts w:ascii="Times New Roman" w:hAnsi="Times New Roman"/>
      <w:spacing w:val="0"/>
      <w:sz w:val="20"/>
    </w:rPr>
  </w:style>
  <w:style w:type="character" w:customStyle="1" w:styleId="Heading1Char1">
    <w:name w:val="Heading 1 Char1"/>
    <w:aliases w:val="Знак Char1,Plain Text Char4,Heading 12 Char3,Знак Char11"/>
    <w:qFormat/>
    <w:locked/>
    <w:rsid w:val="00986055"/>
    <w:rPr>
      <w:rFonts w:ascii="Times New Roman" w:hAnsi="Times New Roman"/>
      <w:b/>
      <w:kern w:val="32"/>
      <w:sz w:val="32"/>
      <w:lang w:eastAsia="ru-RU"/>
    </w:rPr>
  </w:style>
  <w:style w:type="character" w:customStyle="1" w:styleId="news">
    <w:name w:val="news"/>
    <w:qFormat/>
    <w:rsid w:val="00986055"/>
    <w:rPr>
      <w:rFonts w:ascii="Times New Roman" w:hAnsi="Times New Roman"/>
    </w:rPr>
  </w:style>
  <w:style w:type="character" w:customStyle="1" w:styleId="affffffffe">
    <w:name w:val="выделение"/>
    <w:qFormat/>
    <w:rsid w:val="00986055"/>
    <w:rPr>
      <w:rFonts w:ascii="Times New Roman" w:hAnsi="Times New Roman"/>
    </w:rPr>
  </w:style>
  <w:style w:type="character" w:customStyle="1" w:styleId="347">
    <w:name w:val="Основной текст (3)47"/>
    <w:qFormat/>
    <w:rsid w:val="00986055"/>
    <w:rPr>
      <w:rFonts w:ascii="Times New Roman" w:hAnsi="Times New Roman"/>
      <w:spacing w:val="0"/>
      <w:sz w:val="20"/>
    </w:rPr>
  </w:style>
  <w:style w:type="character" w:customStyle="1" w:styleId="345">
    <w:name w:val="Основной текст (3)45"/>
    <w:qFormat/>
    <w:rsid w:val="00986055"/>
    <w:rPr>
      <w:rFonts w:ascii="Times New Roman" w:hAnsi="Times New Roman"/>
      <w:spacing w:val="0"/>
      <w:sz w:val="20"/>
    </w:rPr>
  </w:style>
  <w:style w:type="character" w:customStyle="1" w:styleId="FootnoteTextChar">
    <w:name w:val="Footnote Text Char"/>
    <w:aliases w:val="Текст сноски Знак Знак Char,Знак3 Знак Знак Char,Footnote Text Char2,Текст сноски Знак1 Char,Текст сноски Знак Знак Char2,Знак3 Знак Знак Char2,Текст сноски Знак Знак Знак Знак Char,Текст сноски Знак Знак Знак Знак Знак Знак Char"/>
    <w:qFormat/>
    <w:locked/>
    <w:rsid w:val="00986055"/>
    <w:rPr>
      <w:lang w:eastAsia="ru-RU"/>
    </w:rPr>
  </w:style>
  <w:style w:type="character" w:customStyle="1" w:styleId="611">
    <w:name w:val="Знак Знак61"/>
    <w:qFormat/>
    <w:locked/>
    <w:rsid w:val="00986055"/>
    <w:rPr>
      <w:sz w:val="24"/>
      <w:lang w:val="ru-RU" w:eastAsia="ru-RU"/>
    </w:rPr>
  </w:style>
  <w:style w:type="character" w:customStyle="1" w:styleId="FontStyle205">
    <w:name w:val="Font Style205"/>
    <w:qFormat/>
    <w:rsid w:val="00986055"/>
    <w:rPr>
      <w:rFonts w:ascii="Times New Roman" w:hAnsi="Times New Roman"/>
      <w:color w:val="000000"/>
      <w:sz w:val="18"/>
    </w:rPr>
  </w:style>
  <w:style w:type="character" w:customStyle="1" w:styleId="FootnoteTextChar1">
    <w:name w:val="Footnote Text Char1"/>
    <w:aliases w:val="Текст сноски Знак Знак Char1,Знак3 Знак Знак Char1"/>
    <w:qFormat/>
    <w:rsid w:val="00986055"/>
    <w:rPr>
      <w:rFonts w:ascii="Times New Roman" w:hAnsi="Times New Roman"/>
    </w:rPr>
  </w:style>
  <w:style w:type="character" w:customStyle="1" w:styleId="BodyTextIndentChar4">
    <w:name w:val="Body Text Indent Char4"/>
    <w:aliases w:val="текст Char3,Основной текст 1 Char3,Знак6 Char3,Основной текст с отступом Знак1 Знак Char,Основной текст с отступом Знак Знак Знак Char,Знак7 Знак Знак Знак Char3,Знак7 Знак1 Знак Char3,Знак7 Знак Знак1 Char,Знак7 Знак Char3"/>
    <w:locked/>
    <w:rsid w:val="00986055"/>
    <w:rPr>
      <w:rFonts w:ascii="Times New Roman" w:hAnsi="Times New Roman"/>
      <w:sz w:val="24"/>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qFormat/>
    <w:rsid w:val="00986055"/>
    <w:rPr>
      <w:rFonts w:ascii="Times New Roman" w:hAnsi="Times New Roman"/>
      <w:sz w:val="24"/>
    </w:rPr>
  </w:style>
  <w:style w:type="character" w:customStyle="1" w:styleId="PlainTextChar1">
    <w:name w:val="Plain Text Char1"/>
    <w:aliases w:val="Знак3 Char11,Heading 12 Char11"/>
    <w:qFormat/>
    <w:rsid w:val="00986055"/>
    <w:rPr>
      <w:rFonts w:ascii="Courier New" w:hAnsi="Courier New"/>
    </w:rPr>
  </w:style>
  <w:style w:type="character" w:customStyle="1" w:styleId="HeaderChar1">
    <w:name w:val="Header Char1"/>
    <w:qFormat/>
    <w:rsid w:val="00986055"/>
    <w:rPr>
      <w:rFonts w:ascii="Times New Roman" w:hAnsi="Times New Roman"/>
      <w:sz w:val="24"/>
    </w:rPr>
  </w:style>
  <w:style w:type="character" w:customStyle="1" w:styleId="FooterChar1">
    <w:name w:val="Footer Char1"/>
    <w:qFormat/>
    <w:rsid w:val="00986055"/>
    <w:rPr>
      <w:rFonts w:ascii="Times New Roman" w:hAnsi="Times New Roman"/>
      <w:sz w:val="24"/>
    </w:rPr>
  </w:style>
  <w:style w:type="character" w:customStyle="1" w:styleId="TitleChar1">
    <w:name w:val="Title Char1"/>
    <w:qFormat/>
    <w:rsid w:val="00986055"/>
    <w:rPr>
      <w:rFonts w:ascii="Cambria" w:hAnsi="Cambria"/>
      <w:b/>
      <w:kern w:val="28"/>
      <w:sz w:val="32"/>
    </w:rPr>
  </w:style>
  <w:style w:type="character" w:customStyle="1" w:styleId="BodyText2Char1">
    <w:name w:val="Body Text 2 Char1"/>
    <w:qFormat/>
    <w:rsid w:val="00986055"/>
    <w:rPr>
      <w:rFonts w:ascii="Times New Roman" w:hAnsi="Times New Roman"/>
      <w:sz w:val="24"/>
    </w:rPr>
  </w:style>
  <w:style w:type="character" w:customStyle="1" w:styleId="BodyText3Char1">
    <w:name w:val="Body Text 3 Char1"/>
    <w:aliases w:val="Знак5 Char1"/>
    <w:qFormat/>
    <w:rsid w:val="00986055"/>
    <w:rPr>
      <w:rFonts w:ascii="Times New Roman" w:hAnsi="Times New Roman"/>
      <w:sz w:val="16"/>
    </w:rPr>
  </w:style>
  <w:style w:type="character" w:customStyle="1" w:styleId="BodyTextIndent2Char1">
    <w:name w:val="Body Text Indent 2 Char1"/>
    <w:qFormat/>
    <w:rsid w:val="00986055"/>
    <w:rPr>
      <w:rFonts w:ascii="Times New Roman" w:hAnsi="Times New Roman"/>
      <w:sz w:val="24"/>
    </w:rPr>
  </w:style>
  <w:style w:type="character" w:customStyle="1" w:styleId="BodyTextIndent3Char1">
    <w:name w:val="Body Text Indent 3 Char1"/>
    <w:qFormat/>
    <w:rsid w:val="00986055"/>
    <w:rPr>
      <w:rFonts w:ascii="Times New Roman" w:hAnsi="Times New Roman"/>
      <w:sz w:val="16"/>
    </w:rPr>
  </w:style>
  <w:style w:type="character" w:customStyle="1" w:styleId="DocumentMapChar1">
    <w:name w:val="Document Map Char1"/>
    <w:qFormat/>
    <w:rsid w:val="00986055"/>
    <w:rPr>
      <w:rFonts w:ascii="Times New Roman" w:hAnsi="Times New Roman"/>
      <w:sz w:val="2"/>
    </w:rPr>
  </w:style>
  <w:style w:type="character" w:customStyle="1" w:styleId="CommentSubjectChar1">
    <w:name w:val="Comment Subject Char1"/>
    <w:qFormat/>
    <w:rsid w:val="00986055"/>
    <w:rPr>
      <w:rFonts w:ascii="Times New Roman" w:hAnsi="Times New Roman"/>
      <w:b/>
      <w:i/>
      <w:color w:val="4F81BD"/>
      <w:spacing w:val="15"/>
      <w:sz w:val="20"/>
      <w:lang w:eastAsia="ru-RU"/>
    </w:rPr>
  </w:style>
  <w:style w:type="character" w:customStyle="1" w:styleId="BalloonTextChar1">
    <w:name w:val="Balloon Text Char1"/>
    <w:qFormat/>
    <w:rsid w:val="00986055"/>
    <w:rPr>
      <w:rFonts w:ascii="Times New Roman" w:hAnsi="Times New Roman"/>
      <w:sz w:val="2"/>
    </w:rPr>
  </w:style>
  <w:style w:type="character" w:customStyle="1" w:styleId="SubtitleChar1">
    <w:name w:val="Subtitle Char1"/>
    <w:qFormat/>
    <w:rsid w:val="00986055"/>
    <w:rPr>
      <w:rFonts w:ascii="Cambria" w:hAnsi="Cambria"/>
      <w:sz w:val="24"/>
    </w:rPr>
  </w:style>
  <w:style w:type="character" w:customStyle="1" w:styleId="QuoteChar1">
    <w:name w:val="Quote Char1"/>
    <w:qFormat/>
    <w:rsid w:val="00986055"/>
    <w:rPr>
      <w:rFonts w:ascii="Times New Roman" w:hAnsi="Times New Roman"/>
      <w:i/>
      <w:color w:val="000000"/>
      <w:sz w:val="24"/>
    </w:rPr>
  </w:style>
  <w:style w:type="character" w:customStyle="1" w:styleId="IntenseQuoteChar1">
    <w:name w:val="Intense Quote Char1"/>
    <w:qFormat/>
    <w:rsid w:val="00986055"/>
    <w:rPr>
      <w:rFonts w:ascii="Times New Roman" w:hAnsi="Times New Roman"/>
      <w:b/>
      <w:i/>
      <w:color w:val="4F81BD"/>
      <w:sz w:val="24"/>
    </w:rPr>
  </w:style>
  <w:style w:type="character" w:customStyle="1" w:styleId="BodyTextFirstIndentChar1">
    <w:name w:val="Body Text First Indent Char1"/>
    <w:qFormat/>
    <w:rsid w:val="00986055"/>
    <w:rPr>
      <w:rFonts w:ascii="Times New Roman" w:hAnsi="Times New Roman"/>
      <w:sz w:val="24"/>
      <w:lang w:eastAsia="ru-RU"/>
    </w:rPr>
  </w:style>
  <w:style w:type="character" w:customStyle="1" w:styleId="BodyTextFirstIndent2Char1">
    <w:name w:val="Body Text First Indent 2 Char1"/>
    <w:qFormat/>
    <w:rsid w:val="00986055"/>
    <w:rPr>
      <w:rFonts w:ascii="Times New Roman" w:hAnsi="Times New Roman"/>
      <w:sz w:val="24"/>
      <w:lang w:eastAsia="ru-RU"/>
    </w:rPr>
  </w:style>
  <w:style w:type="character" w:customStyle="1" w:styleId="1fffff9">
    <w:name w:val="Слабое выделение1"/>
    <w:qFormat/>
    <w:rsid w:val="00986055"/>
    <w:rPr>
      <w:i/>
      <w:color w:val="808080"/>
    </w:rPr>
  </w:style>
  <w:style w:type="character" w:customStyle="1" w:styleId="PlaceholderText1">
    <w:name w:val="Placeholder Text1"/>
    <w:uiPriority w:val="99"/>
    <w:rsid w:val="00986055"/>
    <w:rPr>
      <w:rFonts w:ascii="Times New Roman" w:hAnsi="Times New Roman"/>
      <w:color w:val="808080"/>
    </w:rPr>
  </w:style>
  <w:style w:type="character" w:customStyle="1" w:styleId="fontstyle14">
    <w:name w:val="fontstyle14"/>
    <w:qFormat/>
    <w:rsid w:val="00986055"/>
  </w:style>
  <w:style w:type="character" w:customStyle="1" w:styleId="FontStyle820">
    <w:name w:val="Font Style820"/>
    <w:qFormat/>
    <w:rsid w:val="00986055"/>
    <w:rPr>
      <w:rFonts w:ascii="Times New Roman" w:hAnsi="Times New Roman"/>
      <w:sz w:val="22"/>
    </w:rPr>
  </w:style>
  <w:style w:type="character" w:customStyle="1" w:styleId="FontStyle594">
    <w:name w:val="Font Style594"/>
    <w:qFormat/>
    <w:rsid w:val="00986055"/>
    <w:rPr>
      <w:rFonts w:ascii="Times New Roman" w:hAnsi="Times New Roman"/>
      <w:i/>
      <w:sz w:val="20"/>
    </w:rPr>
  </w:style>
  <w:style w:type="character" w:customStyle="1" w:styleId="FontStyle187">
    <w:name w:val="Font Style187"/>
    <w:qFormat/>
    <w:rsid w:val="00986055"/>
    <w:rPr>
      <w:rFonts w:ascii="Times New Roman" w:hAnsi="Times New Roman"/>
      <w:i/>
      <w:sz w:val="20"/>
    </w:rPr>
  </w:style>
  <w:style w:type="character" w:customStyle="1" w:styleId="FontStyle600">
    <w:name w:val="Font Style600"/>
    <w:qFormat/>
    <w:rsid w:val="00986055"/>
    <w:rPr>
      <w:rFonts w:ascii="Times New Roman" w:hAnsi="Times New Roman"/>
      <w:sz w:val="22"/>
    </w:rPr>
  </w:style>
  <w:style w:type="character" w:customStyle="1" w:styleId="FontStyle624">
    <w:name w:val="Font Style624"/>
    <w:qFormat/>
    <w:rsid w:val="00986055"/>
    <w:rPr>
      <w:rFonts w:ascii="Times New Roman" w:hAnsi="Times New Roman"/>
      <w:b/>
      <w:i/>
      <w:sz w:val="22"/>
    </w:rPr>
  </w:style>
  <w:style w:type="character" w:customStyle="1" w:styleId="FontStyle572">
    <w:name w:val="Font Style572"/>
    <w:qFormat/>
    <w:rsid w:val="00986055"/>
    <w:rPr>
      <w:rFonts w:ascii="Times New Roman" w:hAnsi="Times New Roman"/>
      <w:sz w:val="16"/>
    </w:rPr>
  </w:style>
  <w:style w:type="character" w:customStyle="1" w:styleId="FontStyle184">
    <w:name w:val="Font Style184"/>
    <w:qFormat/>
    <w:rsid w:val="00986055"/>
    <w:rPr>
      <w:rFonts w:ascii="Times New Roman" w:hAnsi="Times New Roman"/>
      <w:sz w:val="20"/>
    </w:rPr>
  </w:style>
  <w:style w:type="character" w:customStyle="1" w:styleId="550">
    <w:name w:val="Знак Знак55"/>
    <w:qFormat/>
    <w:locked/>
    <w:rsid w:val="00986055"/>
    <w:rPr>
      <w:sz w:val="24"/>
      <w:lang w:val="ru-RU" w:eastAsia="ru-RU"/>
    </w:rPr>
  </w:style>
  <w:style w:type="character" w:customStyle="1" w:styleId="650">
    <w:name w:val="Знак Знак65"/>
    <w:qFormat/>
    <w:locked/>
    <w:rsid w:val="00986055"/>
    <w:rPr>
      <w:b/>
      <w:sz w:val="27"/>
      <w:lang w:val="ru-RU" w:eastAsia="ru-RU"/>
    </w:rPr>
  </w:style>
  <w:style w:type="character" w:customStyle="1" w:styleId="640">
    <w:name w:val="Знак Знак64"/>
    <w:qFormat/>
    <w:locked/>
    <w:rsid w:val="00986055"/>
    <w:rPr>
      <w:b/>
      <w:sz w:val="28"/>
      <w:lang w:val="ru-RU" w:eastAsia="ru-RU"/>
    </w:rPr>
  </w:style>
  <w:style w:type="character" w:customStyle="1" w:styleId="630">
    <w:name w:val="Знак Знак63"/>
    <w:qFormat/>
    <w:locked/>
    <w:rsid w:val="00986055"/>
    <w:rPr>
      <w:b/>
      <w:i/>
      <w:sz w:val="26"/>
      <w:lang w:val="ru-RU" w:eastAsia="ru-RU"/>
    </w:rPr>
  </w:style>
  <w:style w:type="character" w:customStyle="1" w:styleId="620">
    <w:name w:val="Знак Знак62"/>
    <w:qFormat/>
    <w:locked/>
    <w:rsid w:val="00986055"/>
    <w:rPr>
      <w:sz w:val="24"/>
      <w:lang w:val="ru-RU" w:eastAsia="ru-RU"/>
    </w:rPr>
  </w:style>
  <w:style w:type="character" w:customStyle="1" w:styleId="600">
    <w:name w:val="Знак Знак60"/>
    <w:qFormat/>
    <w:locked/>
    <w:rsid w:val="00986055"/>
    <w:rPr>
      <w:i/>
      <w:sz w:val="24"/>
      <w:lang w:val="ru-RU" w:eastAsia="ru-RU"/>
    </w:rPr>
  </w:style>
  <w:style w:type="character" w:customStyle="1" w:styleId="590">
    <w:name w:val="Знак Знак59"/>
    <w:qFormat/>
    <w:locked/>
    <w:rsid w:val="00986055"/>
    <w:rPr>
      <w:rFonts w:ascii="Arial" w:hAnsi="Arial"/>
      <w:sz w:val="22"/>
      <w:lang w:val="ru-RU" w:eastAsia="ru-RU"/>
    </w:rPr>
  </w:style>
  <w:style w:type="character" w:customStyle="1" w:styleId="580">
    <w:name w:val="Знак Знак58"/>
    <w:qFormat/>
    <w:locked/>
    <w:rsid w:val="00986055"/>
    <w:rPr>
      <w:rFonts w:ascii="Courier New" w:hAnsi="Courier New"/>
      <w:lang w:val="ru-RU" w:eastAsia="ru-RU"/>
    </w:rPr>
  </w:style>
  <w:style w:type="character" w:customStyle="1" w:styleId="570">
    <w:name w:val="Знак Знак57"/>
    <w:qFormat/>
    <w:locked/>
    <w:rsid w:val="00986055"/>
    <w:rPr>
      <w:lang w:val="ru-RU" w:eastAsia="ru-RU"/>
    </w:rPr>
  </w:style>
  <w:style w:type="character" w:customStyle="1" w:styleId="560">
    <w:name w:val="Знак Знак56"/>
    <w:qFormat/>
    <w:locked/>
    <w:rsid w:val="00986055"/>
    <w:rPr>
      <w:sz w:val="24"/>
      <w:lang w:val="ru-RU" w:eastAsia="ru-RU"/>
    </w:rPr>
  </w:style>
  <w:style w:type="character" w:customStyle="1" w:styleId="540">
    <w:name w:val="Знак Знак54"/>
    <w:qFormat/>
    <w:locked/>
    <w:rsid w:val="00986055"/>
    <w:rPr>
      <w:sz w:val="24"/>
      <w:lang w:val="en-US" w:eastAsia="ru-RU"/>
    </w:rPr>
  </w:style>
  <w:style w:type="character" w:customStyle="1" w:styleId="b-material-headdate-day">
    <w:name w:val="b-material-head__date-day"/>
    <w:qFormat/>
    <w:rsid w:val="00986055"/>
  </w:style>
  <w:style w:type="character" w:customStyle="1" w:styleId="s2">
    <w:name w:val="s2"/>
    <w:qFormat/>
    <w:rsid w:val="00986055"/>
  </w:style>
  <w:style w:type="character" w:customStyle="1" w:styleId="WW8Num16z0">
    <w:name w:val="WW8Num16z0"/>
    <w:qFormat/>
    <w:rsid w:val="00986055"/>
    <w:rPr>
      <w:rFonts w:ascii="Wingdings" w:hAnsi="Wingdings"/>
    </w:rPr>
  </w:style>
  <w:style w:type="character" w:customStyle="1" w:styleId="WW8Num4z0">
    <w:name w:val="WW8Num4z0"/>
    <w:qFormat/>
    <w:rsid w:val="00986055"/>
    <w:rPr>
      <w:color w:val="auto"/>
    </w:rPr>
  </w:style>
  <w:style w:type="character" w:customStyle="1" w:styleId="WW8Num5z0">
    <w:name w:val="WW8Num5z0"/>
    <w:qFormat/>
    <w:rsid w:val="00986055"/>
    <w:rPr>
      <w:b/>
      <w:sz w:val="20"/>
    </w:rPr>
  </w:style>
  <w:style w:type="character" w:customStyle="1" w:styleId="WW8Num6z0">
    <w:name w:val="WW8Num6z0"/>
    <w:qFormat/>
    <w:rsid w:val="00986055"/>
    <w:rPr>
      <w:sz w:val="20"/>
    </w:rPr>
  </w:style>
  <w:style w:type="character" w:customStyle="1" w:styleId="WW8Num7z0">
    <w:name w:val="WW8Num7z0"/>
    <w:qFormat/>
    <w:rsid w:val="00986055"/>
    <w:rPr>
      <w:b/>
      <w:sz w:val="20"/>
    </w:rPr>
  </w:style>
  <w:style w:type="character" w:customStyle="1" w:styleId="WW8Num9z0">
    <w:name w:val="WW8Num9z0"/>
    <w:qFormat/>
    <w:rsid w:val="00986055"/>
    <w:rPr>
      <w:sz w:val="20"/>
    </w:rPr>
  </w:style>
  <w:style w:type="character" w:customStyle="1" w:styleId="WW8Num9z1">
    <w:name w:val="WW8Num9z1"/>
    <w:qFormat/>
    <w:rsid w:val="00986055"/>
    <w:rPr>
      <w:rFonts w:ascii="Symbol" w:hAnsi="Symbol"/>
      <w:sz w:val="20"/>
    </w:rPr>
  </w:style>
  <w:style w:type="character" w:customStyle="1" w:styleId="WW8Num9z2">
    <w:name w:val="WW8Num9z2"/>
    <w:qFormat/>
    <w:rsid w:val="00986055"/>
  </w:style>
  <w:style w:type="character" w:customStyle="1" w:styleId="WW8Num9z3">
    <w:name w:val="WW8Num9z3"/>
    <w:qFormat/>
    <w:rsid w:val="00986055"/>
  </w:style>
  <w:style w:type="character" w:customStyle="1" w:styleId="WW8Num9z4">
    <w:name w:val="WW8Num9z4"/>
    <w:qFormat/>
    <w:rsid w:val="00986055"/>
  </w:style>
  <w:style w:type="character" w:customStyle="1" w:styleId="WW8Num9z5">
    <w:name w:val="WW8Num9z5"/>
    <w:qFormat/>
    <w:rsid w:val="00986055"/>
  </w:style>
  <w:style w:type="character" w:customStyle="1" w:styleId="WW8Num9z6">
    <w:name w:val="WW8Num9z6"/>
    <w:qFormat/>
    <w:rsid w:val="00986055"/>
  </w:style>
  <w:style w:type="character" w:customStyle="1" w:styleId="WW8Num9z7">
    <w:name w:val="WW8Num9z7"/>
    <w:qFormat/>
    <w:rsid w:val="00986055"/>
  </w:style>
  <w:style w:type="character" w:customStyle="1" w:styleId="WW8Num9z8">
    <w:name w:val="WW8Num9z8"/>
    <w:qFormat/>
    <w:rsid w:val="00986055"/>
  </w:style>
  <w:style w:type="character" w:customStyle="1" w:styleId="WW8Num10z0">
    <w:name w:val="WW8Num10z0"/>
    <w:qFormat/>
    <w:rsid w:val="00986055"/>
    <w:rPr>
      <w:sz w:val="20"/>
    </w:rPr>
  </w:style>
  <w:style w:type="character" w:customStyle="1" w:styleId="WW8Num11z0">
    <w:name w:val="WW8Num11z0"/>
    <w:qFormat/>
    <w:rsid w:val="00986055"/>
    <w:rPr>
      <w:rFonts w:ascii="Symbol" w:hAnsi="Symbol"/>
      <w:b/>
    </w:rPr>
  </w:style>
  <w:style w:type="character" w:customStyle="1" w:styleId="WW8Num12z0">
    <w:name w:val="WW8Num12z0"/>
    <w:qFormat/>
    <w:rsid w:val="00986055"/>
    <w:rPr>
      <w:rFonts w:ascii="Symbol" w:hAnsi="Symbol"/>
      <w:sz w:val="24"/>
    </w:rPr>
  </w:style>
  <w:style w:type="character" w:customStyle="1" w:styleId="WW8Num13z0">
    <w:name w:val="WW8Num13z0"/>
    <w:qFormat/>
    <w:rsid w:val="00986055"/>
    <w:rPr>
      <w:rFonts w:ascii="Symbol" w:hAnsi="Symbol"/>
      <w:sz w:val="20"/>
    </w:rPr>
  </w:style>
  <w:style w:type="character" w:customStyle="1" w:styleId="WW8Num14z0">
    <w:name w:val="WW8Num14z0"/>
    <w:qFormat/>
    <w:rsid w:val="00986055"/>
    <w:rPr>
      <w:sz w:val="20"/>
    </w:rPr>
  </w:style>
  <w:style w:type="character" w:customStyle="1" w:styleId="WW8Num15z0">
    <w:name w:val="WW8Num15z0"/>
    <w:qFormat/>
    <w:rsid w:val="00986055"/>
    <w:rPr>
      <w:rFonts w:ascii="Times New Roman" w:hAnsi="Times New Roman"/>
      <w:sz w:val="20"/>
    </w:rPr>
  </w:style>
  <w:style w:type="character" w:customStyle="1" w:styleId="WW8Num17z0">
    <w:name w:val="WW8Num17z0"/>
    <w:qFormat/>
    <w:rsid w:val="00986055"/>
    <w:rPr>
      <w:rFonts w:ascii="Wingdings" w:hAnsi="Wingdings"/>
    </w:rPr>
  </w:style>
  <w:style w:type="character" w:customStyle="1" w:styleId="WW8Num18z0">
    <w:name w:val="WW8Num18z0"/>
    <w:qFormat/>
    <w:rsid w:val="00986055"/>
  </w:style>
  <w:style w:type="character" w:customStyle="1" w:styleId="WW8Num18z1">
    <w:name w:val="WW8Num18z1"/>
    <w:qFormat/>
    <w:rsid w:val="00986055"/>
    <w:rPr>
      <w:rFonts w:ascii="Symbol" w:hAnsi="Symbol"/>
      <w:sz w:val="20"/>
    </w:rPr>
  </w:style>
  <w:style w:type="character" w:customStyle="1" w:styleId="WW8Num18z2">
    <w:name w:val="WW8Num18z2"/>
    <w:qFormat/>
    <w:rsid w:val="00986055"/>
  </w:style>
  <w:style w:type="character" w:customStyle="1" w:styleId="WW8Num18z3">
    <w:name w:val="WW8Num18z3"/>
    <w:qFormat/>
    <w:rsid w:val="00986055"/>
  </w:style>
  <w:style w:type="character" w:customStyle="1" w:styleId="WW8Num18z4">
    <w:name w:val="WW8Num18z4"/>
    <w:qFormat/>
    <w:rsid w:val="00986055"/>
  </w:style>
  <w:style w:type="character" w:customStyle="1" w:styleId="WW8Num18z5">
    <w:name w:val="WW8Num18z5"/>
    <w:qFormat/>
    <w:rsid w:val="00986055"/>
  </w:style>
  <w:style w:type="character" w:customStyle="1" w:styleId="WW8Num18z6">
    <w:name w:val="WW8Num18z6"/>
    <w:qFormat/>
    <w:rsid w:val="00986055"/>
  </w:style>
  <w:style w:type="character" w:customStyle="1" w:styleId="WW8Num18z7">
    <w:name w:val="WW8Num18z7"/>
    <w:qFormat/>
    <w:rsid w:val="00986055"/>
  </w:style>
  <w:style w:type="character" w:customStyle="1" w:styleId="WW8Num18z8">
    <w:name w:val="WW8Num18z8"/>
    <w:qFormat/>
    <w:rsid w:val="00986055"/>
  </w:style>
  <w:style w:type="character" w:customStyle="1" w:styleId="WW8Num19z0">
    <w:name w:val="WW8Num19z0"/>
    <w:qFormat/>
    <w:rsid w:val="00986055"/>
  </w:style>
  <w:style w:type="character" w:customStyle="1" w:styleId="WW8Num19z1">
    <w:name w:val="WW8Num19z1"/>
    <w:qFormat/>
    <w:rsid w:val="00986055"/>
  </w:style>
  <w:style w:type="character" w:customStyle="1" w:styleId="WW8Num19z2">
    <w:name w:val="WW8Num19z2"/>
    <w:qFormat/>
    <w:rsid w:val="00986055"/>
  </w:style>
  <w:style w:type="character" w:customStyle="1" w:styleId="WW8Num19z3">
    <w:name w:val="WW8Num19z3"/>
    <w:qFormat/>
    <w:rsid w:val="00986055"/>
  </w:style>
  <w:style w:type="character" w:customStyle="1" w:styleId="WW8Num19z4">
    <w:name w:val="WW8Num19z4"/>
    <w:qFormat/>
    <w:rsid w:val="00986055"/>
  </w:style>
  <w:style w:type="character" w:customStyle="1" w:styleId="WW8Num19z5">
    <w:name w:val="WW8Num19z5"/>
    <w:qFormat/>
    <w:rsid w:val="00986055"/>
  </w:style>
  <w:style w:type="character" w:customStyle="1" w:styleId="WW8Num19z6">
    <w:name w:val="WW8Num19z6"/>
    <w:qFormat/>
    <w:rsid w:val="00986055"/>
  </w:style>
  <w:style w:type="character" w:customStyle="1" w:styleId="WW8Num19z7">
    <w:name w:val="WW8Num19z7"/>
    <w:qFormat/>
    <w:rsid w:val="00986055"/>
  </w:style>
  <w:style w:type="character" w:customStyle="1" w:styleId="WW8Num19z8">
    <w:name w:val="WW8Num19z8"/>
    <w:qFormat/>
    <w:rsid w:val="00986055"/>
  </w:style>
  <w:style w:type="character" w:customStyle="1" w:styleId="WW8Num4z1">
    <w:name w:val="WW8Num4z1"/>
    <w:qFormat/>
    <w:rsid w:val="00986055"/>
  </w:style>
  <w:style w:type="character" w:customStyle="1" w:styleId="WW8Num4z2">
    <w:name w:val="WW8Num4z2"/>
    <w:qFormat/>
    <w:rsid w:val="00986055"/>
  </w:style>
  <w:style w:type="character" w:customStyle="1" w:styleId="WW8Num4z3">
    <w:name w:val="WW8Num4z3"/>
    <w:qFormat/>
    <w:rsid w:val="00986055"/>
  </w:style>
  <w:style w:type="character" w:customStyle="1" w:styleId="WW8Num4z4">
    <w:name w:val="WW8Num4z4"/>
    <w:qFormat/>
    <w:rsid w:val="00986055"/>
  </w:style>
  <w:style w:type="character" w:customStyle="1" w:styleId="WW8Num4z5">
    <w:name w:val="WW8Num4z5"/>
    <w:qFormat/>
    <w:rsid w:val="00986055"/>
  </w:style>
  <w:style w:type="character" w:customStyle="1" w:styleId="WW8Num4z6">
    <w:name w:val="WW8Num4z6"/>
    <w:qFormat/>
    <w:rsid w:val="00986055"/>
  </w:style>
  <w:style w:type="character" w:customStyle="1" w:styleId="WW8Num4z7">
    <w:name w:val="WW8Num4z7"/>
    <w:qFormat/>
    <w:rsid w:val="00986055"/>
  </w:style>
  <w:style w:type="character" w:customStyle="1" w:styleId="WW8Num4z8">
    <w:name w:val="WW8Num4z8"/>
    <w:qFormat/>
    <w:rsid w:val="00986055"/>
  </w:style>
  <w:style w:type="character" w:customStyle="1" w:styleId="WW8Num5z1">
    <w:name w:val="WW8Num5z1"/>
    <w:qFormat/>
    <w:rsid w:val="00986055"/>
  </w:style>
  <w:style w:type="character" w:customStyle="1" w:styleId="WW8Num5z2">
    <w:name w:val="WW8Num5z2"/>
    <w:qFormat/>
    <w:rsid w:val="00986055"/>
  </w:style>
  <w:style w:type="character" w:customStyle="1" w:styleId="WW8Num5z3">
    <w:name w:val="WW8Num5z3"/>
    <w:qFormat/>
    <w:rsid w:val="00986055"/>
  </w:style>
  <w:style w:type="character" w:customStyle="1" w:styleId="WW8Num5z4">
    <w:name w:val="WW8Num5z4"/>
    <w:qFormat/>
    <w:rsid w:val="00986055"/>
  </w:style>
  <w:style w:type="character" w:customStyle="1" w:styleId="WW8Num5z5">
    <w:name w:val="WW8Num5z5"/>
    <w:qFormat/>
    <w:rsid w:val="00986055"/>
  </w:style>
  <w:style w:type="character" w:customStyle="1" w:styleId="WW8Num5z6">
    <w:name w:val="WW8Num5z6"/>
    <w:qFormat/>
    <w:rsid w:val="00986055"/>
  </w:style>
  <w:style w:type="character" w:customStyle="1" w:styleId="WW8Num5z7">
    <w:name w:val="WW8Num5z7"/>
    <w:qFormat/>
    <w:rsid w:val="00986055"/>
  </w:style>
  <w:style w:type="character" w:customStyle="1" w:styleId="WW8Num5z8">
    <w:name w:val="WW8Num5z8"/>
    <w:qFormat/>
    <w:rsid w:val="00986055"/>
  </w:style>
  <w:style w:type="character" w:customStyle="1" w:styleId="WW8Num6z1">
    <w:name w:val="WW8Num6z1"/>
    <w:qFormat/>
    <w:rsid w:val="00986055"/>
  </w:style>
  <w:style w:type="character" w:customStyle="1" w:styleId="WW8Num6z2">
    <w:name w:val="WW8Num6z2"/>
    <w:qFormat/>
    <w:rsid w:val="00986055"/>
  </w:style>
  <w:style w:type="character" w:customStyle="1" w:styleId="WW8Num6z3">
    <w:name w:val="WW8Num6z3"/>
    <w:qFormat/>
    <w:rsid w:val="00986055"/>
  </w:style>
  <w:style w:type="character" w:customStyle="1" w:styleId="WW8Num6z4">
    <w:name w:val="WW8Num6z4"/>
    <w:qFormat/>
    <w:rsid w:val="00986055"/>
  </w:style>
  <w:style w:type="character" w:customStyle="1" w:styleId="WW8Num6z5">
    <w:name w:val="WW8Num6z5"/>
    <w:qFormat/>
    <w:rsid w:val="00986055"/>
  </w:style>
  <w:style w:type="character" w:customStyle="1" w:styleId="WW8Num6z6">
    <w:name w:val="WW8Num6z6"/>
    <w:qFormat/>
    <w:rsid w:val="00986055"/>
  </w:style>
  <w:style w:type="character" w:customStyle="1" w:styleId="WW8Num6z7">
    <w:name w:val="WW8Num6z7"/>
    <w:qFormat/>
    <w:rsid w:val="00986055"/>
  </w:style>
  <w:style w:type="character" w:customStyle="1" w:styleId="WW8Num6z8">
    <w:name w:val="WW8Num6z8"/>
    <w:qFormat/>
    <w:rsid w:val="00986055"/>
  </w:style>
  <w:style w:type="character" w:customStyle="1" w:styleId="WW8Num7z1">
    <w:name w:val="WW8Num7z1"/>
    <w:qFormat/>
    <w:rsid w:val="00986055"/>
  </w:style>
  <w:style w:type="character" w:customStyle="1" w:styleId="WW8Num7z2">
    <w:name w:val="WW8Num7z2"/>
    <w:qFormat/>
    <w:rsid w:val="00986055"/>
  </w:style>
  <w:style w:type="character" w:customStyle="1" w:styleId="WW8Num7z3">
    <w:name w:val="WW8Num7z3"/>
    <w:qFormat/>
    <w:rsid w:val="00986055"/>
  </w:style>
  <w:style w:type="character" w:customStyle="1" w:styleId="WW8Num7z4">
    <w:name w:val="WW8Num7z4"/>
    <w:qFormat/>
    <w:rsid w:val="00986055"/>
  </w:style>
  <w:style w:type="character" w:customStyle="1" w:styleId="WW8Num7z5">
    <w:name w:val="WW8Num7z5"/>
    <w:qFormat/>
    <w:rsid w:val="00986055"/>
  </w:style>
  <w:style w:type="character" w:customStyle="1" w:styleId="WW8Num7z6">
    <w:name w:val="WW8Num7z6"/>
    <w:qFormat/>
    <w:rsid w:val="00986055"/>
  </w:style>
  <w:style w:type="character" w:customStyle="1" w:styleId="WW8Num7z7">
    <w:name w:val="WW8Num7z7"/>
    <w:qFormat/>
    <w:rsid w:val="00986055"/>
  </w:style>
  <w:style w:type="character" w:customStyle="1" w:styleId="WW8Num7z8">
    <w:name w:val="WW8Num7z8"/>
    <w:qFormat/>
    <w:rsid w:val="00986055"/>
  </w:style>
  <w:style w:type="character" w:customStyle="1" w:styleId="WW8Num8z1">
    <w:name w:val="WW8Num8z1"/>
    <w:qFormat/>
    <w:rsid w:val="00986055"/>
    <w:rPr>
      <w:rFonts w:ascii="Symbol" w:hAnsi="Symbol"/>
      <w:sz w:val="20"/>
    </w:rPr>
  </w:style>
  <w:style w:type="character" w:customStyle="1" w:styleId="WW8Num8z2">
    <w:name w:val="WW8Num8z2"/>
    <w:qFormat/>
    <w:rsid w:val="00986055"/>
  </w:style>
  <w:style w:type="character" w:customStyle="1" w:styleId="WW8Num8z3">
    <w:name w:val="WW8Num8z3"/>
    <w:qFormat/>
    <w:rsid w:val="00986055"/>
  </w:style>
  <w:style w:type="character" w:customStyle="1" w:styleId="WW8Num8z4">
    <w:name w:val="WW8Num8z4"/>
    <w:qFormat/>
    <w:rsid w:val="00986055"/>
  </w:style>
  <w:style w:type="character" w:customStyle="1" w:styleId="WW8Num8z5">
    <w:name w:val="WW8Num8z5"/>
    <w:qFormat/>
    <w:rsid w:val="00986055"/>
  </w:style>
  <w:style w:type="character" w:customStyle="1" w:styleId="WW8Num8z6">
    <w:name w:val="WW8Num8z6"/>
    <w:qFormat/>
    <w:rsid w:val="00986055"/>
  </w:style>
  <w:style w:type="character" w:customStyle="1" w:styleId="WW8Num8z7">
    <w:name w:val="WW8Num8z7"/>
    <w:qFormat/>
    <w:rsid w:val="00986055"/>
  </w:style>
  <w:style w:type="character" w:customStyle="1" w:styleId="WW8Num8z8">
    <w:name w:val="WW8Num8z8"/>
    <w:qFormat/>
    <w:rsid w:val="00986055"/>
  </w:style>
  <w:style w:type="character" w:customStyle="1" w:styleId="WW8Num10z1">
    <w:name w:val="WW8Num10z1"/>
    <w:qFormat/>
    <w:rsid w:val="00986055"/>
  </w:style>
  <w:style w:type="character" w:customStyle="1" w:styleId="WW8Num10z2">
    <w:name w:val="WW8Num10z2"/>
    <w:qFormat/>
    <w:rsid w:val="00986055"/>
  </w:style>
  <w:style w:type="character" w:customStyle="1" w:styleId="WW8Num10z3">
    <w:name w:val="WW8Num10z3"/>
    <w:qFormat/>
    <w:rsid w:val="00986055"/>
  </w:style>
  <w:style w:type="character" w:customStyle="1" w:styleId="WW8Num10z4">
    <w:name w:val="WW8Num10z4"/>
    <w:qFormat/>
    <w:rsid w:val="00986055"/>
  </w:style>
  <w:style w:type="character" w:customStyle="1" w:styleId="WW8Num10z5">
    <w:name w:val="WW8Num10z5"/>
    <w:qFormat/>
    <w:rsid w:val="00986055"/>
  </w:style>
  <w:style w:type="character" w:customStyle="1" w:styleId="WW8Num10z6">
    <w:name w:val="WW8Num10z6"/>
    <w:qFormat/>
    <w:rsid w:val="00986055"/>
  </w:style>
  <w:style w:type="character" w:customStyle="1" w:styleId="WW8Num10z7">
    <w:name w:val="WW8Num10z7"/>
    <w:qFormat/>
    <w:rsid w:val="00986055"/>
  </w:style>
  <w:style w:type="character" w:customStyle="1" w:styleId="WW8Num10z8">
    <w:name w:val="WW8Num10z8"/>
    <w:qFormat/>
    <w:rsid w:val="00986055"/>
  </w:style>
  <w:style w:type="character" w:customStyle="1" w:styleId="WW8Num11z1">
    <w:name w:val="WW8Num11z1"/>
    <w:qFormat/>
    <w:rsid w:val="00986055"/>
    <w:rPr>
      <w:sz w:val="20"/>
    </w:rPr>
  </w:style>
  <w:style w:type="character" w:customStyle="1" w:styleId="WW8Num11z2">
    <w:name w:val="WW8Num11z2"/>
    <w:qFormat/>
    <w:rsid w:val="00986055"/>
  </w:style>
  <w:style w:type="character" w:customStyle="1" w:styleId="WW8Num11z3">
    <w:name w:val="WW8Num11z3"/>
    <w:qFormat/>
    <w:rsid w:val="00986055"/>
  </w:style>
  <w:style w:type="character" w:customStyle="1" w:styleId="WW8Num11z4">
    <w:name w:val="WW8Num11z4"/>
    <w:qFormat/>
    <w:rsid w:val="00986055"/>
  </w:style>
  <w:style w:type="character" w:customStyle="1" w:styleId="WW8Num11z5">
    <w:name w:val="WW8Num11z5"/>
    <w:qFormat/>
    <w:rsid w:val="00986055"/>
  </w:style>
  <w:style w:type="character" w:customStyle="1" w:styleId="WW8Num11z6">
    <w:name w:val="WW8Num11z6"/>
    <w:qFormat/>
    <w:rsid w:val="00986055"/>
  </w:style>
  <w:style w:type="character" w:customStyle="1" w:styleId="WW8Num11z7">
    <w:name w:val="WW8Num11z7"/>
    <w:qFormat/>
    <w:rsid w:val="00986055"/>
  </w:style>
  <w:style w:type="character" w:customStyle="1" w:styleId="WW8Num11z8">
    <w:name w:val="WW8Num11z8"/>
    <w:qFormat/>
    <w:rsid w:val="00986055"/>
  </w:style>
  <w:style w:type="character" w:customStyle="1" w:styleId="WW8Num12z2">
    <w:name w:val="WW8Num12z2"/>
    <w:qFormat/>
    <w:rsid w:val="00986055"/>
    <w:rPr>
      <w:rFonts w:ascii="Wingdings" w:hAnsi="Wingdings"/>
    </w:rPr>
  </w:style>
  <w:style w:type="character" w:customStyle="1" w:styleId="WW8Num12z3">
    <w:name w:val="WW8Num12z3"/>
    <w:qFormat/>
    <w:rsid w:val="00986055"/>
    <w:rPr>
      <w:rFonts w:ascii="Symbol" w:hAnsi="Symbol"/>
    </w:rPr>
  </w:style>
  <w:style w:type="character" w:customStyle="1" w:styleId="WW8Num12z4">
    <w:name w:val="WW8Num12z4"/>
    <w:qFormat/>
    <w:rsid w:val="00986055"/>
    <w:rPr>
      <w:rFonts w:ascii="Courier New" w:hAnsi="Courier New"/>
    </w:rPr>
  </w:style>
  <w:style w:type="character" w:customStyle="1" w:styleId="WW8Num13z1">
    <w:name w:val="WW8Num13z1"/>
    <w:qFormat/>
    <w:rsid w:val="00986055"/>
  </w:style>
  <w:style w:type="character" w:customStyle="1" w:styleId="WW8Num13z2">
    <w:name w:val="WW8Num13z2"/>
    <w:qFormat/>
    <w:rsid w:val="00986055"/>
  </w:style>
  <w:style w:type="character" w:customStyle="1" w:styleId="WW8Num13z3">
    <w:name w:val="WW8Num13z3"/>
    <w:qFormat/>
    <w:rsid w:val="00986055"/>
  </w:style>
  <w:style w:type="character" w:customStyle="1" w:styleId="WW8Num13z4">
    <w:name w:val="WW8Num13z4"/>
    <w:qFormat/>
    <w:rsid w:val="00986055"/>
  </w:style>
  <w:style w:type="character" w:customStyle="1" w:styleId="WW8Num13z5">
    <w:name w:val="WW8Num13z5"/>
    <w:qFormat/>
    <w:rsid w:val="00986055"/>
  </w:style>
  <w:style w:type="character" w:customStyle="1" w:styleId="WW8Num13z6">
    <w:name w:val="WW8Num13z6"/>
    <w:qFormat/>
    <w:rsid w:val="00986055"/>
  </w:style>
  <w:style w:type="character" w:customStyle="1" w:styleId="WW8Num13z7">
    <w:name w:val="WW8Num13z7"/>
    <w:qFormat/>
    <w:rsid w:val="00986055"/>
  </w:style>
  <w:style w:type="character" w:customStyle="1" w:styleId="WW8Num13z8">
    <w:name w:val="WW8Num13z8"/>
    <w:qFormat/>
    <w:rsid w:val="00986055"/>
  </w:style>
  <w:style w:type="character" w:customStyle="1" w:styleId="WW8Num14z1">
    <w:name w:val="WW8Num14z1"/>
    <w:qFormat/>
    <w:rsid w:val="00986055"/>
  </w:style>
  <w:style w:type="character" w:customStyle="1" w:styleId="WW8Num14z2">
    <w:name w:val="WW8Num14z2"/>
    <w:qFormat/>
    <w:rsid w:val="00986055"/>
  </w:style>
  <w:style w:type="character" w:customStyle="1" w:styleId="WW8Num14z3">
    <w:name w:val="WW8Num14z3"/>
    <w:qFormat/>
    <w:rsid w:val="00986055"/>
  </w:style>
  <w:style w:type="character" w:customStyle="1" w:styleId="WW8Num14z4">
    <w:name w:val="WW8Num14z4"/>
    <w:qFormat/>
    <w:rsid w:val="00986055"/>
  </w:style>
  <w:style w:type="character" w:customStyle="1" w:styleId="WW8Num14z5">
    <w:name w:val="WW8Num14z5"/>
    <w:qFormat/>
    <w:rsid w:val="00986055"/>
  </w:style>
  <w:style w:type="character" w:customStyle="1" w:styleId="WW8Num14z6">
    <w:name w:val="WW8Num14z6"/>
    <w:qFormat/>
    <w:rsid w:val="00986055"/>
  </w:style>
  <w:style w:type="character" w:customStyle="1" w:styleId="WW8Num14z7">
    <w:name w:val="WW8Num14z7"/>
    <w:qFormat/>
    <w:rsid w:val="00986055"/>
  </w:style>
  <w:style w:type="character" w:customStyle="1" w:styleId="WW8Num14z8">
    <w:name w:val="WW8Num14z8"/>
    <w:qFormat/>
    <w:rsid w:val="00986055"/>
  </w:style>
  <w:style w:type="character" w:customStyle="1" w:styleId="WW8Num15z1">
    <w:name w:val="WW8Num15z1"/>
    <w:qFormat/>
    <w:rsid w:val="00986055"/>
  </w:style>
  <w:style w:type="character" w:customStyle="1" w:styleId="WW8Num15z2">
    <w:name w:val="WW8Num15z2"/>
    <w:qFormat/>
    <w:rsid w:val="00986055"/>
  </w:style>
  <w:style w:type="character" w:customStyle="1" w:styleId="WW8Num15z3">
    <w:name w:val="WW8Num15z3"/>
    <w:qFormat/>
    <w:rsid w:val="00986055"/>
  </w:style>
  <w:style w:type="character" w:customStyle="1" w:styleId="WW8Num15z4">
    <w:name w:val="WW8Num15z4"/>
    <w:qFormat/>
    <w:rsid w:val="00986055"/>
  </w:style>
  <w:style w:type="character" w:customStyle="1" w:styleId="WW8Num15z5">
    <w:name w:val="WW8Num15z5"/>
    <w:qFormat/>
    <w:rsid w:val="00986055"/>
  </w:style>
  <w:style w:type="character" w:customStyle="1" w:styleId="WW8Num15z6">
    <w:name w:val="WW8Num15z6"/>
    <w:qFormat/>
    <w:rsid w:val="00986055"/>
  </w:style>
  <w:style w:type="character" w:customStyle="1" w:styleId="WW8Num15z7">
    <w:name w:val="WW8Num15z7"/>
    <w:qFormat/>
    <w:rsid w:val="00986055"/>
  </w:style>
  <w:style w:type="character" w:customStyle="1" w:styleId="WW8Num15z8">
    <w:name w:val="WW8Num15z8"/>
    <w:qFormat/>
    <w:rsid w:val="00986055"/>
  </w:style>
  <w:style w:type="character" w:customStyle="1" w:styleId="WW8Num16z1">
    <w:name w:val="WW8Num16z1"/>
    <w:qFormat/>
    <w:rsid w:val="00986055"/>
  </w:style>
  <w:style w:type="character" w:customStyle="1" w:styleId="WW8Num16z2">
    <w:name w:val="WW8Num16z2"/>
    <w:qFormat/>
    <w:rsid w:val="00986055"/>
  </w:style>
  <w:style w:type="character" w:customStyle="1" w:styleId="WW8Num16z3">
    <w:name w:val="WW8Num16z3"/>
    <w:qFormat/>
    <w:rsid w:val="00986055"/>
  </w:style>
  <w:style w:type="character" w:customStyle="1" w:styleId="WW8Num16z4">
    <w:name w:val="WW8Num16z4"/>
    <w:qFormat/>
    <w:rsid w:val="00986055"/>
  </w:style>
  <w:style w:type="character" w:customStyle="1" w:styleId="WW8Num16z5">
    <w:name w:val="WW8Num16z5"/>
    <w:qFormat/>
    <w:rsid w:val="00986055"/>
  </w:style>
  <w:style w:type="character" w:customStyle="1" w:styleId="WW8Num16z6">
    <w:name w:val="WW8Num16z6"/>
    <w:qFormat/>
    <w:rsid w:val="00986055"/>
  </w:style>
  <w:style w:type="character" w:customStyle="1" w:styleId="WW8Num16z7">
    <w:name w:val="WW8Num16z7"/>
    <w:qFormat/>
    <w:rsid w:val="00986055"/>
  </w:style>
  <w:style w:type="character" w:customStyle="1" w:styleId="WW8Num16z8">
    <w:name w:val="WW8Num16z8"/>
    <w:qFormat/>
    <w:rsid w:val="00986055"/>
  </w:style>
  <w:style w:type="character" w:customStyle="1" w:styleId="afffffffff">
    <w:name w:val="Символ нумерации"/>
    <w:qFormat/>
    <w:rsid w:val="00986055"/>
  </w:style>
  <w:style w:type="character" w:customStyle="1" w:styleId="z-10">
    <w:name w:val="z-Начало формы Знак1"/>
    <w:qFormat/>
    <w:rsid w:val="00986055"/>
    <w:rPr>
      <w:rFonts w:ascii="Arial" w:hAnsi="Arial"/>
      <w:vanish/>
      <w:sz w:val="16"/>
    </w:rPr>
  </w:style>
  <w:style w:type="character" w:customStyle="1" w:styleId="s100">
    <w:name w:val="s10"/>
    <w:qFormat/>
    <w:rsid w:val="00986055"/>
  </w:style>
  <w:style w:type="character" w:customStyle="1" w:styleId="Heading12">
    <w:name w:val="Heading 12 Знак Знак"/>
    <w:qFormat/>
    <w:rsid w:val="00986055"/>
    <w:rPr>
      <w:rFonts w:ascii="Courier New" w:hAnsi="Courier New"/>
    </w:rPr>
  </w:style>
  <w:style w:type="character" w:customStyle="1" w:styleId="67">
    <w:name w:val="Знак Знак67"/>
    <w:qFormat/>
    <w:rsid w:val="00986055"/>
    <w:rPr>
      <w:rFonts w:ascii="Arial" w:hAnsi="Arial"/>
      <w:b/>
      <w:sz w:val="26"/>
    </w:rPr>
  </w:style>
  <w:style w:type="character" w:customStyle="1" w:styleId="66">
    <w:name w:val="Знак Знак66"/>
    <w:qFormat/>
    <w:rsid w:val="00986055"/>
    <w:rPr>
      <w:b/>
      <w:sz w:val="28"/>
    </w:rPr>
  </w:style>
  <w:style w:type="character" w:customStyle="1" w:styleId="1fffffa">
    <w:name w:val="Текст сноски Знак Знак Знак1"/>
    <w:aliases w:val="Знак3 Знак Знак Знак11,Текст сноски Знак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сноска Знак Знак"/>
    <w:qFormat/>
    <w:rsid w:val="00986055"/>
    <w:rPr>
      <w:lang w:eastAsia="en-US"/>
    </w:rPr>
  </w:style>
  <w:style w:type="character" w:customStyle="1" w:styleId="226">
    <w:name w:val="Заголовок 2 Знак2"/>
    <w:qFormat/>
    <w:rsid w:val="00986055"/>
    <w:rPr>
      <w:rFonts w:ascii="Arial" w:hAnsi="Arial"/>
      <w:b/>
      <w:i/>
      <w:sz w:val="28"/>
    </w:rPr>
  </w:style>
  <w:style w:type="character" w:customStyle="1" w:styleId="afffffffff0">
    <w:name w:val="Основной текст Знак Знак Знак Знак"/>
    <w:locked/>
    <w:rsid w:val="00986055"/>
    <w:rPr>
      <w:sz w:val="24"/>
    </w:rPr>
  </w:style>
  <w:style w:type="character" w:customStyle="1" w:styleId="1fffffb">
    <w:name w:val="Текст концевой сноски Знак1"/>
    <w:qFormat/>
    <w:rsid w:val="00986055"/>
    <w:rPr>
      <w:rFonts w:ascii="Times New Roman" w:hAnsi="Times New Roman"/>
      <w:sz w:val="20"/>
      <w:lang w:eastAsia="ru-RU"/>
    </w:rPr>
  </w:style>
  <w:style w:type="character" w:customStyle="1" w:styleId="FontStyle528">
    <w:name w:val="Font Style528"/>
    <w:qFormat/>
    <w:rsid w:val="00986055"/>
    <w:rPr>
      <w:rFonts w:ascii="Times New Roman" w:hAnsi="Times New Roman"/>
      <w:b/>
      <w:i/>
      <w:sz w:val="16"/>
    </w:rPr>
  </w:style>
  <w:style w:type="character" w:customStyle="1" w:styleId="FontStyle514">
    <w:name w:val="Font Style514"/>
    <w:qFormat/>
    <w:rsid w:val="00986055"/>
    <w:rPr>
      <w:rFonts w:ascii="Times New Roman" w:hAnsi="Times New Roman"/>
      <w:sz w:val="20"/>
    </w:rPr>
  </w:style>
  <w:style w:type="character" w:customStyle="1" w:styleId="FontStyle511">
    <w:name w:val="Font Style511"/>
    <w:qFormat/>
    <w:rsid w:val="00986055"/>
    <w:rPr>
      <w:rFonts w:ascii="Times New Roman" w:hAnsi="Times New Roman"/>
      <w:i/>
      <w:sz w:val="20"/>
    </w:rPr>
  </w:style>
  <w:style w:type="character" w:customStyle="1" w:styleId="keyword1">
    <w:name w:val="keyword1"/>
    <w:qFormat/>
    <w:rsid w:val="00986055"/>
    <w:rPr>
      <w:i/>
    </w:rPr>
  </w:style>
  <w:style w:type="character" w:customStyle="1" w:styleId="font2">
    <w:name w:val="font2"/>
    <w:qFormat/>
    <w:rsid w:val="00986055"/>
    <w:rPr>
      <w:rFonts w:ascii="Times New Roman" w:hAnsi="Times New Roman"/>
    </w:rPr>
  </w:style>
  <w:style w:type="character" w:customStyle="1" w:styleId="keyworddef1">
    <w:name w:val="keyword_def1"/>
    <w:qFormat/>
    <w:rsid w:val="00986055"/>
    <w:rPr>
      <w:b/>
      <w:i/>
    </w:rPr>
  </w:style>
  <w:style w:type="character" w:customStyle="1" w:styleId="afffffffff1">
    <w:name w:val="Выделение в тексте документа"/>
    <w:qFormat/>
    <w:rsid w:val="00986055"/>
    <w:rPr>
      <w:rFonts w:ascii="Times New Roman" w:hAnsi="Times New Roman"/>
      <w:b/>
    </w:rPr>
  </w:style>
  <w:style w:type="character" w:customStyle="1" w:styleId="xmlemitalic1">
    <w:name w:val="xml_em_italic1"/>
    <w:qFormat/>
    <w:rsid w:val="00986055"/>
    <w:rPr>
      <w:i/>
    </w:rPr>
  </w:style>
  <w:style w:type="character" w:customStyle="1" w:styleId="afffffffff2">
    <w:name w:val="Текст.Акцентированный"/>
    <w:qFormat/>
    <w:rsid w:val="00986055"/>
    <w:rPr>
      <w:rFonts w:ascii="Times New Roman" w:hAnsi="Times New Roman"/>
      <w:i/>
    </w:rPr>
  </w:style>
  <w:style w:type="character" w:customStyle="1" w:styleId="fontstyle27">
    <w:name w:val="fontstyle27"/>
    <w:qFormat/>
    <w:rsid w:val="00986055"/>
  </w:style>
  <w:style w:type="character" w:customStyle="1" w:styleId="pav31">
    <w:name w:val="pav31"/>
    <w:qFormat/>
    <w:rsid w:val="00986055"/>
    <w:rPr>
      <w:rFonts w:ascii="Comic Sans MS" w:hAnsi="Comic Sans MS"/>
      <w:color w:val="272652"/>
      <w:sz w:val="12"/>
    </w:rPr>
  </w:style>
  <w:style w:type="character" w:customStyle="1" w:styleId="WW8Num3z1">
    <w:name w:val="WW8Num3z1"/>
    <w:qFormat/>
    <w:rsid w:val="00986055"/>
    <w:rPr>
      <w:rFonts w:ascii="Times New Roman" w:hAnsi="Times New Roman"/>
    </w:rPr>
  </w:style>
  <w:style w:type="character" w:customStyle="1" w:styleId="WW8Num17z1">
    <w:name w:val="WW8Num17z1"/>
    <w:qFormat/>
    <w:rsid w:val="00986055"/>
    <w:rPr>
      <w:rFonts w:ascii="Times New Roman" w:hAnsi="Times New Roman"/>
    </w:rPr>
  </w:style>
  <w:style w:type="character" w:customStyle="1" w:styleId="MTEquationSection">
    <w:name w:val="MTEquationSection"/>
    <w:qFormat/>
    <w:rsid w:val="00986055"/>
    <w:rPr>
      <w:vanish/>
      <w:color w:val="FF0000"/>
      <w:lang w:val="en-US"/>
    </w:rPr>
  </w:style>
  <w:style w:type="character" w:customStyle="1" w:styleId="texample1">
    <w:name w:val="texample1"/>
    <w:qFormat/>
    <w:rsid w:val="00986055"/>
    <w:rPr>
      <w:rFonts w:ascii="Courier New" w:hAnsi="Courier New"/>
      <w:color w:val="8B0000"/>
    </w:rPr>
  </w:style>
  <w:style w:type="character" w:customStyle="1" w:styleId="FontStyle28">
    <w:name w:val="Font Style28"/>
    <w:qFormat/>
    <w:rsid w:val="00986055"/>
    <w:rPr>
      <w:rFonts w:ascii="Times New Roman" w:hAnsi="Times New Roman"/>
      <w:i/>
      <w:sz w:val="18"/>
    </w:rPr>
  </w:style>
  <w:style w:type="character" w:customStyle="1" w:styleId="FontStyle20">
    <w:name w:val="Font Style20"/>
    <w:qFormat/>
    <w:rsid w:val="00986055"/>
    <w:rPr>
      <w:rFonts w:ascii="Book Antiqua" w:hAnsi="Book Antiqua"/>
      <w:sz w:val="18"/>
    </w:rPr>
  </w:style>
  <w:style w:type="character" w:customStyle="1" w:styleId="FontStyle140">
    <w:name w:val="Font Style14"/>
    <w:qFormat/>
    <w:rsid w:val="00986055"/>
    <w:rPr>
      <w:rFonts w:ascii="Franklin Gothic Book" w:hAnsi="Franklin Gothic Book"/>
      <w:b/>
      <w:sz w:val="30"/>
    </w:rPr>
  </w:style>
  <w:style w:type="character" w:customStyle="1" w:styleId="FontStyle13">
    <w:name w:val="Font Style13"/>
    <w:qFormat/>
    <w:rsid w:val="00986055"/>
    <w:rPr>
      <w:rFonts w:ascii="Arial" w:hAnsi="Arial"/>
      <w:b/>
      <w:sz w:val="14"/>
    </w:rPr>
  </w:style>
  <w:style w:type="character" w:customStyle="1" w:styleId="fontstyle15">
    <w:name w:val="fontstyle15"/>
    <w:qFormat/>
    <w:rsid w:val="00986055"/>
  </w:style>
  <w:style w:type="character" w:customStyle="1" w:styleId="fontstyle160">
    <w:name w:val="fontstyle16"/>
    <w:qFormat/>
    <w:rsid w:val="00986055"/>
  </w:style>
  <w:style w:type="character" w:customStyle="1" w:styleId="noprint">
    <w:name w:val="noprint"/>
    <w:qFormat/>
    <w:rsid w:val="00986055"/>
  </w:style>
  <w:style w:type="character" w:customStyle="1" w:styleId="a00">
    <w:name w:val="a0"/>
    <w:qFormat/>
    <w:rsid w:val="00986055"/>
  </w:style>
  <w:style w:type="character" w:customStyle="1" w:styleId="Typewriter">
    <w:name w:val="Typewriter"/>
    <w:qFormat/>
    <w:rsid w:val="00986055"/>
    <w:rPr>
      <w:rFonts w:ascii="Courier New" w:hAnsi="Courier New"/>
      <w:sz w:val="20"/>
    </w:rPr>
  </w:style>
  <w:style w:type="character" w:customStyle="1" w:styleId="keyword">
    <w:name w:val="keyword"/>
    <w:qFormat/>
    <w:rsid w:val="00986055"/>
  </w:style>
  <w:style w:type="character" w:customStyle="1" w:styleId="texample">
    <w:name w:val="texample"/>
    <w:qFormat/>
    <w:rsid w:val="00986055"/>
  </w:style>
  <w:style w:type="character" w:customStyle="1" w:styleId="sentence">
    <w:name w:val="sentence"/>
    <w:qFormat/>
    <w:rsid w:val="00986055"/>
  </w:style>
  <w:style w:type="character" w:customStyle="1" w:styleId="input">
    <w:name w:val="input"/>
    <w:qFormat/>
    <w:rsid w:val="00986055"/>
  </w:style>
  <w:style w:type="character" w:customStyle="1" w:styleId="xmlemitalic">
    <w:name w:val="xml_em_italic"/>
    <w:qFormat/>
    <w:rsid w:val="00986055"/>
  </w:style>
  <w:style w:type="character" w:customStyle="1" w:styleId="serp-urlitem">
    <w:name w:val="serp-url__item"/>
    <w:qFormat/>
    <w:rsid w:val="00986055"/>
  </w:style>
  <w:style w:type="character" w:customStyle="1" w:styleId="1fffffc">
    <w:name w:val="Гиперссылка1"/>
    <w:qFormat/>
    <w:rsid w:val="00986055"/>
    <w:rPr>
      <w:color w:val="006890"/>
      <w:u w:val="none"/>
    </w:rPr>
  </w:style>
  <w:style w:type="character" w:customStyle="1" w:styleId="maintxt">
    <w:name w:val="maintxt"/>
    <w:qFormat/>
    <w:rsid w:val="00986055"/>
    <w:rPr>
      <w:rFonts w:ascii="Times New Roman" w:hAnsi="Times New Roman"/>
    </w:rPr>
  </w:style>
  <w:style w:type="character" w:customStyle="1" w:styleId="zagl">
    <w:name w:val="zagl"/>
    <w:qFormat/>
    <w:rsid w:val="00986055"/>
  </w:style>
  <w:style w:type="character" w:customStyle="1" w:styleId="FontStyle135">
    <w:name w:val="Font Style135"/>
    <w:qFormat/>
    <w:rsid w:val="00986055"/>
    <w:rPr>
      <w:rFonts w:ascii="Times New Roman" w:hAnsi="Times New Roman"/>
      <w:sz w:val="20"/>
    </w:rPr>
  </w:style>
  <w:style w:type="character" w:customStyle="1" w:styleId="wrc131">
    <w:name w:val="wrc131"/>
    <w:qFormat/>
    <w:rsid w:val="00986055"/>
    <w:rPr>
      <w:vanish/>
    </w:rPr>
  </w:style>
  <w:style w:type="character" w:customStyle="1" w:styleId="butback">
    <w:name w:val="butback"/>
    <w:qFormat/>
    <w:rsid w:val="00986055"/>
  </w:style>
  <w:style w:type="character" w:customStyle="1" w:styleId="3fb">
    <w:name w:val="Основной текст Знак Знак3"/>
    <w:aliases w:val="Основной текст Знак1 Знак2,Основной текст Знак Знак Знак Знак2,Знак1 Знак Знак4,Знак1 Знак Знак41,Знак1 Знак Знак42,Знак1 Знак Знак411"/>
    <w:locked/>
    <w:rsid w:val="00986055"/>
    <w:rPr>
      <w:sz w:val="24"/>
      <w:lang w:val="ru-RU" w:eastAsia="ru-RU"/>
    </w:rPr>
  </w:style>
  <w:style w:type="character" w:customStyle="1" w:styleId="a30">
    <w:name w:val="a3"/>
    <w:qFormat/>
    <w:rsid w:val="00986055"/>
  </w:style>
  <w:style w:type="character" w:customStyle="1" w:styleId="formula">
    <w:name w:val="formula"/>
    <w:qFormat/>
    <w:rsid w:val="00986055"/>
  </w:style>
  <w:style w:type="character" w:customStyle="1" w:styleId="style170">
    <w:name w:val="style17"/>
    <w:qFormat/>
    <w:rsid w:val="00986055"/>
  </w:style>
  <w:style w:type="character" w:customStyle="1" w:styleId="texhtml">
    <w:name w:val="texhtml"/>
    <w:qFormat/>
    <w:rsid w:val="00986055"/>
  </w:style>
  <w:style w:type="character" w:customStyle="1" w:styleId="style230">
    <w:name w:val="style23"/>
    <w:qFormat/>
    <w:rsid w:val="00986055"/>
  </w:style>
  <w:style w:type="character" w:customStyle="1" w:styleId="BodyTextChar1">
    <w:name w:val="Body Text Char1"/>
    <w:qFormat/>
    <w:locked/>
    <w:rsid w:val="00986055"/>
    <w:rPr>
      <w:sz w:val="24"/>
      <w:lang w:eastAsia="ru-RU"/>
    </w:rPr>
  </w:style>
  <w:style w:type="character" w:customStyle="1" w:styleId="FontStyle29">
    <w:name w:val="Font Style29"/>
    <w:qFormat/>
    <w:rsid w:val="00986055"/>
    <w:rPr>
      <w:rFonts w:ascii="Times New Roman" w:hAnsi="Times New Roman"/>
      <w:sz w:val="26"/>
    </w:rPr>
  </w:style>
  <w:style w:type="character" w:customStyle="1" w:styleId="small1">
    <w:name w:val="small1"/>
    <w:qFormat/>
    <w:rsid w:val="00986055"/>
  </w:style>
  <w:style w:type="character" w:customStyle="1" w:styleId="answer-source">
    <w:name w:val="answer-source"/>
    <w:qFormat/>
    <w:rsid w:val="00986055"/>
  </w:style>
  <w:style w:type="character" w:customStyle="1" w:styleId="reftag">
    <w:name w:val="reftag"/>
    <w:qFormat/>
    <w:rsid w:val="00986055"/>
  </w:style>
  <w:style w:type="character" w:customStyle="1" w:styleId="tgc">
    <w:name w:val="_tgc"/>
    <w:qFormat/>
    <w:rsid w:val="00986055"/>
  </w:style>
  <w:style w:type="character" w:customStyle="1" w:styleId="FontStyle39">
    <w:name w:val="Font Style39"/>
    <w:qFormat/>
    <w:rsid w:val="00986055"/>
    <w:rPr>
      <w:rFonts w:ascii="Times New Roman" w:hAnsi="Times New Roman"/>
      <w:b/>
      <w:sz w:val="24"/>
    </w:rPr>
  </w:style>
  <w:style w:type="character" w:customStyle="1" w:styleId="FontStyle816">
    <w:name w:val="Font Style816"/>
    <w:qFormat/>
    <w:rsid w:val="00986055"/>
    <w:rPr>
      <w:rFonts w:ascii="Times New Roman" w:hAnsi="Times New Roman"/>
      <w:sz w:val="20"/>
    </w:rPr>
  </w:style>
  <w:style w:type="character" w:customStyle="1" w:styleId="EndnoteTextChar1">
    <w:name w:val="Endnote Text Char1"/>
    <w:qFormat/>
    <w:rsid w:val="00986055"/>
    <w:rPr>
      <w:rFonts w:ascii="Times New Roman" w:hAnsi="Times New Roman"/>
    </w:rPr>
  </w:style>
  <w:style w:type="character" w:customStyle="1" w:styleId="s7">
    <w:name w:val="s7"/>
    <w:qFormat/>
    <w:rsid w:val="00986055"/>
  </w:style>
  <w:style w:type="character" w:customStyle="1" w:styleId="s13">
    <w:name w:val="s13"/>
    <w:qFormat/>
    <w:rsid w:val="00986055"/>
  </w:style>
  <w:style w:type="character" w:customStyle="1" w:styleId="s14">
    <w:name w:val="s14"/>
    <w:qFormat/>
    <w:rsid w:val="00986055"/>
  </w:style>
  <w:style w:type="character" w:customStyle="1" w:styleId="s15">
    <w:name w:val="s15"/>
    <w:qFormat/>
    <w:rsid w:val="00986055"/>
  </w:style>
  <w:style w:type="character" w:customStyle="1" w:styleId="s9">
    <w:name w:val="s9"/>
    <w:qFormat/>
    <w:rsid w:val="00986055"/>
  </w:style>
  <w:style w:type="character" w:customStyle="1" w:styleId="712">
    <w:name w:val="Знак Знак71"/>
    <w:qFormat/>
    <w:rsid w:val="00986055"/>
    <w:rPr>
      <w:sz w:val="16"/>
      <w:lang w:val="ru-RU" w:eastAsia="ru-RU"/>
    </w:rPr>
  </w:style>
  <w:style w:type="character" w:customStyle="1" w:styleId="161">
    <w:name w:val="Знак Знак161"/>
    <w:qFormat/>
    <w:rsid w:val="00986055"/>
    <w:rPr>
      <w:rFonts w:ascii="Cambria" w:hAnsi="Cambria"/>
      <w:b/>
      <w:kern w:val="32"/>
      <w:sz w:val="32"/>
    </w:rPr>
  </w:style>
  <w:style w:type="character" w:customStyle="1" w:styleId="s4">
    <w:name w:val="s4"/>
    <w:qFormat/>
    <w:rsid w:val="00986055"/>
  </w:style>
  <w:style w:type="character" w:customStyle="1" w:styleId="3fc">
    <w:name w:val="Гиперссылка3"/>
    <w:qFormat/>
    <w:rsid w:val="00986055"/>
    <w:rPr>
      <w:color w:val="2C437A"/>
      <w:u w:val="none"/>
    </w:rPr>
  </w:style>
  <w:style w:type="character" w:customStyle="1" w:styleId="700">
    <w:name w:val="Знак Знак70"/>
    <w:qFormat/>
    <w:rsid w:val="00986055"/>
    <w:rPr>
      <w:rFonts w:ascii="Arial" w:hAnsi="Arial"/>
      <w:b/>
      <w:sz w:val="26"/>
    </w:rPr>
  </w:style>
  <w:style w:type="character" w:customStyle="1" w:styleId="69">
    <w:name w:val="Знак Знак69"/>
    <w:qFormat/>
    <w:rsid w:val="00986055"/>
    <w:rPr>
      <w:b/>
      <w:sz w:val="28"/>
    </w:rPr>
  </w:style>
  <w:style w:type="character" w:customStyle="1" w:styleId="68">
    <w:name w:val="Знак Знак68"/>
    <w:qFormat/>
    <w:rsid w:val="00986055"/>
    <w:rPr>
      <w:b/>
      <w:i/>
      <w:sz w:val="26"/>
    </w:rPr>
  </w:style>
  <w:style w:type="character" w:customStyle="1" w:styleId="Heading121">
    <w:name w:val="Heading 12 Знак Знак1"/>
    <w:qFormat/>
    <w:rsid w:val="00986055"/>
    <w:rPr>
      <w:rFonts w:ascii="Courier New" w:hAnsi="Courier New"/>
    </w:rPr>
  </w:style>
  <w:style w:type="character" w:customStyle="1" w:styleId="hps">
    <w:name w:val="hps"/>
    <w:qFormat/>
    <w:rsid w:val="00986055"/>
  </w:style>
  <w:style w:type="character" w:customStyle="1" w:styleId="HTML20">
    <w:name w:val="Стандартный HTML Знак2"/>
    <w:qFormat/>
    <w:locked/>
    <w:rsid w:val="00986055"/>
    <w:rPr>
      <w:rFonts w:ascii="Courier New" w:hAnsi="Courier New"/>
      <w:lang w:val="ru-RU" w:eastAsia="ru-RU"/>
    </w:rPr>
  </w:style>
  <w:style w:type="character" w:customStyle="1" w:styleId="11e">
    <w:name w:val="Знак11"/>
    <w:qFormat/>
    <w:rsid w:val="00986055"/>
    <w:rPr>
      <w:rFonts w:ascii="Arial" w:hAnsi="Arial"/>
      <w:b/>
      <w:kern w:val="32"/>
      <w:sz w:val="32"/>
      <w:lang w:val="ru-RU" w:eastAsia="ru-RU"/>
    </w:rPr>
  </w:style>
  <w:style w:type="character" w:customStyle="1" w:styleId="rubric2">
    <w:name w:val="rubric2"/>
    <w:qFormat/>
    <w:rsid w:val="00986055"/>
    <w:rPr>
      <w:shd w:val="clear" w:color="auto" w:fill="FFFFFF"/>
    </w:rPr>
  </w:style>
  <w:style w:type="character" w:customStyle="1" w:styleId="A10">
    <w:name w:val="A1"/>
    <w:qFormat/>
    <w:rsid w:val="00986055"/>
    <w:rPr>
      <w:rFonts w:ascii="Myriad Pro" w:hAnsi="Myriad Pro"/>
      <w:color w:val="000000"/>
      <w:sz w:val="20"/>
    </w:rPr>
  </w:style>
  <w:style w:type="character" w:customStyle="1" w:styleId="A31">
    <w:name w:val="A3"/>
    <w:qFormat/>
    <w:rsid w:val="00986055"/>
    <w:rPr>
      <w:rFonts w:ascii="Myriad Pro" w:hAnsi="Myriad Pro"/>
      <w:b/>
      <w:color w:val="000000"/>
      <w:sz w:val="30"/>
    </w:rPr>
  </w:style>
  <w:style w:type="character" w:customStyle="1" w:styleId="para6">
    <w:name w:val="para6"/>
    <w:qFormat/>
    <w:rsid w:val="00986055"/>
  </w:style>
  <w:style w:type="character" w:customStyle="1" w:styleId="FontStyle31">
    <w:name w:val="Font Style31"/>
    <w:qFormat/>
    <w:rsid w:val="00986055"/>
    <w:rPr>
      <w:rFonts w:ascii="Times New Roman" w:hAnsi="Times New Roman"/>
      <w:b/>
      <w:sz w:val="28"/>
    </w:rPr>
  </w:style>
  <w:style w:type="character" w:customStyle="1" w:styleId="342">
    <w:name w:val="Знак3 Знак Знак4"/>
    <w:qFormat/>
    <w:locked/>
    <w:rsid w:val="00986055"/>
    <w:rPr>
      <w:rFonts w:ascii="Courier New" w:hAnsi="Courier New"/>
      <w:lang w:val="ru-RU" w:eastAsia="ru-RU"/>
    </w:rPr>
  </w:style>
  <w:style w:type="character" w:customStyle="1" w:styleId="FontStyle30">
    <w:name w:val="Font Style30"/>
    <w:qFormat/>
    <w:rsid w:val="00986055"/>
    <w:rPr>
      <w:rFonts w:ascii="Times New Roman" w:hAnsi="Times New Roman"/>
      <w:sz w:val="22"/>
    </w:rPr>
  </w:style>
  <w:style w:type="character" w:customStyle="1" w:styleId="FontStyle32">
    <w:name w:val="Font Style32"/>
    <w:qFormat/>
    <w:rsid w:val="00986055"/>
    <w:rPr>
      <w:rFonts w:ascii="Times New Roman" w:hAnsi="Times New Roman"/>
      <w:i/>
      <w:sz w:val="26"/>
    </w:rPr>
  </w:style>
  <w:style w:type="character" w:customStyle="1" w:styleId="gray1">
    <w:name w:val="gray1"/>
    <w:qFormat/>
    <w:rsid w:val="00986055"/>
    <w:rPr>
      <w:color w:val="808080"/>
    </w:rPr>
  </w:style>
  <w:style w:type="character" w:customStyle="1" w:styleId="style161">
    <w:name w:val="style161"/>
    <w:qFormat/>
    <w:rsid w:val="00986055"/>
    <w:rPr>
      <w:rFonts w:ascii="Verdana" w:hAnsi="Verdana"/>
      <w:sz w:val="24"/>
    </w:rPr>
  </w:style>
  <w:style w:type="character" w:customStyle="1" w:styleId="description2">
    <w:name w:val="description2"/>
    <w:qFormat/>
    <w:rsid w:val="00986055"/>
    <w:rPr>
      <w:color w:val="000000"/>
      <w:sz w:val="20"/>
    </w:rPr>
  </w:style>
  <w:style w:type="character" w:customStyle="1" w:styleId="c17">
    <w:name w:val="c17"/>
    <w:qFormat/>
    <w:rsid w:val="00986055"/>
  </w:style>
  <w:style w:type="character" w:customStyle="1" w:styleId="searchhit">
    <w:name w:val="search_hit"/>
    <w:qFormat/>
    <w:rsid w:val="00986055"/>
  </w:style>
  <w:style w:type="character" w:customStyle="1" w:styleId="FontStyle111">
    <w:name w:val="Font Style111"/>
    <w:qFormat/>
    <w:rsid w:val="00986055"/>
    <w:rPr>
      <w:rFonts w:ascii="Century Schoolbook" w:hAnsi="Century Schoolbook"/>
      <w:sz w:val="18"/>
    </w:rPr>
  </w:style>
  <w:style w:type="character" w:customStyle="1" w:styleId="FontStyle136">
    <w:name w:val="Font Style136"/>
    <w:qFormat/>
    <w:rsid w:val="00986055"/>
    <w:rPr>
      <w:rFonts w:ascii="Century Schoolbook" w:hAnsi="Century Schoolbook"/>
      <w:b/>
      <w:sz w:val="18"/>
    </w:rPr>
  </w:style>
  <w:style w:type="character" w:customStyle="1" w:styleId="rl">
    <w:name w:val="rl"/>
    <w:qFormat/>
    <w:rsid w:val="00986055"/>
  </w:style>
  <w:style w:type="character" w:customStyle="1" w:styleId="NoBreak">
    <w:name w:val="_NoBreak"/>
    <w:qFormat/>
    <w:rsid w:val="00986055"/>
  </w:style>
  <w:style w:type="character" w:customStyle="1" w:styleId="mymarkfind">
    <w:name w:val="my_mark_find"/>
    <w:qFormat/>
    <w:rsid w:val="00986055"/>
  </w:style>
  <w:style w:type="character" w:customStyle="1" w:styleId="hl">
    <w:name w:val="hl"/>
    <w:qFormat/>
    <w:rsid w:val="00986055"/>
    <w:rPr>
      <w:rFonts w:ascii="Times New Roman" w:hAnsi="Times New Roman"/>
    </w:rPr>
  </w:style>
  <w:style w:type="character" w:customStyle="1" w:styleId="Arial16">
    <w:name w:val="Стиль Arial 16 пт полужирный"/>
    <w:qFormat/>
    <w:rsid w:val="00986055"/>
    <w:rPr>
      <w:rFonts w:ascii="Arial" w:hAnsi="Arial"/>
      <w:b/>
      <w:sz w:val="32"/>
    </w:rPr>
  </w:style>
  <w:style w:type="character" w:customStyle="1" w:styleId="b">
    <w:name w:val="b"/>
    <w:qFormat/>
    <w:rsid w:val="00986055"/>
  </w:style>
  <w:style w:type="character" w:customStyle="1" w:styleId="FontStyle61">
    <w:name w:val="Font Style61"/>
    <w:qFormat/>
    <w:rsid w:val="00986055"/>
    <w:rPr>
      <w:rFonts w:ascii="MS Reference Sans Serif" w:hAnsi="MS Reference Sans Serif"/>
      <w:sz w:val="12"/>
    </w:rPr>
  </w:style>
  <w:style w:type="character" w:customStyle="1" w:styleId="FontStyle60">
    <w:name w:val="Font Style60"/>
    <w:qFormat/>
    <w:rsid w:val="00986055"/>
    <w:rPr>
      <w:rFonts w:ascii="MS Reference Sans Serif" w:hAnsi="MS Reference Sans Serif"/>
      <w:sz w:val="16"/>
    </w:rPr>
  </w:style>
  <w:style w:type="character" w:customStyle="1" w:styleId="FontStyle79">
    <w:name w:val="Font Style79"/>
    <w:qFormat/>
    <w:rsid w:val="00986055"/>
    <w:rPr>
      <w:rFonts w:ascii="MS Reference Sans Serif" w:hAnsi="MS Reference Sans Serif"/>
      <w:sz w:val="22"/>
    </w:rPr>
  </w:style>
  <w:style w:type="character" w:customStyle="1" w:styleId="WW8Num2z1">
    <w:name w:val="WW8Num2z1"/>
    <w:qFormat/>
    <w:rsid w:val="00986055"/>
    <w:rPr>
      <w:rFonts w:ascii="Times New Roman" w:hAnsi="Times New Roman"/>
    </w:rPr>
  </w:style>
  <w:style w:type="character" w:customStyle="1" w:styleId="332">
    <w:name w:val="Знак3 Знак Знак3"/>
    <w:qFormat/>
    <w:locked/>
    <w:rsid w:val="00986055"/>
    <w:rPr>
      <w:rFonts w:ascii="Courier New" w:hAnsi="Courier New"/>
      <w:lang w:val="ru-RU" w:eastAsia="ru-RU"/>
    </w:rPr>
  </w:style>
  <w:style w:type="character" w:customStyle="1" w:styleId="WW8Num2z2">
    <w:name w:val="WW8Num2z2"/>
    <w:qFormat/>
    <w:rsid w:val="00986055"/>
    <w:rPr>
      <w:rFonts w:ascii="Wingdings" w:hAnsi="Wingdings"/>
    </w:rPr>
  </w:style>
  <w:style w:type="character" w:customStyle="1" w:styleId="WW8Num3z2">
    <w:name w:val="WW8Num3z2"/>
    <w:qFormat/>
    <w:rsid w:val="00986055"/>
    <w:rPr>
      <w:rFonts w:ascii="Wingdings" w:hAnsi="Wingdings"/>
    </w:rPr>
  </w:style>
  <w:style w:type="character" w:customStyle="1" w:styleId="WW8Num3z3">
    <w:name w:val="WW8Num3z3"/>
    <w:qFormat/>
    <w:rsid w:val="00986055"/>
    <w:rPr>
      <w:rFonts w:ascii="Symbol" w:hAnsi="Symbol"/>
    </w:rPr>
  </w:style>
  <w:style w:type="character" w:customStyle="1" w:styleId="WW8Num12z1">
    <w:name w:val="WW8Num12z1"/>
    <w:qFormat/>
    <w:rsid w:val="00986055"/>
    <w:rPr>
      <w:b/>
    </w:rPr>
  </w:style>
  <w:style w:type="character" w:customStyle="1" w:styleId="WW8Num12z5">
    <w:name w:val="WW8Num12z5"/>
    <w:qFormat/>
    <w:rsid w:val="00986055"/>
  </w:style>
  <w:style w:type="character" w:customStyle="1" w:styleId="WW8Num12z6">
    <w:name w:val="WW8Num12z6"/>
    <w:qFormat/>
    <w:rsid w:val="00986055"/>
  </w:style>
  <w:style w:type="character" w:customStyle="1" w:styleId="WW8Num12z7">
    <w:name w:val="WW8Num12z7"/>
    <w:qFormat/>
    <w:rsid w:val="00986055"/>
  </w:style>
  <w:style w:type="character" w:customStyle="1" w:styleId="WW8Num12z8">
    <w:name w:val="WW8Num12z8"/>
    <w:qFormat/>
    <w:rsid w:val="00986055"/>
  </w:style>
  <w:style w:type="character" w:customStyle="1" w:styleId="WW8Num17z2">
    <w:name w:val="WW8Num17z2"/>
    <w:qFormat/>
    <w:rsid w:val="00986055"/>
  </w:style>
  <w:style w:type="character" w:customStyle="1" w:styleId="WW8Num17z3">
    <w:name w:val="WW8Num17z3"/>
    <w:qFormat/>
    <w:rsid w:val="00986055"/>
  </w:style>
  <w:style w:type="character" w:customStyle="1" w:styleId="WW8Num17z4">
    <w:name w:val="WW8Num17z4"/>
    <w:qFormat/>
    <w:rsid w:val="00986055"/>
  </w:style>
  <w:style w:type="character" w:customStyle="1" w:styleId="WW8Num17z5">
    <w:name w:val="WW8Num17z5"/>
    <w:qFormat/>
    <w:rsid w:val="00986055"/>
  </w:style>
  <w:style w:type="character" w:customStyle="1" w:styleId="WW8Num17z6">
    <w:name w:val="WW8Num17z6"/>
    <w:qFormat/>
    <w:rsid w:val="00986055"/>
  </w:style>
  <w:style w:type="character" w:customStyle="1" w:styleId="WW8Num17z7">
    <w:name w:val="WW8Num17z7"/>
    <w:qFormat/>
    <w:rsid w:val="00986055"/>
  </w:style>
  <w:style w:type="character" w:customStyle="1" w:styleId="WW8Num17z8">
    <w:name w:val="WW8Num17z8"/>
    <w:qFormat/>
    <w:rsid w:val="00986055"/>
  </w:style>
  <w:style w:type="character" w:customStyle="1" w:styleId="WW8Num20z0">
    <w:name w:val="WW8Num20z0"/>
    <w:qFormat/>
    <w:rsid w:val="00986055"/>
  </w:style>
  <w:style w:type="character" w:customStyle="1" w:styleId="WW8Num21z0">
    <w:name w:val="WW8Num21z0"/>
    <w:qFormat/>
    <w:rsid w:val="00986055"/>
  </w:style>
  <w:style w:type="character" w:customStyle="1" w:styleId="WW8Num21z1">
    <w:name w:val="WW8Num21z1"/>
    <w:qFormat/>
    <w:rsid w:val="00986055"/>
  </w:style>
  <w:style w:type="character" w:customStyle="1" w:styleId="WW8Num21z2">
    <w:name w:val="WW8Num21z2"/>
    <w:qFormat/>
    <w:rsid w:val="00986055"/>
  </w:style>
  <w:style w:type="character" w:customStyle="1" w:styleId="WW8Num21z3">
    <w:name w:val="WW8Num21z3"/>
    <w:qFormat/>
    <w:rsid w:val="00986055"/>
  </w:style>
  <w:style w:type="character" w:customStyle="1" w:styleId="WW8Num21z4">
    <w:name w:val="WW8Num21z4"/>
    <w:qFormat/>
    <w:rsid w:val="00986055"/>
  </w:style>
  <w:style w:type="character" w:customStyle="1" w:styleId="WW8Num21z5">
    <w:name w:val="WW8Num21z5"/>
    <w:qFormat/>
    <w:rsid w:val="00986055"/>
  </w:style>
  <w:style w:type="character" w:customStyle="1" w:styleId="WW8Num21z6">
    <w:name w:val="WW8Num21z6"/>
    <w:qFormat/>
    <w:rsid w:val="00986055"/>
  </w:style>
  <w:style w:type="character" w:customStyle="1" w:styleId="WW8Num21z7">
    <w:name w:val="WW8Num21z7"/>
    <w:qFormat/>
    <w:rsid w:val="00986055"/>
  </w:style>
  <w:style w:type="character" w:customStyle="1" w:styleId="WW8Num21z8">
    <w:name w:val="WW8Num21z8"/>
    <w:qFormat/>
    <w:rsid w:val="00986055"/>
  </w:style>
  <w:style w:type="character" w:customStyle="1" w:styleId="WW8Num22z0">
    <w:name w:val="WW8Num22z0"/>
    <w:qFormat/>
    <w:rsid w:val="00986055"/>
    <w:rPr>
      <w:rFonts w:ascii="Symbol" w:hAnsi="Symbol"/>
    </w:rPr>
  </w:style>
  <w:style w:type="character" w:customStyle="1" w:styleId="WW8Num22z1">
    <w:name w:val="WW8Num22z1"/>
    <w:qFormat/>
    <w:rsid w:val="00986055"/>
    <w:rPr>
      <w:rFonts w:ascii="Courier New" w:hAnsi="Courier New"/>
    </w:rPr>
  </w:style>
  <w:style w:type="character" w:customStyle="1" w:styleId="WW8Num22z2">
    <w:name w:val="WW8Num22z2"/>
    <w:qFormat/>
    <w:rsid w:val="00986055"/>
    <w:rPr>
      <w:rFonts w:ascii="Wingdings" w:hAnsi="Wingdings"/>
    </w:rPr>
  </w:style>
  <w:style w:type="character" w:customStyle="1" w:styleId="WW8Num23z0">
    <w:name w:val="WW8Num23z0"/>
    <w:qFormat/>
    <w:rsid w:val="00986055"/>
  </w:style>
  <w:style w:type="character" w:customStyle="1" w:styleId="WW8Num23z1">
    <w:name w:val="WW8Num23z1"/>
    <w:qFormat/>
    <w:rsid w:val="00986055"/>
  </w:style>
  <w:style w:type="character" w:customStyle="1" w:styleId="WW8Num23z2">
    <w:name w:val="WW8Num23z2"/>
    <w:qFormat/>
    <w:rsid w:val="00986055"/>
  </w:style>
  <w:style w:type="character" w:customStyle="1" w:styleId="WW8Num23z3">
    <w:name w:val="WW8Num23z3"/>
    <w:qFormat/>
    <w:rsid w:val="00986055"/>
  </w:style>
  <w:style w:type="character" w:customStyle="1" w:styleId="WW8Num23z4">
    <w:name w:val="WW8Num23z4"/>
    <w:qFormat/>
    <w:rsid w:val="00986055"/>
  </w:style>
  <w:style w:type="character" w:customStyle="1" w:styleId="WW8Num23z5">
    <w:name w:val="WW8Num23z5"/>
    <w:qFormat/>
    <w:rsid w:val="00986055"/>
  </w:style>
  <w:style w:type="character" w:customStyle="1" w:styleId="WW8Num23z6">
    <w:name w:val="WW8Num23z6"/>
    <w:qFormat/>
    <w:rsid w:val="00986055"/>
  </w:style>
  <w:style w:type="character" w:customStyle="1" w:styleId="WW8Num23z7">
    <w:name w:val="WW8Num23z7"/>
    <w:qFormat/>
    <w:rsid w:val="00986055"/>
  </w:style>
  <w:style w:type="character" w:customStyle="1" w:styleId="WW8Num23z8">
    <w:name w:val="WW8Num23z8"/>
    <w:qFormat/>
    <w:rsid w:val="00986055"/>
  </w:style>
  <w:style w:type="character" w:customStyle="1" w:styleId="WW8Num24z0">
    <w:name w:val="WW8Num24z0"/>
    <w:qFormat/>
    <w:rsid w:val="00986055"/>
    <w:rPr>
      <w:rFonts w:ascii="Symbol" w:hAnsi="Symbol"/>
      <w:sz w:val="24"/>
    </w:rPr>
  </w:style>
  <w:style w:type="character" w:customStyle="1" w:styleId="WW8Num24z1">
    <w:name w:val="WW8Num24z1"/>
    <w:qFormat/>
    <w:rsid w:val="00986055"/>
    <w:rPr>
      <w:rFonts w:ascii="Courier New" w:hAnsi="Courier New"/>
    </w:rPr>
  </w:style>
  <w:style w:type="character" w:customStyle="1" w:styleId="WW8Num24z2">
    <w:name w:val="WW8Num24z2"/>
    <w:qFormat/>
    <w:rsid w:val="00986055"/>
    <w:rPr>
      <w:rFonts w:ascii="Wingdings" w:hAnsi="Wingdings"/>
    </w:rPr>
  </w:style>
  <w:style w:type="character" w:customStyle="1" w:styleId="WW8Num24z3">
    <w:name w:val="WW8Num24z3"/>
    <w:qFormat/>
    <w:rsid w:val="00986055"/>
    <w:rPr>
      <w:rFonts w:ascii="Symbol" w:hAnsi="Symbol"/>
    </w:rPr>
  </w:style>
  <w:style w:type="character" w:customStyle="1" w:styleId="WW8Num25z0">
    <w:name w:val="WW8Num25z0"/>
    <w:qFormat/>
    <w:rsid w:val="00986055"/>
    <w:rPr>
      <w:rFonts w:ascii="Symbol" w:hAnsi="Symbol"/>
      <w:color w:val="auto"/>
    </w:rPr>
  </w:style>
  <w:style w:type="character" w:customStyle="1" w:styleId="WW8Num25z1">
    <w:name w:val="WW8Num25z1"/>
    <w:qFormat/>
    <w:rsid w:val="00986055"/>
    <w:rPr>
      <w:rFonts w:ascii="Courier New" w:hAnsi="Courier New"/>
    </w:rPr>
  </w:style>
  <w:style w:type="character" w:customStyle="1" w:styleId="WW8Num25z2">
    <w:name w:val="WW8Num25z2"/>
    <w:qFormat/>
    <w:rsid w:val="00986055"/>
    <w:rPr>
      <w:rFonts w:ascii="Wingdings" w:hAnsi="Wingdings"/>
    </w:rPr>
  </w:style>
  <w:style w:type="character" w:customStyle="1" w:styleId="WW8Num25z3">
    <w:name w:val="WW8Num25z3"/>
    <w:qFormat/>
    <w:rsid w:val="00986055"/>
    <w:rPr>
      <w:rFonts w:ascii="Symbol" w:hAnsi="Symbol"/>
    </w:rPr>
  </w:style>
  <w:style w:type="character" w:customStyle="1" w:styleId="WW8Num26z0">
    <w:name w:val="WW8Num26z0"/>
    <w:qFormat/>
    <w:rsid w:val="00986055"/>
    <w:rPr>
      <w:rFonts w:ascii="Symbol" w:hAnsi="Symbol"/>
    </w:rPr>
  </w:style>
  <w:style w:type="character" w:customStyle="1" w:styleId="WW8Num26z1">
    <w:name w:val="WW8Num26z1"/>
    <w:qFormat/>
    <w:rsid w:val="00986055"/>
    <w:rPr>
      <w:rFonts w:ascii="Courier New" w:hAnsi="Courier New"/>
    </w:rPr>
  </w:style>
  <w:style w:type="character" w:customStyle="1" w:styleId="WW8Num26z2">
    <w:name w:val="WW8Num26z2"/>
    <w:qFormat/>
    <w:rsid w:val="00986055"/>
    <w:rPr>
      <w:rFonts w:ascii="Wingdings" w:hAnsi="Wingdings"/>
    </w:rPr>
  </w:style>
  <w:style w:type="character" w:customStyle="1" w:styleId="WW8Num27z0">
    <w:name w:val="WW8Num27z0"/>
    <w:qFormat/>
    <w:rsid w:val="00986055"/>
  </w:style>
  <w:style w:type="character" w:customStyle="1" w:styleId="WW8Num27z1">
    <w:name w:val="WW8Num27z1"/>
    <w:qFormat/>
    <w:rsid w:val="00986055"/>
  </w:style>
  <w:style w:type="character" w:customStyle="1" w:styleId="WW8Num27z2">
    <w:name w:val="WW8Num27z2"/>
    <w:qFormat/>
    <w:rsid w:val="00986055"/>
  </w:style>
  <w:style w:type="character" w:customStyle="1" w:styleId="WW8Num27z3">
    <w:name w:val="WW8Num27z3"/>
    <w:qFormat/>
    <w:rsid w:val="00986055"/>
  </w:style>
  <w:style w:type="character" w:customStyle="1" w:styleId="WW8Num27z4">
    <w:name w:val="WW8Num27z4"/>
    <w:qFormat/>
    <w:rsid w:val="00986055"/>
  </w:style>
  <w:style w:type="character" w:customStyle="1" w:styleId="WW8Num27z5">
    <w:name w:val="WW8Num27z5"/>
    <w:qFormat/>
    <w:rsid w:val="00986055"/>
  </w:style>
  <w:style w:type="character" w:customStyle="1" w:styleId="WW8Num27z6">
    <w:name w:val="WW8Num27z6"/>
    <w:qFormat/>
    <w:rsid w:val="00986055"/>
  </w:style>
  <w:style w:type="character" w:customStyle="1" w:styleId="WW8Num27z7">
    <w:name w:val="WW8Num27z7"/>
    <w:qFormat/>
    <w:rsid w:val="00986055"/>
  </w:style>
  <w:style w:type="character" w:customStyle="1" w:styleId="WW8Num27z8">
    <w:name w:val="WW8Num27z8"/>
    <w:qFormat/>
    <w:rsid w:val="00986055"/>
  </w:style>
  <w:style w:type="character" w:customStyle="1" w:styleId="WW8Num28z0">
    <w:name w:val="WW8Num28z0"/>
    <w:qFormat/>
    <w:rsid w:val="00986055"/>
  </w:style>
  <w:style w:type="character" w:customStyle="1" w:styleId="WW8Num28z1">
    <w:name w:val="WW8Num28z1"/>
    <w:qFormat/>
    <w:rsid w:val="00986055"/>
    <w:rPr>
      <w:rFonts w:ascii="Symbol" w:hAnsi="Symbol"/>
      <w:sz w:val="24"/>
    </w:rPr>
  </w:style>
  <w:style w:type="character" w:customStyle="1" w:styleId="WW8Num28z2">
    <w:name w:val="WW8Num28z2"/>
    <w:qFormat/>
    <w:rsid w:val="00986055"/>
  </w:style>
  <w:style w:type="character" w:customStyle="1" w:styleId="WW8Num28z3">
    <w:name w:val="WW8Num28z3"/>
    <w:qFormat/>
    <w:rsid w:val="00986055"/>
  </w:style>
  <w:style w:type="character" w:customStyle="1" w:styleId="WW8Num28z4">
    <w:name w:val="WW8Num28z4"/>
    <w:qFormat/>
    <w:rsid w:val="00986055"/>
  </w:style>
  <w:style w:type="character" w:customStyle="1" w:styleId="WW8Num28z5">
    <w:name w:val="WW8Num28z5"/>
    <w:qFormat/>
    <w:rsid w:val="00986055"/>
  </w:style>
  <w:style w:type="character" w:customStyle="1" w:styleId="WW8Num28z6">
    <w:name w:val="WW8Num28z6"/>
    <w:qFormat/>
    <w:rsid w:val="00986055"/>
  </w:style>
  <w:style w:type="character" w:customStyle="1" w:styleId="WW8Num28z7">
    <w:name w:val="WW8Num28z7"/>
    <w:qFormat/>
    <w:rsid w:val="00986055"/>
  </w:style>
  <w:style w:type="character" w:customStyle="1" w:styleId="WW8Num28z8">
    <w:name w:val="WW8Num28z8"/>
    <w:qFormat/>
    <w:rsid w:val="00986055"/>
  </w:style>
  <w:style w:type="character" w:customStyle="1" w:styleId="WW8Num29z0">
    <w:name w:val="WW8Num29z0"/>
    <w:qFormat/>
    <w:rsid w:val="00986055"/>
  </w:style>
  <w:style w:type="character" w:customStyle="1" w:styleId="WW8Num29z1">
    <w:name w:val="WW8Num29z1"/>
    <w:qFormat/>
    <w:rsid w:val="00986055"/>
  </w:style>
  <w:style w:type="character" w:customStyle="1" w:styleId="WW8Num29z2">
    <w:name w:val="WW8Num29z2"/>
    <w:qFormat/>
    <w:rsid w:val="00986055"/>
  </w:style>
  <w:style w:type="character" w:customStyle="1" w:styleId="WW8Num29z3">
    <w:name w:val="WW8Num29z3"/>
    <w:qFormat/>
    <w:rsid w:val="00986055"/>
  </w:style>
  <w:style w:type="character" w:customStyle="1" w:styleId="WW8Num29z4">
    <w:name w:val="WW8Num29z4"/>
    <w:qFormat/>
    <w:rsid w:val="00986055"/>
  </w:style>
  <w:style w:type="character" w:customStyle="1" w:styleId="WW8Num29z5">
    <w:name w:val="WW8Num29z5"/>
    <w:qFormat/>
    <w:rsid w:val="00986055"/>
  </w:style>
  <w:style w:type="character" w:customStyle="1" w:styleId="WW8Num29z6">
    <w:name w:val="WW8Num29z6"/>
    <w:qFormat/>
    <w:rsid w:val="00986055"/>
  </w:style>
  <w:style w:type="character" w:customStyle="1" w:styleId="WW8Num29z7">
    <w:name w:val="WW8Num29z7"/>
    <w:qFormat/>
    <w:rsid w:val="00986055"/>
  </w:style>
  <w:style w:type="character" w:customStyle="1" w:styleId="WW8Num29z8">
    <w:name w:val="WW8Num29z8"/>
    <w:qFormat/>
    <w:rsid w:val="00986055"/>
  </w:style>
  <w:style w:type="character" w:customStyle="1" w:styleId="WW8Num30z0">
    <w:name w:val="WW8Num30z0"/>
    <w:qFormat/>
    <w:rsid w:val="00986055"/>
    <w:rPr>
      <w:rFonts w:ascii="Wingdings" w:hAnsi="Wingdings"/>
    </w:rPr>
  </w:style>
  <w:style w:type="character" w:customStyle="1" w:styleId="WW8Num30z1">
    <w:name w:val="WW8Num30z1"/>
    <w:qFormat/>
    <w:rsid w:val="00986055"/>
    <w:rPr>
      <w:rFonts w:ascii="Courier New" w:hAnsi="Courier New"/>
    </w:rPr>
  </w:style>
  <w:style w:type="character" w:customStyle="1" w:styleId="WW8Num30z3">
    <w:name w:val="WW8Num30z3"/>
    <w:qFormat/>
    <w:rsid w:val="00986055"/>
    <w:rPr>
      <w:rFonts w:ascii="Symbol" w:hAnsi="Symbol"/>
    </w:rPr>
  </w:style>
  <w:style w:type="character" w:customStyle="1" w:styleId="WW8Num31z0">
    <w:name w:val="WW8Num31z0"/>
    <w:qFormat/>
    <w:rsid w:val="00986055"/>
    <w:rPr>
      <w:rFonts w:ascii="Wingdings" w:hAnsi="Wingdings"/>
    </w:rPr>
  </w:style>
  <w:style w:type="character" w:customStyle="1" w:styleId="WW8Num31z1">
    <w:name w:val="WW8Num31z1"/>
    <w:qFormat/>
    <w:rsid w:val="00986055"/>
    <w:rPr>
      <w:rFonts w:ascii="Courier New" w:hAnsi="Courier New"/>
    </w:rPr>
  </w:style>
  <w:style w:type="character" w:customStyle="1" w:styleId="WW8Num31z3">
    <w:name w:val="WW8Num31z3"/>
    <w:qFormat/>
    <w:rsid w:val="00986055"/>
    <w:rPr>
      <w:rFonts w:ascii="Symbol" w:hAnsi="Symbol"/>
    </w:rPr>
  </w:style>
  <w:style w:type="character" w:customStyle="1" w:styleId="WW8Num32z0">
    <w:name w:val="WW8Num32z0"/>
    <w:qFormat/>
    <w:rsid w:val="00986055"/>
  </w:style>
  <w:style w:type="character" w:customStyle="1" w:styleId="WW8Num32z1">
    <w:name w:val="WW8Num32z1"/>
    <w:qFormat/>
    <w:rsid w:val="00986055"/>
    <w:rPr>
      <w:rFonts w:ascii="Courier New" w:hAnsi="Courier New"/>
    </w:rPr>
  </w:style>
  <w:style w:type="character" w:customStyle="1" w:styleId="WW8Num32z2">
    <w:name w:val="WW8Num32z2"/>
    <w:qFormat/>
    <w:rsid w:val="00986055"/>
    <w:rPr>
      <w:rFonts w:ascii="Wingdings" w:hAnsi="Wingdings"/>
    </w:rPr>
  </w:style>
  <w:style w:type="character" w:customStyle="1" w:styleId="WW8Num32z3">
    <w:name w:val="WW8Num32z3"/>
    <w:qFormat/>
    <w:rsid w:val="00986055"/>
    <w:rPr>
      <w:rFonts w:ascii="Symbol" w:hAnsi="Symbol"/>
    </w:rPr>
  </w:style>
  <w:style w:type="character" w:customStyle="1" w:styleId="FontStyle310">
    <w:name w:val="Font Style310"/>
    <w:qFormat/>
    <w:rsid w:val="00986055"/>
    <w:rPr>
      <w:rFonts w:ascii="Times New Roman" w:hAnsi="Times New Roman"/>
      <w:sz w:val="18"/>
    </w:rPr>
  </w:style>
  <w:style w:type="character" w:customStyle="1" w:styleId="-0">
    <w:name w:val="Интернет-ссылка"/>
    <w:qFormat/>
    <w:rsid w:val="00986055"/>
    <w:rPr>
      <w:rFonts w:ascii="Times New Roman" w:hAnsi="Times New Roman"/>
      <w:color w:val="0000FF"/>
      <w:u w:val="single"/>
    </w:rPr>
  </w:style>
  <w:style w:type="character" w:customStyle="1" w:styleId="textmaincenter">
    <w:name w:val="textmain_center"/>
    <w:qFormat/>
    <w:rsid w:val="00986055"/>
  </w:style>
  <w:style w:type="character" w:customStyle="1" w:styleId="WW8Num2z3">
    <w:name w:val="WW8Num2z3"/>
    <w:qFormat/>
    <w:rsid w:val="00986055"/>
  </w:style>
  <w:style w:type="character" w:customStyle="1" w:styleId="WW8Num2z4">
    <w:name w:val="WW8Num2z4"/>
    <w:qFormat/>
    <w:rsid w:val="00986055"/>
  </w:style>
  <w:style w:type="character" w:customStyle="1" w:styleId="WW8Num2z5">
    <w:name w:val="WW8Num2z5"/>
    <w:qFormat/>
    <w:rsid w:val="00986055"/>
  </w:style>
  <w:style w:type="character" w:customStyle="1" w:styleId="WW8Num2z6">
    <w:name w:val="WW8Num2z6"/>
    <w:qFormat/>
    <w:rsid w:val="00986055"/>
  </w:style>
  <w:style w:type="character" w:customStyle="1" w:styleId="WW8Num2z7">
    <w:name w:val="WW8Num2z7"/>
    <w:qFormat/>
    <w:rsid w:val="00986055"/>
  </w:style>
  <w:style w:type="character" w:customStyle="1" w:styleId="WW8Num2z8">
    <w:name w:val="WW8Num2z8"/>
    <w:qFormat/>
    <w:rsid w:val="00986055"/>
  </w:style>
  <w:style w:type="character" w:customStyle="1" w:styleId="WW8Num3z4">
    <w:name w:val="WW8Num3z4"/>
    <w:qFormat/>
    <w:rsid w:val="00986055"/>
  </w:style>
  <w:style w:type="character" w:customStyle="1" w:styleId="WW8Num3z5">
    <w:name w:val="WW8Num3z5"/>
    <w:qFormat/>
    <w:rsid w:val="00986055"/>
  </w:style>
  <w:style w:type="character" w:customStyle="1" w:styleId="WW8Num3z6">
    <w:name w:val="WW8Num3z6"/>
    <w:qFormat/>
    <w:rsid w:val="00986055"/>
  </w:style>
  <w:style w:type="character" w:customStyle="1" w:styleId="WW8Num3z7">
    <w:name w:val="WW8Num3z7"/>
    <w:qFormat/>
    <w:rsid w:val="00986055"/>
  </w:style>
  <w:style w:type="character" w:customStyle="1" w:styleId="WW8Num3z8">
    <w:name w:val="WW8Num3z8"/>
    <w:qFormat/>
    <w:rsid w:val="00986055"/>
  </w:style>
  <w:style w:type="character" w:customStyle="1" w:styleId="afffffffff3">
    <w:name w:val="Стиль Обычный"/>
    <w:qFormat/>
    <w:rsid w:val="00986055"/>
    <w:rPr>
      <w:rFonts w:ascii="Times New Roman" w:hAnsi="Times New Roman"/>
      <w:sz w:val="24"/>
    </w:rPr>
  </w:style>
  <w:style w:type="character" w:customStyle="1" w:styleId="butback1">
    <w:name w:val="butback1"/>
    <w:qFormat/>
    <w:rsid w:val="00986055"/>
    <w:rPr>
      <w:rFonts w:ascii="Times New Roman" w:hAnsi="Times New Roman"/>
      <w:color w:val="666666"/>
    </w:rPr>
  </w:style>
  <w:style w:type="character" w:customStyle="1" w:styleId="FontStyle95">
    <w:name w:val="Font Style95"/>
    <w:qFormat/>
    <w:rsid w:val="00986055"/>
    <w:rPr>
      <w:rFonts w:ascii="Times New Roman" w:hAnsi="Times New Roman"/>
      <w:sz w:val="22"/>
    </w:rPr>
  </w:style>
  <w:style w:type="character" w:customStyle="1" w:styleId="FontStyle94">
    <w:name w:val="Font Style94"/>
    <w:qFormat/>
    <w:rsid w:val="00986055"/>
    <w:rPr>
      <w:rFonts w:ascii="Times New Roman" w:hAnsi="Times New Roman"/>
      <w:b/>
      <w:sz w:val="22"/>
    </w:rPr>
  </w:style>
  <w:style w:type="character" w:customStyle="1" w:styleId="FontStyle231">
    <w:name w:val="Font Style231"/>
    <w:qFormat/>
    <w:rsid w:val="00986055"/>
    <w:rPr>
      <w:rFonts w:ascii="Times New Roman" w:hAnsi="Times New Roman"/>
      <w:sz w:val="26"/>
    </w:rPr>
  </w:style>
  <w:style w:type="character" w:customStyle="1" w:styleId="FontStyle145">
    <w:name w:val="Font Style145"/>
    <w:qFormat/>
    <w:rsid w:val="00986055"/>
    <w:rPr>
      <w:rFonts w:ascii="Times New Roman" w:hAnsi="Times New Roman"/>
      <w:color w:val="000000"/>
      <w:sz w:val="18"/>
    </w:rPr>
  </w:style>
  <w:style w:type="character" w:customStyle="1" w:styleId="FontStyle215">
    <w:name w:val="Font Style215"/>
    <w:qFormat/>
    <w:rsid w:val="00986055"/>
    <w:rPr>
      <w:rFonts w:ascii="Times New Roman" w:hAnsi="Times New Roman"/>
      <w:b/>
      <w:color w:val="000000"/>
      <w:sz w:val="18"/>
    </w:rPr>
  </w:style>
  <w:style w:type="character" w:customStyle="1" w:styleId="FontStyle153">
    <w:name w:val="Font Style153"/>
    <w:qFormat/>
    <w:rsid w:val="00986055"/>
    <w:rPr>
      <w:rFonts w:ascii="Times New Roman" w:hAnsi="Times New Roman"/>
      <w:i/>
      <w:color w:val="000000"/>
      <w:sz w:val="18"/>
    </w:rPr>
  </w:style>
  <w:style w:type="character" w:customStyle="1" w:styleId="FontStyle173">
    <w:name w:val="Font Style173"/>
    <w:qFormat/>
    <w:rsid w:val="00986055"/>
    <w:rPr>
      <w:rFonts w:ascii="Times New Roman" w:hAnsi="Times New Roman"/>
      <w:i/>
      <w:color w:val="000000"/>
      <w:spacing w:val="20"/>
      <w:sz w:val="18"/>
    </w:rPr>
  </w:style>
  <w:style w:type="character" w:customStyle="1" w:styleId="b-serp-url">
    <w:name w:val="b-serp-url"/>
    <w:qFormat/>
    <w:rsid w:val="00986055"/>
  </w:style>
  <w:style w:type="character" w:customStyle="1" w:styleId="page">
    <w:name w:val="page"/>
    <w:rsid w:val="00986055"/>
    <w:rPr>
      <w:i/>
      <w:vanish/>
      <w:color w:val="00008B"/>
      <w:sz w:val="19"/>
      <w:bdr w:val="single" w:sz="4" w:space="0" w:color="C1C1C1"/>
    </w:rPr>
  </w:style>
  <w:style w:type="character" w:customStyle="1" w:styleId="current">
    <w:name w:val="current"/>
    <w:qFormat/>
    <w:rsid w:val="00986055"/>
  </w:style>
  <w:style w:type="character" w:customStyle="1" w:styleId="FontStyle235">
    <w:name w:val="Font Style235"/>
    <w:qFormat/>
    <w:rsid w:val="00986055"/>
    <w:rPr>
      <w:rFonts w:ascii="Arial" w:hAnsi="Arial"/>
      <w:b/>
      <w:sz w:val="18"/>
    </w:rPr>
  </w:style>
  <w:style w:type="character" w:customStyle="1" w:styleId="FontStyle255">
    <w:name w:val="Font Style255"/>
    <w:qFormat/>
    <w:rsid w:val="00986055"/>
    <w:rPr>
      <w:rFonts w:ascii="Times New Roman" w:hAnsi="Times New Roman"/>
      <w:b/>
      <w:i/>
      <w:sz w:val="20"/>
    </w:rPr>
  </w:style>
  <w:style w:type="character" w:customStyle="1" w:styleId="FontStyle256">
    <w:name w:val="Font Style256"/>
    <w:qFormat/>
    <w:rsid w:val="00986055"/>
    <w:rPr>
      <w:rFonts w:ascii="Times New Roman" w:hAnsi="Times New Roman"/>
      <w:b/>
      <w:sz w:val="20"/>
    </w:rPr>
  </w:style>
  <w:style w:type="character" w:customStyle="1" w:styleId="FontStyle240">
    <w:name w:val="Font Style240"/>
    <w:qFormat/>
    <w:rsid w:val="00986055"/>
    <w:rPr>
      <w:rFonts w:ascii="Times New Roman" w:hAnsi="Times New Roman"/>
      <w:sz w:val="18"/>
    </w:rPr>
  </w:style>
  <w:style w:type="character" w:customStyle="1" w:styleId="FontStyle253">
    <w:name w:val="Font Style253"/>
    <w:qFormat/>
    <w:rsid w:val="00986055"/>
    <w:rPr>
      <w:rFonts w:ascii="Times New Roman" w:hAnsi="Times New Roman"/>
      <w:i/>
      <w:sz w:val="18"/>
    </w:rPr>
  </w:style>
  <w:style w:type="character" w:customStyle="1" w:styleId="FontStyle234">
    <w:name w:val="Font Style234"/>
    <w:qFormat/>
    <w:rsid w:val="00986055"/>
    <w:rPr>
      <w:rFonts w:ascii="Arial" w:hAnsi="Arial"/>
      <w:b/>
      <w:sz w:val="16"/>
    </w:rPr>
  </w:style>
  <w:style w:type="character" w:customStyle="1" w:styleId="citation">
    <w:name w:val="citation"/>
    <w:qFormat/>
    <w:rsid w:val="00986055"/>
  </w:style>
  <w:style w:type="character" w:customStyle="1" w:styleId="xmlemitalic10">
    <w:name w:val="xmlemitalic1"/>
    <w:qFormat/>
    <w:rsid w:val="00986055"/>
  </w:style>
  <w:style w:type="character" w:customStyle="1" w:styleId="font23">
    <w:name w:val="font23"/>
    <w:qFormat/>
    <w:rsid w:val="00986055"/>
  </w:style>
  <w:style w:type="character" w:customStyle="1" w:styleId="texttext1">
    <w:name w:val="texttext1"/>
    <w:qFormat/>
    <w:rsid w:val="00986055"/>
    <w:rPr>
      <w:rFonts w:ascii="Verdana" w:hAnsi="Verdana"/>
      <w:color w:val="000000"/>
      <w:sz w:val="19"/>
      <w:u w:val="none"/>
    </w:rPr>
  </w:style>
  <w:style w:type="character" w:customStyle="1" w:styleId="FontStyle64">
    <w:name w:val="Font Style64"/>
    <w:qFormat/>
    <w:rsid w:val="00986055"/>
    <w:rPr>
      <w:rFonts w:ascii="Times New Roman" w:hAnsi="Times New Roman"/>
      <w:b/>
      <w:sz w:val="24"/>
    </w:rPr>
  </w:style>
  <w:style w:type="character" w:customStyle="1" w:styleId="authorabout">
    <w:name w:val="authorabout"/>
    <w:qFormat/>
    <w:rsid w:val="00986055"/>
    <w:rPr>
      <w:rFonts w:ascii="Times New Roman" w:hAnsi="Times New Roman"/>
    </w:rPr>
  </w:style>
  <w:style w:type="character" w:customStyle="1" w:styleId="textbf">
    <w:name w:val="textbf"/>
    <w:qFormat/>
    <w:rsid w:val="00986055"/>
    <w:rPr>
      <w:rFonts w:ascii="Times New Roman" w:hAnsi="Times New Roman"/>
    </w:rPr>
  </w:style>
  <w:style w:type="character" w:customStyle="1" w:styleId="textit">
    <w:name w:val="textit"/>
    <w:qFormat/>
    <w:rsid w:val="00986055"/>
    <w:rPr>
      <w:rFonts w:ascii="Times New Roman" w:hAnsi="Times New Roman"/>
    </w:rPr>
  </w:style>
  <w:style w:type="character" w:customStyle="1" w:styleId="textdoc1">
    <w:name w:val="textdoc1"/>
    <w:qFormat/>
    <w:rsid w:val="00986055"/>
    <w:rPr>
      <w:rFonts w:ascii="Times New Roman" w:hAnsi="Times New Roman"/>
    </w:rPr>
  </w:style>
  <w:style w:type="character" w:customStyle="1" w:styleId="IntenseEmphasis1">
    <w:name w:val="Intense Emphasis1"/>
    <w:uiPriority w:val="99"/>
    <w:rsid w:val="00986055"/>
    <w:rPr>
      <w:b/>
    </w:rPr>
  </w:style>
  <w:style w:type="character" w:customStyle="1" w:styleId="FontStyle52">
    <w:name w:val="Font Style52"/>
    <w:qFormat/>
    <w:rsid w:val="00986055"/>
    <w:rPr>
      <w:rFonts w:ascii="Times New Roman" w:hAnsi="Times New Roman"/>
      <w:sz w:val="20"/>
    </w:rPr>
  </w:style>
  <w:style w:type="character" w:customStyle="1" w:styleId="snsep">
    <w:name w:val="snsep"/>
    <w:qFormat/>
    <w:rsid w:val="00986055"/>
  </w:style>
  <w:style w:type="character" w:customStyle="1" w:styleId="mw-editsection">
    <w:name w:val="mw-editsection"/>
    <w:qFormat/>
    <w:rsid w:val="00986055"/>
  </w:style>
  <w:style w:type="character" w:customStyle="1" w:styleId="num0">
    <w:name w:val="num0"/>
    <w:qFormat/>
    <w:rsid w:val="00986055"/>
  </w:style>
  <w:style w:type="character" w:customStyle="1" w:styleId="copy3">
    <w:name w:val="copy3"/>
    <w:qFormat/>
    <w:rsid w:val="00986055"/>
    <w:rPr>
      <w:rFonts w:ascii="Times New Roman" w:hAnsi="Times New Roman"/>
    </w:rPr>
  </w:style>
  <w:style w:type="character" w:customStyle="1" w:styleId="style80">
    <w:name w:val="style8"/>
    <w:qFormat/>
    <w:rsid w:val="00986055"/>
    <w:rPr>
      <w:rFonts w:ascii="Times New Roman" w:hAnsi="Times New Roman"/>
    </w:rPr>
  </w:style>
  <w:style w:type="character" w:customStyle="1" w:styleId="512">
    <w:name w:val="Заголовок 5 Знак1"/>
    <w:qFormat/>
    <w:locked/>
    <w:rsid w:val="00986055"/>
    <w:rPr>
      <w:b/>
      <w:i/>
      <w:sz w:val="26"/>
    </w:rPr>
  </w:style>
  <w:style w:type="character" w:customStyle="1" w:styleId="afffffffff4">
    <w:name w:val="Выделение жирным"/>
    <w:qFormat/>
    <w:rsid w:val="00986055"/>
    <w:rPr>
      <w:b/>
    </w:rPr>
  </w:style>
  <w:style w:type="character" w:customStyle="1" w:styleId="ListLabel1">
    <w:name w:val="ListLabel 1"/>
    <w:qFormat/>
    <w:rsid w:val="00986055"/>
    <w:rPr>
      <w:color w:val="000000"/>
      <w:spacing w:val="0"/>
      <w:position w:val="0"/>
      <w:sz w:val="20"/>
      <w:u w:val="none"/>
      <w:vertAlign w:val="baseline"/>
    </w:rPr>
  </w:style>
  <w:style w:type="character" w:customStyle="1" w:styleId="ListLabel2">
    <w:name w:val="ListLabel 2"/>
    <w:qFormat/>
    <w:rsid w:val="00986055"/>
  </w:style>
  <w:style w:type="character" w:customStyle="1" w:styleId="ListLabel3">
    <w:name w:val="ListLabel 3"/>
    <w:qFormat/>
    <w:rsid w:val="00986055"/>
    <w:rPr>
      <w:b/>
    </w:rPr>
  </w:style>
  <w:style w:type="character" w:customStyle="1" w:styleId="ListLabel4">
    <w:name w:val="ListLabel 4"/>
    <w:qFormat/>
    <w:rsid w:val="00986055"/>
  </w:style>
  <w:style w:type="character" w:customStyle="1" w:styleId="ListLabel5">
    <w:name w:val="ListLabel 5"/>
    <w:qFormat/>
    <w:rsid w:val="00986055"/>
    <w:rPr>
      <w:color w:val="00000A"/>
    </w:rPr>
  </w:style>
  <w:style w:type="character" w:customStyle="1" w:styleId="ListLabel6">
    <w:name w:val="ListLabel 6"/>
    <w:qFormat/>
    <w:rsid w:val="00986055"/>
    <w:rPr>
      <w:sz w:val="20"/>
    </w:rPr>
  </w:style>
  <w:style w:type="character" w:customStyle="1" w:styleId="2ff9">
    <w:name w:val="Название Знак2"/>
    <w:qFormat/>
    <w:locked/>
    <w:rsid w:val="00986055"/>
    <w:rPr>
      <w:rFonts w:ascii="Mangal" w:hAnsi="Mangal"/>
      <w:i/>
      <w:color w:val="00000A"/>
      <w:sz w:val="24"/>
    </w:rPr>
  </w:style>
  <w:style w:type="character" w:customStyle="1" w:styleId="2ffa">
    <w:name w:val="Схема документа Знак2"/>
    <w:qFormat/>
    <w:locked/>
    <w:rsid w:val="00986055"/>
    <w:rPr>
      <w:rFonts w:ascii="Tahoma" w:hAnsi="Tahoma"/>
      <w:color w:val="00000A"/>
      <w:shd w:val="clear" w:color="auto" w:fill="000080"/>
    </w:rPr>
  </w:style>
  <w:style w:type="character" w:customStyle="1" w:styleId="324">
    <w:name w:val="Основной текст с отступом 3 Знак2"/>
    <w:qFormat/>
    <w:locked/>
    <w:rsid w:val="00986055"/>
    <w:rPr>
      <w:color w:val="00000A"/>
      <w:sz w:val="16"/>
      <w:lang w:val="ru-RU" w:eastAsia="ru-RU"/>
    </w:rPr>
  </w:style>
  <w:style w:type="character" w:customStyle="1" w:styleId="2ffb">
    <w:name w:val="Нижний колонтитул Знак2"/>
    <w:qFormat/>
    <w:locked/>
    <w:rsid w:val="00986055"/>
    <w:rPr>
      <w:sz w:val="24"/>
    </w:rPr>
  </w:style>
  <w:style w:type="character" w:customStyle="1" w:styleId="2ffc">
    <w:name w:val="Текст выноски Знак2"/>
    <w:qFormat/>
    <w:locked/>
    <w:rsid w:val="00986055"/>
    <w:rPr>
      <w:rFonts w:ascii="Tahoma" w:hAnsi="Tahoma"/>
      <w:color w:val="00000A"/>
      <w:sz w:val="16"/>
    </w:rPr>
  </w:style>
  <w:style w:type="character" w:customStyle="1" w:styleId="227">
    <w:name w:val="Основной текст 2 Знак2"/>
    <w:qFormat/>
    <w:locked/>
    <w:rsid w:val="00986055"/>
    <w:rPr>
      <w:sz w:val="24"/>
    </w:rPr>
  </w:style>
  <w:style w:type="character" w:customStyle="1" w:styleId="ft1834">
    <w:name w:val="ft1834"/>
    <w:qFormat/>
    <w:rsid w:val="00986055"/>
  </w:style>
  <w:style w:type="character" w:customStyle="1" w:styleId="ft1846">
    <w:name w:val="ft1846"/>
    <w:qFormat/>
    <w:rsid w:val="00986055"/>
  </w:style>
  <w:style w:type="character" w:customStyle="1" w:styleId="ft1850">
    <w:name w:val="ft1850"/>
    <w:qFormat/>
    <w:rsid w:val="00986055"/>
  </w:style>
  <w:style w:type="character" w:customStyle="1" w:styleId="ft1994">
    <w:name w:val="ft1994"/>
    <w:qFormat/>
    <w:rsid w:val="00986055"/>
  </w:style>
  <w:style w:type="character" w:customStyle="1" w:styleId="ft2006">
    <w:name w:val="ft2006"/>
    <w:qFormat/>
    <w:rsid w:val="00986055"/>
  </w:style>
  <w:style w:type="character" w:customStyle="1" w:styleId="ft2181">
    <w:name w:val="ft2181"/>
    <w:qFormat/>
    <w:rsid w:val="00986055"/>
  </w:style>
  <w:style w:type="character" w:customStyle="1" w:styleId="ft2193">
    <w:name w:val="ft2193"/>
    <w:qFormat/>
    <w:rsid w:val="00986055"/>
  </w:style>
  <w:style w:type="character" w:customStyle="1" w:styleId="ft2205">
    <w:name w:val="ft2205"/>
    <w:qFormat/>
    <w:rsid w:val="00986055"/>
  </w:style>
  <w:style w:type="character" w:customStyle="1" w:styleId="ft2213">
    <w:name w:val="ft2213"/>
    <w:qFormat/>
    <w:rsid w:val="00986055"/>
  </w:style>
  <w:style w:type="character" w:customStyle="1" w:styleId="editsection">
    <w:name w:val="editsection"/>
    <w:qFormat/>
    <w:rsid w:val="00986055"/>
  </w:style>
  <w:style w:type="character" w:customStyle="1" w:styleId="f1">
    <w:name w:val="f1"/>
    <w:qFormat/>
    <w:rsid w:val="00986055"/>
    <w:rPr>
      <w:rFonts w:ascii="Times New Roman" w:hAnsi="Times New Roman"/>
    </w:rPr>
  </w:style>
  <w:style w:type="character" w:customStyle="1" w:styleId="a11">
    <w:name w:val="a1"/>
    <w:qFormat/>
    <w:rsid w:val="00986055"/>
    <w:rPr>
      <w:rFonts w:ascii="Times New Roman" w:hAnsi="Times New Roman"/>
    </w:rPr>
  </w:style>
  <w:style w:type="character" w:customStyle="1" w:styleId="1fffffd">
    <w:name w:val="Сильное выделение1"/>
    <w:qFormat/>
    <w:rsid w:val="00986055"/>
    <w:rPr>
      <w:b/>
    </w:rPr>
  </w:style>
  <w:style w:type="character" w:customStyle="1" w:styleId="field-content">
    <w:name w:val="field-content"/>
    <w:qFormat/>
    <w:rsid w:val="00986055"/>
  </w:style>
  <w:style w:type="character" w:customStyle="1" w:styleId="reference-text">
    <w:name w:val="reference-text"/>
    <w:qFormat/>
    <w:rsid w:val="00986055"/>
  </w:style>
  <w:style w:type="table" w:customStyle="1" w:styleId="1fffffe">
    <w:name w:val="Сетка таблицы1"/>
    <w:rsid w:val="0098605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
    <w:name w:val="Сетка таблицы11"/>
    <w:rsid w:val="0098605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a">
    <w:name w:val="Сетка таблицы12"/>
    <w:rsid w:val="00986055"/>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f2">
    <w:name w:val="Красная строка 21"/>
    <w:basedOn w:val="a8"/>
    <w:qFormat/>
    <w:rsid w:val="00986055"/>
    <w:pPr>
      <w:widowControl w:val="0"/>
      <w:suppressAutoHyphens/>
      <w:spacing w:before="0" w:beforeAutospacing="0" w:after="120" w:afterAutospacing="0"/>
      <w:ind w:left="283" w:firstLine="210"/>
    </w:pPr>
    <w:rPr>
      <w:rFonts w:eastAsia="MS PMincho" w:cs="Mangal"/>
      <w:kern w:val="2"/>
      <w:lang w:val="en-US" w:eastAsia="hi-IN" w:bidi="hi-IN"/>
    </w:rPr>
  </w:style>
  <w:style w:type="paragraph" w:customStyle="1" w:styleId="2ffd">
    <w:name w:val="Знак Знак Знак Знак Знак Знак2"/>
    <w:basedOn w:val="a8"/>
    <w:uiPriority w:val="99"/>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20">
    <w:name w:val="Знак Знак72"/>
    <w:uiPriority w:val="99"/>
    <w:qFormat/>
    <w:rsid w:val="00986055"/>
    <w:rPr>
      <w:sz w:val="16"/>
      <w:lang w:val="ru-RU" w:eastAsia="ru-RU"/>
    </w:rPr>
  </w:style>
  <w:style w:type="character" w:customStyle="1" w:styleId="1411">
    <w:name w:val="Знак Знак141"/>
    <w:uiPriority w:val="99"/>
    <w:qFormat/>
    <w:locked/>
    <w:rsid w:val="00986055"/>
    <w:rPr>
      <w:b/>
      <w:sz w:val="27"/>
      <w:lang w:val="ru-RU" w:eastAsia="ru-RU"/>
    </w:rPr>
  </w:style>
  <w:style w:type="character" w:customStyle="1" w:styleId="101">
    <w:name w:val="Знак Знак101"/>
    <w:uiPriority w:val="99"/>
    <w:qFormat/>
    <w:locked/>
    <w:rsid w:val="00986055"/>
    <w:rPr>
      <w:sz w:val="16"/>
      <w:lang w:val="ru-RU" w:eastAsia="ru-RU"/>
    </w:rPr>
  </w:style>
  <w:style w:type="character" w:customStyle="1" w:styleId="6100">
    <w:name w:val="Знак Знак610"/>
    <w:uiPriority w:val="99"/>
    <w:qFormat/>
    <w:rsid w:val="00986055"/>
    <w:rPr>
      <w:rFonts w:ascii="Arial" w:hAnsi="Arial"/>
      <w:b/>
      <w:i/>
      <w:sz w:val="28"/>
      <w:lang w:val="ru-RU" w:eastAsia="en-US"/>
    </w:rPr>
  </w:style>
  <w:style w:type="character" w:customStyle="1" w:styleId="162">
    <w:name w:val="Знак Знак162"/>
    <w:uiPriority w:val="99"/>
    <w:qFormat/>
    <w:locked/>
    <w:rsid w:val="00986055"/>
    <w:rPr>
      <w:b/>
      <w:caps/>
      <w:sz w:val="24"/>
      <w:lang w:val="ru-RU" w:eastAsia="ru-RU"/>
    </w:rPr>
  </w:style>
  <w:style w:type="character" w:customStyle="1" w:styleId="1ffffff">
    <w:name w:val="Знак Знак Знак1"/>
    <w:rsid w:val="00986055"/>
    <w:rPr>
      <w:rFonts w:ascii="Times New Roman" w:hAnsi="Times New Roman"/>
      <w:b/>
      <w:caps/>
      <w:sz w:val="28"/>
    </w:rPr>
  </w:style>
  <w:style w:type="character" w:customStyle="1" w:styleId="251">
    <w:name w:val="Знак Знак251"/>
    <w:uiPriority w:val="99"/>
    <w:qFormat/>
    <w:rsid w:val="00986055"/>
    <w:rPr>
      <w:rFonts w:ascii="Times New Roman" w:hAnsi="Times New Roman"/>
      <w:b/>
      <w:sz w:val="28"/>
    </w:rPr>
  </w:style>
  <w:style w:type="character" w:customStyle="1" w:styleId="2210">
    <w:name w:val="Знак Знак221"/>
    <w:uiPriority w:val="99"/>
    <w:qFormat/>
    <w:rsid w:val="00986055"/>
    <w:rPr>
      <w:rFonts w:ascii="Times New Roman" w:hAnsi="Times New Roman"/>
      <w:sz w:val="24"/>
    </w:rPr>
  </w:style>
  <w:style w:type="character" w:customStyle="1" w:styleId="201">
    <w:name w:val="Знак Знак201"/>
    <w:uiPriority w:val="99"/>
    <w:qFormat/>
    <w:rsid w:val="00986055"/>
    <w:rPr>
      <w:rFonts w:ascii="Arial" w:hAnsi="Arial"/>
      <w:sz w:val="22"/>
    </w:rPr>
  </w:style>
  <w:style w:type="character" w:customStyle="1" w:styleId="191">
    <w:name w:val="Знак Знак191"/>
    <w:uiPriority w:val="99"/>
    <w:qFormat/>
    <w:rsid w:val="00986055"/>
    <w:rPr>
      <w:rFonts w:ascii="Times New Roman" w:hAnsi="Times New Roman"/>
      <w:sz w:val="16"/>
      <w:lang w:eastAsia="ru-RU"/>
    </w:rPr>
  </w:style>
  <w:style w:type="character" w:customStyle="1" w:styleId="181">
    <w:name w:val="Знак Знак181"/>
    <w:uiPriority w:val="99"/>
    <w:qFormat/>
    <w:rsid w:val="00986055"/>
    <w:rPr>
      <w:rFonts w:ascii="Courier New" w:hAnsi="Courier New"/>
    </w:rPr>
  </w:style>
  <w:style w:type="character" w:customStyle="1" w:styleId="171">
    <w:name w:val="Знак Знак171"/>
    <w:uiPriority w:val="99"/>
    <w:qFormat/>
    <w:rsid w:val="00986055"/>
    <w:rPr>
      <w:rFonts w:ascii="Times New Roman" w:hAnsi="Times New Roman"/>
      <w:sz w:val="24"/>
    </w:rPr>
  </w:style>
  <w:style w:type="character" w:customStyle="1" w:styleId="151">
    <w:name w:val="Знак Знак151"/>
    <w:uiPriority w:val="99"/>
    <w:qFormat/>
    <w:rsid w:val="00986055"/>
    <w:rPr>
      <w:b/>
      <w:sz w:val="28"/>
    </w:rPr>
  </w:style>
  <w:style w:type="character" w:customStyle="1" w:styleId="afffffffff5">
    <w:name w:val="Знак Знак"/>
    <w:rsid w:val="00986055"/>
    <w:rPr>
      <w:rFonts w:ascii="Times New Roman" w:hAnsi="Times New Roman"/>
      <w:lang w:eastAsia="en-US"/>
    </w:rPr>
  </w:style>
  <w:style w:type="paragraph" w:customStyle="1" w:styleId="1ffffff0">
    <w:name w:val="Заголовок оглавления1"/>
    <w:basedOn w:val="1b"/>
    <w:next w:val="a8"/>
    <w:qFormat/>
    <w:rsid w:val="00986055"/>
    <w:pPr>
      <w:keepNext/>
      <w:keepLines/>
      <w:spacing w:before="480" w:beforeAutospacing="0" w:after="0" w:afterAutospacing="0"/>
      <w:ind w:left="0"/>
      <w:outlineLvl w:val="9"/>
    </w:pPr>
    <w:rPr>
      <w:rFonts w:ascii="Cambria" w:hAnsi="Cambria" w:cs="Arial"/>
      <w:b/>
      <w:bCs/>
      <w:caps/>
      <w:color w:val="365F91"/>
      <w:kern w:val="32"/>
      <w:sz w:val="28"/>
      <w:szCs w:val="28"/>
    </w:rPr>
  </w:style>
  <w:style w:type="character" w:customStyle="1" w:styleId="4111">
    <w:name w:val="Знак Знак411"/>
    <w:uiPriority w:val="99"/>
    <w:qFormat/>
    <w:locked/>
    <w:rsid w:val="00986055"/>
    <w:rPr>
      <w:rFonts w:ascii="Arial" w:hAnsi="Arial"/>
      <w:b/>
      <w:i/>
      <w:sz w:val="28"/>
      <w:lang w:val="ru-RU" w:eastAsia="en-US"/>
    </w:rPr>
  </w:style>
  <w:style w:type="character" w:customStyle="1" w:styleId="1100">
    <w:name w:val="Знак Знак110"/>
    <w:uiPriority w:val="99"/>
    <w:qFormat/>
    <w:rsid w:val="00986055"/>
    <w:rPr>
      <w:rFonts w:ascii="Arial" w:hAnsi="Arial"/>
      <w:b/>
      <w:sz w:val="36"/>
      <w:lang w:val="ru-RU" w:eastAsia="en-US"/>
    </w:rPr>
  </w:style>
  <w:style w:type="character" w:customStyle="1" w:styleId="2310">
    <w:name w:val="Знак Знак23 Знак1"/>
    <w:aliases w:val="Знак Знак3 Знак1,Обычный (Web) Знак1,Знак Знак24 Знак1,Знак Знак26 Знак1,Обычный (веб) Знак Знак Знак1,Обычный (веб) Знак1,Знак Знак23 Знак2,Знак Знак3 Знак2,Обычный (веб) Знак Знак1,Текст Знак2 Знак,Знак3 Знак1 Знак, Знак Знак24 Знак"/>
    <w:uiPriority w:val="99"/>
    <w:qFormat/>
    <w:locked/>
    <w:rsid w:val="00986055"/>
    <w:rPr>
      <w:rFonts w:ascii="Tahoma" w:hAnsi="Tahoma"/>
      <w:sz w:val="16"/>
    </w:rPr>
  </w:style>
  <w:style w:type="paragraph" w:customStyle="1" w:styleId="3fd">
    <w:name w:val="Знак Знак Знак Знак Знак Знак Знак Знак Знак Знак Знак Знак Знак3"/>
    <w:basedOn w:val="a8"/>
    <w:uiPriority w:val="99"/>
    <w:qFormat/>
    <w:rsid w:val="00986055"/>
    <w:pPr>
      <w:spacing w:before="0" w:beforeAutospacing="0" w:after="160" w:afterAutospacing="0" w:line="240" w:lineRule="exact"/>
    </w:pPr>
    <w:rPr>
      <w:rFonts w:ascii="Verdana" w:hAnsi="Verdana"/>
      <w:lang w:val="en-US" w:eastAsia="en-US"/>
    </w:rPr>
  </w:style>
  <w:style w:type="paragraph" w:customStyle="1" w:styleId="318">
    <w:name w:val="Знак31"/>
    <w:basedOn w:val="a8"/>
    <w:uiPriority w:val="99"/>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10">
    <w:name w:val="Знак Знак531"/>
    <w:uiPriority w:val="99"/>
    <w:qFormat/>
    <w:locked/>
    <w:rsid w:val="00986055"/>
    <w:rPr>
      <w:b/>
      <w:caps/>
      <w:sz w:val="24"/>
      <w:lang w:val="ru-RU" w:eastAsia="ru-RU"/>
    </w:rPr>
  </w:style>
  <w:style w:type="character" w:customStyle="1" w:styleId="1110">
    <w:name w:val="Знак1 Знак Знак11"/>
    <w:uiPriority w:val="99"/>
    <w:qFormat/>
    <w:locked/>
    <w:rsid w:val="00986055"/>
    <w:rPr>
      <w:rFonts w:ascii="Times New Roman" w:hAnsi="Times New Roman"/>
      <w:sz w:val="24"/>
      <w:lang w:eastAsia="ru-RU"/>
    </w:rPr>
  </w:style>
  <w:style w:type="character" w:customStyle="1" w:styleId="461">
    <w:name w:val="Знак Знак461"/>
    <w:uiPriority w:val="99"/>
    <w:qFormat/>
    <w:locked/>
    <w:rsid w:val="00986055"/>
    <w:rPr>
      <w:b/>
      <w:sz w:val="27"/>
      <w:lang w:val="ru-RU" w:eastAsia="ru-RU"/>
    </w:rPr>
  </w:style>
  <w:style w:type="character" w:customStyle="1" w:styleId="481">
    <w:name w:val="Знак Знак481"/>
    <w:uiPriority w:val="99"/>
    <w:qFormat/>
    <w:locked/>
    <w:rsid w:val="00986055"/>
    <w:rPr>
      <w:b/>
      <w:sz w:val="27"/>
      <w:lang w:val="ru-RU" w:eastAsia="ru-RU"/>
    </w:rPr>
  </w:style>
  <w:style w:type="character" w:customStyle="1" w:styleId="441">
    <w:name w:val="Знак Знак441"/>
    <w:uiPriority w:val="99"/>
    <w:qFormat/>
    <w:locked/>
    <w:rsid w:val="00986055"/>
    <w:rPr>
      <w:sz w:val="24"/>
    </w:rPr>
  </w:style>
  <w:style w:type="character" w:customStyle="1" w:styleId="5110">
    <w:name w:val="Знак Знак511"/>
    <w:uiPriority w:val="99"/>
    <w:qFormat/>
    <w:locked/>
    <w:rsid w:val="00986055"/>
    <w:rPr>
      <w:b/>
      <w:sz w:val="27"/>
      <w:lang w:val="ru-RU" w:eastAsia="ru-RU"/>
    </w:rPr>
  </w:style>
  <w:style w:type="character" w:customStyle="1" w:styleId="431">
    <w:name w:val="Знак Знак431"/>
    <w:uiPriority w:val="99"/>
    <w:qFormat/>
    <w:locked/>
    <w:rsid w:val="00986055"/>
    <w:rPr>
      <w:color w:val="000000"/>
      <w:sz w:val="24"/>
      <w:lang w:eastAsia="ru-RU"/>
    </w:rPr>
  </w:style>
  <w:style w:type="character" w:customStyle="1" w:styleId="421">
    <w:name w:val="Знак Знак421"/>
    <w:uiPriority w:val="99"/>
    <w:qFormat/>
    <w:rsid w:val="00986055"/>
    <w:rPr>
      <w:rFonts w:ascii="Times New Roman" w:hAnsi="Times New Roman"/>
      <w:sz w:val="16"/>
    </w:rPr>
  </w:style>
  <w:style w:type="character" w:customStyle="1" w:styleId="491">
    <w:name w:val="Знак Знак491"/>
    <w:uiPriority w:val="99"/>
    <w:qFormat/>
    <w:rsid w:val="00986055"/>
    <w:rPr>
      <w:rFonts w:ascii="Times New Roman" w:hAnsi="Times New Roman"/>
      <w:b/>
      <w:caps/>
      <w:sz w:val="24"/>
      <w:lang w:eastAsia="ru-RU"/>
    </w:rPr>
  </w:style>
  <w:style w:type="character" w:customStyle="1" w:styleId="471">
    <w:name w:val="Знак Знак471"/>
    <w:uiPriority w:val="99"/>
    <w:qFormat/>
    <w:rsid w:val="00986055"/>
    <w:rPr>
      <w:rFonts w:ascii="Times New Roman" w:hAnsi="Times New Roman"/>
      <w:b/>
      <w:sz w:val="27"/>
      <w:lang w:eastAsia="ru-RU"/>
    </w:rPr>
  </w:style>
  <w:style w:type="character" w:customStyle="1" w:styleId="451">
    <w:name w:val="Знак Знак451"/>
    <w:uiPriority w:val="99"/>
    <w:qFormat/>
    <w:rsid w:val="00986055"/>
    <w:rPr>
      <w:rFonts w:ascii="Times New Roman" w:hAnsi="Times New Roman"/>
      <w:b/>
      <w:i/>
      <w:sz w:val="26"/>
      <w:lang w:eastAsia="ru-RU"/>
    </w:rPr>
  </w:style>
  <w:style w:type="character" w:customStyle="1" w:styleId="521">
    <w:name w:val="Знак5 Знак Знак2"/>
    <w:aliases w:val="Знак5 Знак21"/>
    <w:locked/>
    <w:rsid w:val="00986055"/>
    <w:rPr>
      <w:sz w:val="16"/>
    </w:rPr>
  </w:style>
  <w:style w:type="character" w:customStyle="1" w:styleId="501">
    <w:name w:val="Знак Знак501"/>
    <w:uiPriority w:val="99"/>
    <w:qFormat/>
    <w:locked/>
    <w:rsid w:val="00986055"/>
    <w:rPr>
      <w:b/>
      <w:sz w:val="28"/>
      <w:lang w:val="ru-RU" w:eastAsia="ru-RU"/>
    </w:rPr>
  </w:style>
  <w:style w:type="character" w:customStyle="1" w:styleId="5210">
    <w:name w:val="Знак Знак521"/>
    <w:uiPriority w:val="99"/>
    <w:qFormat/>
    <w:rsid w:val="00986055"/>
    <w:rPr>
      <w:rFonts w:ascii="Arial" w:hAnsi="Arial"/>
      <w:b/>
      <w:i/>
      <w:sz w:val="28"/>
    </w:rPr>
  </w:style>
  <w:style w:type="character" w:customStyle="1" w:styleId="5111">
    <w:name w:val="Знак5 Знак Знак11"/>
    <w:uiPriority w:val="99"/>
    <w:qFormat/>
    <w:locked/>
    <w:rsid w:val="00986055"/>
    <w:rPr>
      <w:sz w:val="16"/>
      <w:lang w:val="ru-RU" w:eastAsia="ru-RU"/>
    </w:rPr>
  </w:style>
  <w:style w:type="character" w:customStyle="1" w:styleId="612">
    <w:name w:val="Знак6 Знак Знак1"/>
    <w:uiPriority w:val="99"/>
    <w:qFormat/>
    <w:rsid w:val="00986055"/>
    <w:rPr>
      <w:sz w:val="24"/>
      <w:lang w:val="ru-RU" w:eastAsia="ru-RU"/>
    </w:rPr>
  </w:style>
  <w:style w:type="character" w:customStyle="1" w:styleId="551">
    <w:name w:val="Знак Знак551"/>
    <w:uiPriority w:val="99"/>
    <w:qFormat/>
    <w:locked/>
    <w:rsid w:val="00986055"/>
    <w:rPr>
      <w:sz w:val="24"/>
      <w:lang w:val="ru-RU" w:eastAsia="ru-RU"/>
    </w:rPr>
  </w:style>
  <w:style w:type="character" w:customStyle="1" w:styleId="651">
    <w:name w:val="Знак Знак651"/>
    <w:uiPriority w:val="99"/>
    <w:qFormat/>
    <w:locked/>
    <w:rsid w:val="00986055"/>
    <w:rPr>
      <w:b/>
      <w:sz w:val="27"/>
      <w:lang w:val="ru-RU" w:eastAsia="ru-RU"/>
    </w:rPr>
  </w:style>
  <w:style w:type="character" w:customStyle="1" w:styleId="641">
    <w:name w:val="Знак Знак641"/>
    <w:uiPriority w:val="99"/>
    <w:qFormat/>
    <w:locked/>
    <w:rsid w:val="00986055"/>
    <w:rPr>
      <w:b/>
      <w:sz w:val="28"/>
      <w:lang w:val="ru-RU" w:eastAsia="ru-RU"/>
    </w:rPr>
  </w:style>
  <w:style w:type="character" w:customStyle="1" w:styleId="631">
    <w:name w:val="Знак Знак631"/>
    <w:uiPriority w:val="99"/>
    <w:qFormat/>
    <w:locked/>
    <w:rsid w:val="00986055"/>
    <w:rPr>
      <w:b/>
      <w:i/>
      <w:sz w:val="26"/>
      <w:lang w:val="ru-RU" w:eastAsia="ru-RU"/>
    </w:rPr>
  </w:style>
  <w:style w:type="character" w:customStyle="1" w:styleId="621">
    <w:name w:val="Знак Знак621"/>
    <w:uiPriority w:val="99"/>
    <w:qFormat/>
    <w:locked/>
    <w:rsid w:val="00986055"/>
    <w:rPr>
      <w:sz w:val="24"/>
      <w:lang w:val="ru-RU" w:eastAsia="ru-RU"/>
    </w:rPr>
  </w:style>
  <w:style w:type="character" w:customStyle="1" w:styleId="6110">
    <w:name w:val="Знак Знак611"/>
    <w:uiPriority w:val="99"/>
    <w:qFormat/>
    <w:locked/>
    <w:rsid w:val="00986055"/>
    <w:rPr>
      <w:sz w:val="24"/>
      <w:lang w:val="ru-RU" w:eastAsia="ru-RU"/>
    </w:rPr>
  </w:style>
  <w:style w:type="character" w:customStyle="1" w:styleId="601">
    <w:name w:val="Знак Знак601"/>
    <w:uiPriority w:val="99"/>
    <w:qFormat/>
    <w:locked/>
    <w:rsid w:val="00986055"/>
    <w:rPr>
      <w:i/>
      <w:sz w:val="24"/>
      <w:lang w:val="ru-RU" w:eastAsia="ru-RU"/>
    </w:rPr>
  </w:style>
  <w:style w:type="character" w:customStyle="1" w:styleId="591">
    <w:name w:val="Знак Знак591"/>
    <w:uiPriority w:val="99"/>
    <w:qFormat/>
    <w:locked/>
    <w:rsid w:val="00986055"/>
    <w:rPr>
      <w:rFonts w:ascii="Arial" w:hAnsi="Arial"/>
      <w:sz w:val="22"/>
      <w:lang w:val="ru-RU" w:eastAsia="ru-RU"/>
    </w:rPr>
  </w:style>
  <w:style w:type="character" w:customStyle="1" w:styleId="581">
    <w:name w:val="Знак Знак581"/>
    <w:uiPriority w:val="99"/>
    <w:qFormat/>
    <w:locked/>
    <w:rsid w:val="00986055"/>
    <w:rPr>
      <w:rFonts w:ascii="Courier New" w:hAnsi="Courier New"/>
      <w:lang w:val="ru-RU" w:eastAsia="ru-RU"/>
    </w:rPr>
  </w:style>
  <w:style w:type="character" w:customStyle="1" w:styleId="571">
    <w:name w:val="Знак Знак571"/>
    <w:uiPriority w:val="99"/>
    <w:qFormat/>
    <w:locked/>
    <w:rsid w:val="00986055"/>
    <w:rPr>
      <w:lang w:val="ru-RU" w:eastAsia="ru-RU"/>
    </w:rPr>
  </w:style>
  <w:style w:type="character" w:customStyle="1" w:styleId="561">
    <w:name w:val="Знак Знак561"/>
    <w:uiPriority w:val="99"/>
    <w:qFormat/>
    <w:locked/>
    <w:rsid w:val="00986055"/>
    <w:rPr>
      <w:sz w:val="24"/>
      <w:lang w:val="ru-RU" w:eastAsia="ru-RU"/>
    </w:rPr>
  </w:style>
  <w:style w:type="character" w:customStyle="1" w:styleId="541">
    <w:name w:val="Знак Знак541"/>
    <w:uiPriority w:val="99"/>
    <w:qFormat/>
    <w:locked/>
    <w:rsid w:val="00986055"/>
    <w:rPr>
      <w:sz w:val="24"/>
      <w:lang w:val="en-US" w:eastAsia="ru-RU"/>
    </w:rPr>
  </w:style>
  <w:style w:type="character" w:customStyle="1" w:styleId="671">
    <w:name w:val="Знак Знак671"/>
    <w:uiPriority w:val="99"/>
    <w:qFormat/>
    <w:rsid w:val="00986055"/>
    <w:rPr>
      <w:rFonts w:ascii="Arial" w:hAnsi="Arial"/>
      <w:b/>
      <w:sz w:val="26"/>
    </w:rPr>
  </w:style>
  <w:style w:type="character" w:customStyle="1" w:styleId="661">
    <w:name w:val="Знак Знак661"/>
    <w:uiPriority w:val="99"/>
    <w:qFormat/>
    <w:rsid w:val="00986055"/>
    <w:rPr>
      <w:b/>
      <w:sz w:val="28"/>
    </w:rPr>
  </w:style>
  <w:style w:type="character" w:customStyle="1" w:styleId="701">
    <w:name w:val="Знак Знак701"/>
    <w:uiPriority w:val="99"/>
    <w:qFormat/>
    <w:rsid w:val="00986055"/>
    <w:rPr>
      <w:rFonts w:ascii="Arial" w:hAnsi="Arial"/>
      <w:b/>
      <w:sz w:val="26"/>
    </w:rPr>
  </w:style>
  <w:style w:type="character" w:customStyle="1" w:styleId="691">
    <w:name w:val="Знак Знак691"/>
    <w:uiPriority w:val="99"/>
    <w:qFormat/>
    <w:rsid w:val="00986055"/>
    <w:rPr>
      <w:b/>
      <w:sz w:val="28"/>
    </w:rPr>
  </w:style>
  <w:style w:type="character" w:customStyle="1" w:styleId="681">
    <w:name w:val="Знак Знак681"/>
    <w:uiPriority w:val="99"/>
    <w:qFormat/>
    <w:rsid w:val="00986055"/>
    <w:rPr>
      <w:b/>
      <w:i/>
      <w:sz w:val="26"/>
    </w:rPr>
  </w:style>
  <w:style w:type="character" w:customStyle="1" w:styleId="afffffffff6">
    <w:name w:val="Название Знак"/>
    <w:aliases w:val="Заголовок Знак3"/>
    <w:qFormat/>
    <w:locked/>
    <w:rsid w:val="00986055"/>
    <w:rPr>
      <w:sz w:val="24"/>
      <w:lang w:val="en-US"/>
    </w:rPr>
  </w:style>
  <w:style w:type="character" w:customStyle="1" w:styleId="BodyTextIndent3Char">
    <w:name w:val="Body Text Indent 3 Char"/>
    <w:qFormat/>
    <w:locked/>
    <w:rsid w:val="00986055"/>
    <w:rPr>
      <w:rFonts w:ascii="Times New Roman" w:hAnsi="Times New Roman"/>
      <w:sz w:val="16"/>
    </w:rPr>
  </w:style>
  <w:style w:type="character" w:customStyle="1" w:styleId="BodyTextIndent2Char">
    <w:name w:val="Body Text Indent 2 Char"/>
    <w:qFormat/>
    <w:locked/>
    <w:rsid w:val="00986055"/>
    <w:rPr>
      <w:sz w:val="24"/>
    </w:rPr>
  </w:style>
  <w:style w:type="character" w:customStyle="1" w:styleId="2ffe">
    <w:name w:val="Текст сноски Знак2"/>
    <w:uiPriority w:val="99"/>
    <w:semiHidden/>
    <w:rsid w:val="00986055"/>
    <w:rPr>
      <w:rFonts w:ascii="Times New Roman" w:hAnsi="Times New Roman"/>
      <w:sz w:val="20"/>
    </w:rPr>
  </w:style>
  <w:style w:type="character" w:customStyle="1" w:styleId="FooterChar">
    <w:name w:val="Footer Char"/>
    <w:qFormat/>
    <w:locked/>
    <w:rsid w:val="00986055"/>
    <w:rPr>
      <w:sz w:val="24"/>
    </w:rPr>
  </w:style>
  <w:style w:type="character" w:customStyle="1" w:styleId="BodyText2Char">
    <w:name w:val="Body Text 2 Char"/>
    <w:qFormat/>
    <w:locked/>
    <w:rsid w:val="00986055"/>
  </w:style>
  <w:style w:type="character" w:customStyle="1" w:styleId="DocumentMapChar">
    <w:name w:val="Document Map Char"/>
    <w:qFormat/>
    <w:locked/>
    <w:rsid w:val="00986055"/>
    <w:rPr>
      <w:rFonts w:ascii="Tahoma" w:hAnsi="Tahoma"/>
    </w:rPr>
  </w:style>
  <w:style w:type="character" w:customStyle="1" w:styleId="HeaderChar">
    <w:name w:val="Header Char"/>
    <w:qFormat/>
    <w:locked/>
    <w:rsid w:val="00986055"/>
    <w:rPr>
      <w:sz w:val="24"/>
    </w:rPr>
  </w:style>
  <w:style w:type="paragraph" w:customStyle="1" w:styleId="83">
    <w:name w:val="Стиль8"/>
    <w:basedOn w:val="a8"/>
    <w:next w:val="afff1"/>
    <w:link w:val="3fe"/>
    <w:uiPriority w:val="99"/>
    <w:qFormat/>
    <w:rsid w:val="00986055"/>
    <w:pPr>
      <w:spacing w:before="0" w:beforeAutospacing="0" w:after="0" w:afterAutospacing="0"/>
      <w:jc w:val="center"/>
    </w:pPr>
    <w:rPr>
      <w:szCs w:val="20"/>
      <w:lang w:val="en-US"/>
    </w:rPr>
  </w:style>
  <w:style w:type="character" w:customStyle="1" w:styleId="3fe">
    <w:name w:val="Название Знак3"/>
    <w:link w:val="83"/>
    <w:uiPriority w:val="99"/>
    <w:locked/>
    <w:rsid w:val="00986055"/>
    <w:rPr>
      <w:rFonts w:ascii="Times New Roman" w:eastAsia="Calibri" w:hAnsi="Times New Roman" w:cs="Times New Roman"/>
      <w:sz w:val="24"/>
      <w:szCs w:val="20"/>
      <w:lang w:val="en-US"/>
    </w:rPr>
  </w:style>
  <w:style w:type="character" w:customStyle="1" w:styleId="TitleChar">
    <w:name w:val="Title Char"/>
    <w:qFormat/>
    <w:locked/>
    <w:rsid w:val="00986055"/>
    <w:rPr>
      <w:sz w:val="24"/>
      <w:lang w:val="en-US"/>
    </w:rPr>
  </w:style>
  <w:style w:type="paragraph" w:customStyle="1" w:styleId="3ff">
    <w:name w:val="Абзац списка3"/>
    <w:basedOn w:val="a8"/>
    <w:link w:val="ListParagraphChar2"/>
    <w:uiPriority w:val="99"/>
    <w:qFormat/>
    <w:rsid w:val="00986055"/>
    <w:pPr>
      <w:spacing w:before="0" w:beforeAutospacing="0" w:after="0" w:afterAutospacing="0"/>
      <w:ind w:left="708"/>
    </w:pPr>
    <w:rPr>
      <w:sz w:val="20"/>
      <w:szCs w:val="20"/>
    </w:rPr>
  </w:style>
  <w:style w:type="character" w:customStyle="1" w:styleId="ListParagraphChar2">
    <w:name w:val="List Paragraph Char2"/>
    <w:link w:val="3ff"/>
    <w:qFormat/>
    <w:locked/>
    <w:rsid w:val="00986055"/>
    <w:rPr>
      <w:rFonts w:ascii="Times New Roman" w:eastAsia="Calibri" w:hAnsi="Times New Roman" w:cs="Times New Roman"/>
      <w:sz w:val="20"/>
      <w:szCs w:val="20"/>
    </w:rPr>
  </w:style>
  <w:style w:type="character" w:customStyle="1" w:styleId="CommentTextChar">
    <w:name w:val="Comment Text Char"/>
    <w:qFormat/>
    <w:locked/>
    <w:rsid w:val="00986055"/>
    <w:rPr>
      <w:rFonts w:ascii="Times New Roman" w:hAnsi="Times New Roman"/>
      <w:sz w:val="20"/>
      <w:lang w:eastAsia="ru-RU"/>
    </w:rPr>
  </w:style>
  <w:style w:type="character" w:customStyle="1" w:styleId="730">
    <w:name w:val="Знак Знак73"/>
    <w:uiPriority w:val="99"/>
    <w:qFormat/>
    <w:rsid w:val="00986055"/>
    <w:rPr>
      <w:sz w:val="16"/>
      <w:lang w:val="ru-RU" w:eastAsia="ru-RU"/>
    </w:rPr>
  </w:style>
  <w:style w:type="character" w:customStyle="1" w:styleId="Heading1Char3">
    <w:name w:val="Heading 1 Char3"/>
    <w:aliases w:val="Знак Char3,Заголовок 1 Знак Знак Char2,Знак Заголовок 1 Char2"/>
    <w:qFormat/>
    <w:locked/>
    <w:rsid w:val="00986055"/>
    <w:rPr>
      <w:rFonts w:ascii="Cambria" w:hAnsi="Cambria"/>
      <w:b/>
      <w:kern w:val="32"/>
      <w:sz w:val="32"/>
    </w:rPr>
  </w:style>
  <w:style w:type="character" w:customStyle="1" w:styleId="BodyTextFirstIndentChar">
    <w:name w:val="Body Text First Indent Char"/>
    <w:qFormat/>
    <w:locked/>
    <w:rsid w:val="00986055"/>
    <w:rPr>
      <w:rFonts w:ascii="PragmaticaCTT" w:hAnsi="PragmaticaCTT"/>
      <w:sz w:val="24"/>
    </w:rPr>
  </w:style>
  <w:style w:type="character" w:customStyle="1" w:styleId="2fff">
    <w:name w:val="Слабое выделение2"/>
    <w:uiPriority w:val="99"/>
    <w:qFormat/>
    <w:rsid w:val="00986055"/>
    <w:rPr>
      <w:i/>
      <w:color w:val="808080"/>
    </w:rPr>
  </w:style>
  <w:style w:type="character" w:customStyle="1" w:styleId="3ff0">
    <w:name w:val="Знак Знак Знак3"/>
    <w:uiPriority w:val="99"/>
    <w:qFormat/>
    <w:rsid w:val="00986055"/>
    <w:rPr>
      <w:rFonts w:ascii="Times New Roman" w:hAnsi="Times New Roman"/>
      <w:b/>
      <w:caps/>
      <w:sz w:val="28"/>
    </w:rPr>
  </w:style>
  <w:style w:type="character" w:customStyle="1" w:styleId="SubtitleChar">
    <w:name w:val="Subtitle Char"/>
    <w:qFormat/>
    <w:locked/>
    <w:rsid w:val="00986055"/>
    <w:rPr>
      <w:rFonts w:ascii="Cambria" w:hAnsi="Cambria"/>
      <w:i/>
      <w:color w:val="4F81BD"/>
      <w:spacing w:val="15"/>
      <w:sz w:val="24"/>
    </w:rPr>
  </w:style>
  <w:style w:type="character" w:customStyle="1" w:styleId="BalloonTextChar">
    <w:name w:val="Balloon Text Char"/>
    <w:qFormat/>
    <w:locked/>
    <w:rsid w:val="00986055"/>
    <w:rPr>
      <w:rFonts w:ascii="Tahoma" w:hAnsi="Tahoma"/>
      <w:sz w:val="16"/>
    </w:rPr>
  </w:style>
  <w:style w:type="character" w:customStyle="1" w:styleId="HTMLAddressChar1">
    <w:name w:val="HTML Address Char1"/>
    <w:uiPriority w:val="99"/>
    <w:qFormat/>
    <w:locked/>
    <w:rsid w:val="00986055"/>
    <w:rPr>
      <w:i/>
      <w:sz w:val="24"/>
      <w:lang w:eastAsia="ru-RU"/>
    </w:rPr>
  </w:style>
  <w:style w:type="paragraph" w:customStyle="1" w:styleId="5a">
    <w:name w:val="Обычный5"/>
    <w:basedOn w:val="a8"/>
    <w:uiPriority w:val="99"/>
    <w:qFormat/>
    <w:rsid w:val="00986055"/>
    <w:rPr>
      <w:rFonts w:eastAsia="Times New Roman"/>
    </w:rPr>
  </w:style>
  <w:style w:type="character" w:customStyle="1" w:styleId="NoSpacingChar1">
    <w:name w:val="No Spacing Char1"/>
    <w:link w:val="2fff0"/>
    <w:qFormat/>
    <w:locked/>
    <w:rsid w:val="00986055"/>
    <w:rPr>
      <w:lang w:val="en-US"/>
    </w:rPr>
  </w:style>
  <w:style w:type="paragraph" w:customStyle="1" w:styleId="2fff0">
    <w:name w:val="Без интервала2"/>
    <w:link w:val="NoSpacingChar1"/>
    <w:uiPriority w:val="99"/>
    <w:qFormat/>
    <w:rsid w:val="00986055"/>
    <w:pPr>
      <w:spacing w:after="0" w:line="240" w:lineRule="auto"/>
    </w:pPr>
    <w:rPr>
      <w:lang w:val="en-US"/>
    </w:rPr>
  </w:style>
  <w:style w:type="paragraph" w:customStyle="1" w:styleId="21f3">
    <w:name w:val="Цитата 21"/>
    <w:basedOn w:val="a8"/>
    <w:next w:val="a8"/>
    <w:link w:val="QuoteChar"/>
    <w:qFormat/>
    <w:rsid w:val="00986055"/>
    <w:pPr>
      <w:spacing w:before="0" w:beforeAutospacing="0" w:after="0" w:afterAutospacing="0"/>
    </w:pPr>
    <w:rPr>
      <w:rFonts w:ascii="Calibri" w:eastAsia="Times New Roman" w:hAnsi="Calibri"/>
      <w:i/>
      <w:color w:val="000000"/>
      <w:sz w:val="20"/>
      <w:szCs w:val="20"/>
    </w:rPr>
  </w:style>
  <w:style w:type="character" w:customStyle="1" w:styleId="QuoteChar">
    <w:name w:val="Quote Char"/>
    <w:link w:val="21f3"/>
    <w:qFormat/>
    <w:locked/>
    <w:rsid w:val="00986055"/>
    <w:rPr>
      <w:rFonts w:ascii="Calibri" w:eastAsia="Times New Roman" w:hAnsi="Calibri" w:cs="Times New Roman"/>
      <w:i/>
      <w:color w:val="000000"/>
      <w:sz w:val="20"/>
      <w:szCs w:val="20"/>
    </w:rPr>
  </w:style>
  <w:style w:type="paragraph" w:customStyle="1" w:styleId="1ffffff1">
    <w:name w:val="Выделенная цитата1"/>
    <w:basedOn w:val="a8"/>
    <w:next w:val="a8"/>
    <w:link w:val="IntenseQuoteChar"/>
    <w:qFormat/>
    <w:rsid w:val="00986055"/>
    <w:pPr>
      <w:pBdr>
        <w:bottom w:val="single" w:sz="4" w:space="4" w:color="4F81BD"/>
      </w:pBdr>
      <w:spacing w:before="200" w:beforeAutospacing="0" w:after="280" w:afterAutospacing="0"/>
      <w:ind w:left="936" w:right="936"/>
    </w:pPr>
    <w:rPr>
      <w:rFonts w:ascii="Calibri" w:eastAsia="Times New Roman" w:hAnsi="Calibri"/>
      <w:b/>
      <w:i/>
      <w:color w:val="4F81BD"/>
      <w:sz w:val="20"/>
      <w:szCs w:val="20"/>
    </w:rPr>
  </w:style>
  <w:style w:type="character" w:customStyle="1" w:styleId="IntenseQuoteChar">
    <w:name w:val="Intense Quote Char"/>
    <w:link w:val="1ffffff1"/>
    <w:qFormat/>
    <w:locked/>
    <w:rsid w:val="00986055"/>
    <w:rPr>
      <w:rFonts w:ascii="Calibri" w:eastAsia="Times New Roman" w:hAnsi="Calibri" w:cs="Times New Roman"/>
      <w:b/>
      <w:i/>
      <w:color w:val="4F81BD"/>
      <w:sz w:val="20"/>
      <w:szCs w:val="20"/>
    </w:rPr>
  </w:style>
  <w:style w:type="paragraph" w:customStyle="1" w:styleId="1ffffff2">
    <w:name w:val="Заголовок оглавления1"/>
    <w:basedOn w:val="1b"/>
    <w:next w:val="a8"/>
    <w:uiPriority w:val="99"/>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character" w:customStyle="1" w:styleId="2fff1">
    <w:name w:val="Сильное выделение2"/>
    <w:uiPriority w:val="99"/>
    <w:qFormat/>
    <w:rsid w:val="00986055"/>
    <w:rPr>
      <w:b/>
      <w:i/>
      <w:color w:val="4F81BD"/>
    </w:rPr>
  </w:style>
  <w:style w:type="character" w:customStyle="1" w:styleId="1ffffff3">
    <w:name w:val="Слабая ссылка1"/>
    <w:uiPriority w:val="99"/>
    <w:qFormat/>
    <w:rsid w:val="00986055"/>
    <w:rPr>
      <w:smallCaps/>
      <w:color w:val="C0504D"/>
      <w:u w:val="single"/>
    </w:rPr>
  </w:style>
  <w:style w:type="character" w:customStyle="1" w:styleId="1ffffff4">
    <w:name w:val="Сильная ссылка1"/>
    <w:uiPriority w:val="99"/>
    <w:qFormat/>
    <w:rsid w:val="00986055"/>
    <w:rPr>
      <w:b/>
      <w:smallCaps/>
      <w:color w:val="C0504D"/>
      <w:spacing w:val="5"/>
      <w:u w:val="single"/>
    </w:rPr>
  </w:style>
  <w:style w:type="character" w:customStyle="1" w:styleId="1ffffff5">
    <w:name w:val="Название книги1"/>
    <w:uiPriority w:val="99"/>
    <w:qFormat/>
    <w:rsid w:val="00986055"/>
    <w:rPr>
      <w:b/>
      <w:smallCaps/>
      <w:spacing w:val="5"/>
    </w:rPr>
  </w:style>
  <w:style w:type="character" w:customStyle="1" w:styleId="1ffffff6">
    <w:name w:val="Замещающий текст1"/>
    <w:uiPriority w:val="99"/>
    <w:qFormat/>
    <w:rsid w:val="00986055"/>
    <w:rPr>
      <w:color w:val="808080"/>
    </w:rPr>
  </w:style>
  <w:style w:type="character" w:customStyle="1" w:styleId="MacroTextChar">
    <w:name w:val="Macro Text Char"/>
    <w:qFormat/>
    <w:locked/>
    <w:rsid w:val="00986055"/>
    <w:rPr>
      <w:rFonts w:ascii="Courier New" w:hAnsi="Courier New"/>
      <w:sz w:val="22"/>
      <w:lang w:val="en-US" w:eastAsia="en-US"/>
    </w:rPr>
  </w:style>
  <w:style w:type="paragraph" w:customStyle="1" w:styleId="2fff2">
    <w:name w:val="Подзаголовок2"/>
    <w:basedOn w:val="a8"/>
    <w:uiPriority w:val="99"/>
    <w:qFormat/>
    <w:rsid w:val="00986055"/>
    <w:pPr>
      <w:spacing w:before="0" w:beforeAutospacing="0" w:after="0" w:afterAutospacing="0" w:line="312" w:lineRule="auto"/>
    </w:pPr>
    <w:rPr>
      <w:rFonts w:ascii="Arial" w:eastAsia="Times New Roman" w:hAnsi="Arial" w:cs="Arial"/>
      <w:b/>
      <w:bCs/>
      <w:color w:val="000000"/>
      <w:sz w:val="20"/>
      <w:szCs w:val="20"/>
    </w:rPr>
  </w:style>
  <w:style w:type="character" w:customStyle="1" w:styleId="EndnoteTextChar">
    <w:name w:val="Endnote Text Char"/>
    <w:qFormat/>
    <w:locked/>
    <w:rsid w:val="00986055"/>
    <w:rPr>
      <w:color w:val="000000"/>
      <w:sz w:val="24"/>
    </w:rPr>
  </w:style>
  <w:style w:type="character" w:customStyle="1" w:styleId="1210">
    <w:name w:val="Знак1 Знак Знак21"/>
    <w:uiPriority w:val="99"/>
    <w:qFormat/>
    <w:locked/>
    <w:rsid w:val="00986055"/>
    <w:rPr>
      <w:sz w:val="24"/>
    </w:rPr>
  </w:style>
  <w:style w:type="character" w:customStyle="1" w:styleId="232">
    <w:name w:val="Основной текст 2 Знак3"/>
    <w:uiPriority w:val="99"/>
    <w:qFormat/>
    <w:rsid w:val="00986055"/>
    <w:rPr>
      <w:sz w:val="24"/>
    </w:rPr>
  </w:style>
  <w:style w:type="character" w:customStyle="1" w:styleId="2fff3">
    <w:name w:val="Красная строка Знак2"/>
    <w:uiPriority w:val="99"/>
    <w:rsid w:val="00986055"/>
  </w:style>
  <w:style w:type="character" w:customStyle="1" w:styleId="afffffffff7">
    <w:name w:val="Тело ИАК Знак"/>
    <w:link w:val="afffffffff8"/>
    <w:uiPriority w:val="99"/>
    <w:qFormat/>
    <w:locked/>
    <w:rsid w:val="00986055"/>
    <w:rPr>
      <w:sz w:val="28"/>
    </w:rPr>
  </w:style>
  <w:style w:type="paragraph" w:customStyle="1" w:styleId="afffffffff8">
    <w:name w:val="Тело ИАК"/>
    <w:basedOn w:val="a8"/>
    <w:link w:val="afffffffff7"/>
    <w:uiPriority w:val="99"/>
    <w:qFormat/>
    <w:rsid w:val="00986055"/>
    <w:pPr>
      <w:spacing w:before="0" w:beforeAutospacing="0" w:after="0" w:afterAutospacing="0" w:line="288" w:lineRule="auto"/>
      <w:ind w:firstLine="720"/>
      <w:jc w:val="both"/>
    </w:pPr>
    <w:rPr>
      <w:rFonts w:asciiTheme="minorHAnsi" w:eastAsiaTheme="minorHAnsi" w:hAnsiTheme="minorHAnsi" w:cstheme="minorBidi"/>
      <w:sz w:val="28"/>
      <w:szCs w:val="22"/>
      <w:lang w:eastAsia="en-US"/>
    </w:rPr>
  </w:style>
  <w:style w:type="character" w:customStyle="1" w:styleId="afffffffff9">
    <w:name w:val="кадр"/>
    <w:uiPriority w:val="99"/>
    <w:qFormat/>
    <w:rsid w:val="00986055"/>
  </w:style>
  <w:style w:type="paragraph" w:customStyle="1" w:styleId="96">
    <w:name w:val="Знак9"/>
    <w:basedOn w:val="a8"/>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useradditionalinfo1">
    <w:name w:val="useradditionalinfo1"/>
    <w:basedOn w:val="a8"/>
    <w:uiPriority w:val="99"/>
    <w:qFormat/>
    <w:rsid w:val="00986055"/>
    <w:pPr>
      <w:pBdr>
        <w:top w:val="dotted" w:sz="4" w:space="3" w:color="CCCCCC"/>
      </w:pBdr>
      <w:spacing w:beforeAutospacing="0" w:after="0" w:afterAutospacing="0"/>
    </w:pPr>
    <w:rPr>
      <w:rFonts w:eastAsia="Times New Roman"/>
    </w:rPr>
  </w:style>
  <w:style w:type="paragraph" w:customStyle="1" w:styleId="0752">
    <w:name w:val="Стиль Нумерованный список + сверху: (одинарная Авто  075 пт лини...2"/>
    <w:basedOn w:val="a"/>
    <w:uiPriority w:val="99"/>
    <w:qFormat/>
    <w:rsid w:val="00986055"/>
    <w:pPr>
      <w:numPr>
        <w:numId w:val="0"/>
      </w:numPr>
      <w:tabs>
        <w:tab w:val="left" w:pos="926"/>
      </w:tabs>
      <w:spacing w:before="0" w:beforeAutospacing="0" w:after="0" w:afterAutospacing="0"/>
      <w:ind w:left="926" w:hanging="360"/>
    </w:pPr>
    <w:rPr>
      <w:rFonts w:eastAsia="Times New Roman"/>
      <w:szCs w:val="20"/>
    </w:rPr>
  </w:style>
  <w:style w:type="paragraph" w:customStyle="1" w:styleId="0753">
    <w:name w:val="Стиль Нумерованный список + сверху: (одинарная Авто  075 пт лини...3"/>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4">
    <w:name w:val="Стиль Нумерованный список + сверху: (одинарная Авто  075 пт лини...4"/>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5">
    <w:name w:val="Стиль Нумерованный список + сверху: (одинарная Авто  075 пт лини...5"/>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8">
    <w:name w:val="Стиль Нумерованный список + сверху: (одинарная Авто  075 пт лини...8"/>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9">
    <w:name w:val="Стиль Нумерованный список + сверху: (одинарная Авто  075 пт лини...9"/>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10">
    <w:name w:val="Стиль Нумерованный список + сверху: (одинарная Авто  075 пт лини...10"/>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11">
    <w:name w:val="Стиль Нумерованный список + сверху: (одинарная Авто  075 пт лини...11"/>
    <w:basedOn w:val="a"/>
    <w:uiPriority w:val="99"/>
    <w:qFormat/>
    <w:rsid w:val="00986055"/>
    <w:pPr>
      <w:numPr>
        <w:numId w:val="0"/>
      </w:numPr>
      <w:spacing w:before="0" w:beforeAutospacing="0" w:after="0" w:afterAutospacing="0"/>
      <w:ind w:left="360" w:hanging="360"/>
    </w:pPr>
    <w:rPr>
      <w:rFonts w:eastAsia="Times New Roman"/>
      <w:szCs w:val="20"/>
    </w:rPr>
  </w:style>
  <w:style w:type="character" w:customStyle="1" w:styleId="76">
    <w:name w:val="Основной текст (7)_"/>
    <w:uiPriority w:val="99"/>
    <w:qFormat/>
    <w:locked/>
    <w:rsid w:val="00986055"/>
    <w:rPr>
      <w:b/>
      <w:i/>
    </w:rPr>
  </w:style>
  <w:style w:type="paragraph" w:customStyle="1" w:styleId="bloc">
    <w:name w:val="bloc"/>
    <w:basedOn w:val="a8"/>
    <w:uiPriority w:val="99"/>
    <w:qFormat/>
    <w:rsid w:val="00986055"/>
  </w:style>
  <w:style w:type="paragraph" w:customStyle="1" w:styleId="bordered">
    <w:name w:val="bordered"/>
    <w:basedOn w:val="a8"/>
    <w:uiPriority w:val="99"/>
    <w:qFormat/>
    <w:rsid w:val="00986055"/>
  </w:style>
  <w:style w:type="paragraph" w:customStyle="1" w:styleId="fr-collapsible-toggle">
    <w:name w:val="fr-collapsible-toggle"/>
    <w:basedOn w:val="a8"/>
    <w:uiPriority w:val="99"/>
    <w:qFormat/>
    <w:rsid w:val="00986055"/>
  </w:style>
  <w:style w:type="paragraph" w:customStyle="1" w:styleId="fr-collapsible-toggle-collapsed">
    <w:name w:val="fr-collapsible-toggle-collapsed"/>
    <w:basedOn w:val="a8"/>
    <w:uiPriority w:val="99"/>
    <w:qFormat/>
    <w:rsid w:val="00986055"/>
  </w:style>
  <w:style w:type="paragraph" w:customStyle="1" w:styleId="fr-collapsible-group-toogle-all">
    <w:name w:val="fr-collapsible-group-toogle-all"/>
    <w:basedOn w:val="a8"/>
    <w:uiPriority w:val="99"/>
    <w:qFormat/>
    <w:rsid w:val="00986055"/>
    <w:rPr>
      <w:sz w:val="18"/>
      <w:szCs w:val="18"/>
    </w:rPr>
  </w:style>
  <w:style w:type="paragraph" w:customStyle="1" w:styleId="toogleboxnew">
    <w:name w:val="toogleboxnew"/>
    <w:basedOn w:val="a8"/>
    <w:uiPriority w:val="99"/>
    <w:qFormat/>
    <w:rsid w:val="00986055"/>
    <w:pPr>
      <w:pBdr>
        <w:top w:val="single" w:sz="6" w:space="2" w:color="AAAAAA"/>
        <w:left w:val="single" w:sz="6" w:space="2" w:color="AAAAAA"/>
        <w:bottom w:val="single" w:sz="6" w:space="0" w:color="AAAAAA"/>
        <w:right w:val="single" w:sz="6" w:space="2" w:color="AAAAAA"/>
      </w:pBdr>
    </w:pPr>
  </w:style>
  <w:style w:type="paragraph" w:customStyle="1" w:styleId="toogleboxnewtitle">
    <w:name w:val="toogleboxnew_title"/>
    <w:basedOn w:val="a8"/>
    <w:uiPriority w:val="99"/>
    <w:qFormat/>
    <w:rsid w:val="00986055"/>
    <w:pPr>
      <w:shd w:val="clear" w:color="auto" w:fill="EFEFEF"/>
      <w:spacing w:before="0" w:beforeAutospacing="0" w:after="30" w:afterAutospacing="0"/>
      <w:jc w:val="center"/>
    </w:pPr>
    <w:rPr>
      <w:b/>
      <w:bCs/>
    </w:rPr>
  </w:style>
  <w:style w:type="paragraph" w:customStyle="1" w:styleId="navboxnew">
    <w:name w:val="navboxnew"/>
    <w:basedOn w:val="a8"/>
    <w:uiPriority w:val="99"/>
    <w:qFormat/>
    <w:rsid w:val="00986055"/>
    <w:pPr>
      <w:pBdr>
        <w:top w:val="single" w:sz="6" w:space="3" w:color="AAAAAA"/>
        <w:left w:val="single" w:sz="6" w:space="3" w:color="AAAAAA"/>
        <w:bottom w:val="single" w:sz="6" w:space="2" w:color="AAAAAA"/>
        <w:right w:val="single" w:sz="6" w:space="3" w:color="AAAAAA"/>
      </w:pBdr>
      <w:shd w:val="clear" w:color="auto" w:fill="F9F9F9"/>
    </w:pPr>
  </w:style>
  <w:style w:type="paragraph" w:customStyle="1" w:styleId="navboxnewtnavbar">
    <w:name w:val="navboxnew_tnavbar"/>
    <w:basedOn w:val="a8"/>
    <w:uiPriority w:val="99"/>
    <w:qFormat/>
    <w:rsid w:val="00986055"/>
    <w:pPr>
      <w:ind w:left="-1200"/>
    </w:pPr>
    <w:rPr>
      <w:sz w:val="19"/>
      <w:szCs w:val="19"/>
    </w:rPr>
  </w:style>
  <w:style w:type="paragraph" w:customStyle="1" w:styleId="navboxnewoldie">
    <w:name w:val="navboxnew_oldie"/>
    <w:basedOn w:val="a8"/>
    <w:uiPriority w:val="99"/>
    <w:qFormat/>
    <w:rsid w:val="00986055"/>
    <w:pPr>
      <w:pBdr>
        <w:top w:val="single" w:sz="6" w:space="3" w:color="AAAAAA"/>
        <w:left w:val="single" w:sz="6" w:space="3" w:color="AAAAAA"/>
        <w:bottom w:val="single" w:sz="6" w:space="2" w:color="AAAAAA"/>
        <w:right w:val="single" w:sz="6" w:space="3" w:color="AAAAAA"/>
      </w:pBdr>
      <w:shd w:val="clear" w:color="auto" w:fill="F9F9F9"/>
    </w:pPr>
  </w:style>
  <w:style w:type="paragraph" w:customStyle="1" w:styleId="mw-hiero-table">
    <w:name w:val="mw-hiero-table"/>
    <w:basedOn w:val="a8"/>
    <w:uiPriority w:val="99"/>
    <w:qFormat/>
    <w:rsid w:val="00986055"/>
  </w:style>
  <w:style w:type="paragraph" w:customStyle="1" w:styleId="mw-hiero-outer">
    <w:name w:val="mw-hiero-outer"/>
    <w:basedOn w:val="a8"/>
    <w:uiPriority w:val="99"/>
    <w:qFormat/>
    <w:rsid w:val="00986055"/>
  </w:style>
  <w:style w:type="paragraph" w:customStyle="1" w:styleId="mw-hiero-box">
    <w:name w:val="mw-hiero-box"/>
    <w:basedOn w:val="a8"/>
    <w:uiPriority w:val="99"/>
    <w:qFormat/>
    <w:rsid w:val="00986055"/>
    <w:pPr>
      <w:shd w:val="clear" w:color="auto" w:fill="000000"/>
    </w:pPr>
  </w:style>
  <w:style w:type="paragraph" w:customStyle="1" w:styleId="ui-helper-hidden">
    <w:name w:val="ui-helper-hidden"/>
    <w:basedOn w:val="a8"/>
    <w:uiPriority w:val="99"/>
    <w:qFormat/>
    <w:rsid w:val="00986055"/>
    <w:rPr>
      <w:vanish/>
    </w:rPr>
  </w:style>
  <w:style w:type="paragraph" w:customStyle="1" w:styleId="ui-helper-reset">
    <w:name w:val="ui-helper-reset"/>
    <w:basedOn w:val="a8"/>
    <w:uiPriority w:val="99"/>
    <w:qFormat/>
    <w:rsid w:val="00986055"/>
    <w:pPr>
      <w:spacing w:before="0" w:beforeAutospacing="0" w:after="0" w:afterAutospacing="0"/>
    </w:pPr>
  </w:style>
  <w:style w:type="paragraph" w:customStyle="1" w:styleId="ui-helper-clearfix">
    <w:name w:val="ui-helper-clearfix"/>
    <w:basedOn w:val="a8"/>
    <w:uiPriority w:val="99"/>
    <w:qFormat/>
    <w:rsid w:val="00986055"/>
  </w:style>
  <w:style w:type="paragraph" w:customStyle="1" w:styleId="ui-helper-zfix">
    <w:name w:val="ui-helper-zfix"/>
    <w:basedOn w:val="a8"/>
    <w:uiPriority w:val="99"/>
    <w:qFormat/>
    <w:rsid w:val="00986055"/>
  </w:style>
  <w:style w:type="paragraph" w:customStyle="1" w:styleId="ui-icon">
    <w:name w:val="ui-icon"/>
    <w:basedOn w:val="a8"/>
    <w:uiPriority w:val="99"/>
    <w:qFormat/>
    <w:rsid w:val="00986055"/>
    <w:pPr>
      <w:ind w:firstLine="7343"/>
    </w:pPr>
  </w:style>
  <w:style w:type="paragraph" w:customStyle="1" w:styleId="ui-widget-overlay">
    <w:name w:val="ui-widget-overlay"/>
    <w:basedOn w:val="a8"/>
    <w:uiPriority w:val="99"/>
    <w:qFormat/>
    <w:rsid w:val="00986055"/>
    <w:pPr>
      <w:shd w:val="clear" w:color="auto" w:fill="000000"/>
    </w:pPr>
  </w:style>
  <w:style w:type="paragraph" w:customStyle="1" w:styleId="ui-widget">
    <w:name w:val="ui-widget"/>
    <w:basedOn w:val="a8"/>
    <w:uiPriority w:val="99"/>
    <w:qFormat/>
    <w:rsid w:val="00986055"/>
    <w:rPr>
      <w:rFonts w:ascii="Arial" w:hAnsi="Arial" w:cs="Arial"/>
      <w:sz w:val="19"/>
      <w:szCs w:val="19"/>
    </w:rPr>
  </w:style>
  <w:style w:type="paragraph" w:customStyle="1" w:styleId="ui-widget-content">
    <w:name w:val="ui-widget-content"/>
    <w:basedOn w:val="a8"/>
    <w:uiPriority w:val="99"/>
    <w:qFormat/>
    <w:rsid w:val="00986055"/>
    <w:pPr>
      <w:pBdr>
        <w:top w:val="single" w:sz="6" w:space="0" w:color="CCCCCC"/>
        <w:left w:val="single" w:sz="6" w:space="0" w:color="CCCCCC"/>
        <w:bottom w:val="single" w:sz="6" w:space="0" w:color="CCCCCC"/>
        <w:right w:val="single" w:sz="6" w:space="0" w:color="CCCCCC"/>
      </w:pBdr>
    </w:pPr>
    <w:rPr>
      <w:color w:val="362B36"/>
    </w:rPr>
  </w:style>
  <w:style w:type="paragraph" w:customStyle="1" w:styleId="ui-widget-header">
    <w:name w:val="ui-widget-header"/>
    <w:basedOn w:val="a8"/>
    <w:uiPriority w:val="99"/>
    <w:qFormat/>
    <w:rsid w:val="00986055"/>
    <w:pPr>
      <w:pBdr>
        <w:bottom w:val="single" w:sz="6" w:space="0" w:color="BBBBBB"/>
      </w:pBdr>
      <w:shd w:val="clear" w:color="auto" w:fill="FFFFFF"/>
      <w:spacing w:line="240" w:lineRule="atLeast"/>
    </w:pPr>
    <w:rPr>
      <w:b/>
      <w:bCs/>
      <w:color w:val="222222"/>
    </w:rPr>
  </w:style>
  <w:style w:type="paragraph" w:customStyle="1" w:styleId="ui-state-default">
    <w:name w:val="ui-state-default"/>
    <w:basedOn w:val="a8"/>
    <w:uiPriority w:val="99"/>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hover">
    <w:name w:val="ui-state-hover"/>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
    <w:name w:val="ui-state-focus"/>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active">
    <w:name w:val="ui-state-active"/>
    <w:basedOn w:val="a8"/>
    <w:uiPriority w:val="99"/>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highlight">
    <w:name w:val="ui-state-highlight"/>
    <w:basedOn w:val="a8"/>
    <w:uiPriority w:val="99"/>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error">
    <w:name w:val="ui-state-error"/>
    <w:basedOn w:val="a8"/>
    <w:uiPriority w:val="99"/>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text">
    <w:name w:val="ui-state-error-text"/>
    <w:basedOn w:val="a8"/>
    <w:uiPriority w:val="99"/>
    <w:qFormat/>
    <w:rsid w:val="00986055"/>
    <w:rPr>
      <w:color w:val="FFFFFF"/>
    </w:rPr>
  </w:style>
  <w:style w:type="paragraph" w:customStyle="1" w:styleId="ui-priority-primary">
    <w:name w:val="ui-priority-primary"/>
    <w:basedOn w:val="a8"/>
    <w:uiPriority w:val="99"/>
    <w:qFormat/>
    <w:rsid w:val="00986055"/>
    <w:rPr>
      <w:b/>
      <w:bCs/>
    </w:rPr>
  </w:style>
  <w:style w:type="paragraph" w:customStyle="1" w:styleId="ui-priority-secondary">
    <w:name w:val="ui-priority-secondary"/>
    <w:basedOn w:val="a8"/>
    <w:uiPriority w:val="99"/>
    <w:qFormat/>
    <w:rsid w:val="00986055"/>
  </w:style>
  <w:style w:type="paragraph" w:customStyle="1" w:styleId="ui-state-disabled">
    <w:name w:val="ui-state-disabled"/>
    <w:basedOn w:val="a8"/>
    <w:uiPriority w:val="99"/>
    <w:qFormat/>
    <w:rsid w:val="00986055"/>
  </w:style>
  <w:style w:type="paragraph" w:customStyle="1" w:styleId="ui-widget-shadow">
    <w:name w:val="ui-widget-shadow"/>
    <w:basedOn w:val="a8"/>
    <w:uiPriority w:val="99"/>
    <w:qFormat/>
    <w:rsid w:val="00986055"/>
    <w:pPr>
      <w:shd w:val="clear" w:color="auto" w:fill="000000"/>
      <w:spacing w:before="0" w:beforeAutospacing="0" w:after="0" w:afterAutospacing="0"/>
      <w:ind w:left="-105"/>
    </w:pPr>
  </w:style>
  <w:style w:type="paragraph" w:customStyle="1" w:styleId="ui-resizable-handle">
    <w:name w:val="ui-resizable-handle"/>
    <w:basedOn w:val="a8"/>
    <w:uiPriority w:val="99"/>
    <w:qFormat/>
    <w:rsid w:val="00986055"/>
    <w:rPr>
      <w:sz w:val="2"/>
      <w:szCs w:val="2"/>
    </w:rPr>
  </w:style>
  <w:style w:type="paragraph" w:customStyle="1" w:styleId="ui-resizable-n">
    <w:name w:val="ui-resizable-n"/>
    <w:basedOn w:val="a8"/>
    <w:uiPriority w:val="99"/>
    <w:qFormat/>
    <w:rsid w:val="00986055"/>
  </w:style>
  <w:style w:type="paragraph" w:customStyle="1" w:styleId="ui-resizable-s">
    <w:name w:val="ui-resizable-s"/>
    <w:basedOn w:val="a8"/>
    <w:uiPriority w:val="99"/>
    <w:qFormat/>
    <w:rsid w:val="00986055"/>
  </w:style>
  <w:style w:type="paragraph" w:customStyle="1" w:styleId="ui-resizable-e">
    <w:name w:val="ui-resizable-e"/>
    <w:basedOn w:val="a8"/>
    <w:uiPriority w:val="99"/>
    <w:qFormat/>
    <w:rsid w:val="00986055"/>
  </w:style>
  <w:style w:type="paragraph" w:customStyle="1" w:styleId="ui-resizable-w">
    <w:name w:val="ui-resizable-w"/>
    <w:basedOn w:val="a8"/>
    <w:uiPriority w:val="99"/>
    <w:qFormat/>
    <w:rsid w:val="00986055"/>
  </w:style>
  <w:style w:type="paragraph" w:customStyle="1" w:styleId="ui-resizable-se">
    <w:name w:val="ui-resizable-se"/>
    <w:basedOn w:val="a8"/>
    <w:uiPriority w:val="99"/>
    <w:qFormat/>
    <w:rsid w:val="00986055"/>
  </w:style>
  <w:style w:type="paragraph" w:customStyle="1" w:styleId="ui-resizable-sw">
    <w:name w:val="ui-resizable-sw"/>
    <w:basedOn w:val="a8"/>
    <w:uiPriority w:val="99"/>
    <w:qFormat/>
    <w:rsid w:val="00986055"/>
  </w:style>
  <w:style w:type="paragraph" w:customStyle="1" w:styleId="ui-resizable-nw">
    <w:name w:val="ui-resizable-nw"/>
    <w:basedOn w:val="a8"/>
    <w:uiPriority w:val="99"/>
    <w:qFormat/>
    <w:rsid w:val="00986055"/>
  </w:style>
  <w:style w:type="paragraph" w:customStyle="1" w:styleId="ui-resizable-ne">
    <w:name w:val="ui-resizable-ne"/>
    <w:basedOn w:val="a8"/>
    <w:uiPriority w:val="99"/>
    <w:qFormat/>
    <w:rsid w:val="00986055"/>
  </w:style>
  <w:style w:type="paragraph" w:customStyle="1" w:styleId="ui-button">
    <w:name w:val="ui-button"/>
    <w:basedOn w:val="a8"/>
    <w:uiPriority w:val="99"/>
    <w:qFormat/>
    <w:rsid w:val="00986055"/>
    <w:pPr>
      <w:ind w:right="24"/>
      <w:jc w:val="center"/>
    </w:pPr>
  </w:style>
  <w:style w:type="paragraph" w:customStyle="1" w:styleId="ui-button-icon-only">
    <w:name w:val="ui-button-icon-only"/>
    <w:basedOn w:val="a8"/>
    <w:uiPriority w:val="99"/>
    <w:qFormat/>
    <w:rsid w:val="00986055"/>
  </w:style>
  <w:style w:type="paragraph" w:customStyle="1" w:styleId="ui-button-icons-only">
    <w:name w:val="ui-button-icons-only"/>
    <w:basedOn w:val="a8"/>
    <w:uiPriority w:val="99"/>
    <w:qFormat/>
    <w:rsid w:val="00986055"/>
  </w:style>
  <w:style w:type="paragraph" w:customStyle="1" w:styleId="ui-buttonset">
    <w:name w:val="ui-buttonset"/>
    <w:basedOn w:val="a8"/>
    <w:uiPriority w:val="99"/>
    <w:qFormat/>
    <w:rsid w:val="00986055"/>
    <w:pPr>
      <w:ind w:right="105"/>
    </w:pPr>
  </w:style>
  <w:style w:type="paragraph" w:customStyle="1" w:styleId="ui-dialog">
    <w:name w:val="ui-dialog"/>
    <w:basedOn w:val="a8"/>
    <w:uiPriority w:val="99"/>
    <w:qFormat/>
    <w:rsid w:val="00986055"/>
  </w:style>
  <w:style w:type="paragraph" w:customStyle="1" w:styleId="suggestions">
    <w:name w:val="suggestions"/>
    <w:basedOn w:val="a8"/>
    <w:uiPriority w:val="99"/>
    <w:qFormat/>
    <w:rsid w:val="00986055"/>
    <w:pPr>
      <w:spacing w:before="0" w:beforeAutospacing="0" w:after="0" w:afterAutospacing="0"/>
      <w:ind w:right="-15"/>
    </w:pPr>
  </w:style>
  <w:style w:type="paragraph" w:customStyle="1" w:styleId="suggestions-special">
    <w:name w:val="suggestions-special"/>
    <w:basedOn w:val="a8"/>
    <w:uiPriority w:val="99"/>
    <w:qFormat/>
    <w:rsid w:val="00986055"/>
    <w:pPr>
      <w:pBdr>
        <w:top w:val="single" w:sz="6" w:space="3" w:color="AAAAAA"/>
        <w:left w:val="single" w:sz="6" w:space="3" w:color="AAAAAA"/>
        <w:bottom w:val="single" w:sz="6" w:space="3" w:color="AAAAAA"/>
        <w:right w:val="single" w:sz="6" w:space="3" w:color="AAAAAA"/>
      </w:pBdr>
      <w:shd w:val="clear" w:color="auto" w:fill="FFFFFF"/>
      <w:spacing w:before="0" w:beforeAutospacing="0" w:after="0" w:afterAutospacing="0" w:line="300" w:lineRule="atLeast"/>
    </w:pPr>
    <w:rPr>
      <w:vanish/>
    </w:rPr>
  </w:style>
  <w:style w:type="paragraph" w:customStyle="1" w:styleId="suggestions-results">
    <w:name w:val="suggestions-results"/>
    <w:basedOn w:val="a8"/>
    <w:uiPriority w:val="99"/>
    <w:qFormat/>
    <w:rsid w:val="00986055"/>
    <w:pPr>
      <w:pBdr>
        <w:top w:val="single" w:sz="6" w:space="0" w:color="AAAAAA"/>
        <w:left w:val="single" w:sz="6" w:space="0" w:color="AAAAAA"/>
        <w:bottom w:val="single" w:sz="6" w:space="0" w:color="AAAAAA"/>
        <w:right w:val="single" w:sz="6" w:space="0" w:color="AAAAAA"/>
      </w:pBdr>
      <w:shd w:val="clear" w:color="auto" w:fill="FFFFFF"/>
      <w:spacing w:before="0" w:beforeAutospacing="0" w:after="0" w:afterAutospacing="0"/>
    </w:pPr>
  </w:style>
  <w:style w:type="paragraph" w:customStyle="1" w:styleId="suggestions-result">
    <w:name w:val="suggestions-result"/>
    <w:basedOn w:val="a8"/>
    <w:uiPriority w:val="99"/>
    <w:qFormat/>
    <w:rsid w:val="00986055"/>
    <w:pPr>
      <w:spacing w:before="0" w:beforeAutospacing="0" w:after="0" w:afterAutospacing="0" w:line="360" w:lineRule="atLeast"/>
    </w:pPr>
    <w:rPr>
      <w:color w:val="000000"/>
    </w:rPr>
  </w:style>
  <w:style w:type="paragraph" w:customStyle="1" w:styleId="suggestions-result-current">
    <w:name w:val="suggestions-result-current"/>
    <w:basedOn w:val="a8"/>
    <w:uiPriority w:val="99"/>
    <w:qFormat/>
    <w:rsid w:val="00986055"/>
    <w:pPr>
      <w:shd w:val="clear" w:color="auto" w:fill="4C59A6"/>
    </w:pPr>
    <w:rPr>
      <w:color w:val="FFFFFF"/>
    </w:rPr>
  </w:style>
  <w:style w:type="paragraph" w:customStyle="1" w:styleId="autoellipsis-matched">
    <w:name w:val="autoellipsis-matched"/>
    <w:basedOn w:val="a8"/>
    <w:uiPriority w:val="99"/>
    <w:qFormat/>
    <w:rsid w:val="00986055"/>
    <w:rPr>
      <w:b/>
      <w:bCs/>
    </w:rPr>
  </w:style>
  <w:style w:type="paragraph" w:customStyle="1" w:styleId="mwembedplayer">
    <w:name w:val="mwembedplayer"/>
    <w:basedOn w:val="a8"/>
    <w:uiPriority w:val="99"/>
    <w:qFormat/>
    <w:rsid w:val="00986055"/>
  </w:style>
  <w:style w:type="paragraph" w:customStyle="1" w:styleId="loadingspinner">
    <w:name w:val="loadingspinner"/>
    <w:basedOn w:val="a8"/>
    <w:uiPriority w:val="99"/>
    <w:qFormat/>
    <w:rsid w:val="00986055"/>
  </w:style>
  <w:style w:type="paragraph" w:customStyle="1" w:styleId="mw-imported-resource">
    <w:name w:val="mw-imported-resource"/>
    <w:basedOn w:val="a8"/>
    <w:uiPriority w:val="99"/>
    <w:qFormat/>
    <w:rsid w:val="00986055"/>
    <w:pPr>
      <w:pBdr>
        <w:top w:val="single" w:sz="6" w:space="0" w:color="000000"/>
        <w:left w:val="single" w:sz="6" w:space="0" w:color="000000"/>
        <w:bottom w:val="single" w:sz="6" w:space="0" w:color="000000"/>
        <w:right w:val="single" w:sz="6" w:space="0" w:color="000000"/>
      </w:pBdr>
    </w:pPr>
  </w:style>
  <w:style w:type="paragraph" w:customStyle="1" w:styleId="kaltura-icon">
    <w:name w:val="kaltura-icon"/>
    <w:basedOn w:val="a8"/>
    <w:uiPriority w:val="99"/>
    <w:qFormat/>
    <w:rsid w:val="00986055"/>
    <w:pPr>
      <w:spacing w:before="30" w:beforeAutospacing="0"/>
      <w:ind w:left="45"/>
    </w:pPr>
  </w:style>
  <w:style w:type="paragraph" w:customStyle="1" w:styleId="mw-fullscreen-overlay">
    <w:name w:val="mw-fullscreen-overlay"/>
    <w:basedOn w:val="a8"/>
    <w:uiPriority w:val="99"/>
    <w:qFormat/>
    <w:rsid w:val="00986055"/>
    <w:pPr>
      <w:shd w:val="clear" w:color="auto" w:fill="000000"/>
    </w:pPr>
  </w:style>
  <w:style w:type="paragraph" w:customStyle="1" w:styleId="play-btn-large">
    <w:name w:val="play-btn-large"/>
    <w:basedOn w:val="a8"/>
    <w:uiPriority w:val="99"/>
    <w:qFormat/>
    <w:rsid w:val="00986055"/>
  </w:style>
  <w:style w:type="paragraph" w:customStyle="1" w:styleId="carouselcontainer">
    <w:name w:val="carouselcontainer"/>
    <w:basedOn w:val="a8"/>
    <w:uiPriority w:val="99"/>
    <w:qFormat/>
    <w:rsid w:val="00986055"/>
  </w:style>
  <w:style w:type="paragraph" w:customStyle="1" w:styleId="carouselvideotitle">
    <w:name w:val="carouselvideotitle"/>
    <w:basedOn w:val="a8"/>
    <w:uiPriority w:val="99"/>
    <w:qFormat/>
    <w:rsid w:val="00986055"/>
    <w:rPr>
      <w:b/>
      <w:bCs/>
      <w:color w:val="FFFFFF"/>
    </w:rPr>
  </w:style>
  <w:style w:type="paragraph" w:customStyle="1" w:styleId="carouselvideotitletext">
    <w:name w:val="carouselvideotitletext"/>
    <w:basedOn w:val="a8"/>
    <w:uiPriority w:val="99"/>
    <w:qFormat/>
    <w:rsid w:val="00986055"/>
  </w:style>
  <w:style w:type="paragraph" w:customStyle="1" w:styleId="carouseltitleduration">
    <w:name w:val="carouseltitleduration"/>
    <w:basedOn w:val="a8"/>
    <w:uiPriority w:val="99"/>
    <w:qFormat/>
    <w:rsid w:val="00986055"/>
    <w:pPr>
      <w:shd w:val="clear" w:color="auto" w:fill="5A5A5A"/>
    </w:pPr>
    <w:rPr>
      <w:color w:val="D9D9D9"/>
      <w:sz w:val="20"/>
      <w:szCs w:val="20"/>
    </w:rPr>
  </w:style>
  <w:style w:type="paragraph" w:customStyle="1" w:styleId="carouselimgtitle">
    <w:name w:val="carouselimgtitle"/>
    <w:basedOn w:val="a8"/>
    <w:uiPriority w:val="99"/>
    <w:qFormat/>
    <w:rsid w:val="00986055"/>
    <w:pPr>
      <w:jc w:val="center"/>
    </w:pPr>
    <w:rPr>
      <w:color w:val="FFFFFF"/>
    </w:rPr>
  </w:style>
  <w:style w:type="paragraph" w:customStyle="1" w:styleId="carouselimgduration">
    <w:name w:val="carouselimgduration"/>
    <w:basedOn w:val="a8"/>
    <w:uiPriority w:val="99"/>
    <w:qFormat/>
    <w:rsid w:val="00986055"/>
    <w:rPr>
      <w:color w:val="FFFFFF"/>
    </w:rPr>
  </w:style>
  <w:style w:type="paragraph" w:customStyle="1" w:styleId="carouselprevbutton">
    <w:name w:val="carouselprevbutton"/>
    <w:basedOn w:val="a8"/>
    <w:uiPriority w:val="99"/>
    <w:qFormat/>
    <w:rsid w:val="00986055"/>
  </w:style>
  <w:style w:type="paragraph" w:customStyle="1" w:styleId="carouselnextbutton">
    <w:name w:val="carouselnextbutton"/>
    <w:basedOn w:val="a8"/>
    <w:uiPriority w:val="99"/>
    <w:qFormat/>
    <w:rsid w:val="00986055"/>
  </w:style>
  <w:style w:type="paragraph" w:customStyle="1" w:styleId="alert-container">
    <w:name w:val="alert-container"/>
    <w:basedOn w:val="a8"/>
    <w:uiPriority w:val="99"/>
    <w:qFormat/>
    <w:rsid w:val="00986055"/>
  </w:style>
  <w:style w:type="paragraph" w:customStyle="1" w:styleId="alert-title">
    <w:name w:val="alert-title"/>
    <w:basedOn w:val="a8"/>
    <w:uiPriority w:val="99"/>
    <w:qFormat/>
    <w:rsid w:val="00986055"/>
    <w:pPr>
      <w:pBdr>
        <w:bottom w:val="single" w:sz="6" w:space="4" w:color="D1D1D1"/>
      </w:pBdr>
      <w:shd w:val="clear" w:color="auto" w:fill="E6E6E6"/>
    </w:pPr>
    <w:rPr>
      <w:sz w:val="21"/>
      <w:szCs w:val="21"/>
    </w:rPr>
  </w:style>
  <w:style w:type="paragraph" w:customStyle="1" w:styleId="alert-message">
    <w:name w:val="alert-message"/>
    <w:basedOn w:val="a8"/>
    <w:uiPriority w:val="99"/>
    <w:qFormat/>
    <w:rsid w:val="00986055"/>
    <w:pPr>
      <w:jc w:val="center"/>
    </w:pPr>
    <w:rPr>
      <w:sz w:val="21"/>
      <w:szCs w:val="21"/>
    </w:rPr>
  </w:style>
  <w:style w:type="paragraph" w:customStyle="1" w:styleId="alert-buttons-container">
    <w:name w:val="alert-buttons-container"/>
    <w:basedOn w:val="a8"/>
    <w:uiPriority w:val="99"/>
    <w:qFormat/>
    <w:rsid w:val="00986055"/>
    <w:pPr>
      <w:jc w:val="center"/>
    </w:pPr>
  </w:style>
  <w:style w:type="paragraph" w:customStyle="1" w:styleId="alert-button">
    <w:name w:val="alert-button"/>
    <w:basedOn w:val="a8"/>
    <w:uiPriority w:val="99"/>
    <w:qFormat/>
    <w:rsid w:val="00986055"/>
    <w:pPr>
      <w:shd w:val="clear" w:color="auto" w:fill="474747"/>
    </w:pPr>
    <w:rPr>
      <w:color w:val="FFFFFF"/>
    </w:rPr>
  </w:style>
  <w:style w:type="paragraph" w:customStyle="1" w:styleId="mw-plusminus-pos">
    <w:name w:val="mw-plusminus-pos"/>
    <w:basedOn w:val="a8"/>
    <w:uiPriority w:val="99"/>
    <w:qFormat/>
    <w:rsid w:val="00986055"/>
    <w:rPr>
      <w:color w:val="00B000"/>
    </w:rPr>
  </w:style>
  <w:style w:type="paragraph" w:customStyle="1" w:styleId="mw-plusminus-neg">
    <w:name w:val="mw-plusminus-neg"/>
    <w:basedOn w:val="a8"/>
    <w:uiPriority w:val="99"/>
    <w:qFormat/>
    <w:rsid w:val="00986055"/>
    <w:rPr>
      <w:color w:val="FF2050"/>
    </w:rPr>
  </w:style>
  <w:style w:type="paragraph" w:customStyle="1" w:styleId="mw-plusminus-null">
    <w:name w:val="mw-plusminus-null"/>
    <w:basedOn w:val="a8"/>
    <w:uiPriority w:val="99"/>
    <w:qFormat/>
    <w:rsid w:val="00986055"/>
    <w:rPr>
      <w:color w:val="999999"/>
    </w:rPr>
  </w:style>
  <w:style w:type="paragraph" w:customStyle="1" w:styleId="mw-tag-markers">
    <w:name w:val="mw-tag-markers"/>
    <w:basedOn w:val="a8"/>
    <w:uiPriority w:val="99"/>
    <w:qFormat/>
    <w:rsid w:val="00986055"/>
    <w:rPr>
      <w:rFonts w:ascii="Arial" w:hAnsi="Arial" w:cs="Arial"/>
      <w:i/>
      <w:iCs/>
      <w:sz w:val="22"/>
      <w:szCs w:val="22"/>
    </w:rPr>
  </w:style>
  <w:style w:type="paragraph" w:customStyle="1" w:styleId="history-size">
    <w:name w:val="history-size"/>
    <w:basedOn w:val="a8"/>
    <w:uiPriority w:val="99"/>
    <w:qFormat/>
    <w:rsid w:val="00986055"/>
    <w:rPr>
      <w:sz w:val="19"/>
      <w:szCs w:val="19"/>
    </w:rPr>
  </w:style>
  <w:style w:type="paragraph" w:customStyle="1" w:styleId="mw-whatlinkshere-tools">
    <w:name w:val="mw-whatlinkshere-tools"/>
    <w:basedOn w:val="a8"/>
    <w:uiPriority w:val="99"/>
    <w:qFormat/>
    <w:rsid w:val="00986055"/>
    <w:rPr>
      <w:sz w:val="19"/>
      <w:szCs w:val="19"/>
    </w:rPr>
  </w:style>
  <w:style w:type="paragraph" w:customStyle="1" w:styleId="italique">
    <w:name w:val="italique"/>
    <w:basedOn w:val="a8"/>
    <w:uiPriority w:val="99"/>
    <w:qFormat/>
    <w:rsid w:val="00986055"/>
    <w:rPr>
      <w:i/>
      <w:iCs/>
    </w:rPr>
  </w:style>
  <w:style w:type="paragraph" w:customStyle="1" w:styleId="nowrap">
    <w:name w:val="nowrap"/>
    <w:basedOn w:val="a8"/>
    <w:uiPriority w:val="99"/>
    <w:qFormat/>
    <w:rsid w:val="00986055"/>
  </w:style>
  <w:style w:type="paragraph" w:customStyle="1" w:styleId="rcoptions">
    <w:name w:val="rcoptions"/>
    <w:basedOn w:val="a8"/>
    <w:uiPriority w:val="99"/>
    <w:qFormat/>
    <w:rsid w:val="00986055"/>
    <w:pPr>
      <w:pBdr>
        <w:top w:val="single" w:sz="6" w:space="0" w:color="DDDDF7"/>
        <w:left w:val="single" w:sz="48" w:space="6" w:color="DDDDF7"/>
        <w:bottom w:val="single" w:sz="6" w:space="0" w:color="DDDDF7"/>
        <w:right w:val="single" w:sz="6" w:space="6" w:color="DDDDF7"/>
      </w:pBdr>
      <w:shd w:val="clear" w:color="auto" w:fill="FFFFFF"/>
      <w:spacing w:before="0" w:beforeAutospacing="0" w:after="30" w:afterAutospacing="0"/>
    </w:pPr>
  </w:style>
  <w:style w:type="paragraph" w:customStyle="1" w:styleId="printcssonly">
    <w:name w:val="printcssonly"/>
    <w:basedOn w:val="a8"/>
    <w:uiPriority w:val="99"/>
    <w:qFormat/>
    <w:rsid w:val="00986055"/>
    <w:rPr>
      <w:vanish/>
    </w:rPr>
  </w:style>
  <w:style w:type="paragraph" w:customStyle="1" w:styleId="fieldsetlike">
    <w:name w:val="fieldsetlike"/>
    <w:basedOn w:val="a8"/>
    <w:uiPriority w:val="99"/>
    <w:qFormat/>
    <w:rsid w:val="00986055"/>
    <w:pPr>
      <w:pBdr>
        <w:top w:val="single" w:sz="6" w:space="0" w:color="AAAAAA"/>
        <w:left w:val="single" w:sz="6" w:space="0" w:color="AAAAAA"/>
        <w:bottom w:val="single" w:sz="6" w:space="5" w:color="AAAAAA"/>
        <w:right w:val="single" w:sz="6" w:space="0" w:color="AAAAAA"/>
      </w:pBdr>
      <w:spacing w:before="240" w:beforeAutospacing="0" w:after="240" w:afterAutospacing="0"/>
      <w:jc w:val="center"/>
    </w:pPr>
  </w:style>
  <w:style w:type="paragraph" w:customStyle="1" w:styleId="homonymie">
    <w:name w:val="homonymie"/>
    <w:basedOn w:val="a8"/>
    <w:uiPriority w:val="99"/>
    <w:qFormat/>
    <w:rsid w:val="00986055"/>
    <w:pPr>
      <w:pBdr>
        <w:bottom w:val="single" w:sz="6" w:space="6" w:color="AAAAAA"/>
      </w:pBdr>
      <w:shd w:val="clear" w:color="auto" w:fill="FFFFFF"/>
      <w:spacing w:before="0" w:beforeAutospacing="0" w:after="120" w:afterAutospacing="0"/>
    </w:pPr>
    <w:rPr>
      <w:i/>
      <w:iCs/>
    </w:rPr>
  </w:style>
  <w:style w:type="paragraph" w:customStyle="1" w:styleId="indicateur-langue">
    <w:name w:val="indicateur-langue"/>
    <w:basedOn w:val="a8"/>
    <w:uiPriority w:val="99"/>
    <w:qFormat/>
    <w:rsid w:val="00986055"/>
    <w:rPr>
      <w:rFonts w:ascii="Courier New" w:hAnsi="Courier New" w:cs="Courier New"/>
      <w:b/>
      <w:bCs/>
    </w:rPr>
  </w:style>
  <w:style w:type="paragraph" w:customStyle="1" w:styleId="romain">
    <w:name w:val="romain"/>
    <w:basedOn w:val="a8"/>
    <w:uiPriority w:val="99"/>
    <w:qFormat/>
    <w:rsid w:val="00986055"/>
    <w:rPr>
      <w:smallCaps/>
    </w:rPr>
  </w:style>
  <w:style w:type="paragraph" w:customStyle="1" w:styleId="reference">
    <w:name w:val="reference"/>
    <w:basedOn w:val="a8"/>
    <w:uiPriority w:val="99"/>
    <w:qFormat/>
    <w:rsid w:val="00986055"/>
    <w:rPr>
      <w:sz w:val="19"/>
      <w:szCs w:val="19"/>
    </w:rPr>
  </w:style>
  <w:style w:type="paragraph" w:customStyle="1" w:styleId="exposant">
    <w:name w:val="exposant"/>
    <w:basedOn w:val="a8"/>
    <w:uiPriority w:val="99"/>
    <w:qFormat/>
    <w:rsid w:val="00986055"/>
    <w:rPr>
      <w:sz w:val="19"/>
      <w:szCs w:val="19"/>
    </w:rPr>
  </w:style>
  <w:style w:type="paragraph" w:customStyle="1" w:styleId="mw-magiclink-isbn">
    <w:name w:val="mw-magiclink-isbn"/>
    <w:basedOn w:val="a8"/>
    <w:uiPriority w:val="99"/>
    <w:qFormat/>
    <w:rsid w:val="00986055"/>
  </w:style>
  <w:style w:type="paragraph" w:customStyle="1" w:styleId="biblist">
    <w:name w:val="biblist"/>
    <w:basedOn w:val="a8"/>
    <w:uiPriority w:val="99"/>
    <w:qFormat/>
    <w:rsid w:val="00986055"/>
  </w:style>
  <w:style w:type="paragraph" w:customStyle="1" w:styleId="wikinorme">
    <w:name w:val="wikinorme"/>
    <w:basedOn w:val="a8"/>
    <w:uiPriority w:val="99"/>
    <w:qFormat/>
    <w:rsid w:val="00986055"/>
    <w:rPr>
      <w:vanish/>
    </w:rPr>
  </w:style>
  <w:style w:type="paragraph" w:customStyle="1" w:styleId="bibtex">
    <w:name w:val="bibtex"/>
    <w:basedOn w:val="a8"/>
    <w:uiPriority w:val="99"/>
    <w:qFormat/>
    <w:rsid w:val="00986055"/>
    <w:rPr>
      <w:vanish/>
    </w:rPr>
  </w:style>
  <w:style w:type="paragraph" w:customStyle="1" w:styleId="isbd">
    <w:name w:val="isbd"/>
    <w:basedOn w:val="a8"/>
    <w:uiPriority w:val="99"/>
    <w:qFormat/>
    <w:rsid w:val="00986055"/>
    <w:rPr>
      <w:vanish/>
    </w:rPr>
  </w:style>
  <w:style w:type="paragraph" w:customStyle="1" w:styleId="iso690">
    <w:name w:val="iso690"/>
    <w:basedOn w:val="a8"/>
    <w:uiPriority w:val="99"/>
    <w:qFormat/>
    <w:rsid w:val="00986055"/>
    <w:rPr>
      <w:vanish/>
    </w:rPr>
  </w:style>
  <w:style w:type="paragraph" w:customStyle="1" w:styleId="specialbib">
    <w:name w:val="specialbib"/>
    <w:basedOn w:val="a8"/>
    <w:uiPriority w:val="99"/>
    <w:qFormat/>
    <w:rsid w:val="00986055"/>
    <w:rPr>
      <w:vanish/>
    </w:rPr>
  </w:style>
  <w:style w:type="paragraph" w:customStyle="1" w:styleId="citevirgule">
    <w:name w:val="cite_virgule"/>
    <w:basedOn w:val="a8"/>
    <w:uiPriority w:val="99"/>
    <w:qFormat/>
    <w:rsid w:val="00986055"/>
  </w:style>
  <w:style w:type="paragraph" w:customStyle="1" w:styleId="boite-sans-fond">
    <w:name w:val="boite-sans-fond"/>
    <w:basedOn w:val="a8"/>
    <w:uiPriority w:val="99"/>
    <w:qFormat/>
    <w:rsid w:val="00986055"/>
  </w:style>
  <w:style w:type="paragraph" w:customStyle="1" w:styleId="boite-grise">
    <w:name w:val="boite-grise"/>
    <w:basedOn w:val="a8"/>
    <w:uiPriority w:val="99"/>
    <w:qFormat/>
    <w:rsid w:val="00986055"/>
    <w:pPr>
      <w:shd w:val="clear" w:color="auto" w:fill="F9F9F9"/>
    </w:pPr>
  </w:style>
  <w:style w:type="paragraph" w:customStyle="1" w:styleId="bandeau-niveau-grave">
    <w:name w:val="bandeau-niveau-grave"/>
    <w:basedOn w:val="a8"/>
    <w:uiPriority w:val="99"/>
    <w:qFormat/>
    <w:rsid w:val="00986055"/>
    <w:pPr>
      <w:shd w:val="clear" w:color="auto" w:fill="FFCCCC"/>
    </w:pPr>
  </w:style>
  <w:style w:type="paragraph" w:customStyle="1" w:styleId="bandeau-niveau-modere">
    <w:name w:val="bandeau-niveau-modere"/>
    <w:basedOn w:val="a8"/>
    <w:uiPriority w:val="99"/>
    <w:qFormat/>
    <w:rsid w:val="00986055"/>
    <w:pPr>
      <w:shd w:val="clear" w:color="auto" w:fill="FFEEDD"/>
    </w:pPr>
  </w:style>
  <w:style w:type="paragraph" w:customStyle="1" w:styleId="bandeau-niveau-ebauche">
    <w:name w:val="bandeau-niveau-ebauche"/>
    <w:basedOn w:val="a8"/>
    <w:uiPriority w:val="99"/>
    <w:qFormat/>
    <w:rsid w:val="00986055"/>
    <w:pPr>
      <w:shd w:val="clear" w:color="auto" w:fill="FBFBFB"/>
    </w:pPr>
  </w:style>
  <w:style w:type="paragraph" w:customStyle="1" w:styleId="bandeau-niveau-information">
    <w:name w:val="bandeau-niveau-information"/>
    <w:basedOn w:val="a8"/>
    <w:uiPriority w:val="99"/>
    <w:qFormat/>
    <w:rsid w:val="00986055"/>
    <w:pPr>
      <w:shd w:val="clear" w:color="auto" w:fill="FBFBFB"/>
    </w:pPr>
  </w:style>
  <w:style w:type="paragraph" w:customStyle="1" w:styleId="bandeau">
    <w:name w:val="bandeau"/>
    <w:basedOn w:val="a8"/>
    <w:uiPriority w:val="99"/>
    <w:qFormat/>
    <w:rsid w:val="00986055"/>
    <w:pPr>
      <w:pBdr>
        <w:top w:val="single" w:sz="6" w:space="2" w:color="auto"/>
        <w:left w:val="single" w:sz="48" w:space="8" w:color="auto"/>
        <w:bottom w:val="single" w:sz="6" w:space="2" w:color="auto"/>
        <w:right w:val="single" w:sz="6" w:space="8" w:color="auto"/>
      </w:pBdr>
      <w:spacing w:before="120" w:beforeAutospacing="0" w:after="180" w:afterAutospacing="0"/>
      <w:ind w:left="1224" w:right="1224"/>
    </w:pPr>
  </w:style>
  <w:style w:type="paragraph" w:customStyle="1" w:styleId="bandeau-icone">
    <w:name w:val="bandeau-icone"/>
    <w:basedOn w:val="a8"/>
    <w:uiPriority w:val="99"/>
    <w:qFormat/>
    <w:rsid w:val="00986055"/>
    <w:pPr>
      <w:jc w:val="center"/>
    </w:pPr>
  </w:style>
  <w:style w:type="paragraph" w:customStyle="1" w:styleId="bandeau-titre">
    <w:name w:val="bandeau-titre"/>
    <w:basedOn w:val="a8"/>
    <w:uiPriority w:val="99"/>
    <w:qFormat/>
    <w:rsid w:val="00986055"/>
    <w:pPr>
      <w:spacing w:after="120" w:afterAutospacing="0" w:line="336" w:lineRule="atLeast"/>
    </w:pPr>
  </w:style>
  <w:style w:type="paragraph" w:customStyle="1" w:styleId="bandeau-texte">
    <w:name w:val="bandeau-texte"/>
    <w:basedOn w:val="a8"/>
    <w:uiPriority w:val="99"/>
    <w:qFormat/>
    <w:rsid w:val="00986055"/>
    <w:pPr>
      <w:spacing w:line="288" w:lineRule="atLeast"/>
    </w:pPr>
    <w:rPr>
      <w:sz w:val="22"/>
      <w:szCs w:val="22"/>
    </w:rPr>
  </w:style>
  <w:style w:type="paragraph" w:customStyle="1" w:styleId="indentation">
    <w:name w:val="indentation"/>
    <w:basedOn w:val="a8"/>
    <w:uiPriority w:val="99"/>
    <w:qFormat/>
    <w:rsid w:val="00986055"/>
    <w:pPr>
      <w:spacing w:line="360" w:lineRule="atLeast"/>
      <w:ind w:firstLine="345"/>
    </w:pPr>
  </w:style>
  <w:style w:type="paragraph" w:customStyle="1" w:styleId="loupe">
    <w:name w:val="loupe"/>
    <w:basedOn w:val="a8"/>
    <w:uiPriority w:val="99"/>
    <w:qFormat/>
    <w:rsid w:val="00986055"/>
    <w:pPr>
      <w:spacing w:line="360" w:lineRule="atLeast"/>
      <w:ind w:firstLine="345"/>
    </w:pPr>
  </w:style>
  <w:style w:type="paragraph" w:customStyle="1" w:styleId="general">
    <w:name w:val="general"/>
    <w:basedOn w:val="a8"/>
    <w:uiPriority w:val="99"/>
    <w:qFormat/>
    <w:rsid w:val="00986055"/>
    <w:pPr>
      <w:spacing w:line="360" w:lineRule="atLeast"/>
      <w:ind w:firstLine="345"/>
    </w:pPr>
  </w:style>
  <w:style w:type="paragraph" w:customStyle="1" w:styleId="accessibilite">
    <w:name w:val="accessibilite"/>
    <w:basedOn w:val="a8"/>
    <w:uiPriority w:val="99"/>
    <w:qFormat/>
    <w:rsid w:val="00986055"/>
    <w:pPr>
      <w:spacing w:line="360" w:lineRule="atLeast"/>
      <w:ind w:firstLine="345"/>
    </w:pPr>
  </w:style>
  <w:style w:type="paragraph" w:customStyle="1" w:styleId="etoile-or">
    <w:name w:val="etoile-or"/>
    <w:basedOn w:val="a8"/>
    <w:uiPriority w:val="99"/>
    <w:qFormat/>
    <w:rsid w:val="00986055"/>
    <w:pPr>
      <w:spacing w:line="360" w:lineRule="atLeast"/>
      <w:ind w:firstLine="345"/>
    </w:pPr>
  </w:style>
  <w:style w:type="paragraph" w:customStyle="1" w:styleId="etoile-argent">
    <w:name w:val="etoile-argent"/>
    <w:basedOn w:val="a8"/>
    <w:uiPriority w:val="99"/>
    <w:qFormat/>
    <w:rsid w:val="00986055"/>
    <w:pPr>
      <w:spacing w:line="360" w:lineRule="atLeast"/>
      <w:ind w:firstLine="345"/>
    </w:pPr>
  </w:style>
  <w:style w:type="paragraph" w:customStyle="1" w:styleId="categorie">
    <w:name w:val="categorie"/>
    <w:basedOn w:val="a8"/>
    <w:uiPriority w:val="99"/>
    <w:qFormat/>
    <w:rsid w:val="00986055"/>
    <w:pPr>
      <w:spacing w:line="360" w:lineRule="atLeast"/>
      <w:ind w:firstLine="345"/>
    </w:pPr>
  </w:style>
  <w:style w:type="paragraph" w:customStyle="1" w:styleId="recyclage">
    <w:name w:val="recyclage"/>
    <w:basedOn w:val="a8"/>
    <w:uiPriority w:val="99"/>
    <w:qFormat/>
    <w:rsid w:val="00986055"/>
    <w:pPr>
      <w:spacing w:line="360" w:lineRule="atLeast"/>
      <w:ind w:firstLine="345"/>
    </w:pPr>
  </w:style>
  <w:style w:type="paragraph" w:customStyle="1" w:styleId="archives">
    <w:name w:val="archives"/>
    <w:basedOn w:val="a8"/>
    <w:uiPriority w:val="99"/>
    <w:qFormat/>
    <w:rsid w:val="00986055"/>
    <w:pPr>
      <w:spacing w:line="360" w:lineRule="atLeast"/>
      <w:ind w:firstLine="345"/>
    </w:pPr>
  </w:style>
  <w:style w:type="paragraph" w:customStyle="1" w:styleId="conflit-edition">
    <w:name w:val="conflit-edition"/>
    <w:basedOn w:val="a8"/>
    <w:uiPriority w:val="99"/>
    <w:qFormat/>
    <w:rsid w:val="00986055"/>
    <w:pPr>
      <w:spacing w:line="360" w:lineRule="atLeast"/>
      <w:ind w:firstLine="345"/>
    </w:pPr>
  </w:style>
  <w:style w:type="paragraph" w:customStyle="1" w:styleId="sons">
    <w:name w:val="sons"/>
    <w:basedOn w:val="a8"/>
    <w:uiPriority w:val="99"/>
    <w:qFormat/>
    <w:rsid w:val="00986055"/>
    <w:pPr>
      <w:spacing w:line="360" w:lineRule="atLeast"/>
      <w:ind w:firstLine="345"/>
    </w:pPr>
  </w:style>
  <w:style w:type="paragraph" w:customStyle="1" w:styleId="videos">
    <w:name w:val="videos"/>
    <w:basedOn w:val="a8"/>
    <w:uiPriority w:val="99"/>
    <w:qFormat/>
    <w:rsid w:val="00986055"/>
    <w:pPr>
      <w:spacing w:line="360" w:lineRule="atLeast"/>
      <w:ind w:firstLine="345"/>
    </w:pPr>
  </w:style>
  <w:style w:type="paragraph" w:customStyle="1" w:styleId="incomplet">
    <w:name w:val="incomplet"/>
    <w:basedOn w:val="a8"/>
    <w:uiPriority w:val="99"/>
    <w:qFormat/>
    <w:rsid w:val="00986055"/>
    <w:pPr>
      <w:spacing w:line="360" w:lineRule="atLeast"/>
      <w:ind w:firstLine="345"/>
    </w:pPr>
  </w:style>
  <w:style w:type="paragraph" w:customStyle="1" w:styleId="sources">
    <w:name w:val="sources"/>
    <w:basedOn w:val="a8"/>
    <w:uiPriority w:val="99"/>
    <w:qFormat/>
    <w:rsid w:val="00986055"/>
    <w:pPr>
      <w:spacing w:line="360" w:lineRule="atLeast"/>
      <w:ind w:firstLine="345"/>
    </w:pPr>
  </w:style>
  <w:style w:type="paragraph" w:customStyle="1" w:styleId="important">
    <w:name w:val="important"/>
    <w:basedOn w:val="a8"/>
    <w:uiPriority w:val="99"/>
    <w:qFormat/>
    <w:rsid w:val="00986055"/>
    <w:pPr>
      <w:spacing w:line="360" w:lineRule="atLeast"/>
      <w:ind w:firstLine="345"/>
    </w:pPr>
  </w:style>
  <w:style w:type="paragraph" w:customStyle="1" w:styleId="en-travaux">
    <w:name w:val="en-travaux"/>
    <w:basedOn w:val="a8"/>
    <w:uiPriority w:val="99"/>
    <w:qFormat/>
    <w:rsid w:val="00986055"/>
    <w:pPr>
      <w:spacing w:line="360" w:lineRule="atLeast"/>
      <w:ind w:firstLine="345"/>
    </w:pPr>
  </w:style>
  <w:style w:type="paragraph" w:customStyle="1" w:styleId="incubator">
    <w:name w:val="incubator"/>
    <w:basedOn w:val="a8"/>
    <w:uiPriority w:val="99"/>
    <w:qFormat/>
    <w:rsid w:val="00986055"/>
    <w:pPr>
      <w:spacing w:line="360" w:lineRule="atLeast"/>
      <w:ind w:firstLine="345"/>
    </w:pPr>
  </w:style>
  <w:style w:type="paragraph" w:customStyle="1" w:styleId="extension">
    <w:name w:val="extension"/>
    <w:basedOn w:val="a8"/>
    <w:uiPriority w:val="99"/>
    <w:qFormat/>
    <w:rsid w:val="00986055"/>
    <w:pPr>
      <w:spacing w:line="360" w:lineRule="atLeast"/>
      <w:ind w:firstLine="345"/>
    </w:pPr>
  </w:style>
  <w:style w:type="paragraph" w:customStyle="1" w:styleId="wikispecies">
    <w:name w:val="wikispecies"/>
    <w:basedOn w:val="a8"/>
    <w:uiPriority w:val="99"/>
    <w:qFormat/>
    <w:rsid w:val="00986055"/>
    <w:pPr>
      <w:spacing w:line="360" w:lineRule="atLeast"/>
      <w:ind w:firstLine="345"/>
    </w:pPr>
  </w:style>
  <w:style w:type="paragraph" w:customStyle="1" w:styleId="metawiki">
    <w:name w:val="metawiki"/>
    <w:basedOn w:val="a8"/>
    <w:uiPriority w:val="99"/>
    <w:qFormat/>
    <w:rsid w:val="00986055"/>
    <w:pPr>
      <w:spacing w:line="360" w:lineRule="atLeast"/>
      <w:ind w:firstLine="345"/>
    </w:pPr>
  </w:style>
  <w:style w:type="paragraph" w:customStyle="1" w:styleId="wikiversity">
    <w:name w:val="wikiversity"/>
    <w:basedOn w:val="a8"/>
    <w:uiPriority w:val="99"/>
    <w:qFormat/>
    <w:rsid w:val="00986055"/>
    <w:pPr>
      <w:spacing w:line="360" w:lineRule="atLeast"/>
      <w:ind w:firstLine="345"/>
    </w:pPr>
  </w:style>
  <w:style w:type="paragraph" w:customStyle="1" w:styleId="wikipedia">
    <w:name w:val="wikipedia"/>
    <w:basedOn w:val="a8"/>
    <w:uiPriority w:val="99"/>
    <w:qFormat/>
    <w:rsid w:val="00986055"/>
    <w:pPr>
      <w:spacing w:line="360" w:lineRule="atLeast"/>
      <w:ind w:firstLine="345"/>
    </w:pPr>
  </w:style>
  <w:style w:type="paragraph" w:customStyle="1" w:styleId="wikibooks">
    <w:name w:val="wikibooks"/>
    <w:basedOn w:val="a8"/>
    <w:uiPriority w:val="99"/>
    <w:qFormat/>
    <w:rsid w:val="00986055"/>
    <w:pPr>
      <w:spacing w:line="360" w:lineRule="atLeast"/>
      <w:ind w:firstLine="345"/>
    </w:pPr>
  </w:style>
  <w:style w:type="paragraph" w:customStyle="1" w:styleId="wikinews">
    <w:name w:val="wikinews"/>
    <w:basedOn w:val="a8"/>
    <w:uiPriority w:val="99"/>
    <w:qFormat/>
    <w:rsid w:val="00986055"/>
    <w:pPr>
      <w:spacing w:line="360" w:lineRule="atLeast"/>
      <w:ind w:firstLine="345"/>
    </w:pPr>
  </w:style>
  <w:style w:type="paragraph" w:customStyle="1" w:styleId="wikiquote">
    <w:name w:val="wikiquote"/>
    <w:basedOn w:val="a8"/>
    <w:uiPriority w:val="99"/>
    <w:qFormat/>
    <w:rsid w:val="00986055"/>
    <w:pPr>
      <w:spacing w:line="360" w:lineRule="atLeast"/>
      <w:ind w:firstLine="345"/>
    </w:pPr>
  </w:style>
  <w:style w:type="paragraph" w:customStyle="1" w:styleId="wikisource">
    <w:name w:val="wikisource"/>
    <w:basedOn w:val="a8"/>
    <w:uiPriority w:val="99"/>
    <w:qFormat/>
    <w:rsid w:val="00986055"/>
    <w:pPr>
      <w:spacing w:line="360" w:lineRule="atLeast"/>
      <w:ind w:firstLine="345"/>
    </w:pPr>
  </w:style>
  <w:style w:type="paragraph" w:customStyle="1" w:styleId="commons">
    <w:name w:val="commons"/>
    <w:basedOn w:val="a8"/>
    <w:uiPriority w:val="99"/>
    <w:qFormat/>
    <w:rsid w:val="00986055"/>
    <w:pPr>
      <w:spacing w:line="360" w:lineRule="atLeast"/>
      <w:ind w:firstLine="345"/>
    </w:pPr>
  </w:style>
  <w:style w:type="paragraph" w:customStyle="1" w:styleId="wikimedia">
    <w:name w:val="wikimedia"/>
    <w:basedOn w:val="a8"/>
    <w:uiPriority w:val="99"/>
    <w:qFormat/>
    <w:rsid w:val="00986055"/>
    <w:pPr>
      <w:spacing w:line="360" w:lineRule="atLeast"/>
      <w:ind w:firstLine="345"/>
    </w:pPr>
  </w:style>
  <w:style w:type="paragraph" w:customStyle="1" w:styleId="wiktionary">
    <w:name w:val="wiktionary"/>
    <w:basedOn w:val="a8"/>
    <w:uiPriority w:val="99"/>
    <w:qFormat/>
    <w:rsid w:val="00986055"/>
    <w:pPr>
      <w:spacing w:line="360" w:lineRule="atLeast"/>
      <w:ind w:firstLine="345"/>
    </w:pPr>
  </w:style>
  <w:style w:type="paragraph" w:customStyle="1" w:styleId="wikidata">
    <w:name w:val="wikidata"/>
    <w:basedOn w:val="a8"/>
    <w:uiPriority w:val="99"/>
    <w:qFormat/>
    <w:rsid w:val="00986055"/>
    <w:pPr>
      <w:spacing w:line="360" w:lineRule="atLeast"/>
      <w:ind w:firstLine="345"/>
    </w:pPr>
  </w:style>
  <w:style w:type="paragraph" w:customStyle="1" w:styleId="wikivoyage">
    <w:name w:val="wikivoyage"/>
    <w:basedOn w:val="a8"/>
    <w:uiPriority w:val="99"/>
    <w:qFormat/>
    <w:rsid w:val="00986055"/>
    <w:pPr>
      <w:spacing w:line="360" w:lineRule="atLeast"/>
      <w:ind w:firstLine="345"/>
    </w:pPr>
  </w:style>
  <w:style w:type="paragraph" w:customStyle="1" w:styleId="grosse-icone">
    <w:name w:val="grosse-icone"/>
    <w:basedOn w:val="a8"/>
    <w:uiPriority w:val="99"/>
    <w:qFormat/>
    <w:rsid w:val="00986055"/>
  </w:style>
  <w:style w:type="paragraph" w:customStyle="1" w:styleId="alerte">
    <w:name w:val="alerte"/>
    <w:basedOn w:val="a8"/>
    <w:uiPriority w:val="99"/>
    <w:qFormat/>
    <w:rsid w:val="00986055"/>
    <w:pPr>
      <w:shd w:val="clear" w:color="auto" w:fill="FFFFDD"/>
      <w:spacing w:after="96" w:afterAutospacing="0"/>
    </w:pPr>
    <w:rPr>
      <w:i/>
      <w:iCs/>
    </w:rPr>
  </w:style>
  <w:style w:type="paragraph" w:customStyle="1" w:styleId="grave">
    <w:name w:val="grave"/>
    <w:basedOn w:val="a8"/>
    <w:uiPriority w:val="99"/>
    <w:qFormat/>
    <w:rsid w:val="00986055"/>
    <w:pPr>
      <w:pBdr>
        <w:top w:val="single" w:sz="6" w:space="0" w:color="FF9966"/>
        <w:left w:val="single" w:sz="6" w:space="0" w:color="FF9966"/>
        <w:bottom w:val="single" w:sz="6" w:space="0" w:color="FF9966"/>
        <w:right w:val="single" w:sz="6" w:space="0" w:color="FF9966"/>
      </w:pBdr>
    </w:pPr>
  </w:style>
  <w:style w:type="paragraph" w:customStyle="1" w:styleId="messagebox">
    <w:name w:val="messagebox"/>
    <w:basedOn w:val="a8"/>
    <w:uiPriority w:val="99"/>
    <w:qFormat/>
    <w:rsid w:val="00986055"/>
    <w:pPr>
      <w:pBdr>
        <w:top w:val="single" w:sz="6" w:space="2" w:color="AAAAAA"/>
        <w:left w:val="single" w:sz="6" w:space="2" w:color="AAAAAA"/>
        <w:bottom w:val="single" w:sz="6" w:space="2" w:color="AAAAAA"/>
        <w:right w:val="single" w:sz="6" w:space="2" w:color="AAAAAA"/>
      </w:pBdr>
      <w:shd w:val="clear" w:color="auto" w:fill="F9F9F9"/>
      <w:spacing w:before="0" w:beforeAutospacing="0" w:after="240" w:afterAutospacing="0"/>
      <w:jc w:val="both"/>
    </w:pPr>
  </w:style>
  <w:style w:type="paragraph" w:customStyle="1" w:styleId="vectorbox">
    <w:name w:val="vectorbox"/>
    <w:basedOn w:val="a8"/>
    <w:uiPriority w:val="99"/>
    <w:qFormat/>
    <w:rsid w:val="00986055"/>
    <w:pPr>
      <w:pBdr>
        <w:top w:val="single" w:sz="6" w:space="0" w:color="A7D7F9"/>
        <w:left w:val="single" w:sz="6" w:space="0" w:color="A7D7F9"/>
        <w:bottom w:val="single" w:sz="6" w:space="0" w:color="A7D7F9"/>
        <w:right w:val="single" w:sz="6" w:space="0" w:color="A7D7F9"/>
      </w:pBdr>
      <w:shd w:val="clear" w:color="auto" w:fill="F5FAFF"/>
      <w:spacing w:before="0" w:beforeAutospacing="0" w:after="240" w:afterAutospacing="0"/>
    </w:pPr>
  </w:style>
  <w:style w:type="paragraph" w:customStyle="1" w:styleId="bandeau-portail-element">
    <w:name w:val="bandeau-portail-element"/>
    <w:basedOn w:val="a8"/>
    <w:uiPriority w:val="99"/>
    <w:qFormat/>
    <w:rsid w:val="00986055"/>
    <w:pPr>
      <w:ind w:left="360" w:right="360"/>
    </w:pPr>
  </w:style>
  <w:style w:type="paragraph" w:customStyle="1" w:styleId="bandeau-portail-icone">
    <w:name w:val="bandeau-portail-icone"/>
    <w:basedOn w:val="a8"/>
    <w:uiPriority w:val="99"/>
    <w:qFormat/>
    <w:rsid w:val="00986055"/>
    <w:pPr>
      <w:ind w:right="120"/>
    </w:pPr>
  </w:style>
  <w:style w:type="paragraph" w:customStyle="1" w:styleId="bandeau-portail-texte">
    <w:name w:val="bandeau-portail-texte"/>
    <w:basedOn w:val="a8"/>
    <w:uiPriority w:val="99"/>
    <w:qFormat/>
    <w:rsid w:val="00986055"/>
    <w:rPr>
      <w:b/>
      <w:bCs/>
    </w:rPr>
  </w:style>
  <w:style w:type="paragraph" w:customStyle="1" w:styleId="exemple">
    <w:name w:val="exemple"/>
    <w:basedOn w:val="a8"/>
    <w:uiPriority w:val="99"/>
    <w:qFormat/>
    <w:rsid w:val="00986055"/>
    <w:pPr>
      <w:pBdr>
        <w:top w:val="dashed" w:sz="6" w:space="6" w:color="ADD8E6"/>
        <w:left w:val="dashed" w:sz="6" w:space="6" w:color="ADD8E6"/>
        <w:bottom w:val="dashed" w:sz="6" w:space="6" w:color="ADD8E6"/>
        <w:right w:val="dashed" w:sz="6" w:space="6" w:color="ADD8E6"/>
      </w:pBdr>
      <w:shd w:val="clear" w:color="auto" w:fill="FFFFFF"/>
      <w:spacing w:before="120" w:beforeAutospacing="0" w:after="120" w:afterAutospacing="0"/>
      <w:ind w:left="120" w:right="120"/>
    </w:pPr>
  </w:style>
  <w:style w:type="paragraph" w:customStyle="1" w:styleId="avanceboite">
    <w:name w:val="avance_boite"/>
    <w:basedOn w:val="a8"/>
    <w:uiPriority w:val="99"/>
    <w:qFormat/>
    <w:rsid w:val="00986055"/>
    <w:pPr>
      <w:pBdr>
        <w:top w:val="single" w:sz="6" w:space="0" w:color="808080"/>
        <w:left w:val="single" w:sz="6" w:space="0" w:color="808080"/>
        <w:bottom w:val="single" w:sz="6" w:space="0" w:color="808080"/>
        <w:right w:val="single" w:sz="6" w:space="0" w:color="808080"/>
      </w:pBdr>
      <w:shd w:val="clear" w:color="auto" w:fill="D3D3D3"/>
      <w:spacing w:before="0" w:beforeAutospacing="0" w:after="0" w:afterAutospacing="0"/>
    </w:pPr>
  </w:style>
  <w:style w:type="paragraph" w:customStyle="1" w:styleId="avancebarre">
    <w:name w:val="avance_barre"/>
    <w:basedOn w:val="a8"/>
    <w:uiPriority w:val="99"/>
    <w:qFormat/>
    <w:rsid w:val="00986055"/>
    <w:pPr>
      <w:shd w:val="clear" w:color="auto" w:fill="A0A0FF"/>
      <w:spacing w:before="0" w:beforeAutospacing="0" w:after="0" w:afterAutospacing="0"/>
    </w:pPr>
  </w:style>
  <w:style w:type="paragraph" w:customStyle="1" w:styleId="avancetexte">
    <w:name w:val="avance_texte"/>
    <w:basedOn w:val="a8"/>
    <w:uiPriority w:val="99"/>
    <w:qFormat/>
    <w:rsid w:val="00986055"/>
    <w:pPr>
      <w:spacing w:before="0" w:beforeAutospacing="0" w:after="0" w:afterAutospacing="0" w:line="240" w:lineRule="atLeast"/>
      <w:jc w:val="center"/>
    </w:pPr>
    <w:rPr>
      <w:sz w:val="21"/>
      <w:szCs w:val="21"/>
    </w:rPr>
  </w:style>
  <w:style w:type="paragraph" w:customStyle="1" w:styleId="mw-lag-warn-normal">
    <w:name w:val="mw-lag-warn-normal"/>
    <w:basedOn w:val="a8"/>
    <w:uiPriority w:val="99"/>
    <w:qFormat/>
    <w:rsid w:val="00986055"/>
    <w:rPr>
      <w:vanish/>
    </w:rPr>
  </w:style>
  <w:style w:type="paragraph" w:customStyle="1" w:styleId="mw-alerte">
    <w:name w:val="mw-alerte"/>
    <w:basedOn w:val="a8"/>
    <w:uiPriority w:val="99"/>
    <w:qFormat/>
    <w:rsid w:val="00986055"/>
    <w:pPr>
      <w:pBdr>
        <w:top w:val="single" w:sz="12" w:space="0" w:color="FF8C00"/>
        <w:left w:val="single" w:sz="12" w:space="0" w:color="FF8C00"/>
        <w:bottom w:val="single" w:sz="12" w:space="0" w:color="FF8C00"/>
        <w:right w:val="single" w:sz="12" w:space="0" w:color="FF8C00"/>
      </w:pBdr>
      <w:shd w:val="clear" w:color="auto" w:fill="FAEBD7"/>
    </w:pPr>
  </w:style>
  <w:style w:type="paragraph" w:customStyle="1" w:styleId="mw-toolbox">
    <w:name w:val="mw-toolbox"/>
    <w:basedOn w:val="a8"/>
    <w:uiPriority w:val="99"/>
    <w:qFormat/>
    <w:rsid w:val="00986055"/>
    <w:pPr>
      <w:pBdr>
        <w:top w:val="single" w:sz="6" w:space="3" w:color="B8B8B8"/>
        <w:left w:val="single" w:sz="6" w:space="12" w:color="B8B8B8"/>
        <w:bottom w:val="single" w:sz="6" w:space="3" w:color="B8B8B8"/>
        <w:right w:val="single" w:sz="6" w:space="12" w:color="B8B8B8"/>
      </w:pBdr>
      <w:shd w:val="clear" w:color="auto" w:fill="F8F8F8"/>
    </w:pPr>
    <w:rPr>
      <w:sz w:val="22"/>
      <w:szCs w:val="22"/>
    </w:rPr>
  </w:style>
  <w:style w:type="paragraph" w:customStyle="1" w:styleId="navboxtoggle">
    <w:name w:val="navboxtoggle"/>
    <w:basedOn w:val="a8"/>
    <w:uiPriority w:val="99"/>
    <w:qFormat/>
    <w:rsid w:val="00986055"/>
    <w:rPr>
      <w:sz w:val="22"/>
      <w:szCs w:val="22"/>
    </w:rPr>
  </w:style>
  <w:style w:type="paragraph" w:customStyle="1" w:styleId="navtoggle">
    <w:name w:val="navtoggle"/>
    <w:basedOn w:val="a8"/>
    <w:uiPriority w:val="99"/>
    <w:qFormat/>
    <w:rsid w:val="00986055"/>
    <w:rPr>
      <w:sz w:val="22"/>
      <w:szCs w:val="22"/>
    </w:rPr>
  </w:style>
  <w:style w:type="paragraph" w:customStyle="1" w:styleId="alternance">
    <w:name w:val="alternance"/>
    <w:basedOn w:val="a8"/>
    <w:uiPriority w:val="99"/>
    <w:qFormat/>
    <w:rsid w:val="00986055"/>
  </w:style>
  <w:style w:type="paragraph" w:customStyle="1" w:styleId="alternance2">
    <w:name w:val="alternance2"/>
    <w:basedOn w:val="a8"/>
    <w:uiPriority w:val="99"/>
    <w:qFormat/>
    <w:rsid w:val="00986055"/>
  </w:style>
  <w:style w:type="paragraph" w:customStyle="1" w:styleId="infobox">
    <w:name w:val="infobox"/>
    <w:basedOn w:val="a8"/>
    <w:uiPriority w:val="99"/>
    <w:qFormat/>
    <w:rsid w:val="00986055"/>
    <w:pPr>
      <w:shd w:val="clear" w:color="auto" w:fill="EEEEEE"/>
      <w:spacing w:before="0" w:beforeAutospacing="0" w:after="120" w:afterAutospacing="0"/>
      <w:ind w:left="240"/>
    </w:pPr>
    <w:rPr>
      <w:color w:val="000000"/>
      <w:sz w:val="23"/>
      <w:szCs w:val="23"/>
    </w:rPr>
  </w:style>
  <w:style w:type="paragraph" w:customStyle="1" w:styleId="globegris">
    <w:name w:val="globegris"/>
    <w:basedOn w:val="a8"/>
    <w:uiPriority w:val="99"/>
    <w:qFormat/>
    <w:rsid w:val="00986055"/>
  </w:style>
  <w:style w:type="paragraph" w:customStyle="1" w:styleId="assistant">
    <w:name w:val="assistant"/>
    <w:basedOn w:val="a8"/>
    <w:uiPriority w:val="99"/>
    <w:qFormat/>
    <w:rsid w:val="00986055"/>
  </w:style>
  <w:style w:type="paragraph" w:customStyle="1" w:styleId="headergris">
    <w:name w:val="headergris"/>
    <w:basedOn w:val="a8"/>
    <w:uiPriority w:val="99"/>
    <w:qFormat/>
    <w:rsid w:val="00986055"/>
    <w:pPr>
      <w:pBdr>
        <w:top w:val="single" w:sz="6" w:space="2" w:color="A3B0BF"/>
        <w:left w:val="single" w:sz="6" w:space="5" w:color="A3B0BF"/>
        <w:bottom w:val="single" w:sz="6" w:space="2" w:color="A3B0BF"/>
        <w:right w:val="single" w:sz="6" w:space="5" w:color="A3B0BF"/>
      </w:pBdr>
      <w:shd w:val="clear" w:color="auto" w:fill="F0F0F0"/>
      <w:spacing w:before="0" w:beforeAutospacing="0" w:after="0" w:afterAutospacing="0"/>
    </w:pPr>
    <w:rPr>
      <w:b/>
      <w:bCs/>
      <w:color w:val="000000"/>
      <w:sz w:val="29"/>
      <w:szCs w:val="29"/>
    </w:rPr>
  </w:style>
  <w:style w:type="paragraph" w:customStyle="1" w:styleId="cadregris">
    <w:name w:val="cadregris"/>
    <w:basedOn w:val="a8"/>
    <w:uiPriority w:val="99"/>
    <w:qFormat/>
    <w:rsid w:val="00986055"/>
    <w:pPr>
      <w:pBdr>
        <w:top w:val="single" w:sz="6" w:space="5" w:color="AAAAAA"/>
        <w:left w:val="single" w:sz="6" w:space="5" w:color="AAAAAA"/>
        <w:bottom w:val="single" w:sz="6" w:space="5" w:color="AAAAAA"/>
        <w:right w:val="single" w:sz="6" w:space="5" w:color="AAAAAA"/>
      </w:pBdr>
      <w:shd w:val="clear" w:color="auto" w:fill="FCFCFC"/>
      <w:spacing w:after="144" w:afterAutospacing="0"/>
    </w:pPr>
  </w:style>
  <w:style w:type="paragraph" w:customStyle="1" w:styleId="accueilcadrelien">
    <w:name w:val="accueil_cadre_lien"/>
    <w:basedOn w:val="a8"/>
    <w:uiPriority w:val="99"/>
    <w:qFormat/>
    <w:rsid w:val="00986055"/>
    <w:pPr>
      <w:ind w:right="120"/>
      <w:jc w:val="right"/>
    </w:pPr>
    <w:rPr>
      <w:sz w:val="15"/>
      <w:szCs w:val="15"/>
    </w:rPr>
  </w:style>
  <w:style w:type="paragraph" w:customStyle="1" w:styleId="geo-default">
    <w:name w:val="geo-default"/>
    <w:basedOn w:val="a8"/>
    <w:uiPriority w:val="99"/>
    <w:qFormat/>
    <w:rsid w:val="00986055"/>
  </w:style>
  <w:style w:type="paragraph" w:customStyle="1" w:styleId="geo-nondefault">
    <w:name w:val="geo-nondefault"/>
    <w:basedOn w:val="a8"/>
    <w:uiPriority w:val="99"/>
    <w:qFormat/>
    <w:rsid w:val="00986055"/>
    <w:rPr>
      <w:vanish/>
    </w:rPr>
  </w:style>
  <w:style w:type="paragraph" w:customStyle="1" w:styleId="geo-dms">
    <w:name w:val="geo-dms"/>
    <w:basedOn w:val="a8"/>
    <w:uiPriority w:val="99"/>
    <w:qFormat/>
    <w:rsid w:val="00986055"/>
  </w:style>
  <w:style w:type="paragraph" w:customStyle="1" w:styleId="geo-dec">
    <w:name w:val="geo-dec"/>
    <w:basedOn w:val="a8"/>
    <w:uiPriority w:val="99"/>
    <w:qFormat/>
    <w:rsid w:val="00986055"/>
  </w:style>
  <w:style w:type="paragraph" w:customStyle="1" w:styleId="geo-multi-punct">
    <w:name w:val="geo-multi-punct"/>
    <w:basedOn w:val="a8"/>
    <w:uiPriority w:val="99"/>
    <w:qFormat/>
    <w:rsid w:val="00986055"/>
    <w:rPr>
      <w:vanish/>
    </w:rPr>
  </w:style>
  <w:style w:type="paragraph" w:customStyle="1" w:styleId="infoboxv2">
    <w:name w:val="infobox_v2"/>
    <w:basedOn w:val="a8"/>
    <w:uiPriority w:val="99"/>
    <w:qFormat/>
    <w:rsid w:val="00986055"/>
    <w:pPr>
      <w:pBdr>
        <w:top w:val="single" w:sz="6" w:space="1" w:color="AAAAAA"/>
        <w:left w:val="single" w:sz="6" w:space="1" w:color="AAAAAA"/>
        <w:bottom w:val="single" w:sz="6" w:space="1" w:color="AAAAAA"/>
        <w:right w:val="single" w:sz="6" w:space="1" w:color="AAAAAA"/>
      </w:pBdr>
      <w:shd w:val="clear" w:color="auto" w:fill="F9F9F9"/>
      <w:spacing w:before="0" w:beforeAutospacing="0" w:after="120" w:afterAutospacing="0" w:line="264" w:lineRule="atLeast"/>
      <w:ind w:left="240"/>
    </w:pPr>
    <w:rPr>
      <w:color w:val="000000"/>
      <w:sz w:val="22"/>
      <w:szCs w:val="22"/>
    </w:rPr>
  </w:style>
  <w:style w:type="paragraph" w:customStyle="1" w:styleId="taxoboxv3">
    <w:name w:val="taxobox_v3"/>
    <w:basedOn w:val="a8"/>
    <w:uiPriority w:val="99"/>
    <w:qFormat/>
    <w:rsid w:val="00986055"/>
  </w:style>
  <w:style w:type="paragraph" w:customStyle="1" w:styleId="degrade">
    <w:name w:val="degrade"/>
    <w:basedOn w:val="a8"/>
    <w:uiPriority w:val="99"/>
    <w:qFormat/>
    <w:rsid w:val="00986055"/>
  </w:style>
  <w:style w:type="paragraph" w:customStyle="1" w:styleId="degraderev">
    <w:name w:val="degrade_rev"/>
    <w:basedOn w:val="a8"/>
    <w:uiPriority w:val="99"/>
    <w:qFormat/>
    <w:rsid w:val="00986055"/>
  </w:style>
  <w:style w:type="paragraph" w:customStyle="1" w:styleId="ombre">
    <w:name w:val="ombre"/>
    <w:basedOn w:val="a8"/>
    <w:uiPriority w:val="99"/>
    <w:qFormat/>
    <w:rsid w:val="00986055"/>
  </w:style>
  <w:style w:type="paragraph" w:customStyle="1" w:styleId="ombrepale">
    <w:name w:val="ombre_pale"/>
    <w:basedOn w:val="a8"/>
    <w:uiPriority w:val="99"/>
    <w:qFormat/>
    <w:rsid w:val="00986055"/>
  </w:style>
  <w:style w:type="paragraph" w:customStyle="1" w:styleId="ombrebl">
    <w:name w:val="ombre_bl"/>
    <w:basedOn w:val="a8"/>
    <w:uiPriority w:val="99"/>
    <w:qFormat/>
    <w:rsid w:val="00986055"/>
  </w:style>
  <w:style w:type="paragraph" w:customStyle="1" w:styleId="ombreblpale">
    <w:name w:val="ombre_blpale"/>
    <w:basedOn w:val="a8"/>
    <w:uiPriority w:val="99"/>
    <w:qFormat/>
    <w:rsid w:val="00986055"/>
  </w:style>
  <w:style w:type="paragraph" w:customStyle="1" w:styleId="ombrerg">
    <w:name w:val="ombre_rg"/>
    <w:basedOn w:val="a8"/>
    <w:uiPriority w:val="99"/>
    <w:qFormat/>
    <w:rsid w:val="00986055"/>
  </w:style>
  <w:style w:type="paragraph" w:customStyle="1" w:styleId="ombrergpale">
    <w:name w:val="ombre_rgpale"/>
    <w:basedOn w:val="a8"/>
    <w:uiPriority w:val="99"/>
    <w:qFormat/>
    <w:rsid w:val="00986055"/>
  </w:style>
  <w:style w:type="paragraph" w:customStyle="1" w:styleId="hidden">
    <w:name w:val="hidden"/>
    <w:basedOn w:val="a8"/>
    <w:uiPriority w:val="99"/>
    <w:qFormat/>
    <w:rsid w:val="00986055"/>
  </w:style>
  <w:style w:type="paragraph" w:customStyle="1" w:styleId="cinema-bandeau">
    <w:name w:val="cinema-bandeau"/>
    <w:basedOn w:val="a8"/>
    <w:uiPriority w:val="99"/>
    <w:qFormat/>
    <w:rsid w:val="00986055"/>
  </w:style>
  <w:style w:type="paragraph" w:customStyle="1" w:styleId="mw-textarea-protected">
    <w:name w:val="mw-textarea-protected"/>
    <w:basedOn w:val="a8"/>
    <w:uiPriority w:val="99"/>
    <w:qFormat/>
    <w:rsid w:val="00986055"/>
    <w:pPr>
      <w:pBdr>
        <w:top w:val="single" w:sz="12" w:space="0" w:color="FF0000"/>
        <w:left w:val="single" w:sz="12" w:space="0" w:color="FF0000"/>
        <w:bottom w:val="single" w:sz="12" w:space="0" w:color="FF0000"/>
        <w:right w:val="single" w:sz="12" w:space="0" w:color="FF0000"/>
      </w:pBdr>
    </w:pPr>
    <w:rPr>
      <w:color w:val="000080"/>
    </w:rPr>
  </w:style>
  <w:style w:type="paragraph" w:customStyle="1" w:styleId="wikimagpictofond">
    <w:name w:val="wikimag_picto_fond"/>
    <w:basedOn w:val="a8"/>
    <w:uiPriority w:val="99"/>
    <w:qFormat/>
    <w:rsid w:val="00986055"/>
  </w:style>
  <w:style w:type="paragraph" w:customStyle="1" w:styleId="wikimagtitre">
    <w:name w:val="wikimag_titre"/>
    <w:basedOn w:val="a8"/>
    <w:uiPriority w:val="99"/>
    <w:qFormat/>
    <w:rsid w:val="00986055"/>
  </w:style>
  <w:style w:type="paragraph" w:customStyle="1" w:styleId="ui-button-large">
    <w:name w:val="ui-button-large"/>
    <w:basedOn w:val="a8"/>
    <w:uiPriority w:val="99"/>
    <w:qFormat/>
    <w:rsid w:val="00986055"/>
  </w:style>
  <w:style w:type="paragraph" w:customStyle="1" w:styleId="fr-collapsible-content">
    <w:name w:val="fr-collapsible-content"/>
    <w:basedOn w:val="a8"/>
    <w:uiPriority w:val="99"/>
    <w:qFormat/>
    <w:rsid w:val="00986055"/>
  </w:style>
  <w:style w:type="paragraph" w:customStyle="1" w:styleId="navboxnewtitle">
    <w:name w:val="navboxnew_title"/>
    <w:basedOn w:val="a8"/>
    <w:uiPriority w:val="99"/>
    <w:qFormat/>
    <w:rsid w:val="00986055"/>
  </w:style>
  <w:style w:type="paragraph" w:customStyle="1" w:styleId="navboxnewtitlesub">
    <w:name w:val="navboxnew_titlesub"/>
    <w:basedOn w:val="a8"/>
    <w:uiPriority w:val="99"/>
    <w:qFormat/>
    <w:rsid w:val="00986055"/>
  </w:style>
  <w:style w:type="paragraph" w:customStyle="1" w:styleId="navboxnewcell">
    <w:name w:val="navboxnew_cell"/>
    <w:basedOn w:val="a8"/>
    <w:uiPriority w:val="99"/>
    <w:qFormat/>
    <w:rsid w:val="00986055"/>
  </w:style>
  <w:style w:type="paragraph" w:customStyle="1" w:styleId="navboxnewth">
    <w:name w:val="navboxnew_th"/>
    <w:basedOn w:val="a8"/>
    <w:uiPriority w:val="99"/>
    <w:qFormat/>
    <w:rsid w:val="00986055"/>
  </w:style>
  <w:style w:type="paragraph" w:customStyle="1" w:styleId="impair">
    <w:name w:val="impair"/>
    <w:basedOn w:val="a8"/>
    <w:uiPriority w:val="99"/>
    <w:qFormat/>
    <w:rsid w:val="00986055"/>
  </w:style>
  <w:style w:type="paragraph" w:customStyle="1" w:styleId="pair">
    <w:name w:val="pair"/>
    <w:basedOn w:val="a8"/>
    <w:uiPriority w:val="99"/>
    <w:qFormat/>
    <w:rsid w:val="00986055"/>
  </w:style>
  <w:style w:type="paragraph" w:customStyle="1" w:styleId="navboxnewbanner">
    <w:name w:val="navboxnew_banner"/>
    <w:basedOn w:val="a8"/>
    <w:uiPriority w:val="99"/>
    <w:qFormat/>
    <w:rsid w:val="00986055"/>
  </w:style>
  <w:style w:type="paragraph" w:customStyle="1" w:styleId="navboxnewimage">
    <w:name w:val="navboxnew_image"/>
    <w:basedOn w:val="a8"/>
    <w:uiPriority w:val="99"/>
    <w:qFormat/>
    <w:rsid w:val="00986055"/>
  </w:style>
  <w:style w:type="paragraph" w:customStyle="1" w:styleId="navboxnewrow">
    <w:name w:val="navboxnew_row"/>
    <w:basedOn w:val="a8"/>
    <w:uiPriority w:val="99"/>
    <w:qFormat/>
    <w:rsid w:val="00986055"/>
  </w:style>
  <w:style w:type="paragraph" w:customStyle="1" w:styleId="navboxnewie">
    <w:name w:val="navboxnew_ie"/>
    <w:basedOn w:val="a8"/>
    <w:uiPriority w:val="99"/>
    <w:qFormat/>
    <w:rsid w:val="00986055"/>
  </w:style>
  <w:style w:type="paragraph" w:customStyle="1" w:styleId="navboxnewinline">
    <w:name w:val="navboxnew_inline"/>
    <w:basedOn w:val="a8"/>
    <w:uiPriority w:val="99"/>
    <w:qFormat/>
    <w:rsid w:val="00986055"/>
  </w:style>
  <w:style w:type="paragraph" w:customStyle="1" w:styleId="ui-button-text">
    <w:name w:val="ui-button-text"/>
    <w:basedOn w:val="a8"/>
    <w:uiPriority w:val="99"/>
    <w:qFormat/>
    <w:rsid w:val="00986055"/>
  </w:style>
  <w:style w:type="paragraph" w:customStyle="1" w:styleId="ui-dialog-titlebar">
    <w:name w:val="ui-dialog-titlebar"/>
    <w:basedOn w:val="a8"/>
    <w:uiPriority w:val="99"/>
    <w:qFormat/>
    <w:rsid w:val="00986055"/>
  </w:style>
  <w:style w:type="paragraph" w:customStyle="1" w:styleId="ui-dialog-title">
    <w:name w:val="ui-dialog-title"/>
    <w:basedOn w:val="a8"/>
    <w:uiPriority w:val="99"/>
    <w:qFormat/>
    <w:rsid w:val="00986055"/>
  </w:style>
  <w:style w:type="paragraph" w:customStyle="1" w:styleId="ui-dialog-titlebar-close">
    <w:name w:val="ui-dialog-titlebar-close"/>
    <w:basedOn w:val="a8"/>
    <w:uiPriority w:val="99"/>
    <w:qFormat/>
    <w:rsid w:val="00986055"/>
  </w:style>
  <w:style w:type="paragraph" w:customStyle="1" w:styleId="ui-dialog-content">
    <w:name w:val="ui-dialog-content"/>
    <w:basedOn w:val="a8"/>
    <w:uiPriority w:val="99"/>
    <w:qFormat/>
    <w:rsid w:val="00986055"/>
  </w:style>
  <w:style w:type="paragraph" w:customStyle="1" w:styleId="ui-dialog-buttonpane">
    <w:name w:val="ui-dialog-buttonpane"/>
    <w:basedOn w:val="a8"/>
    <w:uiPriority w:val="99"/>
    <w:qFormat/>
    <w:rsid w:val="00986055"/>
  </w:style>
  <w:style w:type="paragraph" w:customStyle="1" w:styleId="fr-collapsible-toggle-keyboard">
    <w:name w:val="fr-collapsible-toggle-keyboard"/>
    <w:basedOn w:val="a8"/>
    <w:uiPriority w:val="99"/>
    <w:qFormat/>
    <w:rsid w:val="00986055"/>
  </w:style>
  <w:style w:type="paragraph" w:customStyle="1" w:styleId="navboxnewlast">
    <w:name w:val="navboxnew_last"/>
    <w:basedOn w:val="a8"/>
    <w:uiPriority w:val="99"/>
    <w:qFormat/>
    <w:rsid w:val="00986055"/>
  </w:style>
  <w:style w:type="paragraph" w:customStyle="1" w:styleId="special-label">
    <w:name w:val="special-label"/>
    <w:basedOn w:val="a8"/>
    <w:uiPriority w:val="99"/>
    <w:qFormat/>
    <w:rsid w:val="00986055"/>
  </w:style>
  <w:style w:type="paragraph" w:customStyle="1" w:styleId="special-query">
    <w:name w:val="special-query"/>
    <w:basedOn w:val="a8"/>
    <w:uiPriority w:val="99"/>
    <w:qFormat/>
    <w:rsid w:val="00986055"/>
  </w:style>
  <w:style w:type="paragraph" w:customStyle="1" w:styleId="special-hover">
    <w:name w:val="special-hover"/>
    <w:basedOn w:val="a8"/>
    <w:uiPriority w:val="99"/>
    <w:qFormat/>
    <w:rsid w:val="00986055"/>
  </w:style>
  <w:style w:type="paragraph" w:customStyle="1" w:styleId="mw-specialpage-summary">
    <w:name w:val="mw-specialpage-summary"/>
    <w:basedOn w:val="a8"/>
    <w:uiPriority w:val="99"/>
    <w:qFormat/>
    <w:rsid w:val="00986055"/>
  </w:style>
  <w:style w:type="paragraph" w:customStyle="1" w:styleId="legendlike">
    <w:name w:val="legendlike"/>
    <w:basedOn w:val="a8"/>
    <w:uiPriority w:val="99"/>
    <w:qFormat/>
    <w:rsid w:val="00986055"/>
  </w:style>
  <w:style w:type="paragraph" w:customStyle="1" w:styleId="legendtextlike">
    <w:name w:val="legendtextlike"/>
    <w:basedOn w:val="a8"/>
    <w:uiPriority w:val="99"/>
    <w:qFormat/>
    <w:rsid w:val="00986055"/>
  </w:style>
  <w:style w:type="paragraph" w:customStyle="1" w:styleId="scrollbar">
    <w:name w:val="scrollbar"/>
    <w:basedOn w:val="a8"/>
    <w:uiPriority w:val="99"/>
    <w:qFormat/>
    <w:rsid w:val="00986055"/>
  </w:style>
  <w:style w:type="paragraph" w:customStyle="1" w:styleId="scrollbarcontainer">
    <w:name w:val="scrollbarcontainer"/>
    <w:basedOn w:val="a8"/>
    <w:uiPriority w:val="99"/>
    <w:qFormat/>
    <w:rsid w:val="00986055"/>
  </w:style>
  <w:style w:type="paragraph" w:customStyle="1" w:styleId="magnify">
    <w:name w:val="magnify"/>
    <w:basedOn w:val="a8"/>
    <w:uiPriority w:val="99"/>
    <w:qFormat/>
    <w:rsid w:val="00986055"/>
  </w:style>
  <w:style w:type="paragraph" w:customStyle="1" w:styleId="infoboximage">
    <w:name w:val="infoboximage"/>
    <w:basedOn w:val="a8"/>
    <w:uiPriority w:val="99"/>
    <w:qFormat/>
    <w:rsid w:val="00986055"/>
  </w:style>
  <w:style w:type="paragraph" w:customStyle="1" w:styleId="infoboxsoustitre">
    <w:name w:val="infoboxsoustitre"/>
    <w:basedOn w:val="a8"/>
    <w:uiPriority w:val="99"/>
    <w:qFormat/>
    <w:rsid w:val="00986055"/>
  </w:style>
  <w:style w:type="paragraph" w:customStyle="1" w:styleId="latitude">
    <w:name w:val="latitude"/>
    <w:basedOn w:val="a8"/>
    <w:uiPriority w:val="99"/>
    <w:qFormat/>
    <w:rsid w:val="00986055"/>
  </w:style>
  <w:style w:type="paragraph" w:customStyle="1" w:styleId="entete">
    <w:name w:val="entete"/>
    <w:basedOn w:val="a8"/>
    <w:uiPriority w:val="99"/>
    <w:qFormat/>
    <w:rsid w:val="00986055"/>
  </w:style>
  <w:style w:type="paragraph" w:customStyle="1" w:styleId="media">
    <w:name w:val="media"/>
    <w:basedOn w:val="a8"/>
    <w:uiPriority w:val="99"/>
    <w:qFormat/>
    <w:rsid w:val="00986055"/>
  </w:style>
  <w:style w:type="paragraph" w:customStyle="1" w:styleId="thumbimage">
    <w:name w:val="thumbimage"/>
    <w:basedOn w:val="a8"/>
    <w:uiPriority w:val="99"/>
    <w:qFormat/>
    <w:rsid w:val="00986055"/>
  </w:style>
  <w:style w:type="paragraph" w:customStyle="1" w:styleId="thumbinner">
    <w:name w:val="thumbinner"/>
    <w:basedOn w:val="a8"/>
    <w:uiPriority w:val="99"/>
    <w:qFormat/>
    <w:rsid w:val="00986055"/>
  </w:style>
  <w:style w:type="paragraph" w:customStyle="1" w:styleId="thumb">
    <w:name w:val="thumb"/>
    <w:basedOn w:val="a8"/>
    <w:uiPriority w:val="99"/>
    <w:qFormat/>
    <w:rsid w:val="00986055"/>
  </w:style>
  <w:style w:type="paragraph" w:customStyle="1" w:styleId="thumbcaption">
    <w:name w:val="thumbcaption"/>
    <w:basedOn w:val="a8"/>
    <w:uiPriority w:val="99"/>
    <w:qFormat/>
    <w:rsid w:val="00986055"/>
  </w:style>
  <w:style w:type="paragraph" w:customStyle="1" w:styleId="legend">
    <w:name w:val="legend"/>
    <w:basedOn w:val="a8"/>
    <w:uiPriority w:val="99"/>
    <w:qFormat/>
    <w:rsid w:val="00986055"/>
  </w:style>
  <w:style w:type="paragraph" w:customStyle="1" w:styleId="image2">
    <w:name w:val="image2"/>
    <w:basedOn w:val="a8"/>
    <w:uiPriority w:val="99"/>
    <w:qFormat/>
    <w:rsid w:val="00986055"/>
  </w:style>
  <w:style w:type="paragraph" w:customStyle="1" w:styleId="hr">
    <w:name w:val="hr"/>
    <w:basedOn w:val="a8"/>
    <w:uiPriority w:val="99"/>
    <w:qFormat/>
    <w:rsid w:val="00986055"/>
  </w:style>
  <w:style w:type="paragraph" w:customStyle="1" w:styleId="navbar">
    <w:name w:val="navbar"/>
    <w:basedOn w:val="a8"/>
    <w:uiPriority w:val="99"/>
    <w:qFormat/>
    <w:rsid w:val="00986055"/>
  </w:style>
  <w:style w:type="paragraph" w:customStyle="1" w:styleId="prevbloc">
    <w:name w:val="prev_bloc"/>
    <w:basedOn w:val="a8"/>
    <w:uiPriority w:val="99"/>
    <w:qFormat/>
    <w:rsid w:val="00986055"/>
  </w:style>
  <w:style w:type="paragraph" w:customStyle="1" w:styleId="nextbloc">
    <w:name w:val="next_bloc"/>
    <w:basedOn w:val="a8"/>
    <w:uiPriority w:val="99"/>
    <w:qFormat/>
    <w:rsid w:val="00986055"/>
  </w:style>
  <w:style w:type="paragraph" w:customStyle="1" w:styleId="imgtoogle">
    <w:name w:val="img_toogle"/>
    <w:basedOn w:val="a8"/>
    <w:uiPriority w:val="99"/>
    <w:qFormat/>
    <w:rsid w:val="00986055"/>
  </w:style>
  <w:style w:type="paragraph" w:customStyle="1" w:styleId="atoogle">
    <w:name w:val="a_toogle"/>
    <w:basedOn w:val="a8"/>
    <w:uiPriority w:val="99"/>
    <w:qFormat/>
    <w:rsid w:val="00986055"/>
  </w:style>
  <w:style w:type="paragraph" w:customStyle="1" w:styleId="geopoint">
    <w:name w:val="geopoint"/>
    <w:basedOn w:val="a8"/>
    <w:uiPriority w:val="99"/>
    <w:qFormat/>
    <w:rsid w:val="00986055"/>
  </w:style>
  <w:style w:type="paragraph" w:customStyle="1" w:styleId="titre">
    <w:name w:val="titre"/>
    <w:basedOn w:val="a8"/>
    <w:uiPriority w:val="99"/>
    <w:qFormat/>
    <w:rsid w:val="00986055"/>
  </w:style>
  <w:style w:type="paragraph" w:customStyle="1" w:styleId="ui-icon-closethick">
    <w:name w:val="ui-icon-closethick"/>
    <w:basedOn w:val="a8"/>
    <w:uiPriority w:val="99"/>
    <w:qFormat/>
    <w:rsid w:val="00986055"/>
  </w:style>
  <w:style w:type="paragraph" w:customStyle="1" w:styleId="taxoboxclassification">
    <w:name w:val="taxobox_classification"/>
    <w:basedOn w:val="a8"/>
    <w:uiPriority w:val="99"/>
    <w:qFormat/>
    <w:rsid w:val="00986055"/>
  </w:style>
  <w:style w:type="paragraph" w:customStyle="1" w:styleId="rnormal">
    <w:name w:val="rnormal"/>
    <w:basedOn w:val="a8"/>
    <w:uiPriority w:val="99"/>
    <w:qFormat/>
    <w:rsid w:val="00986055"/>
  </w:style>
  <w:style w:type="paragraph" w:customStyle="1" w:styleId="alert-text">
    <w:name w:val="alert-text"/>
    <w:basedOn w:val="a8"/>
    <w:uiPriority w:val="99"/>
    <w:qFormat/>
    <w:rsid w:val="00986055"/>
    <w:rPr>
      <w:color w:val="000000"/>
    </w:rPr>
  </w:style>
  <w:style w:type="paragraph" w:customStyle="1" w:styleId="regardsactu">
    <w:name w:val="regards_actu"/>
    <w:basedOn w:val="a8"/>
    <w:uiPriority w:val="99"/>
    <w:qFormat/>
    <w:rsid w:val="00986055"/>
  </w:style>
  <w:style w:type="paragraph" w:customStyle="1" w:styleId="mw-geshi">
    <w:name w:val="mw-geshi"/>
    <w:basedOn w:val="a8"/>
    <w:uiPriority w:val="99"/>
    <w:qFormat/>
    <w:rsid w:val="00986055"/>
    <w:rPr>
      <w:rFonts w:ascii="Courier New" w:hAnsi="Courier New" w:cs="Courier New"/>
    </w:rPr>
  </w:style>
  <w:style w:type="paragraph" w:customStyle="1" w:styleId="fr-collapsible-content1">
    <w:name w:val="fr-collapsible-content1"/>
    <w:basedOn w:val="a8"/>
    <w:uiPriority w:val="99"/>
    <w:qFormat/>
    <w:rsid w:val="00986055"/>
    <w:rPr>
      <w:sz w:val="22"/>
      <w:szCs w:val="22"/>
    </w:rPr>
  </w:style>
  <w:style w:type="paragraph" w:customStyle="1" w:styleId="fr-collapsible-toggle1">
    <w:name w:val="fr-collapsible-toggle1"/>
    <w:basedOn w:val="a8"/>
    <w:uiPriority w:val="99"/>
    <w:qFormat/>
    <w:rsid w:val="00986055"/>
    <w:rPr>
      <w:sz w:val="22"/>
      <w:szCs w:val="22"/>
    </w:rPr>
  </w:style>
  <w:style w:type="paragraph" w:customStyle="1" w:styleId="fr-collapsible-toggle2">
    <w:name w:val="fr-collapsible-toggle2"/>
    <w:basedOn w:val="a8"/>
    <w:uiPriority w:val="99"/>
    <w:qFormat/>
    <w:rsid w:val="00986055"/>
    <w:rPr>
      <w:sz w:val="22"/>
      <w:szCs w:val="22"/>
    </w:rPr>
  </w:style>
  <w:style w:type="paragraph" w:customStyle="1" w:styleId="fr-collapsible-toggle3">
    <w:name w:val="fr-collapsible-toggle3"/>
    <w:basedOn w:val="a8"/>
    <w:uiPriority w:val="99"/>
    <w:qFormat/>
    <w:rsid w:val="00986055"/>
    <w:rPr>
      <w:sz w:val="22"/>
      <w:szCs w:val="22"/>
    </w:rPr>
  </w:style>
  <w:style w:type="paragraph" w:customStyle="1" w:styleId="navboxnewtitle1">
    <w:name w:val="navboxnew_title1"/>
    <w:basedOn w:val="a8"/>
    <w:uiPriority w:val="99"/>
    <w:qFormat/>
    <w:rsid w:val="00986055"/>
    <w:pPr>
      <w:shd w:val="clear" w:color="auto" w:fill="CCCCFF"/>
      <w:spacing w:before="0" w:beforeAutospacing="0" w:after="30" w:afterAutospacing="0"/>
      <w:jc w:val="center"/>
    </w:pPr>
    <w:rPr>
      <w:b/>
      <w:bCs/>
    </w:rPr>
  </w:style>
  <w:style w:type="paragraph" w:customStyle="1" w:styleId="navboxnewtitlesub1">
    <w:name w:val="navboxnew_titlesub1"/>
    <w:basedOn w:val="a8"/>
    <w:uiPriority w:val="99"/>
    <w:qFormat/>
    <w:rsid w:val="00986055"/>
    <w:rPr>
      <w:sz w:val="19"/>
      <w:szCs w:val="19"/>
    </w:rPr>
  </w:style>
  <w:style w:type="paragraph" w:customStyle="1" w:styleId="fr-collapsible-content2">
    <w:name w:val="fr-collapsible-content2"/>
    <w:basedOn w:val="a8"/>
    <w:uiPriority w:val="99"/>
    <w:qFormat/>
    <w:rsid w:val="00986055"/>
    <w:rPr>
      <w:sz w:val="22"/>
      <w:szCs w:val="22"/>
    </w:rPr>
  </w:style>
  <w:style w:type="paragraph" w:customStyle="1" w:styleId="navboxnewcell1">
    <w:name w:val="navboxnew_cell1"/>
    <w:basedOn w:val="a8"/>
    <w:uiPriority w:val="99"/>
    <w:qFormat/>
    <w:rsid w:val="00986055"/>
    <w:pPr>
      <w:jc w:val="center"/>
    </w:pPr>
  </w:style>
  <w:style w:type="paragraph" w:customStyle="1" w:styleId="navboxnewth1">
    <w:name w:val="navboxnew_th1"/>
    <w:basedOn w:val="a8"/>
    <w:uiPriority w:val="99"/>
    <w:qFormat/>
    <w:rsid w:val="00986055"/>
    <w:pPr>
      <w:pBdr>
        <w:right w:val="single" w:sz="12" w:space="9" w:color="F9F9F9"/>
      </w:pBdr>
      <w:shd w:val="clear" w:color="auto" w:fill="DDDDFF"/>
    </w:pPr>
    <w:rPr>
      <w:b/>
      <w:bCs/>
    </w:rPr>
  </w:style>
  <w:style w:type="paragraph" w:customStyle="1" w:styleId="navboxnewlast1">
    <w:name w:val="navboxnew_last1"/>
    <w:basedOn w:val="a8"/>
    <w:uiPriority w:val="99"/>
    <w:qFormat/>
    <w:rsid w:val="00986055"/>
  </w:style>
  <w:style w:type="paragraph" w:customStyle="1" w:styleId="impair1">
    <w:name w:val="impair1"/>
    <w:basedOn w:val="a8"/>
    <w:uiPriority w:val="99"/>
    <w:qFormat/>
    <w:rsid w:val="00986055"/>
    <w:pPr>
      <w:shd w:val="clear" w:color="auto" w:fill="EEEEFF"/>
    </w:pPr>
  </w:style>
  <w:style w:type="paragraph" w:customStyle="1" w:styleId="pair1">
    <w:name w:val="pair1"/>
    <w:basedOn w:val="a8"/>
    <w:uiPriority w:val="99"/>
    <w:qFormat/>
    <w:rsid w:val="00986055"/>
    <w:pPr>
      <w:shd w:val="clear" w:color="auto" w:fill="F9F9F9"/>
    </w:pPr>
  </w:style>
  <w:style w:type="paragraph" w:customStyle="1" w:styleId="navboxnewbanner1">
    <w:name w:val="navboxnew_banner1"/>
    <w:basedOn w:val="a8"/>
    <w:uiPriority w:val="99"/>
    <w:qFormat/>
    <w:rsid w:val="00986055"/>
    <w:pPr>
      <w:shd w:val="clear" w:color="auto" w:fill="DDDDFF"/>
      <w:spacing w:before="0" w:beforeAutospacing="0" w:after="30" w:afterAutospacing="0"/>
      <w:jc w:val="center"/>
    </w:pPr>
  </w:style>
  <w:style w:type="paragraph" w:customStyle="1" w:styleId="navboxnewimage1">
    <w:name w:val="navboxnew_image1"/>
    <w:basedOn w:val="a8"/>
    <w:uiPriority w:val="99"/>
    <w:qFormat/>
    <w:rsid w:val="00986055"/>
  </w:style>
  <w:style w:type="paragraph" w:customStyle="1" w:styleId="navboxnewcell2">
    <w:name w:val="navboxnew_cell2"/>
    <w:basedOn w:val="a8"/>
    <w:uiPriority w:val="99"/>
    <w:qFormat/>
    <w:rsid w:val="00986055"/>
    <w:pPr>
      <w:jc w:val="center"/>
    </w:pPr>
  </w:style>
  <w:style w:type="paragraph" w:customStyle="1" w:styleId="navboxnewie1">
    <w:name w:val="navboxnew_ie1"/>
    <w:basedOn w:val="a8"/>
    <w:uiPriority w:val="99"/>
    <w:qFormat/>
    <w:rsid w:val="00986055"/>
  </w:style>
  <w:style w:type="paragraph" w:customStyle="1" w:styleId="navboxnewtitle2">
    <w:name w:val="navboxnew_title2"/>
    <w:basedOn w:val="a8"/>
    <w:uiPriority w:val="99"/>
    <w:qFormat/>
    <w:rsid w:val="00986055"/>
    <w:pPr>
      <w:shd w:val="clear" w:color="auto" w:fill="99CC99"/>
    </w:pPr>
  </w:style>
  <w:style w:type="paragraph" w:customStyle="1" w:styleId="navboxnewbanner2">
    <w:name w:val="navboxnew_banner2"/>
    <w:basedOn w:val="a8"/>
    <w:uiPriority w:val="99"/>
    <w:qFormat/>
    <w:rsid w:val="00986055"/>
    <w:pPr>
      <w:shd w:val="clear" w:color="auto" w:fill="99CC99"/>
    </w:pPr>
  </w:style>
  <w:style w:type="paragraph" w:customStyle="1" w:styleId="navboxnewth2">
    <w:name w:val="navboxnew_th2"/>
    <w:basedOn w:val="a8"/>
    <w:uiPriority w:val="99"/>
    <w:qFormat/>
    <w:rsid w:val="00986055"/>
    <w:pPr>
      <w:shd w:val="clear" w:color="auto" w:fill="B3D9B3"/>
    </w:pPr>
  </w:style>
  <w:style w:type="paragraph" w:customStyle="1" w:styleId="navboxnewtitle3">
    <w:name w:val="navboxnew_title3"/>
    <w:basedOn w:val="a8"/>
    <w:uiPriority w:val="99"/>
    <w:qFormat/>
    <w:rsid w:val="00986055"/>
    <w:pPr>
      <w:shd w:val="clear" w:color="auto" w:fill="DFEDFF"/>
    </w:pPr>
  </w:style>
  <w:style w:type="paragraph" w:customStyle="1" w:styleId="navboxnewbanner3">
    <w:name w:val="navboxnew_banner3"/>
    <w:basedOn w:val="a8"/>
    <w:uiPriority w:val="99"/>
    <w:qFormat/>
    <w:rsid w:val="00986055"/>
    <w:pPr>
      <w:shd w:val="clear" w:color="auto" w:fill="DFEDFF"/>
    </w:pPr>
  </w:style>
  <w:style w:type="paragraph" w:customStyle="1" w:styleId="navboxnewth3">
    <w:name w:val="navboxnew_th3"/>
    <w:basedOn w:val="a8"/>
    <w:uiPriority w:val="99"/>
    <w:qFormat/>
    <w:rsid w:val="00986055"/>
    <w:pPr>
      <w:shd w:val="clear" w:color="auto" w:fill="E7F2FF"/>
    </w:pPr>
  </w:style>
  <w:style w:type="paragraph" w:customStyle="1" w:styleId="fr-collapsible-toggle4">
    <w:name w:val="fr-collapsible-toggle4"/>
    <w:basedOn w:val="a8"/>
    <w:uiPriority w:val="99"/>
    <w:qFormat/>
    <w:rsid w:val="00986055"/>
    <w:rPr>
      <w:sz w:val="22"/>
      <w:szCs w:val="22"/>
    </w:rPr>
  </w:style>
  <w:style w:type="paragraph" w:customStyle="1" w:styleId="navboxnewtitle4">
    <w:name w:val="navboxnew_title4"/>
    <w:basedOn w:val="a8"/>
    <w:uiPriority w:val="99"/>
    <w:qFormat/>
    <w:rsid w:val="00986055"/>
    <w:pPr>
      <w:shd w:val="clear" w:color="auto" w:fill="CCCCFF"/>
      <w:spacing w:before="0" w:beforeAutospacing="0" w:after="30" w:afterAutospacing="0"/>
      <w:jc w:val="center"/>
    </w:pPr>
    <w:rPr>
      <w:b/>
      <w:bCs/>
    </w:rPr>
  </w:style>
  <w:style w:type="paragraph" w:customStyle="1" w:styleId="navboxnewtitlesub2">
    <w:name w:val="navboxnew_titlesub2"/>
    <w:basedOn w:val="a8"/>
    <w:uiPriority w:val="99"/>
    <w:qFormat/>
    <w:rsid w:val="00986055"/>
    <w:rPr>
      <w:sz w:val="19"/>
      <w:szCs w:val="19"/>
    </w:rPr>
  </w:style>
  <w:style w:type="paragraph" w:customStyle="1" w:styleId="fr-collapsible-content3">
    <w:name w:val="fr-collapsible-content3"/>
    <w:basedOn w:val="a8"/>
    <w:uiPriority w:val="99"/>
    <w:qFormat/>
    <w:rsid w:val="00986055"/>
    <w:rPr>
      <w:sz w:val="22"/>
      <w:szCs w:val="22"/>
    </w:rPr>
  </w:style>
  <w:style w:type="paragraph" w:customStyle="1" w:styleId="navboxnewrow1">
    <w:name w:val="navboxnew_row1"/>
    <w:basedOn w:val="a8"/>
    <w:uiPriority w:val="99"/>
    <w:qFormat/>
    <w:rsid w:val="00986055"/>
    <w:pPr>
      <w:shd w:val="clear" w:color="auto" w:fill="DDDDFF"/>
    </w:pPr>
  </w:style>
  <w:style w:type="paragraph" w:customStyle="1" w:styleId="navboxnewth4">
    <w:name w:val="navboxnew_th4"/>
    <w:basedOn w:val="a8"/>
    <w:uiPriority w:val="99"/>
    <w:qFormat/>
    <w:rsid w:val="00986055"/>
    <w:pPr>
      <w:pBdr>
        <w:top w:val="single" w:sz="12" w:space="0" w:color="F9F9F9"/>
      </w:pBdr>
      <w:jc w:val="center"/>
    </w:pPr>
    <w:rPr>
      <w:b/>
      <w:bCs/>
    </w:rPr>
  </w:style>
  <w:style w:type="paragraph" w:customStyle="1" w:styleId="navboxnewie2">
    <w:name w:val="navboxnew_ie2"/>
    <w:basedOn w:val="a8"/>
    <w:uiPriority w:val="99"/>
    <w:qFormat/>
    <w:rsid w:val="00986055"/>
    <w:pPr>
      <w:pBdr>
        <w:left w:val="single" w:sz="12" w:space="0" w:color="F9F9F9"/>
      </w:pBdr>
    </w:pPr>
  </w:style>
  <w:style w:type="paragraph" w:customStyle="1" w:styleId="navboxnewinline1">
    <w:name w:val="navboxnew_inline1"/>
    <w:basedOn w:val="a8"/>
    <w:uiPriority w:val="99"/>
    <w:qFormat/>
    <w:rsid w:val="00986055"/>
    <w:pPr>
      <w:shd w:val="clear" w:color="auto" w:fill="F9F9F9"/>
    </w:pPr>
  </w:style>
  <w:style w:type="paragraph" w:customStyle="1" w:styleId="navboxnewinline2">
    <w:name w:val="navboxnew_inline2"/>
    <w:basedOn w:val="a8"/>
    <w:uiPriority w:val="99"/>
    <w:qFormat/>
    <w:rsid w:val="00986055"/>
    <w:pPr>
      <w:shd w:val="clear" w:color="auto" w:fill="EEEEFF"/>
    </w:pPr>
  </w:style>
  <w:style w:type="paragraph" w:customStyle="1" w:styleId="navboxnewimage2">
    <w:name w:val="navboxnew_image2"/>
    <w:basedOn w:val="a8"/>
    <w:uiPriority w:val="99"/>
    <w:qFormat/>
    <w:rsid w:val="00986055"/>
    <w:rPr>
      <w:vanish/>
    </w:rPr>
  </w:style>
  <w:style w:type="paragraph" w:customStyle="1" w:styleId="navboxnewbanner4">
    <w:name w:val="navboxnew_banner4"/>
    <w:basedOn w:val="a8"/>
    <w:uiPriority w:val="99"/>
    <w:qFormat/>
    <w:rsid w:val="00986055"/>
    <w:pPr>
      <w:shd w:val="clear" w:color="auto" w:fill="CCCCFF"/>
      <w:spacing w:before="30" w:beforeAutospacing="0" w:after="0" w:afterAutospacing="0"/>
      <w:jc w:val="center"/>
    </w:pPr>
  </w:style>
  <w:style w:type="paragraph" w:customStyle="1" w:styleId="navboxnew1">
    <w:name w:val="navboxnew1"/>
    <w:basedOn w:val="a8"/>
    <w:uiPriority w:val="99"/>
    <w:qFormat/>
    <w:rsid w:val="00986055"/>
    <w:pPr>
      <w:shd w:val="clear" w:color="auto" w:fill="F9F9F9"/>
    </w:pPr>
  </w:style>
  <w:style w:type="paragraph" w:customStyle="1" w:styleId="play-btn-large1">
    <w:name w:val="play-btn-large1"/>
    <w:basedOn w:val="a8"/>
    <w:uiPriority w:val="99"/>
    <w:qFormat/>
    <w:rsid w:val="00986055"/>
    <w:pPr>
      <w:spacing w:before="0" w:beforeAutospacing="0"/>
      <w:ind w:left="-525"/>
    </w:pPr>
  </w:style>
  <w:style w:type="paragraph" w:customStyle="1" w:styleId="ui-widget1">
    <w:name w:val="ui-widget1"/>
    <w:basedOn w:val="a8"/>
    <w:uiPriority w:val="99"/>
    <w:qFormat/>
    <w:rsid w:val="00986055"/>
    <w:rPr>
      <w:rFonts w:ascii="Arial" w:hAnsi="Arial" w:cs="Arial"/>
    </w:rPr>
  </w:style>
  <w:style w:type="paragraph" w:customStyle="1" w:styleId="ui-state-default1">
    <w:name w:val="ui-state-default1"/>
    <w:basedOn w:val="a8"/>
    <w:uiPriority w:val="99"/>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default2">
    <w:name w:val="ui-state-default2"/>
    <w:basedOn w:val="a8"/>
    <w:uiPriority w:val="99"/>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hover1">
    <w:name w:val="ui-state-hover1"/>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hover2">
    <w:name w:val="ui-state-hover2"/>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1">
    <w:name w:val="ui-state-focus1"/>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2">
    <w:name w:val="ui-state-focus2"/>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active1">
    <w:name w:val="ui-state-active1"/>
    <w:basedOn w:val="a8"/>
    <w:uiPriority w:val="99"/>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active2">
    <w:name w:val="ui-state-active2"/>
    <w:basedOn w:val="a8"/>
    <w:uiPriority w:val="99"/>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highlight1">
    <w:name w:val="ui-state-highlight1"/>
    <w:basedOn w:val="a8"/>
    <w:uiPriority w:val="99"/>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highlight2">
    <w:name w:val="ui-state-highlight2"/>
    <w:basedOn w:val="a8"/>
    <w:uiPriority w:val="99"/>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error1">
    <w:name w:val="ui-state-error1"/>
    <w:basedOn w:val="a8"/>
    <w:uiPriority w:val="99"/>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2">
    <w:name w:val="ui-state-error2"/>
    <w:basedOn w:val="a8"/>
    <w:uiPriority w:val="99"/>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text1">
    <w:name w:val="ui-state-error-text1"/>
    <w:basedOn w:val="a8"/>
    <w:uiPriority w:val="99"/>
    <w:qFormat/>
    <w:rsid w:val="00986055"/>
    <w:rPr>
      <w:color w:val="FFFFFF"/>
    </w:rPr>
  </w:style>
  <w:style w:type="paragraph" w:customStyle="1" w:styleId="ui-state-error-text2">
    <w:name w:val="ui-state-error-text2"/>
    <w:basedOn w:val="a8"/>
    <w:uiPriority w:val="99"/>
    <w:qFormat/>
    <w:rsid w:val="00986055"/>
    <w:rPr>
      <w:color w:val="FFFFFF"/>
    </w:rPr>
  </w:style>
  <w:style w:type="paragraph" w:customStyle="1" w:styleId="ui-priority-primary1">
    <w:name w:val="ui-priority-primary1"/>
    <w:basedOn w:val="a8"/>
    <w:uiPriority w:val="99"/>
    <w:qFormat/>
    <w:rsid w:val="00986055"/>
    <w:rPr>
      <w:b/>
      <w:bCs/>
    </w:rPr>
  </w:style>
  <w:style w:type="paragraph" w:customStyle="1" w:styleId="ui-priority-primary2">
    <w:name w:val="ui-priority-primary2"/>
    <w:basedOn w:val="a8"/>
    <w:uiPriority w:val="99"/>
    <w:qFormat/>
    <w:rsid w:val="00986055"/>
    <w:rPr>
      <w:b/>
      <w:bCs/>
    </w:rPr>
  </w:style>
  <w:style w:type="paragraph" w:customStyle="1" w:styleId="ui-priority-secondary1">
    <w:name w:val="ui-priority-secondary1"/>
    <w:basedOn w:val="a8"/>
    <w:uiPriority w:val="99"/>
    <w:qFormat/>
    <w:rsid w:val="00986055"/>
  </w:style>
  <w:style w:type="paragraph" w:customStyle="1" w:styleId="ui-priority-secondary2">
    <w:name w:val="ui-priority-secondary2"/>
    <w:basedOn w:val="a8"/>
    <w:uiPriority w:val="99"/>
    <w:qFormat/>
    <w:rsid w:val="00986055"/>
  </w:style>
  <w:style w:type="paragraph" w:customStyle="1" w:styleId="ui-state-disabled1">
    <w:name w:val="ui-state-disabled1"/>
    <w:basedOn w:val="a8"/>
    <w:uiPriority w:val="99"/>
    <w:qFormat/>
    <w:rsid w:val="00986055"/>
  </w:style>
  <w:style w:type="paragraph" w:customStyle="1" w:styleId="ui-state-disabled2">
    <w:name w:val="ui-state-disabled2"/>
    <w:basedOn w:val="a8"/>
    <w:uiPriority w:val="99"/>
    <w:qFormat/>
    <w:rsid w:val="00986055"/>
  </w:style>
  <w:style w:type="paragraph" w:customStyle="1" w:styleId="ui-icon1">
    <w:name w:val="ui-icon1"/>
    <w:basedOn w:val="a8"/>
    <w:uiPriority w:val="99"/>
    <w:qFormat/>
    <w:rsid w:val="00986055"/>
    <w:pPr>
      <w:ind w:firstLine="7343"/>
    </w:pPr>
  </w:style>
  <w:style w:type="paragraph" w:customStyle="1" w:styleId="ui-icon2">
    <w:name w:val="ui-icon2"/>
    <w:basedOn w:val="a8"/>
    <w:uiPriority w:val="99"/>
    <w:qFormat/>
    <w:rsid w:val="00986055"/>
    <w:pPr>
      <w:ind w:firstLine="7343"/>
    </w:pPr>
  </w:style>
  <w:style w:type="paragraph" w:customStyle="1" w:styleId="ui-icon3">
    <w:name w:val="ui-icon3"/>
    <w:basedOn w:val="a8"/>
    <w:uiPriority w:val="99"/>
    <w:qFormat/>
    <w:rsid w:val="00986055"/>
    <w:pPr>
      <w:ind w:firstLine="7343"/>
    </w:pPr>
  </w:style>
  <w:style w:type="paragraph" w:customStyle="1" w:styleId="ui-icon4">
    <w:name w:val="ui-icon4"/>
    <w:basedOn w:val="a8"/>
    <w:uiPriority w:val="99"/>
    <w:qFormat/>
    <w:rsid w:val="00986055"/>
    <w:pPr>
      <w:ind w:firstLine="7343"/>
    </w:pPr>
  </w:style>
  <w:style w:type="paragraph" w:customStyle="1" w:styleId="ui-icon5">
    <w:name w:val="ui-icon5"/>
    <w:basedOn w:val="a8"/>
    <w:uiPriority w:val="99"/>
    <w:qFormat/>
    <w:rsid w:val="00986055"/>
    <w:pPr>
      <w:ind w:firstLine="7343"/>
    </w:pPr>
  </w:style>
  <w:style w:type="paragraph" w:customStyle="1" w:styleId="ui-icon6">
    <w:name w:val="ui-icon6"/>
    <w:basedOn w:val="a8"/>
    <w:uiPriority w:val="99"/>
    <w:qFormat/>
    <w:rsid w:val="00986055"/>
    <w:pPr>
      <w:ind w:firstLine="7343"/>
    </w:pPr>
  </w:style>
  <w:style w:type="paragraph" w:customStyle="1" w:styleId="ui-icon7">
    <w:name w:val="ui-icon7"/>
    <w:basedOn w:val="a8"/>
    <w:uiPriority w:val="99"/>
    <w:qFormat/>
    <w:rsid w:val="00986055"/>
    <w:pPr>
      <w:ind w:firstLine="7343"/>
    </w:pPr>
  </w:style>
  <w:style w:type="paragraph" w:customStyle="1" w:styleId="ui-icon8">
    <w:name w:val="ui-icon8"/>
    <w:basedOn w:val="a8"/>
    <w:uiPriority w:val="99"/>
    <w:qFormat/>
    <w:rsid w:val="00986055"/>
    <w:pPr>
      <w:ind w:firstLine="7343"/>
    </w:pPr>
  </w:style>
  <w:style w:type="paragraph" w:customStyle="1" w:styleId="ui-icon9">
    <w:name w:val="ui-icon9"/>
    <w:basedOn w:val="a8"/>
    <w:uiPriority w:val="99"/>
    <w:qFormat/>
    <w:rsid w:val="00986055"/>
    <w:pPr>
      <w:ind w:firstLine="7343"/>
    </w:pPr>
  </w:style>
  <w:style w:type="paragraph" w:customStyle="1" w:styleId="ui-resizable-handle1">
    <w:name w:val="ui-resizable-handle1"/>
    <w:basedOn w:val="a8"/>
    <w:uiPriority w:val="99"/>
    <w:qFormat/>
    <w:rsid w:val="00986055"/>
    <w:rPr>
      <w:vanish/>
      <w:sz w:val="2"/>
      <w:szCs w:val="2"/>
    </w:rPr>
  </w:style>
  <w:style w:type="paragraph" w:customStyle="1" w:styleId="ui-resizable-handle2">
    <w:name w:val="ui-resizable-handle2"/>
    <w:basedOn w:val="a8"/>
    <w:uiPriority w:val="99"/>
    <w:qFormat/>
    <w:rsid w:val="00986055"/>
    <w:rPr>
      <w:vanish/>
      <w:sz w:val="2"/>
      <w:szCs w:val="2"/>
    </w:rPr>
  </w:style>
  <w:style w:type="paragraph" w:customStyle="1" w:styleId="ui-button-text1">
    <w:name w:val="ui-button-text1"/>
    <w:basedOn w:val="a8"/>
    <w:uiPriority w:val="99"/>
    <w:qFormat/>
    <w:rsid w:val="00986055"/>
  </w:style>
  <w:style w:type="paragraph" w:customStyle="1" w:styleId="ui-button-text2">
    <w:name w:val="ui-button-text2"/>
    <w:basedOn w:val="a8"/>
    <w:uiPriority w:val="99"/>
    <w:qFormat/>
    <w:rsid w:val="00986055"/>
  </w:style>
  <w:style w:type="paragraph" w:customStyle="1" w:styleId="ui-button-text3">
    <w:name w:val="ui-button-text3"/>
    <w:basedOn w:val="a8"/>
    <w:uiPriority w:val="99"/>
    <w:qFormat/>
    <w:rsid w:val="00986055"/>
    <w:pPr>
      <w:ind w:firstLine="11919"/>
    </w:pPr>
  </w:style>
  <w:style w:type="paragraph" w:customStyle="1" w:styleId="ui-button-text4">
    <w:name w:val="ui-button-text4"/>
    <w:basedOn w:val="a8"/>
    <w:uiPriority w:val="99"/>
    <w:qFormat/>
    <w:rsid w:val="00986055"/>
    <w:pPr>
      <w:ind w:firstLine="11919"/>
    </w:pPr>
  </w:style>
  <w:style w:type="paragraph" w:customStyle="1" w:styleId="ui-button-text5">
    <w:name w:val="ui-button-text5"/>
    <w:basedOn w:val="a8"/>
    <w:uiPriority w:val="99"/>
    <w:qFormat/>
    <w:rsid w:val="00986055"/>
  </w:style>
  <w:style w:type="paragraph" w:customStyle="1" w:styleId="ui-button-text6">
    <w:name w:val="ui-button-text6"/>
    <w:basedOn w:val="a8"/>
    <w:uiPriority w:val="99"/>
    <w:qFormat/>
    <w:rsid w:val="00986055"/>
  </w:style>
  <w:style w:type="paragraph" w:customStyle="1" w:styleId="ui-button-text7">
    <w:name w:val="ui-button-text7"/>
    <w:basedOn w:val="a8"/>
    <w:uiPriority w:val="99"/>
    <w:qFormat/>
    <w:rsid w:val="00986055"/>
  </w:style>
  <w:style w:type="paragraph" w:customStyle="1" w:styleId="ui-icon10">
    <w:name w:val="ui-icon10"/>
    <w:basedOn w:val="a8"/>
    <w:uiPriority w:val="99"/>
    <w:qFormat/>
    <w:rsid w:val="00986055"/>
    <w:pPr>
      <w:spacing w:before="0" w:beforeAutospacing="0"/>
      <w:ind w:left="-120" w:firstLine="7343"/>
    </w:pPr>
  </w:style>
  <w:style w:type="paragraph" w:customStyle="1" w:styleId="ui-icon11">
    <w:name w:val="ui-icon11"/>
    <w:basedOn w:val="a8"/>
    <w:uiPriority w:val="99"/>
    <w:qFormat/>
    <w:rsid w:val="00986055"/>
    <w:pPr>
      <w:spacing w:before="0" w:beforeAutospacing="0"/>
      <w:ind w:firstLine="7343"/>
    </w:pPr>
  </w:style>
  <w:style w:type="paragraph" w:customStyle="1" w:styleId="ui-icon12">
    <w:name w:val="ui-icon12"/>
    <w:basedOn w:val="a8"/>
    <w:uiPriority w:val="99"/>
    <w:qFormat/>
    <w:rsid w:val="00986055"/>
    <w:pPr>
      <w:spacing w:before="0" w:beforeAutospacing="0"/>
      <w:ind w:firstLine="7343"/>
    </w:pPr>
  </w:style>
  <w:style w:type="paragraph" w:customStyle="1" w:styleId="ui-icon13">
    <w:name w:val="ui-icon13"/>
    <w:basedOn w:val="a8"/>
    <w:uiPriority w:val="99"/>
    <w:qFormat/>
    <w:rsid w:val="00986055"/>
    <w:pPr>
      <w:spacing w:before="0" w:beforeAutospacing="0"/>
      <w:ind w:firstLine="7343"/>
    </w:pPr>
  </w:style>
  <w:style w:type="paragraph" w:customStyle="1" w:styleId="ui-icon14">
    <w:name w:val="ui-icon14"/>
    <w:basedOn w:val="a8"/>
    <w:uiPriority w:val="99"/>
    <w:qFormat/>
    <w:rsid w:val="00986055"/>
    <w:pPr>
      <w:spacing w:before="0" w:beforeAutospacing="0"/>
      <w:ind w:firstLine="7343"/>
    </w:pPr>
  </w:style>
  <w:style w:type="paragraph" w:customStyle="1" w:styleId="ui-icon15">
    <w:name w:val="ui-icon15"/>
    <w:basedOn w:val="a8"/>
    <w:uiPriority w:val="99"/>
    <w:qFormat/>
    <w:rsid w:val="00986055"/>
    <w:pPr>
      <w:spacing w:before="0" w:beforeAutospacing="0"/>
      <w:ind w:firstLine="7343"/>
    </w:pPr>
  </w:style>
  <w:style w:type="paragraph" w:customStyle="1" w:styleId="ui-button1">
    <w:name w:val="ui-button1"/>
    <w:basedOn w:val="a8"/>
    <w:uiPriority w:val="99"/>
    <w:qFormat/>
    <w:rsid w:val="00986055"/>
    <w:pPr>
      <w:ind w:right="-72"/>
      <w:jc w:val="center"/>
    </w:pPr>
  </w:style>
  <w:style w:type="paragraph" w:customStyle="1" w:styleId="ui-button2">
    <w:name w:val="ui-button2"/>
    <w:basedOn w:val="a8"/>
    <w:uiPriority w:val="99"/>
    <w:qFormat/>
    <w:rsid w:val="00986055"/>
    <w:pPr>
      <w:pBdr>
        <w:top w:val="single" w:sz="6" w:space="0" w:color="A6A6A6"/>
        <w:left w:val="single" w:sz="6" w:space="0" w:color="A6A6A6"/>
        <w:bottom w:val="single" w:sz="6" w:space="0" w:color="A6A6A6"/>
        <w:right w:val="single" w:sz="6" w:space="0" w:color="A6A6A6"/>
      </w:pBdr>
      <w:shd w:val="clear" w:color="auto" w:fill="F2F2F2"/>
      <w:spacing w:before="120" w:beforeAutospacing="0" w:after="120" w:afterAutospacing="0" w:line="336" w:lineRule="atLeast"/>
      <w:ind w:left="96"/>
      <w:jc w:val="center"/>
    </w:pPr>
  </w:style>
  <w:style w:type="paragraph" w:customStyle="1" w:styleId="ui-button3">
    <w:name w:val="ui-button3"/>
    <w:basedOn w:val="a8"/>
    <w:uiPriority w:val="99"/>
    <w:qFormat/>
    <w:rsid w:val="00986055"/>
    <w:pPr>
      <w:pBdr>
        <w:top w:val="single" w:sz="6" w:space="0" w:color="6E7273"/>
        <w:left w:val="single" w:sz="6" w:space="0" w:color="6E7273"/>
        <w:bottom w:val="single" w:sz="6" w:space="0" w:color="6E7273"/>
        <w:right w:val="single" w:sz="6" w:space="0" w:color="6E7273"/>
      </w:pBdr>
      <w:shd w:val="clear" w:color="auto" w:fill="E1E1E1"/>
      <w:spacing w:before="120" w:beforeAutospacing="0" w:after="120" w:afterAutospacing="0" w:line="336" w:lineRule="atLeast"/>
      <w:ind w:left="96"/>
      <w:jc w:val="center"/>
    </w:pPr>
  </w:style>
  <w:style w:type="paragraph" w:customStyle="1" w:styleId="ui-button-large1">
    <w:name w:val="ui-button-large1"/>
    <w:basedOn w:val="a8"/>
    <w:uiPriority w:val="99"/>
    <w:qFormat/>
    <w:rsid w:val="00986055"/>
  </w:style>
  <w:style w:type="paragraph" w:customStyle="1" w:styleId="ui-icon16">
    <w:name w:val="ui-icon16"/>
    <w:basedOn w:val="a8"/>
    <w:uiPriority w:val="99"/>
    <w:qFormat/>
    <w:rsid w:val="00986055"/>
    <w:pPr>
      <w:ind w:firstLine="7343"/>
    </w:pPr>
  </w:style>
  <w:style w:type="paragraph" w:customStyle="1" w:styleId="ui-icon17">
    <w:name w:val="ui-icon17"/>
    <w:basedOn w:val="a8"/>
    <w:uiPriority w:val="99"/>
    <w:qFormat/>
    <w:rsid w:val="00986055"/>
    <w:pPr>
      <w:ind w:firstLine="7343"/>
    </w:pPr>
  </w:style>
  <w:style w:type="paragraph" w:customStyle="1" w:styleId="ui-icon18">
    <w:name w:val="ui-icon18"/>
    <w:basedOn w:val="a8"/>
    <w:uiPriority w:val="99"/>
    <w:qFormat/>
    <w:rsid w:val="00986055"/>
    <w:pPr>
      <w:ind w:firstLine="7343"/>
    </w:pPr>
  </w:style>
  <w:style w:type="paragraph" w:customStyle="1" w:styleId="ui-icon19">
    <w:name w:val="ui-icon19"/>
    <w:basedOn w:val="a8"/>
    <w:uiPriority w:val="99"/>
    <w:qFormat/>
    <w:rsid w:val="00986055"/>
    <w:pPr>
      <w:ind w:firstLine="7343"/>
    </w:pPr>
  </w:style>
  <w:style w:type="paragraph" w:customStyle="1" w:styleId="ui-dialog-titlebar1">
    <w:name w:val="ui-dialog-titlebar1"/>
    <w:basedOn w:val="a8"/>
    <w:uiPriority w:val="99"/>
    <w:qFormat/>
    <w:rsid w:val="00986055"/>
  </w:style>
  <w:style w:type="paragraph" w:customStyle="1" w:styleId="ui-dialog-title1">
    <w:name w:val="ui-dialog-title1"/>
    <w:basedOn w:val="a8"/>
    <w:uiPriority w:val="99"/>
    <w:qFormat/>
    <w:rsid w:val="00986055"/>
    <w:pPr>
      <w:spacing w:before="0" w:beforeAutospacing="0" w:after="0" w:afterAutospacing="0"/>
    </w:pPr>
  </w:style>
  <w:style w:type="paragraph" w:customStyle="1" w:styleId="ui-dialog-titlebar-close1">
    <w:name w:val="ui-dialog-titlebar-close1"/>
    <w:basedOn w:val="a8"/>
    <w:uiPriority w:val="99"/>
    <w:qFormat/>
    <w:rsid w:val="00986055"/>
    <w:pPr>
      <w:spacing w:before="0" w:beforeAutospacing="0" w:after="0" w:afterAutospacing="0"/>
    </w:pPr>
  </w:style>
  <w:style w:type="paragraph" w:customStyle="1" w:styleId="ui-dialog-titlebar-close2">
    <w:name w:val="ui-dialog-titlebar-close2"/>
    <w:basedOn w:val="a8"/>
    <w:uiPriority w:val="99"/>
    <w:qFormat/>
    <w:rsid w:val="00986055"/>
    <w:pPr>
      <w:spacing w:before="0" w:beforeAutospacing="0" w:after="0" w:afterAutospacing="0"/>
    </w:pPr>
  </w:style>
  <w:style w:type="paragraph" w:customStyle="1" w:styleId="ui-dialog-content1">
    <w:name w:val="ui-dialog-content1"/>
    <w:basedOn w:val="a8"/>
    <w:uiPriority w:val="99"/>
    <w:qFormat/>
    <w:rsid w:val="00986055"/>
  </w:style>
  <w:style w:type="paragraph" w:customStyle="1" w:styleId="ui-dialog-buttonpane1">
    <w:name w:val="ui-dialog-buttonpane1"/>
    <w:basedOn w:val="a8"/>
    <w:uiPriority w:val="99"/>
    <w:qFormat/>
    <w:rsid w:val="00986055"/>
    <w:pPr>
      <w:spacing w:before="120" w:beforeAutospacing="0" w:after="0" w:afterAutospacing="0"/>
    </w:pPr>
  </w:style>
  <w:style w:type="paragraph" w:customStyle="1" w:styleId="ui-resizable-se1">
    <w:name w:val="ui-resizable-se1"/>
    <w:basedOn w:val="a8"/>
    <w:uiPriority w:val="99"/>
    <w:qFormat/>
    <w:rsid w:val="00986055"/>
  </w:style>
  <w:style w:type="paragraph" w:customStyle="1" w:styleId="ui-dialog-titlebar-close3">
    <w:name w:val="ui-dialog-titlebar-close3"/>
    <w:basedOn w:val="a8"/>
    <w:uiPriority w:val="99"/>
    <w:qFormat/>
    <w:rsid w:val="00986055"/>
    <w:pPr>
      <w:spacing w:before="0" w:beforeAutospacing="0" w:after="0" w:afterAutospacing="0"/>
    </w:pPr>
  </w:style>
  <w:style w:type="paragraph" w:customStyle="1" w:styleId="ui-dialog-titlebar2">
    <w:name w:val="ui-dialog-titlebar2"/>
    <w:basedOn w:val="a8"/>
    <w:uiPriority w:val="99"/>
    <w:qFormat/>
    <w:rsid w:val="00986055"/>
  </w:style>
  <w:style w:type="paragraph" w:customStyle="1" w:styleId="ui-widget-header1">
    <w:name w:val="ui-widget-header1"/>
    <w:basedOn w:val="a8"/>
    <w:uiPriority w:val="99"/>
    <w:qFormat/>
    <w:rsid w:val="00986055"/>
    <w:pPr>
      <w:pBdr>
        <w:bottom w:val="single" w:sz="6" w:space="0" w:color="BBBBBB"/>
      </w:pBdr>
      <w:shd w:val="clear" w:color="auto" w:fill="F0F0F0"/>
      <w:spacing w:line="240" w:lineRule="atLeast"/>
    </w:pPr>
    <w:rPr>
      <w:b/>
      <w:bCs/>
      <w:color w:val="222222"/>
    </w:rPr>
  </w:style>
  <w:style w:type="paragraph" w:customStyle="1" w:styleId="ui-icon-closethick1">
    <w:name w:val="ui-icon-closethick1"/>
    <w:basedOn w:val="a8"/>
    <w:uiPriority w:val="99"/>
    <w:qFormat/>
    <w:rsid w:val="00986055"/>
  </w:style>
  <w:style w:type="paragraph" w:customStyle="1" w:styleId="ui-dialog-buttonpane2">
    <w:name w:val="ui-dialog-buttonpane2"/>
    <w:basedOn w:val="a8"/>
    <w:uiPriority w:val="99"/>
    <w:qFormat/>
    <w:rsid w:val="00986055"/>
    <w:pPr>
      <w:spacing w:before="0" w:beforeAutospacing="0" w:after="0" w:afterAutospacing="0"/>
    </w:pPr>
  </w:style>
  <w:style w:type="paragraph" w:customStyle="1" w:styleId="special-label1">
    <w:name w:val="special-label1"/>
    <w:basedOn w:val="a8"/>
    <w:uiPriority w:val="99"/>
    <w:qFormat/>
    <w:rsid w:val="00986055"/>
    <w:rPr>
      <w:color w:val="808080"/>
    </w:rPr>
  </w:style>
  <w:style w:type="paragraph" w:customStyle="1" w:styleId="special-query1">
    <w:name w:val="special-query1"/>
    <w:basedOn w:val="a8"/>
    <w:uiPriority w:val="99"/>
    <w:qFormat/>
    <w:rsid w:val="00986055"/>
    <w:rPr>
      <w:i/>
      <w:iCs/>
      <w:color w:val="000000"/>
    </w:rPr>
  </w:style>
  <w:style w:type="paragraph" w:customStyle="1" w:styleId="special-hover1">
    <w:name w:val="special-hover1"/>
    <w:basedOn w:val="a8"/>
    <w:uiPriority w:val="99"/>
    <w:qFormat/>
    <w:rsid w:val="00986055"/>
    <w:pPr>
      <w:shd w:val="clear" w:color="auto" w:fill="C0C0C0"/>
    </w:pPr>
  </w:style>
  <w:style w:type="paragraph" w:customStyle="1" w:styleId="special-label2">
    <w:name w:val="special-label2"/>
    <w:basedOn w:val="a8"/>
    <w:uiPriority w:val="99"/>
    <w:qFormat/>
    <w:rsid w:val="00986055"/>
    <w:rPr>
      <w:color w:val="FFFFFF"/>
    </w:rPr>
  </w:style>
  <w:style w:type="paragraph" w:customStyle="1" w:styleId="special-query2">
    <w:name w:val="special-query2"/>
    <w:basedOn w:val="a8"/>
    <w:uiPriority w:val="99"/>
    <w:qFormat/>
    <w:rsid w:val="00986055"/>
    <w:rPr>
      <w:color w:val="FFFFFF"/>
    </w:rPr>
  </w:style>
  <w:style w:type="paragraph" w:customStyle="1" w:styleId="mw-specialpage-summary1">
    <w:name w:val="mw-specialpage-summary1"/>
    <w:basedOn w:val="a8"/>
    <w:uiPriority w:val="99"/>
    <w:qFormat/>
    <w:rsid w:val="00986055"/>
    <w:rPr>
      <w:vanish/>
    </w:rPr>
  </w:style>
  <w:style w:type="paragraph" w:customStyle="1" w:styleId="editsection1">
    <w:name w:val="editsection1"/>
    <w:basedOn w:val="a8"/>
    <w:uiPriority w:val="99"/>
    <w:qFormat/>
    <w:rsid w:val="00986055"/>
    <w:rPr>
      <w:sz w:val="20"/>
      <w:szCs w:val="20"/>
    </w:rPr>
  </w:style>
  <w:style w:type="paragraph" w:customStyle="1" w:styleId="mw-headline1">
    <w:name w:val="mw-headline1"/>
    <w:basedOn w:val="a8"/>
    <w:uiPriority w:val="99"/>
    <w:qFormat/>
    <w:rsid w:val="00986055"/>
    <w:pPr>
      <w:ind w:right="72"/>
    </w:pPr>
  </w:style>
  <w:style w:type="paragraph" w:customStyle="1" w:styleId="legendlike1">
    <w:name w:val="legendlike1"/>
    <w:basedOn w:val="a8"/>
    <w:uiPriority w:val="99"/>
    <w:qFormat/>
    <w:rsid w:val="00986055"/>
    <w:pPr>
      <w:spacing w:before="0" w:beforeAutospacing="0"/>
    </w:pPr>
  </w:style>
  <w:style w:type="paragraph" w:customStyle="1" w:styleId="legendtextlike1">
    <w:name w:val="legendtextlike1"/>
    <w:basedOn w:val="a8"/>
    <w:uiPriority w:val="99"/>
    <w:qFormat/>
    <w:rsid w:val="00986055"/>
    <w:pPr>
      <w:shd w:val="clear" w:color="auto" w:fill="FFFFFF"/>
    </w:pPr>
  </w:style>
  <w:style w:type="paragraph" w:customStyle="1" w:styleId="scrollbar1">
    <w:name w:val="scrollbar1"/>
    <w:basedOn w:val="a8"/>
    <w:uiPriority w:val="99"/>
    <w:qFormat/>
    <w:rsid w:val="00986055"/>
  </w:style>
  <w:style w:type="paragraph" w:customStyle="1" w:styleId="scrollbarcontainer1">
    <w:name w:val="scrollbarcontainer1"/>
    <w:basedOn w:val="a8"/>
    <w:uiPriority w:val="99"/>
    <w:qFormat/>
    <w:rsid w:val="00986055"/>
  </w:style>
  <w:style w:type="paragraph" w:customStyle="1" w:styleId="magnify1">
    <w:name w:val="magnify1"/>
    <w:basedOn w:val="a8"/>
    <w:uiPriority w:val="99"/>
    <w:qFormat/>
    <w:rsid w:val="00986055"/>
    <w:rPr>
      <w:vanish/>
    </w:rPr>
  </w:style>
  <w:style w:type="paragraph" w:customStyle="1" w:styleId="infoboximage1">
    <w:name w:val="infoboximage1"/>
    <w:basedOn w:val="a8"/>
    <w:uiPriority w:val="99"/>
    <w:qFormat/>
    <w:rsid w:val="00986055"/>
    <w:pPr>
      <w:shd w:val="clear" w:color="auto" w:fill="FFFFFF"/>
      <w:spacing w:before="0" w:beforeAutospacing="0"/>
      <w:jc w:val="center"/>
    </w:pPr>
    <w:rPr>
      <w:color w:val="000000"/>
    </w:rPr>
  </w:style>
  <w:style w:type="paragraph" w:customStyle="1" w:styleId="infoboxsoustitre1">
    <w:name w:val="infoboxsoustitre1"/>
    <w:basedOn w:val="a8"/>
    <w:uiPriority w:val="99"/>
    <w:qFormat/>
    <w:rsid w:val="00986055"/>
    <w:pPr>
      <w:spacing w:line="480" w:lineRule="auto"/>
      <w:jc w:val="center"/>
    </w:pPr>
    <w:rPr>
      <w:b/>
      <w:bCs/>
      <w:color w:val="000000"/>
      <w:sz w:val="28"/>
      <w:szCs w:val="28"/>
    </w:rPr>
  </w:style>
  <w:style w:type="paragraph" w:customStyle="1" w:styleId="latitude1">
    <w:name w:val="latitude1"/>
    <w:basedOn w:val="a8"/>
    <w:uiPriority w:val="99"/>
    <w:qFormat/>
    <w:rsid w:val="00986055"/>
  </w:style>
  <w:style w:type="paragraph" w:customStyle="1" w:styleId="entete1">
    <w:name w:val="entete1"/>
    <w:basedOn w:val="a8"/>
    <w:uiPriority w:val="99"/>
    <w:qFormat/>
    <w:rsid w:val="00986055"/>
    <w:pPr>
      <w:spacing w:line="288" w:lineRule="atLeast"/>
      <w:jc w:val="center"/>
    </w:pPr>
    <w:rPr>
      <w:b/>
      <w:bCs/>
      <w:color w:val="000000"/>
      <w:sz w:val="36"/>
      <w:szCs w:val="36"/>
    </w:rPr>
  </w:style>
  <w:style w:type="paragraph" w:customStyle="1" w:styleId="media1">
    <w:name w:val="media1"/>
    <w:basedOn w:val="a8"/>
    <w:uiPriority w:val="99"/>
    <w:qFormat/>
    <w:rsid w:val="00986055"/>
    <w:pPr>
      <w:jc w:val="center"/>
    </w:pPr>
    <w:rPr>
      <w:b/>
      <w:bCs/>
      <w:color w:val="000000"/>
    </w:rPr>
  </w:style>
  <w:style w:type="paragraph" w:customStyle="1" w:styleId="entete2">
    <w:name w:val="entete2"/>
    <w:basedOn w:val="a8"/>
    <w:uiPriority w:val="99"/>
    <w:qFormat/>
    <w:rsid w:val="00986055"/>
    <w:pPr>
      <w:pBdr>
        <w:top w:val="single" w:sz="12" w:space="2" w:color="DFEDFF"/>
        <w:left w:val="single" w:sz="12" w:space="0" w:color="DFEDFF"/>
        <w:bottom w:val="single" w:sz="12" w:space="2" w:color="DFEDFF"/>
        <w:right w:val="single" w:sz="12" w:space="0" w:color="DFEDFF"/>
      </w:pBdr>
      <w:shd w:val="clear" w:color="auto" w:fill="DFEDFF"/>
      <w:spacing w:before="0" w:beforeAutospacing="0" w:after="150" w:afterAutospacing="0" w:line="264" w:lineRule="atLeast"/>
      <w:jc w:val="center"/>
    </w:pPr>
    <w:rPr>
      <w:b/>
      <w:bCs/>
      <w:sz w:val="34"/>
      <w:szCs w:val="34"/>
    </w:rPr>
  </w:style>
  <w:style w:type="paragraph" w:customStyle="1" w:styleId="thumbimage1">
    <w:name w:val="thumbimage1"/>
    <w:basedOn w:val="a8"/>
    <w:uiPriority w:val="99"/>
    <w:qFormat/>
    <w:rsid w:val="00986055"/>
  </w:style>
  <w:style w:type="paragraph" w:customStyle="1" w:styleId="thumbinner1">
    <w:name w:val="thumbinner1"/>
    <w:basedOn w:val="a8"/>
    <w:uiPriority w:val="99"/>
    <w:qFormat/>
    <w:rsid w:val="00986055"/>
  </w:style>
  <w:style w:type="paragraph" w:customStyle="1" w:styleId="thumb1">
    <w:name w:val="thumb1"/>
    <w:basedOn w:val="a8"/>
    <w:uiPriority w:val="99"/>
    <w:qFormat/>
    <w:rsid w:val="00986055"/>
  </w:style>
  <w:style w:type="paragraph" w:customStyle="1" w:styleId="thumbcaption1">
    <w:name w:val="thumbcaption1"/>
    <w:basedOn w:val="a8"/>
    <w:uiPriority w:val="99"/>
    <w:qFormat/>
    <w:rsid w:val="00986055"/>
    <w:rPr>
      <w:vanish/>
    </w:rPr>
  </w:style>
  <w:style w:type="paragraph" w:customStyle="1" w:styleId="legend1">
    <w:name w:val="legend1"/>
    <w:basedOn w:val="a8"/>
    <w:uiPriority w:val="99"/>
    <w:qFormat/>
    <w:rsid w:val="00986055"/>
    <w:pPr>
      <w:spacing w:before="75" w:beforeAutospacing="0" w:after="120" w:afterAutospacing="0"/>
      <w:jc w:val="center"/>
    </w:pPr>
    <w:rPr>
      <w:sz w:val="22"/>
      <w:szCs w:val="22"/>
    </w:rPr>
  </w:style>
  <w:style w:type="paragraph" w:customStyle="1" w:styleId="image21">
    <w:name w:val="image21"/>
    <w:basedOn w:val="a8"/>
    <w:uiPriority w:val="99"/>
    <w:qFormat/>
    <w:rsid w:val="00986055"/>
    <w:pPr>
      <w:jc w:val="center"/>
    </w:pPr>
  </w:style>
  <w:style w:type="paragraph" w:customStyle="1" w:styleId="bloc1">
    <w:name w:val="bloc1"/>
    <w:basedOn w:val="a8"/>
    <w:uiPriority w:val="99"/>
    <w:qFormat/>
    <w:rsid w:val="00986055"/>
    <w:pPr>
      <w:shd w:val="clear" w:color="auto" w:fill="DFEDFF"/>
      <w:spacing w:before="75" w:beforeAutospacing="0" w:after="75" w:afterAutospacing="0" w:line="264" w:lineRule="atLeast"/>
      <w:jc w:val="center"/>
    </w:pPr>
    <w:rPr>
      <w:b/>
      <w:bCs/>
    </w:rPr>
  </w:style>
  <w:style w:type="paragraph" w:customStyle="1" w:styleId="bordered1">
    <w:name w:val="bordered1"/>
    <w:basedOn w:val="a8"/>
    <w:uiPriority w:val="99"/>
    <w:qFormat/>
    <w:rsid w:val="00986055"/>
    <w:pPr>
      <w:pBdr>
        <w:top w:val="single" w:sz="6" w:space="0" w:color="DFEDFF"/>
        <w:bottom w:val="single" w:sz="6" w:space="0" w:color="DFEDFF"/>
      </w:pBdr>
      <w:spacing w:before="0" w:beforeAutospacing="0" w:after="75" w:afterAutospacing="0" w:line="264" w:lineRule="atLeast"/>
      <w:jc w:val="center"/>
    </w:pPr>
    <w:rPr>
      <w:b/>
      <w:bCs/>
    </w:rPr>
  </w:style>
  <w:style w:type="paragraph" w:customStyle="1" w:styleId="hr1">
    <w:name w:val="hr1"/>
    <w:basedOn w:val="a8"/>
    <w:uiPriority w:val="99"/>
    <w:qFormat/>
    <w:rsid w:val="00986055"/>
    <w:pPr>
      <w:shd w:val="clear" w:color="auto" w:fill="DFEDFF"/>
      <w:spacing w:before="75" w:beforeAutospacing="0" w:after="75" w:afterAutospacing="0" w:line="15" w:lineRule="atLeast"/>
    </w:pPr>
    <w:rPr>
      <w:sz w:val="2"/>
      <w:szCs w:val="2"/>
    </w:rPr>
  </w:style>
  <w:style w:type="paragraph" w:customStyle="1" w:styleId="navbar1">
    <w:name w:val="navbar1"/>
    <w:basedOn w:val="a8"/>
    <w:uiPriority w:val="99"/>
    <w:qFormat/>
    <w:rsid w:val="00986055"/>
    <w:pPr>
      <w:spacing w:before="0" w:beforeAutospacing="0" w:after="0" w:afterAutospacing="0"/>
      <w:jc w:val="right"/>
    </w:pPr>
    <w:rPr>
      <w:sz w:val="19"/>
      <w:szCs w:val="19"/>
    </w:rPr>
  </w:style>
  <w:style w:type="paragraph" w:customStyle="1" w:styleId="prevbloc1">
    <w:name w:val="prev_bloc1"/>
    <w:basedOn w:val="a8"/>
    <w:uiPriority w:val="99"/>
    <w:qFormat/>
    <w:rsid w:val="00986055"/>
  </w:style>
  <w:style w:type="paragraph" w:customStyle="1" w:styleId="nextbloc1">
    <w:name w:val="next_bloc1"/>
    <w:basedOn w:val="a8"/>
    <w:uiPriority w:val="99"/>
    <w:qFormat/>
    <w:rsid w:val="00986055"/>
    <w:pPr>
      <w:jc w:val="right"/>
    </w:pPr>
  </w:style>
  <w:style w:type="paragraph" w:customStyle="1" w:styleId="entete3">
    <w:name w:val="entete3"/>
    <w:basedOn w:val="a8"/>
    <w:uiPriority w:val="99"/>
    <w:qFormat/>
    <w:rsid w:val="00986055"/>
  </w:style>
  <w:style w:type="paragraph" w:customStyle="1" w:styleId="bloc2">
    <w:name w:val="bloc2"/>
    <w:basedOn w:val="a8"/>
    <w:uiPriority w:val="99"/>
    <w:qFormat/>
    <w:rsid w:val="00986055"/>
  </w:style>
  <w:style w:type="paragraph" w:customStyle="1" w:styleId="taxoboxclassification1">
    <w:name w:val="taxobox_classification1"/>
    <w:basedOn w:val="a8"/>
    <w:uiPriority w:val="99"/>
    <w:qFormat/>
    <w:rsid w:val="00986055"/>
    <w:rPr>
      <w:i/>
      <w:iCs/>
    </w:rPr>
  </w:style>
  <w:style w:type="paragraph" w:customStyle="1" w:styleId="rnormal1">
    <w:name w:val="rnormal1"/>
    <w:basedOn w:val="a8"/>
    <w:uiPriority w:val="99"/>
    <w:qFormat/>
    <w:rsid w:val="00986055"/>
  </w:style>
  <w:style w:type="paragraph" w:customStyle="1" w:styleId="imgtoogle1">
    <w:name w:val="img_toogle1"/>
    <w:basedOn w:val="a8"/>
    <w:uiPriority w:val="99"/>
    <w:qFormat/>
    <w:rsid w:val="00986055"/>
  </w:style>
  <w:style w:type="paragraph" w:customStyle="1" w:styleId="atoogle1">
    <w:name w:val="a_toogle1"/>
    <w:basedOn w:val="a8"/>
    <w:uiPriority w:val="99"/>
    <w:qFormat/>
    <w:rsid w:val="00986055"/>
    <w:pPr>
      <w:jc w:val="center"/>
    </w:pPr>
    <w:rPr>
      <w:sz w:val="23"/>
      <w:szCs w:val="23"/>
    </w:rPr>
  </w:style>
  <w:style w:type="paragraph" w:customStyle="1" w:styleId="geopoint1">
    <w:name w:val="geopoint1"/>
    <w:basedOn w:val="a8"/>
    <w:uiPriority w:val="99"/>
    <w:qFormat/>
    <w:rsid w:val="00986055"/>
    <w:pPr>
      <w:pBdr>
        <w:top w:val="single" w:sz="6" w:space="0" w:color="000000"/>
        <w:left w:val="single" w:sz="6" w:space="0" w:color="000000"/>
        <w:bottom w:val="single" w:sz="6" w:space="0" w:color="000000"/>
        <w:right w:val="single" w:sz="6" w:space="0" w:color="000000"/>
      </w:pBdr>
      <w:shd w:val="clear" w:color="auto" w:fill="FF0000"/>
    </w:pPr>
    <w:rPr>
      <w:sz w:val="2"/>
      <w:szCs w:val="2"/>
    </w:rPr>
  </w:style>
  <w:style w:type="paragraph" w:customStyle="1" w:styleId="thumbinner2">
    <w:name w:val="thumbinner2"/>
    <w:basedOn w:val="a8"/>
    <w:uiPriority w:val="99"/>
    <w:qFormat/>
    <w:rsid w:val="00986055"/>
    <w:pPr>
      <w:spacing w:before="0" w:beforeAutospacing="0" w:after="0" w:afterAutospacing="0"/>
    </w:pPr>
  </w:style>
  <w:style w:type="paragraph" w:customStyle="1" w:styleId="titre1">
    <w:name w:val="titre1"/>
    <w:basedOn w:val="a8"/>
    <w:uiPriority w:val="99"/>
    <w:qFormat/>
    <w:rsid w:val="00986055"/>
    <w:pPr>
      <w:spacing w:before="48" w:beforeAutospacing="0" w:after="48" w:afterAutospacing="0"/>
      <w:jc w:val="center"/>
    </w:pPr>
  </w:style>
  <w:style w:type="paragraph" w:customStyle="1" w:styleId="e6e73">
    <w:name w:val="¶e6e7аголовок 3"/>
    <w:basedOn w:val="a8"/>
    <w:next w:val="a8"/>
    <w:uiPriority w:val="99"/>
    <w:qFormat/>
    <w:rsid w:val="00986055"/>
    <w:pPr>
      <w:keepNext/>
      <w:widowControl w:val="0"/>
      <w:tabs>
        <w:tab w:val="left" w:pos="794"/>
      </w:tabs>
      <w:snapToGrid w:val="0"/>
      <w:spacing w:before="0" w:beforeAutospacing="0" w:after="0" w:afterAutospacing="0"/>
      <w:ind w:left="794" w:hanging="397"/>
    </w:pPr>
    <w:rPr>
      <w:rFonts w:ascii="Arial" w:eastAsia="Times New Roman" w:hAnsi="Arial"/>
      <w:szCs w:val="20"/>
      <w:lang w:val="en-US"/>
    </w:rPr>
  </w:style>
  <w:style w:type="paragraph" w:customStyle="1" w:styleId="Normalnormal">
    <w:name w:val="Normal.normal"/>
    <w:uiPriority w:val="99"/>
    <w:qFormat/>
    <w:rsid w:val="00986055"/>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8"/>
    <w:uiPriority w:val="99"/>
    <w:qFormat/>
    <w:rsid w:val="00986055"/>
    <w:pPr>
      <w:suppressAutoHyphens/>
      <w:spacing w:before="280" w:beforeAutospacing="0" w:after="280" w:afterAutospacing="0"/>
    </w:pPr>
    <w:rPr>
      <w:rFonts w:eastAsia="Times New Roman"/>
      <w:lang w:eastAsia="ar-SA"/>
    </w:rPr>
  </w:style>
  <w:style w:type="paragraph" w:customStyle="1" w:styleId="l1">
    <w:name w:val="l1"/>
    <w:basedOn w:val="a8"/>
    <w:uiPriority w:val="99"/>
    <w:qFormat/>
    <w:rsid w:val="00986055"/>
    <w:rPr>
      <w:rFonts w:eastAsia="Times New Roman"/>
    </w:rPr>
  </w:style>
  <w:style w:type="character" w:customStyle="1" w:styleId="afffffffffa">
    <w:name w:val="Подпись к таблице_"/>
    <w:link w:val="afffffffffb"/>
    <w:uiPriority w:val="99"/>
    <w:qFormat/>
    <w:locked/>
    <w:rsid w:val="00986055"/>
    <w:rPr>
      <w:sz w:val="17"/>
      <w:shd w:val="clear" w:color="auto" w:fill="FFFFFF"/>
    </w:rPr>
  </w:style>
  <w:style w:type="paragraph" w:customStyle="1" w:styleId="afffffffffb">
    <w:name w:val="Подпись к таблице"/>
    <w:basedOn w:val="a8"/>
    <w:link w:val="afffffffffa"/>
    <w:uiPriority w:val="99"/>
    <w:qFormat/>
    <w:rsid w:val="00986055"/>
    <w:pPr>
      <w:shd w:val="clear" w:color="auto" w:fill="FFFFFF"/>
      <w:spacing w:before="0" w:beforeAutospacing="0" w:after="0" w:afterAutospacing="0" w:line="235" w:lineRule="exact"/>
      <w:ind w:firstLine="1400"/>
    </w:pPr>
    <w:rPr>
      <w:rFonts w:asciiTheme="minorHAnsi" w:eastAsiaTheme="minorHAnsi" w:hAnsiTheme="minorHAnsi" w:cstheme="minorBidi"/>
      <w:sz w:val="17"/>
      <w:szCs w:val="22"/>
      <w:lang w:eastAsia="en-US"/>
    </w:rPr>
  </w:style>
  <w:style w:type="character" w:customStyle="1" w:styleId="6a">
    <w:name w:val="Основной текст (6)_"/>
    <w:link w:val="6b"/>
    <w:uiPriority w:val="99"/>
    <w:qFormat/>
    <w:locked/>
    <w:rsid w:val="00986055"/>
    <w:rPr>
      <w:sz w:val="14"/>
      <w:shd w:val="clear" w:color="auto" w:fill="FFFFFF"/>
    </w:rPr>
  </w:style>
  <w:style w:type="paragraph" w:customStyle="1" w:styleId="6b">
    <w:name w:val="Основной текст (6)"/>
    <w:basedOn w:val="a8"/>
    <w:link w:val="6a"/>
    <w:uiPriority w:val="99"/>
    <w:qFormat/>
    <w:rsid w:val="00986055"/>
    <w:pPr>
      <w:shd w:val="clear" w:color="auto" w:fill="FFFFFF"/>
      <w:spacing w:before="0" w:beforeAutospacing="0" w:after="0" w:afterAutospacing="0" w:line="240" w:lineRule="atLeast"/>
      <w:jc w:val="both"/>
    </w:pPr>
    <w:rPr>
      <w:rFonts w:asciiTheme="minorHAnsi" w:eastAsiaTheme="minorHAnsi" w:hAnsiTheme="minorHAnsi" w:cstheme="minorBidi"/>
      <w:sz w:val="14"/>
      <w:szCs w:val="22"/>
      <w:lang w:eastAsia="en-US"/>
    </w:rPr>
  </w:style>
  <w:style w:type="paragraph" w:customStyle="1" w:styleId="3ff1">
    <w:name w:val="Заголовок 3 уровня"/>
    <w:basedOn w:val="afffff4"/>
    <w:uiPriority w:val="99"/>
    <w:qFormat/>
    <w:rsid w:val="00986055"/>
    <w:pPr>
      <w:ind w:firstLine="0"/>
      <w:jc w:val="center"/>
    </w:pPr>
    <w:rPr>
      <w:rFonts w:ascii="Times New Roman" w:hAnsi="Times New Roman"/>
      <w:b/>
      <w:sz w:val="20"/>
    </w:rPr>
  </w:style>
  <w:style w:type="character" w:customStyle="1" w:styleId="nameautor4">
    <w:name w:val="name_autor4"/>
    <w:uiPriority w:val="99"/>
    <w:qFormat/>
    <w:rsid w:val="00986055"/>
    <w:rPr>
      <w:sz w:val="22"/>
    </w:rPr>
  </w:style>
  <w:style w:type="character" w:customStyle="1" w:styleId="useremail">
    <w:name w:val="useremail"/>
    <w:uiPriority w:val="99"/>
    <w:qFormat/>
    <w:rsid w:val="00986055"/>
    <w:rPr>
      <w:b/>
      <w:color w:val="555555"/>
    </w:rPr>
  </w:style>
  <w:style w:type="character" w:customStyle="1" w:styleId="sel1">
    <w:name w:val="sel1"/>
    <w:uiPriority w:val="99"/>
    <w:qFormat/>
    <w:rsid w:val="00986055"/>
    <w:rPr>
      <w:shd w:val="clear" w:color="auto" w:fill="000000"/>
    </w:rPr>
  </w:style>
  <w:style w:type="character" w:customStyle="1" w:styleId="1ffffff7">
    <w:name w:val="Основной текст + Курсив1"/>
    <w:uiPriority w:val="99"/>
    <w:qFormat/>
    <w:rsid w:val="00986055"/>
    <w:rPr>
      <w:rFonts w:ascii="SimSun" w:eastAsia="SimSun" w:hAnsi="SimSun"/>
      <w:i/>
      <w:lang w:val="ru-RU" w:eastAsia="zh-CN"/>
    </w:rPr>
  </w:style>
  <w:style w:type="character" w:customStyle="1" w:styleId="4f">
    <w:name w:val="Основной текст + Полужирный4"/>
    <w:aliases w:val="Курсив4,Основной текст + 12 pt4,Интервал 1 pt4,Основной текст + 96,5 pt7"/>
    <w:uiPriority w:val="99"/>
    <w:qFormat/>
    <w:rsid w:val="00986055"/>
    <w:rPr>
      <w:rFonts w:ascii="Times New Roman" w:hAnsi="Times New Roman"/>
      <w:b/>
      <w:i/>
      <w:spacing w:val="0"/>
      <w:sz w:val="20"/>
    </w:rPr>
  </w:style>
  <w:style w:type="character" w:customStyle="1" w:styleId="sel11">
    <w:name w:val="sel11"/>
    <w:uiPriority w:val="99"/>
    <w:qFormat/>
    <w:rsid w:val="00986055"/>
    <w:rPr>
      <w:b/>
    </w:rPr>
  </w:style>
  <w:style w:type="character" w:customStyle="1" w:styleId="bodyouter">
    <w:name w:val="body_outer"/>
    <w:uiPriority w:val="99"/>
    <w:qFormat/>
    <w:rsid w:val="00986055"/>
  </w:style>
  <w:style w:type="character" w:customStyle="1" w:styleId="at3">
    <w:name w:val="at3"/>
    <w:uiPriority w:val="99"/>
    <w:qFormat/>
    <w:rsid w:val="00986055"/>
    <w:rPr>
      <w:b/>
      <w:i/>
      <w:color w:val="00008B"/>
      <w:u w:val="single"/>
    </w:rPr>
  </w:style>
  <w:style w:type="character" w:customStyle="1" w:styleId="415">
    <w:name w:val="Знак4 Знак Знак1"/>
    <w:locked/>
    <w:rsid w:val="00986055"/>
    <w:rPr>
      <w:rFonts w:ascii="Arial" w:hAnsi="Arial"/>
      <w:b/>
      <w:kern w:val="32"/>
      <w:sz w:val="32"/>
      <w:lang w:val="ru-RU" w:eastAsia="ru-RU"/>
    </w:rPr>
  </w:style>
  <w:style w:type="character" w:customStyle="1" w:styleId="21f4">
    <w:name w:val="Знак2 Знак Знак1"/>
    <w:qFormat/>
    <w:locked/>
    <w:rsid w:val="00986055"/>
    <w:rPr>
      <w:b/>
      <w:sz w:val="27"/>
      <w:lang w:val="ru-RU" w:eastAsia="ru-RU"/>
    </w:rPr>
  </w:style>
  <w:style w:type="character" w:customStyle="1" w:styleId="ilad">
    <w:name w:val="il_ad"/>
    <w:uiPriority w:val="99"/>
    <w:qFormat/>
    <w:rsid w:val="00986055"/>
  </w:style>
  <w:style w:type="character" w:customStyle="1" w:styleId="tooltipextranews">
    <w:name w:val="tooltip_extranews"/>
    <w:uiPriority w:val="99"/>
    <w:qFormat/>
    <w:rsid w:val="00986055"/>
    <w:rPr>
      <w:rFonts w:ascii="Times New Roman" w:hAnsi="Times New Roman"/>
    </w:rPr>
  </w:style>
  <w:style w:type="character" w:customStyle="1" w:styleId="citecrochet1">
    <w:name w:val="cite_crochet1"/>
    <w:uiPriority w:val="99"/>
    <w:qFormat/>
    <w:rsid w:val="00986055"/>
    <w:rPr>
      <w:rFonts w:ascii="Times New Roman" w:hAnsi="Times New Roman"/>
      <w:vanish/>
    </w:rPr>
  </w:style>
  <w:style w:type="character" w:customStyle="1" w:styleId="nowrap1">
    <w:name w:val="nowrap1"/>
    <w:uiPriority w:val="99"/>
    <w:qFormat/>
    <w:rsid w:val="00986055"/>
    <w:rPr>
      <w:rFonts w:ascii="Times New Roman" w:hAnsi="Times New Roman"/>
    </w:rPr>
  </w:style>
  <w:style w:type="character" w:customStyle="1" w:styleId="needref">
    <w:name w:val="need_ref"/>
    <w:uiPriority w:val="99"/>
    <w:qFormat/>
    <w:rsid w:val="00986055"/>
    <w:rPr>
      <w:rFonts w:ascii="Times New Roman" w:hAnsi="Times New Roman"/>
    </w:rPr>
  </w:style>
  <w:style w:type="character" w:customStyle="1" w:styleId="up">
    <w:name w:val="up"/>
    <w:uiPriority w:val="99"/>
    <w:qFormat/>
    <w:rsid w:val="00986055"/>
    <w:rPr>
      <w:rFonts w:ascii="Times New Roman" w:hAnsi="Times New Roman"/>
    </w:rPr>
  </w:style>
  <w:style w:type="character" w:customStyle="1" w:styleId="down">
    <w:name w:val="down"/>
    <w:uiPriority w:val="99"/>
    <w:qFormat/>
    <w:rsid w:val="00986055"/>
    <w:rPr>
      <w:rFonts w:ascii="Times New Roman" w:hAnsi="Times New Roman"/>
    </w:rPr>
  </w:style>
  <w:style w:type="character" w:customStyle="1" w:styleId="ref">
    <w:name w:val="ref"/>
    <w:uiPriority w:val="99"/>
    <w:qFormat/>
    <w:rsid w:val="00986055"/>
    <w:rPr>
      <w:rFonts w:ascii="Times New Roman" w:hAnsi="Times New Roman"/>
    </w:rPr>
  </w:style>
  <w:style w:type="character" w:customStyle="1" w:styleId="up1">
    <w:name w:val="up1"/>
    <w:uiPriority w:val="99"/>
    <w:qFormat/>
    <w:rsid w:val="00986055"/>
    <w:rPr>
      <w:rFonts w:ascii="Times New Roman" w:hAnsi="Times New Roman"/>
      <w:color w:val="0645AD"/>
    </w:rPr>
  </w:style>
  <w:style w:type="character" w:customStyle="1" w:styleId="down1">
    <w:name w:val="down1"/>
    <w:uiPriority w:val="99"/>
    <w:qFormat/>
    <w:rsid w:val="00986055"/>
    <w:rPr>
      <w:rFonts w:ascii="Times New Roman" w:hAnsi="Times New Roman"/>
      <w:color w:val="0645AD"/>
    </w:rPr>
  </w:style>
  <w:style w:type="character" w:customStyle="1" w:styleId="up2">
    <w:name w:val="up2"/>
    <w:uiPriority w:val="99"/>
    <w:qFormat/>
    <w:rsid w:val="00986055"/>
    <w:rPr>
      <w:rFonts w:ascii="Times New Roman" w:hAnsi="Times New Roman"/>
      <w:vanish/>
    </w:rPr>
  </w:style>
  <w:style w:type="character" w:customStyle="1" w:styleId="down2">
    <w:name w:val="down2"/>
    <w:uiPriority w:val="99"/>
    <w:qFormat/>
    <w:rsid w:val="00986055"/>
    <w:rPr>
      <w:rFonts w:ascii="Times New Roman" w:hAnsi="Times New Roman"/>
      <w:vanish/>
    </w:rPr>
  </w:style>
  <w:style w:type="character" w:customStyle="1" w:styleId="toctoggle">
    <w:name w:val="toctoggle"/>
    <w:uiPriority w:val="99"/>
    <w:qFormat/>
    <w:rsid w:val="00986055"/>
    <w:rPr>
      <w:rFonts w:ascii="Times New Roman" w:hAnsi="Times New Roman"/>
    </w:rPr>
  </w:style>
  <w:style w:type="character" w:customStyle="1" w:styleId="tocnumber">
    <w:name w:val="tocnumber"/>
    <w:uiPriority w:val="99"/>
    <w:qFormat/>
    <w:rsid w:val="00986055"/>
    <w:rPr>
      <w:rFonts w:ascii="Times New Roman" w:hAnsi="Times New Roman"/>
    </w:rPr>
  </w:style>
  <w:style w:type="character" w:customStyle="1" w:styleId="romain1">
    <w:name w:val="romain1"/>
    <w:uiPriority w:val="99"/>
    <w:qFormat/>
    <w:rsid w:val="00986055"/>
    <w:rPr>
      <w:rFonts w:ascii="Times New Roman" w:hAnsi="Times New Roman"/>
      <w:smallCaps/>
    </w:rPr>
  </w:style>
  <w:style w:type="character" w:customStyle="1" w:styleId="editsection2">
    <w:name w:val="editsection2"/>
    <w:uiPriority w:val="99"/>
    <w:qFormat/>
    <w:rsid w:val="00986055"/>
    <w:rPr>
      <w:rFonts w:ascii="Times New Roman" w:hAnsi="Times New Roman"/>
    </w:rPr>
  </w:style>
  <w:style w:type="character" w:customStyle="1" w:styleId="mw-headline2">
    <w:name w:val="mw-headline2"/>
    <w:uiPriority w:val="99"/>
    <w:qFormat/>
    <w:rsid w:val="00986055"/>
    <w:rPr>
      <w:rFonts w:ascii="Times New Roman" w:hAnsi="Times New Roman"/>
    </w:rPr>
  </w:style>
  <w:style w:type="character" w:customStyle="1" w:styleId="750">
    <w:name w:val="Основной текст (7)5"/>
    <w:uiPriority w:val="99"/>
    <w:qFormat/>
    <w:rsid w:val="00986055"/>
    <w:rPr>
      <w:rFonts w:ascii="Times New Roman" w:hAnsi="Times New Roman"/>
      <w:spacing w:val="0"/>
      <w:sz w:val="20"/>
    </w:rPr>
  </w:style>
  <w:style w:type="character" w:customStyle="1" w:styleId="term1">
    <w:name w:val="term1"/>
    <w:uiPriority w:val="99"/>
    <w:qFormat/>
    <w:rsid w:val="00986055"/>
    <w:rPr>
      <w:b/>
      <w:i/>
      <w:color w:val="121F48"/>
    </w:rPr>
  </w:style>
  <w:style w:type="character" w:customStyle="1" w:styleId="fontstyle290">
    <w:name w:val="fontstyle29"/>
    <w:uiPriority w:val="99"/>
    <w:qFormat/>
    <w:rsid w:val="00986055"/>
    <w:rPr>
      <w:rFonts w:ascii="Times New Roman" w:hAnsi="Times New Roman"/>
    </w:rPr>
  </w:style>
  <w:style w:type="character" w:customStyle="1" w:styleId="4f0">
    <w:name w:val="Знак4 Знак Знак"/>
    <w:qFormat/>
    <w:locked/>
    <w:rsid w:val="00986055"/>
    <w:rPr>
      <w:rFonts w:ascii="Arial" w:hAnsi="Arial"/>
      <w:b/>
      <w:kern w:val="32"/>
      <w:sz w:val="32"/>
      <w:lang w:val="ru-RU" w:eastAsia="ru-RU"/>
    </w:rPr>
  </w:style>
  <w:style w:type="character" w:customStyle="1" w:styleId="2fff4">
    <w:name w:val="Знак2 Знак Знак"/>
    <w:semiHidden/>
    <w:qFormat/>
    <w:locked/>
    <w:rsid w:val="00986055"/>
    <w:rPr>
      <w:rFonts w:ascii="Arial" w:hAnsi="Arial"/>
      <w:b/>
      <w:sz w:val="26"/>
      <w:lang w:val="ru-RU" w:eastAsia="ru-RU"/>
    </w:rPr>
  </w:style>
  <w:style w:type="character" w:customStyle="1" w:styleId="-FN">
    <w:name w:val="Текст сноски-FN Знак Знак Знак"/>
    <w:uiPriority w:val="99"/>
    <w:semiHidden/>
    <w:qFormat/>
    <w:locked/>
    <w:rsid w:val="00986055"/>
    <w:rPr>
      <w:lang w:eastAsia="ru-RU"/>
    </w:rPr>
  </w:style>
  <w:style w:type="character" w:customStyle="1" w:styleId="style50">
    <w:name w:val="style5"/>
    <w:uiPriority w:val="99"/>
    <w:qFormat/>
    <w:rsid w:val="00986055"/>
  </w:style>
  <w:style w:type="character" w:customStyle="1" w:styleId="-FN0">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uiPriority w:val="99"/>
    <w:qFormat/>
    <w:locked/>
    <w:rsid w:val="00986055"/>
    <w:rPr>
      <w:lang w:val="ru-RU" w:eastAsia="ru-RU"/>
    </w:rPr>
  </w:style>
  <w:style w:type="character" w:customStyle="1" w:styleId="gapspan">
    <w:name w:val="gapspan"/>
    <w:uiPriority w:val="99"/>
    <w:qFormat/>
    <w:rsid w:val="00986055"/>
  </w:style>
  <w:style w:type="character" w:customStyle="1" w:styleId="721">
    <w:name w:val="Основной текст (7)2"/>
    <w:uiPriority w:val="99"/>
    <w:qFormat/>
    <w:rsid w:val="00986055"/>
    <w:rPr>
      <w:rFonts w:ascii="Times New Roman" w:hAnsi="Times New Roman"/>
      <w:spacing w:val="0"/>
      <w:sz w:val="20"/>
    </w:rPr>
  </w:style>
  <w:style w:type="character" w:customStyle="1" w:styleId="760">
    <w:name w:val="Основной текст (7)6"/>
    <w:uiPriority w:val="99"/>
    <w:qFormat/>
    <w:rsid w:val="00986055"/>
    <w:rPr>
      <w:rFonts w:ascii="Times New Roman" w:hAnsi="Times New Roman"/>
      <w:spacing w:val="0"/>
      <w:sz w:val="20"/>
    </w:rPr>
  </w:style>
  <w:style w:type="character" w:customStyle="1" w:styleId="Absatz-Standardschriftart">
    <w:name w:val="Absatz-Standardschriftart"/>
    <w:uiPriority w:val="99"/>
    <w:qFormat/>
    <w:rsid w:val="00986055"/>
  </w:style>
  <w:style w:type="character" w:customStyle="1" w:styleId="WW-Absatz-Standardschriftart">
    <w:name w:val="WW-Absatz-Standardschriftart"/>
    <w:uiPriority w:val="99"/>
    <w:qFormat/>
    <w:rsid w:val="00986055"/>
  </w:style>
  <w:style w:type="character" w:customStyle="1" w:styleId="FontStyle150">
    <w:name w:val="Font Style15"/>
    <w:qFormat/>
    <w:rsid w:val="00986055"/>
    <w:rPr>
      <w:rFonts w:ascii="Times New Roman" w:hAnsi="Times New Roman"/>
      <w:sz w:val="10"/>
    </w:rPr>
  </w:style>
  <w:style w:type="character" w:customStyle="1" w:styleId="FontStyle23">
    <w:name w:val="Font Style23"/>
    <w:uiPriority w:val="99"/>
    <w:qFormat/>
    <w:rsid w:val="00986055"/>
    <w:rPr>
      <w:rFonts w:ascii="Times New Roman" w:hAnsi="Times New Roman"/>
      <w:b/>
      <w:sz w:val="20"/>
    </w:rPr>
  </w:style>
  <w:style w:type="character" w:customStyle="1" w:styleId="b-serp-urlitem">
    <w:name w:val="b-serp-url__item"/>
    <w:uiPriority w:val="99"/>
    <w:qFormat/>
    <w:rsid w:val="00986055"/>
    <w:rPr>
      <w:rFonts w:ascii="Times New Roman" w:hAnsi="Times New Roman"/>
    </w:rPr>
  </w:style>
  <w:style w:type="character" w:customStyle="1" w:styleId="79">
    <w:name w:val="Основной текст (7)9"/>
    <w:uiPriority w:val="99"/>
    <w:qFormat/>
    <w:rsid w:val="00986055"/>
    <w:rPr>
      <w:rFonts w:ascii="Times New Roman" w:hAnsi="Times New Roman"/>
      <w:spacing w:val="0"/>
      <w:sz w:val="20"/>
    </w:rPr>
  </w:style>
  <w:style w:type="character" w:customStyle="1" w:styleId="afffffffffc">
    <w:name w:val="пример"/>
    <w:uiPriority w:val="99"/>
    <w:qFormat/>
    <w:rsid w:val="00986055"/>
    <w:rPr>
      <w:rFonts w:ascii="Times New Roman" w:hAnsi="Times New Roman"/>
    </w:rPr>
  </w:style>
  <w:style w:type="character" w:customStyle="1" w:styleId="first-letter">
    <w:name w:val="first-letter"/>
    <w:uiPriority w:val="99"/>
    <w:qFormat/>
    <w:rsid w:val="00986055"/>
  </w:style>
  <w:style w:type="character" w:customStyle="1" w:styleId="indicateur-langue1">
    <w:name w:val="indicateur-langue1"/>
    <w:uiPriority w:val="99"/>
    <w:qFormat/>
    <w:rsid w:val="00986055"/>
    <w:rPr>
      <w:rFonts w:ascii="Courier New" w:hAnsi="Courier New"/>
      <w:b/>
      <w:sz w:val="24"/>
    </w:rPr>
  </w:style>
  <w:style w:type="character" w:customStyle="1" w:styleId="italique1">
    <w:name w:val="italique1"/>
    <w:uiPriority w:val="99"/>
    <w:qFormat/>
    <w:rsid w:val="00986055"/>
    <w:rPr>
      <w:i/>
    </w:rPr>
  </w:style>
  <w:style w:type="character" w:customStyle="1" w:styleId="hl21">
    <w:name w:val="hl21"/>
    <w:uiPriority w:val="99"/>
    <w:qFormat/>
    <w:rsid w:val="00986055"/>
    <w:rPr>
      <w:b/>
      <w:sz w:val="24"/>
    </w:rPr>
  </w:style>
  <w:style w:type="character" w:customStyle="1" w:styleId="m1">
    <w:name w:val="m1"/>
    <w:uiPriority w:val="99"/>
    <w:qFormat/>
    <w:rsid w:val="00986055"/>
    <w:rPr>
      <w:rFonts w:ascii="Tahoma" w:hAnsi="Tahoma"/>
      <w:sz w:val="18"/>
      <w:u w:val="none"/>
    </w:rPr>
  </w:style>
  <w:style w:type="character" w:customStyle="1" w:styleId="trd12">
    <w:name w:val="trd12"/>
    <w:uiPriority w:val="99"/>
    <w:qFormat/>
    <w:rsid w:val="00986055"/>
  </w:style>
  <w:style w:type="character" w:customStyle="1" w:styleId="mr1">
    <w:name w:val="mr1"/>
    <w:uiPriority w:val="99"/>
    <w:qFormat/>
    <w:rsid w:val="00986055"/>
    <w:rPr>
      <w:rFonts w:ascii="Tahoma" w:hAnsi="Tahoma"/>
      <w:color w:val="800000"/>
      <w:sz w:val="18"/>
      <w:u w:val="none"/>
    </w:rPr>
  </w:style>
  <w:style w:type="character" w:customStyle="1" w:styleId="trd121">
    <w:name w:val="trd121"/>
    <w:uiPriority w:val="99"/>
    <w:qFormat/>
    <w:rsid w:val="00986055"/>
    <w:rPr>
      <w:rFonts w:ascii="Arial" w:hAnsi="Arial"/>
      <w:b/>
      <w:color w:val="800000"/>
      <w:sz w:val="18"/>
      <w:u w:val="none"/>
    </w:rPr>
  </w:style>
  <w:style w:type="character" w:customStyle="1" w:styleId="hlnormal">
    <w:name w:val="hlnormal"/>
    <w:uiPriority w:val="99"/>
    <w:qFormat/>
    <w:rsid w:val="00986055"/>
  </w:style>
  <w:style w:type="character" w:customStyle="1" w:styleId="bod1">
    <w:name w:val="bod1"/>
    <w:uiPriority w:val="99"/>
    <w:qFormat/>
    <w:rsid w:val="00986055"/>
  </w:style>
  <w:style w:type="paragraph" w:customStyle="1" w:styleId="911">
    <w:name w:val="Знак91"/>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character" w:customStyle="1" w:styleId="4112">
    <w:name w:val="Знак4 Знак Знак11"/>
    <w:aliases w:val="Основной текст с отступом Знак12,Знак Знак4 Знак11,Заголовок 1 Знак Знак12,Знак7 Знак Знак1 Знак12,Заголовок 1 Знак Знак Знак5 Знак11,Знак Заголовок 1 Знак Знак3 Знак11,Знак7 Знак Знак Знак Знак2 Знак3,текст Знак12"/>
    <w:uiPriority w:val="99"/>
    <w:qFormat/>
    <w:locked/>
    <w:rsid w:val="00986055"/>
    <w:rPr>
      <w:rFonts w:ascii="Arial" w:hAnsi="Arial"/>
      <w:b/>
      <w:kern w:val="32"/>
      <w:sz w:val="32"/>
      <w:lang w:val="ru-RU" w:eastAsia="ru-RU"/>
    </w:rPr>
  </w:style>
  <w:style w:type="character" w:customStyle="1" w:styleId="2112">
    <w:name w:val="Знак2 Знак Знак11"/>
    <w:uiPriority w:val="99"/>
    <w:qFormat/>
    <w:locked/>
    <w:rsid w:val="00986055"/>
    <w:rPr>
      <w:b/>
      <w:sz w:val="27"/>
      <w:lang w:val="ru-RU" w:eastAsia="ru-RU"/>
    </w:rPr>
  </w:style>
  <w:style w:type="character" w:customStyle="1" w:styleId="422">
    <w:name w:val="Знак4 Знак Знак2"/>
    <w:locked/>
    <w:rsid w:val="00986055"/>
    <w:rPr>
      <w:rFonts w:ascii="Arial" w:hAnsi="Arial"/>
      <w:b/>
      <w:kern w:val="32"/>
      <w:sz w:val="32"/>
      <w:lang w:val="ru-RU" w:eastAsia="ru-RU"/>
    </w:rPr>
  </w:style>
  <w:style w:type="character" w:customStyle="1" w:styleId="228">
    <w:name w:val="Знак2 Знак Знак2"/>
    <w:qFormat/>
    <w:locked/>
    <w:rsid w:val="00986055"/>
    <w:rPr>
      <w:rFonts w:ascii="Arial" w:hAnsi="Arial"/>
      <w:b/>
      <w:sz w:val="26"/>
      <w:lang w:val="ru-RU" w:eastAsia="ru-RU"/>
    </w:rPr>
  </w:style>
  <w:style w:type="character" w:customStyle="1" w:styleId="NormalWebChar">
    <w:name w:val="Normal (Web) Char"/>
    <w:aliases w:val="Обычный (Web) Char,Знак Знак24 Char,Знак Знак23 Char,Знак Знак3 Char,Знак Знак26 Char,Обычный (веб) Знак Char,Знак Знак24 Char2,Знак Знак23 Char2,Знак Знак24 Char21,Знак Знак23 Char21,Текст Знак2 Char,Знак3 Знак1 Char"/>
    <w:uiPriority w:val="99"/>
    <w:qFormat/>
    <w:locked/>
    <w:rsid w:val="00986055"/>
    <w:rPr>
      <w:rFonts w:ascii="Times New Roman" w:hAnsi="Times New Roman"/>
      <w:sz w:val="24"/>
      <w:lang w:eastAsia="ru-RU"/>
    </w:rPr>
  </w:style>
  <w:style w:type="character" w:customStyle="1" w:styleId="spellingerror">
    <w:name w:val="spellingerror"/>
    <w:uiPriority w:val="99"/>
    <w:qFormat/>
    <w:rsid w:val="00986055"/>
  </w:style>
  <w:style w:type="character" w:customStyle="1" w:styleId="contextualspellingandgrammarerror">
    <w:name w:val="contextualspellingandgrammarerror"/>
    <w:uiPriority w:val="99"/>
    <w:qFormat/>
    <w:rsid w:val="00986055"/>
  </w:style>
  <w:style w:type="character" w:customStyle="1" w:styleId="normaltextrun1">
    <w:name w:val="normaltextrun1"/>
    <w:uiPriority w:val="99"/>
    <w:qFormat/>
    <w:rsid w:val="00986055"/>
  </w:style>
  <w:style w:type="character" w:customStyle="1" w:styleId="eop">
    <w:name w:val="eop"/>
    <w:uiPriority w:val="99"/>
    <w:qFormat/>
    <w:rsid w:val="00986055"/>
  </w:style>
  <w:style w:type="character" w:customStyle="1" w:styleId="FontStyle182">
    <w:name w:val="Font Style182"/>
    <w:qFormat/>
    <w:rsid w:val="00986055"/>
    <w:rPr>
      <w:rFonts w:ascii="Times New Roman" w:hAnsi="Times New Roman"/>
      <w:sz w:val="18"/>
    </w:rPr>
  </w:style>
  <w:style w:type="paragraph" w:customStyle="1" w:styleId="Style2134">
    <w:name w:val="_Style 2134"/>
    <w:basedOn w:val="a8"/>
    <w:next w:val="afff1"/>
    <w:uiPriority w:val="99"/>
    <w:qFormat/>
    <w:rsid w:val="00986055"/>
    <w:pPr>
      <w:spacing w:before="0" w:beforeAutospacing="0" w:after="0" w:afterAutospacing="0"/>
      <w:jc w:val="center"/>
    </w:pPr>
    <w:rPr>
      <w:sz w:val="28"/>
      <w:lang w:val="en-US"/>
    </w:rPr>
  </w:style>
  <w:style w:type="paragraph" w:customStyle="1" w:styleId="6c">
    <w:name w:val="Обычный6"/>
    <w:basedOn w:val="a8"/>
    <w:uiPriority w:val="99"/>
    <w:qFormat/>
    <w:rsid w:val="00986055"/>
  </w:style>
  <w:style w:type="paragraph" w:customStyle="1" w:styleId="3ff2">
    <w:name w:val="Подзаголовок3"/>
    <w:basedOn w:val="a8"/>
    <w:qFormat/>
    <w:rsid w:val="00986055"/>
    <w:pPr>
      <w:spacing w:before="0" w:beforeAutospacing="0" w:after="0" w:afterAutospacing="0" w:line="312" w:lineRule="auto"/>
    </w:pPr>
    <w:rPr>
      <w:rFonts w:ascii="Arial" w:hAnsi="Arial" w:cs="Arial"/>
      <w:b/>
      <w:bCs/>
      <w:color w:val="000000"/>
      <w:sz w:val="20"/>
      <w:szCs w:val="20"/>
    </w:rPr>
  </w:style>
  <w:style w:type="character" w:customStyle="1" w:styleId="afffffffffd">
    <w:name w:val="Без интервала Знак"/>
    <w:link w:val="afffffffffe"/>
    <w:qFormat/>
    <w:locked/>
    <w:rsid w:val="00986055"/>
    <w:rPr>
      <w:lang w:val="en-US"/>
    </w:rPr>
  </w:style>
  <w:style w:type="paragraph" w:styleId="afffffffffe">
    <w:name w:val="No Spacing"/>
    <w:link w:val="afffffffffd"/>
    <w:qFormat/>
    <w:rsid w:val="00986055"/>
    <w:pPr>
      <w:spacing w:beforeAutospacing="1" w:after="0" w:afterAutospacing="1" w:line="240" w:lineRule="auto"/>
    </w:pPr>
    <w:rPr>
      <w:lang w:val="en-US"/>
    </w:rPr>
  </w:style>
  <w:style w:type="character" w:customStyle="1" w:styleId="affffffffff">
    <w:name w:val="Абзац списка Знак"/>
    <w:link w:val="affffffffff0"/>
    <w:uiPriority w:val="99"/>
    <w:qFormat/>
    <w:locked/>
    <w:rsid w:val="00986055"/>
    <w:rPr>
      <w:sz w:val="24"/>
    </w:rPr>
  </w:style>
  <w:style w:type="paragraph" w:styleId="affffffffff0">
    <w:name w:val="List Paragraph"/>
    <w:basedOn w:val="a8"/>
    <w:link w:val="affffffffff"/>
    <w:uiPriority w:val="99"/>
    <w:qFormat/>
    <w:rsid w:val="00986055"/>
    <w:pPr>
      <w:ind w:left="720"/>
      <w:contextualSpacing/>
    </w:pPr>
    <w:rPr>
      <w:rFonts w:asciiTheme="minorHAnsi" w:eastAsiaTheme="minorHAnsi" w:hAnsiTheme="minorHAnsi" w:cstheme="minorBidi"/>
      <w:szCs w:val="22"/>
      <w:lang w:eastAsia="en-US"/>
    </w:rPr>
  </w:style>
  <w:style w:type="character" w:styleId="affffffffff1">
    <w:name w:val="Placeholder Text"/>
    <w:qFormat/>
    <w:rsid w:val="00986055"/>
    <w:rPr>
      <w:rFonts w:cs="Times New Roman"/>
      <w:color w:val="808080"/>
    </w:rPr>
  </w:style>
  <w:style w:type="character" w:styleId="affffffffff2">
    <w:name w:val="Subtle Emphasis"/>
    <w:qFormat/>
    <w:rsid w:val="00986055"/>
    <w:rPr>
      <w:rFonts w:cs="Times New Roman"/>
      <w:i/>
      <w:color w:val="808080"/>
    </w:rPr>
  </w:style>
  <w:style w:type="character" w:styleId="affffffffff3">
    <w:name w:val="Intense Emphasis"/>
    <w:qFormat/>
    <w:rsid w:val="00986055"/>
    <w:rPr>
      <w:rFonts w:cs="Times New Roman"/>
      <w:b/>
      <w:i/>
      <w:color w:val="4F81BD"/>
    </w:rPr>
  </w:style>
  <w:style w:type="character" w:styleId="affffffffff4">
    <w:name w:val="Subtle Reference"/>
    <w:qFormat/>
    <w:rsid w:val="00986055"/>
    <w:rPr>
      <w:rFonts w:cs="Times New Roman"/>
      <w:smallCaps/>
      <w:color w:val="C0504D"/>
      <w:u w:val="single"/>
    </w:rPr>
  </w:style>
  <w:style w:type="character" w:styleId="affffffffff5">
    <w:name w:val="Intense Reference"/>
    <w:qFormat/>
    <w:rsid w:val="00986055"/>
    <w:rPr>
      <w:rFonts w:cs="Times New Roman"/>
      <w:b/>
      <w:smallCaps/>
      <w:color w:val="C0504D"/>
      <w:spacing w:val="5"/>
      <w:u w:val="single"/>
    </w:rPr>
  </w:style>
  <w:style w:type="character" w:styleId="affffffffff6">
    <w:name w:val="Book Title"/>
    <w:qFormat/>
    <w:rsid w:val="00986055"/>
    <w:rPr>
      <w:rFonts w:cs="Times New Roman"/>
      <w:b/>
      <w:smallCaps/>
      <w:spacing w:val="5"/>
    </w:rPr>
  </w:style>
  <w:style w:type="paragraph" w:styleId="2fff5">
    <w:name w:val="Quote"/>
    <w:basedOn w:val="a8"/>
    <w:next w:val="a8"/>
    <w:link w:val="2fff6"/>
    <w:qFormat/>
    <w:rsid w:val="00986055"/>
    <w:pPr>
      <w:spacing w:before="200" w:after="160"/>
      <w:ind w:left="864" w:right="864"/>
      <w:jc w:val="center"/>
    </w:pPr>
    <w:rPr>
      <w:rFonts w:ascii="Calibri" w:hAnsi="Calibri"/>
      <w:i/>
      <w:color w:val="000000"/>
      <w:szCs w:val="20"/>
    </w:rPr>
  </w:style>
  <w:style w:type="character" w:customStyle="1" w:styleId="2fff6">
    <w:name w:val="Цитата 2 Знак"/>
    <w:basedOn w:val="a9"/>
    <w:link w:val="2fff5"/>
    <w:qFormat/>
    <w:rsid w:val="00986055"/>
    <w:rPr>
      <w:rFonts w:ascii="Calibri" w:eastAsia="Calibri" w:hAnsi="Calibri" w:cs="Times New Roman"/>
      <w:i/>
      <w:color w:val="000000"/>
      <w:sz w:val="24"/>
      <w:szCs w:val="20"/>
    </w:rPr>
  </w:style>
  <w:style w:type="paragraph" w:styleId="affffffffff7">
    <w:name w:val="Intense Quote"/>
    <w:basedOn w:val="a8"/>
    <w:next w:val="a8"/>
    <w:link w:val="affffffffff8"/>
    <w:qFormat/>
    <w:rsid w:val="00986055"/>
    <w:pPr>
      <w:pBdr>
        <w:top w:val="single" w:sz="4" w:space="10" w:color="5B9BD5"/>
        <w:bottom w:val="single" w:sz="4" w:space="10" w:color="5B9BD5"/>
      </w:pBdr>
      <w:spacing w:before="360" w:after="360"/>
      <w:ind w:left="864" w:right="864"/>
      <w:jc w:val="center"/>
    </w:pPr>
    <w:rPr>
      <w:rFonts w:ascii="Calibri" w:hAnsi="Calibri"/>
      <w:b/>
      <w:i/>
      <w:color w:val="4F81BD"/>
      <w:szCs w:val="20"/>
    </w:rPr>
  </w:style>
  <w:style w:type="character" w:customStyle="1" w:styleId="affffffffff8">
    <w:name w:val="Выделенная цитата Знак"/>
    <w:basedOn w:val="a9"/>
    <w:link w:val="affffffffff7"/>
    <w:qFormat/>
    <w:rsid w:val="00986055"/>
    <w:rPr>
      <w:rFonts w:ascii="Calibri" w:eastAsia="Calibri" w:hAnsi="Calibri" w:cs="Times New Roman"/>
      <w:b/>
      <w:i/>
      <w:color w:val="4F81BD"/>
      <w:sz w:val="24"/>
      <w:szCs w:val="20"/>
    </w:rPr>
  </w:style>
  <w:style w:type="paragraph" w:styleId="affffffffff9">
    <w:name w:val="TOC Heading"/>
    <w:basedOn w:val="1b"/>
    <w:next w:val="a8"/>
    <w:qFormat/>
    <w:rsid w:val="00986055"/>
    <w:pPr>
      <w:keepNext/>
      <w:keepLines/>
      <w:spacing w:before="480" w:beforeAutospacing="0" w:after="0" w:afterAutospacing="0"/>
      <w:ind w:left="0"/>
      <w:outlineLvl w:val="9"/>
    </w:pPr>
    <w:rPr>
      <w:rFonts w:ascii="Cambria" w:hAnsi="Cambria" w:cs="Arial"/>
      <w:b/>
      <w:bCs/>
      <w:caps/>
      <w:color w:val="365F91"/>
      <w:kern w:val="32"/>
      <w:sz w:val="28"/>
      <w:szCs w:val="28"/>
    </w:rPr>
  </w:style>
  <w:style w:type="paragraph" w:customStyle="1" w:styleId="6d">
    <w:name w:val="Обычный6"/>
    <w:basedOn w:val="a8"/>
    <w:uiPriority w:val="99"/>
    <w:qFormat/>
    <w:rsid w:val="00986055"/>
  </w:style>
  <w:style w:type="paragraph" w:customStyle="1" w:styleId="3ff3">
    <w:name w:val="Подзаголовок3"/>
    <w:basedOn w:val="a8"/>
    <w:uiPriority w:val="99"/>
    <w:qFormat/>
    <w:rsid w:val="00986055"/>
    <w:pPr>
      <w:spacing w:before="0" w:beforeAutospacing="0" w:after="0" w:afterAutospacing="0" w:line="312" w:lineRule="auto"/>
    </w:pPr>
    <w:rPr>
      <w:rFonts w:ascii="Arial" w:hAnsi="Arial" w:cs="Arial"/>
      <w:b/>
      <w:bCs/>
      <w:color w:val="000000"/>
      <w:sz w:val="20"/>
      <w:szCs w:val="20"/>
    </w:rPr>
  </w:style>
  <w:style w:type="paragraph" w:customStyle="1" w:styleId="3ff4">
    <w:name w:val="3"/>
    <w:basedOn w:val="a8"/>
    <w:next w:val="afff1"/>
    <w:uiPriority w:val="99"/>
    <w:qFormat/>
    <w:rsid w:val="00986055"/>
    <w:pPr>
      <w:spacing w:before="0" w:beforeAutospacing="0" w:after="0" w:afterAutospacing="0"/>
      <w:jc w:val="center"/>
    </w:pPr>
    <w:rPr>
      <w:sz w:val="28"/>
      <w:lang w:val="en-US"/>
    </w:rPr>
  </w:style>
  <w:style w:type="paragraph" w:customStyle="1" w:styleId="77">
    <w:name w:val="Обычный7"/>
    <w:uiPriority w:val="99"/>
    <w:qFormat/>
    <w:rsid w:val="00986055"/>
    <w:pPr>
      <w:widowControl w:val="0"/>
      <w:snapToGrid w:val="0"/>
      <w:spacing w:before="100" w:after="100" w:line="240" w:lineRule="auto"/>
    </w:pPr>
    <w:rPr>
      <w:rFonts w:ascii="Times New Roman" w:eastAsia="Times New Roman" w:hAnsi="Times New Roman" w:cs="Times New Roman"/>
      <w:sz w:val="24"/>
      <w:szCs w:val="20"/>
      <w:lang w:eastAsia="ru-RU"/>
    </w:rPr>
  </w:style>
  <w:style w:type="paragraph" w:customStyle="1" w:styleId="msonormal0">
    <w:name w:val="msonormal"/>
    <w:basedOn w:val="a8"/>
    <w:qFormat/>
    <w:rsid w:val="00986055"/>
    <w:rPr>
      <w:rFonts w:eastAsia="Times New Roman"/>
    </w:rPr>
  </w:style>
  <w:style w:type="character" w:customStyle="1" w:styleId="2fff7">
    <w:name w:val="Заголовок Знак2"/>
    <w:uiPriority w:val="99"/>
    <w:qFormat/>
    <w:locked/>
    <w:rsid w:val="00986055"/>
    <w:rPr>
      <w:rFonts w:ascii="Times New Roman" w:hAnsi="Times New Roman" w:cs="Times New Roman" w:hint="default"/>
      <w:sz w:val="24"/>
      <w:szCs w:val="24"/>
      <w:lang w:val="en-US"/>
    </w:rPr>
  </w:style>
  <w:style w:type="character" w:customStyle="1" w:styleId="229">
    <w:name w:val="Цитата 2 Знак2"/>
    <w:uiPriority w:val="99"/>
    <w:rsid w:val="00986055"/>
    <w:rPr>
      <w:rFonts w:ascii="Times New Roman" w:hAnsi="Times New Roman"/>
      <w:i/>
      <w:iCs/>
      <w:color w:val="000000"/>
      <w:sz w:val="24"/>
      <w:szCs w:val="24"/>
    </w:rPr>
  </w:style>
  <w:style w:type="character" w:customStyle="1" w:styleId="2fff8">
    <w:name w:val="Выделенная цитата Знак2"/>
    <w:uiPriority w:val="99"/>
    <w:rsid w:val="00986055"/>
    <w:rPr>
      <w:rFonts w:ascii="Times New Roman" w:hAnsi="Times New Roman"/>
      <w:b/>
      <w:bCs/>
      <w:i/>
      <w:iCs/>
      <w:color w:val="4F81BD"/>
      <w:sz w:val="24"/>
      <w:szCs w:val="24"/>
    </w:rPr>
  </w:style>
  <w:style w:type="table" w:customStyle="1" w:styleId="2fff9">
    <w:name w:val="Сетка таблицы2"/>
    <w:basedOn w:val="aa"/>
    <w:rsid w:val="00986055"/>
    <w:pPr>
      <w:widowControl w:val="0"/>
      <w:spacing w:after="0" w:line="240" w:lineRule="atLeas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f1">
    <w:name w:val="Заголовок Знак4"/>
    <w:locked/>
    <w:rsid w:val="00986055"/>
    <w:rPr>
      <w:rFonts w:ascii="Times New Roman" w:eastAsia="Calibri" w:hAnsi="Times New Roman" w:cs="Times New Roman"/>
      <w:sz w:val="24"/>
      <w:szCs w:val="20"/>
      <w:lang w:val="en-US" w:eastAsia="ru-RU"/>
    </w:rPr>
  </w:style>
  <w:style w:type="character" w:customStyle="1" w:styleId="CommentSubjectChar">
    <w:name w:val="Comment Subject Char"/>
    <w:qFormat/>
    <w:locked/>
    <w:rsid w:val="00986055"/>
    <w:rPr>
      <w:rFonts w:ascii="Times New Roman" w:eastAsia="Calibri" w:hAnsi="Times New Roman" w:cs="Times New Roman"/>
      <w:b/>
      <w:sz w:val="20"/>
      <w:szCs w:val="20"/>
      <w:lang w:eastAsia="ru-RU"/>
    </w:rPr>
  </w:style>
  <w:style w:type="character" w:customStyle="1" w:styleId="z-TopofFormChar">
    <w:name w:val="z-Top of Form Char"/>
    <w:uiPriority w:val="99"/>
    <w:locked/>
    <w:rsid w:val="00986055"/>
    <w:rPr>
      <w:rFonts w:ascii="Arial" w:hAnsi="Arial" w:cs="Arial"/>
      <w:b/>
      <w:sz w:val="20"/>
    </w:rPr>
  </w:style>
  <w:style w:type="character" w:customStyle="1" w:styleId="z-BottomofFormChar">
    <w:name w:val="z-Bottom of Form Char"/>
    <w:uiPriority w:val="99"/>
    <w:locked/>
    <w:rsid w:val="00986055"/>
    <w:rPr>
      <w:rFonts w:ascii="Arial" w:hAnsi="Arial" w:cs="Arial"/>
      <w:vanish/>
      <w:sz w:val="16"/>
      <w:lang w:eastAsia="ru-RU"/>
    </w:rPr>
  </w:style>
  <w:style w:type="character" w:customStyle="1" w:styleId="252">
    <w:name w:val="Знак Знак252"/>
    <w:uiPriority w:val="99"/>
    <w:qFormat/>
    <w:locked/>
    <w:rsid w:val="00986055"/>
    <w:rPr>
      <w:rFonts w:ascii="Times New Roman" w:hAnsi="Times New Roman"/>
      <w:b/>
      <w:sz w:val="28"/>
    </w:rPr>
  </w:style>
  <w:style w:type="character" w:customStyle="1" w:styleId="2220">
    <w:name w:val="Знак Знак222"/>
    <w:uiPriority w:val="99"/>
    <w:qFormat/>
    <w:locked/>
    <w:rsid w:val="00986055"/>
    <w:rPr>
      <w:rFonts w:ascii="Times New Roman" w:hAnsi="Times New Roman"/>
      <w:sz w:val="20"/>
      <w:lang w:eastAsia="ru-RU"/>
    </w:rPr>
  </w:style>
  <w:style w:type="character" w:customStyle="1" w:styleId="2113">
    <w:name w:val="Знак Знак211"/>
    <w:uiPriority w:val="99"/>
    <w:qFormat/>
    <w:locked/>
    <w:rsid w:val="00986055"/>
    <w:rPr>
      <w:rFonts w:ascii="Calibri" w:hAnsi="Calibri"/>
      <w:i/>
      <w:sz w:val="24"/>
    </w:rPr>
  </w:style>
  <w:style w:type="character" w:customStyle="1" w:styleId="202">
    <w:name w:val="Знак Знак202"/>
    <w:uiPriority w:val="99"/>
    <w:qFormat/>
    <w:locked/>
    <w:rsid w:val="00986055"/>
    <w:rPr>
      <w:rFonts w:ascii="Arial" w:hAnsi="Arial"/>
      <w:lang w:eastAsia="ru-RU"/>
    </w:rPr>
  </w:style>
  <w:style w:type="character" w:customStyle="1" w:styleId="3210">
    <w:name w:val="Знак3 Знак Знак Знак21"/>
    <w:aliases w:val="Текст сноски Знак26,Текст сноски Знак1 Знак16,Текст сноски Знак Знак Знак17,Текст сноски Знак Знак Знак Знак Знак8,Текст сноски Знак Знак Знак Знак Знак Знак Знак8,Текст сноски Знак Знак Знак Знак Знак Знак Знак Знак Знак Знак8"/>
    <w:uiPriority w:val="99"/>
    <w:qFormat/>
    <w:locked/>
    <w:rsid w:val="00986055"/>
    <w:rPr>
      <w:rFonts w:ascii="Arial" w:hAnsi="Arial"/>
      <w:b/>
      <w:kern w:val="32"/>
      <w:sz w:val="32"/>
    </w:rPr>
  </w:style>
  <w:style w:type="character" w:customStyle="1" w:styleId="233">
    <w:name w:val="Знак2 Знак Знак3"/>
    <w:uiPriority w:val="99"/>
    <w:qFormat/>
    <w:locked/>
    <w:rsid w:val="00986055"/>
    <w:rPr>
      <w:rFonts w:ascii="Arial" w:hAnsi="Arial"/>
      <w:b/>
      <w:sz w:val="26"/>
    </w:rPr>
  </w:style>
  <w:style w:type="character" w:customStyle="1" w:styleId="533">
    <w:name w:val="Знак5 Знак Знак3"/>
    <w:uiPriority w:val="99"/>
    <w:qFormat/>
    <w:locked/>
    <w:rsid w:val="00986055"/>
    <w:rPr>
      <w:rFonts w:ascii="Times New Roman" w:hAnsi="Times New Roman"/>
      <w:sz w:val="16"/>
    </w:rPr>
  </w:style>
  <w:style w:type="character" w:customStyle="1" w:styleId="192">
    <w:name w:val="Знак Знак192"/>
    <w:uiPriority w:val="99"/>
    <w:qFormat/>
    <w:locked/>
    <w:rsid w:val="00986055"/>
    <w:rPr>
      <w:rFonts w:ascii="Calibri" w:hAnsi="Calibri"/>
      <w:sz w:val="16"/>
    </w:rPr>
  </w:style>
  <w:style w:type="character" w:customStyle="1" w:styleId="Heading123">
    <w:name w:val="Heading 12 Знак Знак3"/>
    <w:uiPriority w:val="99"/>
    <w:locked/>
    <w:rsid w:val="00986055"/>
    <w:rPr>
      <w:rFonts w:ascii="Courier New" w:hAnsi="Courier New"/>
      <w:sz w:val="20"/>
    </w:rPr>
  </w:style>
  <w:style w:type="character" w:customStyle="1" w:styleId="182">
    <w:name w:val="Знак Знак182"/>
    <w:uiPriority w:val="99"/>
    <w:qFormat/>
    <w:locked/>
    <w:rsid w:val="00986055"/>
    <w:rPr>
      <w:rFonts w:ascii="Times New Roman" w:hAnsi="Times New Roman"/>
      <w:sz w:val="24"/>
    </w:rPr>
  </w:style>
  <w:style w:type="character" w:customStyle="1" w:styleId="1ffffff8">
    <w:name w:val="Текст сноски Знак1 Знак"/>
    <w:aliases w:val="Текст сноски Знак Знак Знак,Знак3 Знак Знак Знак,Текст сноски Знак Знак Знак Знак Знак1,Текст сноски Знак Знак Знак Знак Знак Знак Знак1,Текст сноски Знак Знак Знак Знак Знак Знак Знак Знак Знак Знак1,сноска Знак Знак1"/>
    <w:uiPriority w:val="99"/>
    <w:locked/>
    <w:rsid w:val="00986055"/>
    <w:rPr>
      <w:rFonts w:ascii="Courier New" w:hAnsi="Courier New"/>
      <w:color w:val="000000"/>
      <w:sz w:val="24"/>
    </w:rPr>
  </w:style>
  <w:style w:type="character" w:customStyle="1" w:styleId="152">
    <w:name w:val="Знак1 Знак Знак5"/>
    <w:uiPriority w:val="99"/>
    <w:locked/>
    <w:rsid w:val="00986055"/>
    <w:rPr>
      <w:rFonts w:ascii="Times New Roman" w:hAnsi="Times New Roman"/>
      <w:sz w:val="24"/>
    </w:rPr>
  </w:style>
  <w:style w:type="character" w:customStyle="1" w:styleId="172">
    <w:name w:val="Знак Знак172"/>
    <w:uiPriority w:val="99"/>
    <w:qFormat/>
    <w:locked/>
    <w:rsid w:val="00986055"/>
    <w:rPr>
      <w:rFonts w:ascii="Times New Roman" w:hAnsi="Times New Roman"/>
      <w:sz w:val="24"/>
    </w:rPr>
  </w:style>
  <w:style w:type="character" w:customStyle="1" w:styleId="163">
    <w:name w:val="Знак Знак163"/>
    <w:uiPriority w:val="99"/>
    <w:qFormat/>
    <w:locked/>
    <w:rsid w:val="00986055"/>
    <w:rPr>
      <w:rFonts w:ascii="Times New Roman" w:hAnsi="Times New Roman"/>
      <w:sz w:val="24"/>
    </w:rPr>
  </w:style>
  <w:style w:type="character" w:customStyle="1" w:styleId="1520">
    <w:name w:val="Знак Знак152"/>
    <w:uiPriority w:val="99"/>
    <w:qFormat/>
    <w:locked/>
    <w:rsid w:val="00986055"/>
    <w:rPr>
      <w:rFonts w:ascii="Tahoma" w:hAnsi="Tahoma"/>
      <w:sz w:val="20"/>
      <w:shd w:val="clear" w:color="auto" w:fill="000080"/>
    </w:rPr>
  </w:style>
  <w:style w:type="character" w:customStyle="1" w:styleId="1420">
    <w:name w:val="Знак Знак142"/>
    <w:uiPriority w:val="99"/>
    <w:qFormat/>
    <w:locked/>
    <w:rsid w:val="00986055"/>
    <w:rPr>
      <w:rFonts w:ascii="Times New Roman" w:hAnsi="Times New Roman"/>
      <w:sz w:val="24"/>
    </w:rPr>
  </w:style>
  <w:style w:type="character" w:customStyle="1" w:styleId="1310">
    <w:name w:val="Знак Знак131"/>
    <w:uiPriority w:val="99"/>
    <w:qFormat/>
    <w:locked/>
    <w:rsid w:val="00986055"/>
    <w:rPr>
      <w:rFonts w:ascii="Times New Roman" w:hAnsi="Times New Roman"/>
      <w:sz w:val="24"/>
      <w:lang w:val="en-US"/>
    </w:rPr>
  </w:style>
  <w:style w:type="character" w:customStyle="1" w:styleId="1111">
    <w:name w:val="Знак Знак111"/>
    <w:uiPriority w:val="99"/>
    <w:qFormat/>
    <w:locked/>
    <w:rsid w:val="00986055"/>
    <w:rPr>
      <w:sz w:val="16"/>
    </w:rPr>
  </w:style>
  <w:style w:type="character" w:customStyle="1" w:styleId="1211">
    <w:name w:val="Знак Знак121"/>
    <w:uiPriority w:val="99"/>
    <w:qFormat/>
    <w:locked/>
    <w:rsid w:val="00986055"/>
    <w:rPr>
      <w:rFonts w:ascii="Times New Roman" w:hAnsi="Times New Roman"/>
      <w:sz w:val="20"/>
      <w:lang w:eastAsia="ru-RU"/>
    </w:rPr>
  </w:style>
  <w:style w:type="character" w:customStyle="1" w:styleId="912">
    <w:name w:val="Знак Знак91"/>
    <w:uiPriority w:val="99"/>
    <w:qFormat/>
    <w:locked/>
    <w:rsid w:val="00986055"/>
    <w:rPr>
      <w:rFonts w:ascii="Times New Roman" w:hAnsi="Times New Roman"/>
      <w:sz w:val="24"/>
    </w:rPr>
  </w:style>
  <w:style w:type="character" w:customStyle="1" w:styleId="813">
    <w:name w:val="Знак Знак81"/>
    <w:uiPriority w:val="99"/>
    <w:locked/>
    <w:rsid w:val="00986055"/>
    <w:rPr>
      <w:rFonts w:ascii="PragmaticaCTT" w:hAnsi="PragmaticaCTT"/>
      <w:b/>
      <w:sz w:val="24"/>
      <w:lang w:eastAsia="ru-RU"/>
    </w:rPr>
  </w:style>
  <w:style w:type="character" w:customStyle="1" w:styleId="761">
    <w:name w:val="Знак Знак76"/>
    <w:uiPriority w:val="99"/>
    <w:qFormat/>
    <w:locked/>
    <w:rsid w:val="00986055"/>
    <w:rPr>
      <w:rFonts w:ascii="Times New Roman" w:hAnsi="Times New Roman"/>
      <w:sz w:val="24"/>
    </w:rPr>
  </w:style>
  <w:style w:type="character" w:customStyle="1" w:styleId="6120">
    <w:name w:val="Знак Знак612"/>
    <w:uiPriority w:val="99"/>
    <w:qFormat/>
    <w:locked/>
    <w:rsid w:val="00986055"/>
    <w:rPr>
      <w:rFonts w:ascii="Tahoma" w:hAnsi="Tahoma"/>
      <w:sz w:val="16"/>
      <w:lang w:eastAsia="ru-RU"/>
    </w:rPr>
  </w:style>
  <w:style w:type="character" w:customStyle="1" w:styleId="5100">
    <w:name w:val="Знак Знак510"/>
    <w:uiPriority w:val="99"/>
    <w:locked/>
    <w:rsid w:val="00986055"/>
    <w:rPr>
      <w:rFonts w:ascii="Courier New" w:hAnsi="Courier New"/>
      <w:sz w:val="20"/>
      <w:lang w:eastAsia="ru-RU"/>
    </w:rPr>
  </w:style>
  <w:style w:type="character" w:customStyle="1" w:styleId="4100">
    <w:name w:val="Знак Знак410"/>
    <w:uiPriority w:val="99"/>
    <w:locked/>
    <w:rsid w:val="00986055"/>
    <w:rPr>
      <w:i/>
      <w:sz w:val="24"/>
      <w:lang w:eastAsia="ru-RU"/>
    </w:rPr>
  </w:style>
  <w:style w:type="character" w:customStyle="1" w:styleId="2100">
    <w:name w:val="Знак Знак210"/>
    <w:uiPriority w:val="99"/>
    <w:locked/>
    <w:rsid w:val="00986055"/>
    <w:rPr>
      <w:rFonts w:ascii="Arial" w:hAnsi="Arial"/>
      <w:vanish/>
      <w:sz w:val="16"/>
      <w:lang w:eastAsia="ru-RU"/>
    </w:rPr>
  </w:style>
  <w:style w:type="character" w:customStyle="1" w:styleId="751">
    <w:name w:val="Знак Знак75"/>
    <w:uiPriority w:val="99"/>
    <w:locked/>
    <w:rsid w:val="00986055"/>
    <w:rPr>
      <w:rFonts w:ascii="Times New Roman" w:hAnsi="Times New Roman"/>
      <w:color w:val="000000"/>
      <w:sz w:val="20"/>
    </w:rPr>
  </w:style>
  <w:style w:type="character" w:customStyle="1" w:styleId="Heading122">
    <w:name w:val="Heading 12 Знак Знак2"/>
    <w:qFormat/>
    <w:rsid w:val="00986055"/>
    <w:rPr>
      <w:rFonts w:ascii="Courier New" w:hAnsi="Courier New"/>
    </w:rPr>
  </w:style>
  <w:style w:type="character" w:customStyle="1" w:styleId="21f5">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uiPriority w:val="99"/>
    <w:qFormat/>
    <w:rsid w:val="00986055"/>
  </w:style>
  <w:style w:type="character" w:customStyle="1" w:styleId="173">
    <w:name w:val="Тема примечания Знак17"/>
    <w:uiPriority w:val="99"/>
    <w:semiHidden/>
    <w:qFormat/>
    <w:rsid w:val="00986055"/>
    <w:rPr>
      <w:b/>
      <w:lang w:val="ru-RU" w:eastAsia="ru-RU"/>
    </w:rPr>
  </w:style>
  <w:style w:type="character" w:customStyle="1" w:styleId="164">
    <w:name w:val="Тема примечания Знак16"/>
    <w:uiPriority w:val="99"/>
    <w:semiHidden/>
    <w:qFormat/>
    <w:rsid w:val="00986055"/>
    <w:rPr>
      <w:b/>
      <w:lang w:val="ru-RU" w:eastAsia="ru-RU"/>
    </w:rPr>
  </w:style>
  <w:style w:type="character" w:customStyle="1" w:styleId="153">
    <w:name w:val="Тема примечания Знак15"/>
    <w:uiPriority w:val="99"/>
    <w:qFormat/>
    <w:rsid w:val="00986055"/>
    <w:rPr>
      <w:b/>
      <w:lang w:val="ru-RU" w:eastAsia="ru-RU"/>
    </w:rPr>
  </w:style>
  <w:style w:type="character" w:customStyle="1" w:styleId="147">
    <w:name w:val="Тема примечания Знак14"/>
    <w:uiPriority w:val="99"/>
    <w:semiHidden/>
    <w:qFormat/>
    <w:rsid w:val="00986055"/>
    <w:rPr>
      <w:b/>
      <w:lang w:val="ru-RU" w:eastAsia="ru-RU"/>
    </w:rPr>
  </w:style>
  <w:style w:type="character" w:customStyle="1" w:styleId="137">
    <w:name w:val="Тема примечания Знак13"/>
    <w:uiPriority w:val="99"/>
    <w:semiHidden/>
    <w:qFormat/>
    <w:rsid w:val="00986055"/>
    <w:rPr>
      <w:b/>
      <w:lang w:val="ru-RU" w:eastAsia="ru-RU"/>
    </w:rPr>
  </w:style>
  <w:style w:type="character" w:customStyle="1" w:styleId="12b">
    <w:name w:val="Тема примечания Знак12"/>
    <w:uiPriority w:val="99"/>
    <w:qFormat/>
    <w:rsid w:val="00986055"/>
    <w:rPr>
      <w:b/>
      <w:lang w:val="ru-RU" w:eastAsia="ru-RU"/>
    </w:rPr>
  </w:style>
  <w:style w:type="character" w:customStyle="1" w:styleId="11f0">
    <w:name w:val="Тема примечания Знак11"/>
    <w:uiPriority w:val="99"/>
    <w:qFormat/>
    <w:rsid w:val="00986055"/>
    <w:rPr>
      <w:b/>
      <w:lang w:val="ru-RU" w:eastAsia="ru-RU"/>
    </w:rPr>
  </w:style>
  <w:style w:type="character" w:customStyle="1" w:styleId="HTML17">
    <w:name w:val="Адрес HTML Знак17"/>
    <w:uiPriority w:val="99"/>
    <w:semiHidden/>
    <w:qFormat/>
    <w:rsid w:val="00986055"/>
    <w:rPr>
      <w:i/>
      <w:sz w:val="24"/>
    </w:rPr>
  </w:style>
  <w:style w:type="character" w:customStyle="1" w:styleId="HTML16">
    <w:name w:val="Адрес HTML Знак16"/>
    <w:uiPriority w:val="99"/>
    <w:semiHidden/>
    <w:qFormat/>
    <w:rsid w:val="00986055"/>
    <w:rPr>
      <w:i/>
      <w:sz w:val="24"/>
    </w:rPr>
  </w:style>
  <w:style w:type="character" w:customStyle="1" w:styleId="HTML15">
    <w:name w:val="Адрес HTML Знак15"/>
    <w:uiPriority w:val="99"/>
    <w:qFormat/>
    <w:rsid w:val="00986055"/>
    <w:rPr>
      <w:i/>
      <w:sz w:val="24"/>
    </w:rPr>
  </w:style>
  <w:style w:type="character" w:customStyle="1" w:styleId="HTML14">
    <w:name w:val="Адрес HTML Знак14"/>
    <w:uiPriority w:val="99"/>
    <w:qFormat/>
    <w:rsid w:val="00986055"/>
    <w:rPr>
      <w:i/>
      <w:sz w:val="24"/>
    </w:rPr>
  </w:style>
  <w:style w:type="character" w:customStyle="1" w:styleId="HTML13">
    <w:name w:val="Адрес HTML Знак13"/>
    <w:uiPriority w:val="99"/>
    <w:semiHidden/>
    <w:qFormat/>
    <w:rsid w:val="00986055"/>
    <w:rPr>
      <w:i/>
      <w:sz w:val="24"/>
    </w:rPr>
  </w:style>
  <w:style w:type="character" w:customStyle="1" w:styleId="HTML120">
    <w:name w:val="Адрес HTML Знак12"/>
    <w:uiPriority w:val="99"/>
    <w:qFormat/>
    <w:rsid w:val="00986055"/>
    <w:rPr>
      <w:i/>
      <w:sz w:val="22"/>
    </w:rPr>
  </w:style>
  <w:style w:type="character" w:customStyle="1" w:styleId="174">
    <w:name w:val="Выделенная цитата Знак17"/>
    <w:uiPriority w:val="99"/>
    <w:qFormat/>
    <w:rsid w:val="00986055"/>
    <w:rPr>
      <w:i/>
      <w:color w:val="4472C4"/>
      <w:sz w:val="24"/>
    </w:rPr>
  </w:style>
  <w:style w:type="character" w:customStyle="1" w:styleId="165">
    <w:name w:val="Выделенная цитата Знак16"/>
    <w:uiPriority w:val="99"/>
    <w:qFormat/>
    <w:rsid w:val="00986055"/>
    <w:rPr>
      <w:i/>
      <w:color w:val="4472C4"/>
      <w:sz w:val="24"/>
    </w:rPr>
  </w:style>
  <w:style w:type="character" w:customStyle="1" w:styleId="154">
    <w:name w:val="Выделенная цитата Знак15"/>
    <w:uiPriority w:val="99"/>
    <w:qFormat/>
    <w:rsid w:val="00986055"/>
    <w:rPr>
      <w:i/>
      <w:color w:val="4472C4"/>
      <w:sz w:val="24"/>
    </w:rPr>
  </w:style>
  <w:style w:type="character" w:customStyle="1" w:styleId="148">
    <w:name w:val="Выделенная цитата Знак14"/>
    <w:uiPriority w:val="99"/>
    <w:qFormat/>
    <w:rsid w:val="00986055"/>
    <w:rPr>
      <w:i/>
      <w:color w:val="4472C4"/>
      <w:sz w:val="24"/>
    </w:rPr>
  </w:style>
  <w:style w:type="character" w:customStyle="1" w:styleId="138">
    <w:name w:val="Выделенная цитата Знак13"/>
    <w:uiPriority w:val="99"/>
    <w:qFormat/>
    <w:rsid w:val="00986055"/>
    <w:rPr>
      <w:i/>
      <w:color w:val="4472C4"/>
      <w:sz w:val="24"/>
    </w:rPr>
  </w:style>
  <w:style w:type="character" w:customStyle="1" w:styleId="12c">
    <w:name w:val="Выделенная цитата Знак12"/>
    <w:uiPriority w:val="99"/>
    <w:qFormat/>
    <w:rsid w:val="00986055"/>
    <w:rPr>
      <w:i/>
      <w:color w:val="4472C4"/>
      <w:sz w:val="24"/>
    </w:rPr>
  </w:style>
  <w:style w:type="character" w:customStyle="1" w:styleId="HTML110">
    <w:name w:val="Адрес HTML Знак11"/>
    <w:uiPriority w:val="99"/>
    <w:qFormat/>
    <w:rsid w:val="00986055"/>
    <w:rPr>
      <w:rFonts w:ascii="Times New Roman" w:hAnsi="Times New Roman"/>
      <w:i/>
      <w:sz w:val="24"/>
    </w:rPr>
  </w:style>
  <w:style w:type="character" w:customStyle="1" w:styleId="3112">
    <w:name w:val="Знак3 Знак Знак11"/>
    <w:aliases w:val="Знак3 Знак Знак Знак12"/>
    <w:uiPriority w:val="99"/>
    <w:qFormat/>
    <w:locked/>
    <w:rsid w:val="00986055"/>
    <w:rPr>
      <w:rFonts w:ascii="Arial" w:hAnsi="Arial"/>
      <w:b/>
      <w:i/>
      <w:sz w:val="28"/>
      <w:lang w:val="ru-RU" w:eastAsia="en-US"/>
    </w:rPr>
  </w:style>
  <w:style w:type="character" w:customStyle="1" w:styleId="11f1">
    <w:name w:val="Выделенная цитата Знак11"/>
    <w:uiPriority w:val="99"/>
    <w:qFormat/>
    <w:rsid w:val="00986055"/>
    <w:rPr>
      <w:b/>
      <w:i/>
      <w:color w:val="4F81BD"/>
      <w:sz w:val="24"/>
    </w:rPr>
  </w:style>
  <w:style w:type="character" w:customStyle="1" w:styleId="2114">
    <w:name w:val="Цитата 2 Знак11"/>
    <w:uiPriority w:val="99"/>
    <w:qFormat/>
    <w:rsid w:val="00986055"/>
    <w:rPr>
      <w:i/>
      <w:color w:val="404040"/>
      <w:sz w:val="24"/>
    </w:rPr>
  </w:style>
  <w:style w:type="character" w:customStyle="1" w:styleId="1ffffff9">
    <w:name w:val="Неразрешенное упоминание1"/>
    <w:uiPriority w:val="99"/>
    <w:semiHidden/>
    <w:qFormat/>
    <w:rsid w:val="00986055"/>
    <w:rPr>
      <w:color w:val="605E5C"/>
      <w:shd w:val="clear" w:color="auto" w:fill="E1DFDD"/>
    </w:rPr>
  </w:style>
  <w:style w:type="character" w:customStyle="1" w:styleId="234">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uiPriority w:val="99"/>
    <w:semiHidden/>
    <w:qFormat/>
    <w:rsid w:val="00986055"/>
  </w:style>
  <w:style w:type="character" w:customStyle="1" w:styleId="22a">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uiPriority w:val="99"/>
    <w:semiHidden/>
    <w:qFormat/>
    <w:rsid w:val="00986055"/>
  </w:style>
  <w:style w:type="character" w:customStyle="1" w:styleId="193">
    <w:name w:val="Тема примечания Знак19"/>
    <w:uiPriority w:val="99"/>
    <w:qFormat/>
    <w:rsid w:val="00986055"/>
    <w:rPr>
      <w:b/>
      <w:lang w:val="ru-RU" w:eastAsia="ru-RU"/>
    </w:rPr>
  </w:style>
  <w:style w:type="character" w:customStyle="1" w:styleId="183">
    <w:name w:val="Тема примечания Знак18"/>
    <w:uiPriority w:val="99"/>
    <w:semiHidden/>
    <w:qFormat/>
    <w:rsid w:val="00986055"/>
    <w:rPr>
      <w:b/>
      <w:lang w:val="ru-RU" w:eastAsia="ru-RU"/>
    </w:rPr>
  </w:style>
  <w:style w:type="character" w:customStyle="1" w:styleId="HTML19">
    <w:name w:val="Адрес HTML Знак19"/>
    <w:uiPriority w:val="99"/>
    <w:qFormat/>
    <w:rsid w:val="00986055"/>
    <w:rPr>
      <w:i/>
      <w:sz w:val="24"/>
    </w:rPr>
  </w:style>
  <w:style w:type="character" w:customStyle="1" w:styleId="HTML18">
    <w:name w:val="Адрес HTML Знак18"/>
    <w:uiPriority w:val="99"/>
    <w:semiHidden/>
    <w:qFormat/>
    <w:rsid w:val="00986055"/>
    <w:rPr>
      <w:i/>
      <w:sz w:val="24"/>
    </w:rPr>
  </w:style>
  <w:style w:type="character" w:customStyle="1" w:styleId="1220">
    <w:name w:val="Знак1 Знак Знак22"/>
    <w:uiPriority w:val="99"/>
    <w:qFormat/>
    <w:locked/>
    <w:rsid w:val="00986055"/>
    <w:rPr>
      <w:sz w:val="24"/>
    </w:rPr>
  </w:style>
  <w:style w:type="character" w:customStyle="1" w:styleId="194">
    <w:name w:val="Выделенная цитата Знак19"/>
    <w:uiPriority w:val="99"/>
    <w:qFormat/>
    <w:rsid w:val="00986055"/>
    <w:rPr>
      <w:i/>
      <w:color w:val="4472C4"/>
      <w:sz w:val="24"/>
    </w:rPr>
  </w:style>
  <w:style w:type="character" w:customStyle="1" w:styleId="184">
    <w:name w:val="Выделенная цитата Знак18"/>
    <w:uiPriority w:val="99"/>
    <w:qFormat/>
    <w:rsid w:val="00986055"/>
    <w:rPr>
      <w:i/>
      <w:color w:val="4472C4"/>
      <w:sz w:val="24"/>
    </w:rPr>
  </w:style>
  <w:style w:type="paragraph" w:customStyle="1" w:styleId="3ff5">
    <w:name w:val="Знак Знак Знак Знак Знак Знак3"/>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02">
    <w:name w:val="Знак Знак102"/>
    <w:uiPriority w:val="99"/>
    <w:qFormat/>
    <w:locked/>
    <w:rsid w:val="00986055"/>
    <w:rPr>
      <w:sz w:val="16"/>
      <w:lang w:val="ru-RU" w:eastAsia="ru-RU"/>
    </w:rPr>
  </w:style>
  <w:style w:type="character" w:customStyle="1" w:styleId="4f2">
    <w:name w:val="Знак Знак Знак4"/>
    <w:uiPriority w:val="99"/>
    <w:qFormat/>
    <w:rsid w:val="00986055"/>
    <w:rPr>
      <w:rFonts w:ascii="Times New Roman" w:hAnsi="Times New Roman"/>
      <w:b/>
      <w:caps/>
      <w:sz w:val="28"/>
    </w:rPr>
  </w:style>
  <w:style w:type="character" w:customStyle="1" w:styleId="4120">
    <w:name w:val="Знак Знак412"/>
    <w:uiPriority w:val="99"/>
    <w:qFormat/>
    <w:locked/>
    <w:rsid w:val="00986055"/>
    <w:rPr>
      <w:rFonts w:ascii="Arial" w:hAnsi="Arial"/>
      <w:b/>
      <w:i/>
      <w:sz w:val="28"/>
      <w:lang w:val="ru-RU" w:eastAsia="en-US"/>
    </w:rPr>
  </w:style>
  <w:style w:type="paragraph" w:customStyle="1" w:styleId="4f3">
    <w:name w:val="Знак Знак Знак Знак Знак Знак Знак Знак Знак Знак Знак Знак Знак4"/>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25">
    <w:name w:val="Знак32"/>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20">
    <w:name w:val="Знак Знак532"/>
    <w:uiPriority w:val="99"/>
    <w:qFormat/>
    <w:locked/>
    <w:rsid w:val="00986055"/>
    <w:rPr>
      <w:b/>
      <w:caps/>
      <w:sz w:val="24"/>
      <w:lang w:val="ru-RU" w:eastAsia="ru-RU"/>
    </w:rPr>
  </w:style>
  <w:style w:type="character" w:customStyle="1" w:styleId="2fffa">
    <w:name w:val="Без интервала Знак2"/>
    <w:uiPriority w:val="99"/>
    <w:qFormat/>
    <w:locked/>
    <w:rsid w:val="00986055"/>
    <w:rPr>
      <w:sz w:val="24"/>
      <w:lang w:eastAsia="en-US"/>
    </w:rPr>
  </w:style>
  <w:style w:type="character" w:customStyle="1" w:styleId="1120">
    <w:name w:val="Знак1 Знак Знак12"/>
    <w:uiPriority w:val="99"/>
    <w:qFormat/>
    <w:locked/>
    <w:rsid w:val="00986055"/>
    <w:rPr>
      <w:rFonts w:ascii="Times New Roman" w:hAnsi="Times New Roman"/>
      <w:sz w:val="24"/>
      <w:lang w:eastAsia="ru-RU"/>
    </w:rPr>
  </w:style>
  <w:style w:type="character" w:customStyle="1" w:styleId="462">
    <w:name w:val="Знак Знак462"/>
    <w:uiPriority w:val="99"/>
    <w:qFormat/>
    <w:locked/>
    <w:rsid w:val="00986055"/>
    <w:rPr>
      <w:b/>
      <w:sz w:val="27"/>
      <w:lang w:val="ru-RU" w:eastAsia="ru-RU"/>
    </w:rPr>
  </w:style>
  <w:style w:type="character" w:customStyle="1" w:styleId="482">
    <w:name w:val="Знак Знак482"/>
    <w:uiPriority w:val="99"/>
    <w:qFormat/>
    <w:locked/>
    <w:rsid w:val="00986055"/>
    <w:rPr>
      <w:b/>
      <w:sz w:val="27"/>
      <w:lang w:val="ru-RU" w:eastAsia="ru-RU"/>
    </w:rPr>
  </w:style>
  <w:style w:type="character" w:customStyle="1" w:styleId="442">
    <w:name w:val="Знак Знак442"/>
    <w:uiPriority w:val="99"/>
    <w:qFormat/>
    <w:locked/>
    <w:rsid w:val="00986055"/>
    <w:rPr>
      <w:sz w:val="24"/>
    </w:rPr>
  </w:style>
  <w:style w:type="character" w:customStyle="1" w:styleId="5120">
    <w:name w:val="Знак Знак512"/>
    <w:uiPriority w:val="99"/>
    <w:qFormat/>
    <w:locked/>
    <w:rsid w:val="00986055"/>
    <w:rPr>
      <w:b/>
      <w:sz w:val="27"/>
      <w:lang w:val="ru-RU" w:eastAsia="ru-RU"/>
    </w:rPr>
  </w:style>
  <w:style w:type="character" w:customStyle="1" w:styleId="432">
    <w:name w:val="Знак Знак432"/>
    <w:uiPriority w:val="99"/>
    <w:qFormat/>
    <w:locked/>
    <w:rsid w:val="00986055"/>
    <w:rPr>
      <w:color w:val="000000"/>
      <w:sz w:val="24"/>
      <w:lang w:eastAsia="ru-RU"/>
    </w:rPr>
  </w:style>
  <w:style w:type="character" w:customStyle="1" w:styleId="4220">
    <w:name w:val="Знак Знак422"/>
    <w:uiPriority w:val="99"/>
    <w:qFormat/>
    <w:rsid w:val="00986055"/>
    <w:rPr>
      <w:rFonts w:ascii="Times New Roman" w:hAnsi="Times New Roman"/>
      <w:sz w:val="16"/>
    </w:rPr>
  </w:style>
  <w:style w:type="character" w:customStyle="1" w:styleId="492">
    <w:name w:val="Знак Знак492"/>
    <w:uiPriority w:val="99"/>
    <w:qFormat/>
    <w:rsid w:val="00986055"/>
    <w:rPr>
      <w:rFonts w:ascii="Times New Roman" w:hAnsi="Times New Roman"/>
      <w:b/>
      <w:caps/>
      <w:sz w:val="24"/>
      <w:lang w:eastAsia="ru-RU"/>
    </w:rPr>
  </w:style>
  <w:style w:type="character" w:customStyle="1" w:styleId="472">
    <w:name w:val="Знак Знак472"/>
    <w:uiPriority w:val="99"/>
    <w:qFormat/>
    <w:rsid w:val="00986055"/>
    <w:rPr>
      <w:rFonts w:ascii="Times New Roman" w:hAnsi="Times New Roman"/>
      <w:b/>
      <w:sz w:val="27"/>
      <w:lang w:eastAsia="ru-RU"/>
    </w:rPr>
  </w:style>
  <w:style w:type="character" w:customStyle="1" w:styleId="452">
    <w:name w:val="Знак Знак452"/>
    <w:uiPriority w:val="99"/>
    <w:qFormat/>
    <w:rsid w:val="00986055"/>
    <w:rPr>
      <w:rFonts w:ascii="Times New Roman" w:hAnsi="Times New Roman"/>
      <w:b/>
      <w:i/>
      <w:sz w:val="26"/>
      <w:lang w:eastAsia="ru-RU"/>
    </w:rPr>
  </w:style>
  <w:style w:type="character" w:customStyle="1" w:styleId="502">
    <w:name w:val="Знак Знак502"/>
    <w:uiPriority w:val="99"/>
    <w:qFormat/>
    <w:locked/>
    <w:rsid w:val="00986055"/>
    <w:rPr>
      <w:b/>
      <w:sz w:val="28"/>
      <w:lang w:val="ru-RU" w:eastAsia="ru-RU"/>
    </w:rPr>
  </w:style>
  <w:style w:type="character" w:customStyle="1" w:styleId="522">
    <w:name w:val="Знак Знак522"/>
    <w:uiPriority w:val="99"/>
    <w:qFormat/>
    <w:rsid w:val="00986055"/>
    <w:rPr>
      <w:rFonts w:ascii="Arial" w:hAnsi="Arial"/>
      <w:b/>
      <w:i/>
      <w:sz w:val="28"/>
    </w:rPr>
  </w:style>
  <w:style w:type="character" w:customStyle="1" w:styleId="5121">
    <w:name w:val="Знак5 Знак Знак12"/>
    <w:uiPriority w:val="99"/>
    <w:qFormat/>
    <w:locked/>
    <w:rsid w:val="00986055"/>
    <w:rPr>
      <w:sz w:val="16"/>
      <w:lang w:val="ru-RU" w:eastAsia="ru-RU"/>
    </w:rPr>
  </w:style>
  <w:style w:type="character" w:customStyle="1" w:styleId="622">
    <w:name w:val="Знак6 Знак Знак2"/>
    <w:uiPriority w:val="99"/>
    <w:qFormat/>
    <w:rsid w:val="00986055"/>
    <w:rPr>
      <w:sz w:val="24"/>
      <w:lang w:val="ru-RU" w:eastAsia="ru-RU"/>
    </w:rPr>
  </w:style>
  <w:style w:type="character" w:customStyle="1" w:styleId="1230">
    <w:name w:val="Знак1 Знак Знак23"/>
    <w:uiPriority w:val="99"/>
    <w:qFormat/>
    <w:locked/>
    <w:rsid w:val="00986055"/>
    <w:rPr>
      <w:sz w:val="24"/>
    </w:rPr>
  </w:style>
  <w:style w:type="character" w:customStyle="1" w:styleId="203">
    <w:name w:val="Знак Знак203"/>
    <w:uiPriority w:val="99"/>
    <w:qFormat/>
    <w:rsid w:val="00986055"/>
    <w:rPr>
      <w:rFonts w:ascii="Arial" w:hAnsi="Arial"/>
      <w:sz w:val="22"/>
    </w:rPr>
  </w:style>
  <w:style w:type="paragraph" w:customStyle="1" w:styleId="4f4">
    <w:name w:val="Знак Знак Знак Знак Знак Знак4"/>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30">
    <w:name w:val="Знак Знак143"/>
    <w:uiPriority w:val="99"/>
    <w:qFormat/>
    <w:locked/>
    <w:rsid w:val="00986055"/>
    <w:rPr>
      <w:b/>
      <w:sz w:val="27"/>
      <w:lang w:val="ru-RU" w:eastAsia="ru-RU"/>
    </w:rPr>
  </w:style>
  <w:style w:type="character" w:customStyle="1" w:styleId="103">
    <w:name w:val="Знак Знак103"/>
    <w:uiPriority w:val="99"/>
    <w:qFormat/>
    <w:locked/>
    <w:rsid w:val="00986055"/>
    <w:rPr>
      <w:sz w:val="16"/>
      <w:lang w:val="ru-RU" w:eastAsia="ru-RU"/>
    </w:rPr>
  </w:style>
  <w:style w:type="character" w:customStyle="1" w:styleId="613">
    <w:name w:val="Знак Знак613"/>
    <w:uiPriority w:val="99"/>
    <w:qFormat/>
    <w:rsid w:val="00986055"/>
    <w:rPr>
      <w:rFonts w:ascii="Arial" w:hAnsi="Arial"/>
      <w:b/>
      <w:i/>
      <w:sz w:val="28"/>
      <w:lang w:val="ru-RU" w:eastAsia="en-US"/>
    </w:rPr>
  </w:style>
  <w:style w:type="character" w:customStyle="1" w:styleId="1640">
    <w:name w:val="Знак Знак164"/>
    <w:uiPriority w:val="99"/>
    <w:qFormat/>
    <w:locked/>
    <w:rsid w:val="00986055"/>
    <w:rPr>
      <w:b/>
      <w:caps/>
      <w:sz w:val="24"/>
      <w:lang w:val="ru-RU" w:eastAsia="ru-RU"/>
    </w:rPr>
  </w:style>
  <w:style w:type="character" w:customStyle="1" w:styleId="5b">
    <w:name w:val="Знак Знак Знак5"/>
    <w:uiPriority w:val="99"/>
    <w:qFormat/>
    <w:rsid w:val="00986055"/>
    <w:rPr>
      <w:rFonts w:ascii="Times New Roman" w:hAnsi="Times New Roman"/>
      <w:b/>
      <w:caps/>
      <w:sz w:val="28"/>
    </w:rPr>
  </w:style>
  <w:style w:type="character" w:customStyle="1" w:styleId="253">
    <w:name w:val="Знак Знак253"/>
    <w:uiPriority w:val="99"/>
    <w:qFormat/>
    <w:rsid w:val="00986055"/>
    <w:rPr>
      <w:rFonts w:ascii="Times New Roman" w:hAnsi="Times New Roman"/>
      <w:b/>
      <w:sz w:val="28"/>
    </w:rPr>
  </w:style>
  <w:style w:type="character" w:customStyle="1" w:styleId="2230">
    <w:name w:val="Знак Знак223"/>
    <w:uiPriority w:val="99"/>
    <w:qFormat/>
    <w:rsid w:val="00986055"/>
    <w:rPr>
      <w:rFonts w:ascii="Times New Roman" w:hAnsi="Times New Roman"/>
      <w:sz w:val="24"/>
    </w:rPr>
  </w:style>
  <w:style w:type="character" w:customStyle="1" w:styleId="1930">
    <w:name w:val="Знак Знак193"/>
    <w:uiPriority w:val="99"/>
    <w:qFormat/>
    <w:rsid w:val="00986055"/>
    <w:rPr>
      <w:rFonts w:ascii="Times New Roman" w:hAnsi="Times New Roman"/>
      <w:sz w:val="16"/>
      <w:lang w:eastAsia="ru-RU"/>
    </w:rPr>
  </w:style>
  <w:style w:type="character" w:customStyle="1" w:styleId="1830">
    <w:name w:val="Знак Знак183"/>
    <w:uiPriority w:val="99"/>
    <w:qFormat/>
    <w:rsid w:val="00986055"/>
    <w:rPr>
      <w:rFonts w:ascii="Courier New" w:hAnsi="Courier New"/>
    </w:rPr>
  </w:style>
  <w:style w:type="character" w:customStyle="1" w:styleId="1730">
    <w:name w:val="Знак Знак173"/>
    <w:uiPriority w:val="99"/>
    <w:qFormat/>
    <w:rsid w:val="00986055"/>
    <w:rPr>
      <w:rFonts w:ascii="Times New Roman" w:hAnsi="Times New Roman"/>
      <w:sz w:val="24"/>
    </w:rPr>
  </w:style>
  <w:style w:type="character" w:customStyle="1" w:styleId="1530">
    <w:name w:val="Знак Знак153"/>
    <w:uiPriority w:val="99"/>
    <w:qFormat/>
    <w:rsid w:val="00986055"/>
    <w:rPr>
      <w:b/>
      <w:sz w:val="28"/>
    </w:rPr>
  </w:style>
  <w:style w:type="character" w:customStyle="1" w:styleId="4130">
    <w:name w:val="Знак Знак413"/>
    <w:uiPriority w:val="99"/>
    <w:qFormat/>
    <w:locked/>
    <w:rsid w:val="00986055"/>
    <w:rPr>
      <w:rFonts w:ascii="Arial" w:hAnsi="Arial"/>
      <w:b/>
      <w:i/>
      <w:sz w:val="28"/>
      <w:lang w:val="ru-RU" w:eastAsia="en-US"/>
    </w:rPr>
  </w:style>
  <w:style w:type="character" w:customStyle="1" w:styleId="2340">
    <w:name w:val="Знак Знак23 Знак4"/>
    <w:aliases w:val="Знак Знак3 Знак4"/>
    <w:uiPriority w:val="99"/>
    <w:qFormat/>
    <w:locked/>
    <w:rsid w:val="00986055"/>
    <w:rPr>
      <w:rFonts w:ascii="Tahoma" w:hAnsi="Tahoma"/>
      <w:sz w:val="16"/>
    </w:rPr>
  </w:style>
  <w:style w:type="paragraph" w:customStyle="1" w:styleId="5c">
    <w:name w:val="Знак Знак Знак Знак Знак Знак Знак Знак Знак Знак Знак Знак Знак5"/>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33">
    <w:name w:val="Знак33"/>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30">
    <w:name w:val="Знак Знак533"/>
    <w:uiPriority w:val="99"/>
    <w:qFormat/>
    <w:locked/>
    <w:rsid w:val="00986055"/>
    <w:rPr>
      <w:b/>
      <w:caps/>
      <w:sz w:val="24"/>
      <w:lang w:val="ru-RU" w:eastAsia="ru-RU"/>
    </w:rPr>
  </w:style>
  <w:style w:type="character" w:customStyle="1" w:styleId="3ff6">
    <w:name w:val="Без интервала Знак3"/>
    <w:uiPriority w:val="99"/>
    <w:qFormat/>
    <w:locked/>
    <w:rsid w:val="00986055"/>
    <w:rPr>
      <w:sz w:val="24"/>
      <w:lang w:eastAsia="en-US"/>
    </w:rPr>
  </w:style>
  <w:style w:type="character" w:customStyle="1" w:styleId="1130">
    <w:name w:val="Знак1 Знак Знак13"/>
    <w:uiPriority w:val="99"/>
    <w:qFormat/>
    <w:locked/>
    <w:rsid w:val="00986055"/>
    <w:rPr>
      <w:rFonts w:ascii="Times New Roman" w:hAnsi="Times New Roman"/>
      <w:sz w:val="24"/>
      <w:lang w:eastAsia="ru-RU"/>
    </w:rPr>
  </w:style>
  <w:style w:type="character" w:customStyle="1" w:styleId="463">
    <w:name w:val="Знак Знак463"/>
    <w:uiPriority w:val="99"/>
    <w:qFormat/>
    <w:locked/>
    <w:rsid w:val="00986055"/>
    <w:rPr>
      <w:b/>
      <w:sz w:val="27"/>
      <w:lang w:val="ru-RU" w:eastAsia="ru-RU"/>
    </w:rPr>
  </w:style>
  <w:style w:type="character" w:customStyle="1" w:styleId="483">
    <w:name w:val="Знак Знак483"/>
    <w:uiPriority w:val="99"/>
    <w:qFormat/>
    <w:locked/>
    <w:rsid w:val="00986055"/>
    <w:rPr>
      <w:b/>
      <w:sz w:val="27"/>
      <w:lang w:val="ru-RU" w:eastAsia="ru-RU"/>
    </w:rPr>
  </w:style>
  <w:style w:type="character" w:customStyle="1" w:styleId="443">
    <w:name w:val="Знак Знак443"/>
    <w:uiPriority w:val="99"/>
    <w:qFormat/>
    <w:locked/>
    <w:rsid w:val="00986055"/>
    <w:rPr>
      <w:sz w:val="24"/>
    </w:rPr>
  </w:style>
  <w:style w:type="character" w:customStyle="1" w:styleId="513">
    <w:name w:val="Знак Знак513"/>
    <w:uiPriority w:val="99"/>
    <w:qFormat/>
    <w:locked/>
    <w:rsid w:val="00986055"/>
    <w:rPr>
      <w:b/>
      <w:sz w:val="27"/>
      <w:lang w:val="ru-RU" w:eastAsia="ru-RU"/>
    </w:rPr>
  </w:style>
  <w:style w:type="character" w:customStyle="1" w:styleId="433">
    <w:name w:val="Знак Знак433"/>
    <w:uiPriority w:val="99"/>
    <w:qFormat/>
    <w:locked/>
    <w:rsid w:val="00986055"/>
    <w:rPr>
      <w:color w:val="000000"/>
      <w:sz w:val="24"/>
      <w:lang w:eastAsia="ru-RU"/>
    </w:rPr>
  </w:style>
  <w:style w:type="character" w:customStyle="1" w:styleId="423">
    <w:name w:val="Знак Знак423"/>
    <w:uiPriority w:val="99"/>
    <w:qFormat/>
    <w:rsid w:val="00986055"/>
    <w:rPr>
      <w:rFonts w:ascii="Times New Roman" w:hAnsi="Times New Roman"/>
      <w:sz w:val="16"/>
    </w:rPr>
  </w:style>
  <w:style w:type="character" w:customStyle="1" w:styleId="493">
    <w:name w:val="Знак Знак493"/>
    <w:uiPriority w:val="99"/>
    <w:qFormat/>
    <w:rsid w:val="00986055"/>
    <w:rPr>
      <w:rFonts w:ascii="Times New Roman" w:hAnsi="Times New Roman"/>
      <w:b/>
      <w:caps/>
      <w:sz w:val="24"/>
      <w:lang w:eastAsia="ru-RU"/>
    </w:rPr>
  </w:style>
  <w:style w:type="character" w:customStyle="1" w:styleId="473">
    <w:name w:val="Знак Знак473"/>
    <w:uiPriority w:val="99"/>
    <w:qFormat/>
    <w:rsid w:val="00986055"/>
    <w:rPr>
      <w:rFonts w:ascii="Times New Roman" w:hAnsi="Times New Roman"/>
      <w:b/>
      <w:sz w:val="27"/>
      <w:lang w:eastAsia="ru-RU"/>
    </w:rPr>
  </w:style>
  <w:style w:type="character" w:customStyle="1" w:styleId="453">
    <w:name w:val="Знак Знак453"/>
    <w:uiPriority w:val="99"/>
    <w:qFormat/>
    <w:rsid w:val="00986055"/>
    <w:rPr>
      <w:rFonts w:ascii="Times New Roman" w:hAnsi="Times New Roman"/>
      <w:b/>
      <w:i/>
      <w:sz w:val="26"/>
      <w:lang w:eastAsia="ru-RU"/>
    </w:rPr>
  </w:style>
  <w:style w:type="character" w:customStyle="1" w:styleId="542">
    <w:name w:val="Знак5 Знак Знак4"/>
    <w:aliases w:val=" Знак5 Знак3"/>
    <w:qFormat/>
    <w:locked/>
    <w:rsid w:val="00986055"/>
    <w:rPr>
      <w:sz w:val="16"/>
    </w:rPr>
  </w:style>
  <w:style w:type="character" w:customStyle="1" w:styleId="503">
    <w:name w:val="Знак Знак503"/>
    <w:uiPriority w:val="99"/>
    <w:qFormat/>
    <w:locked/>
    <w:rsid w:val="00986055"/>
    <w:rPr>
      <w:b/>
      <w:sz w:val="28"/>
      <w:lang w:val="ru-RU" w:eastAsia="ru-RU"/>
    </w:rPr>
  </w:style>
  <w:style w:type="character" w:customStyle="1" w:styleId="523">
    <w:name w:val="Знак Знак523"/>
    <w:uiPriority w:val="99"/>
    <w:qFormat/>
    <w:rsid w:val="00986055"/>
    <w:rPr>
      <w:rFonts w:ascii="Arial" w:hAnsi="Arial"/>
      <w:b/>
      <w:i/>
      <w:sz w:val="28"/>
    </w:rPr>
  </w:style>
  <w:style w:type="character" w:customStyle="1" w:styleId="5130">
    <w:name w:val="Знак5 Знак Знак13"/>
    <w:uiPriority w:val="99"/>
    <w:qFormat/>
    <w:locked/>
    <w:rsid w:val="00986055"/>
    <w:rPr>
      <w:sz w:val="16"/>
      <w:lang w:val="ru-RU" w:eastAsia="ru-RU"/>
    </w:rPr>
  </w:style>
  <w:style w:type="character" w:customStyle="1" w:styleId="632">
    <w:name w:val="Знак6 Знак Знак3"/>
    <w:uiPriority w:val="99"/>
    <w:qFormat/>
    <w:rsid w:val="00986055"/>
    <w:rPr>
      <w:sz w:val="24"/>
      <w:lang w:val="ru-RU" w:eastAsia="ru-RU"/>
    </w:rPr>
  </w:style>
  <w:style w:type="character" w:customStyle="1" w:styleId="139">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uiPriority w:val="99"/>
    <w:semiHidden/>
    <w:qFormat/>
    <w:rsid w:val="00986055"/>
    <w:rPr>
      <w:sz w:val="24"/>
    </w:rPr>
  </w:style>
  <w:style w:type="character" w:customStyle="1" w:styleId="254">
    <w:name w:val="Текст сноски Знак25"/>
    <w:aliases w:val="Текст сноски Знак1 Знак15,Текст сноски Знак Знак Знак16,Знак3 Знак Знак Знак17,Текст сноски Знак Знак Знак Знак Знак7,Текст сноски Знак Знак Знак Знак Знак Знак Знак7,Текст сноски Знак Знак Знак Знак Знак Знак Знак Знак Знак Знак7"/>
    <w:uiPriority w:val="99"/>
    <w:semiHidden/>
    <w:qFormat/>
    <w:rsid w:val="00986055"/>
  </w:style>
  <w:style w:type="character" w:customStyle="1" w:styleId="242">
    <w:name w:val="Текст сноски Знак24"/>
    <w:aliases w:val="Текст сноски Знак1 Знак14,Текст сноски Знак Знак Знак15,Знак3 Знак Знак Знак16,Текст сноски Знак Знак Знак Знак Знак6,Текст сноски Знак Знак Знак Знак Знак Знак Знак6,Текст сноски Знак Знак Знак Знак Знак Знак Знак Знак Знак Знак6"/>
    <w:uiPriority w:val="99"/>
    <w:qFormat/>
    <w:rsid w:val="00986055"/>
  </w:style>
  <w:style w:type="character" w:customStyle="1" w:styleId="1112">
    <w:name w:val="Тема примечания Знак111"/>
    <w:uiPriority w:val="99"/>
    <w:qFormat/>
    <w:rsid w:val="00986055"/>
    <w:rPr>
      <w:b/>
      <w:lang w:val="ru-RU" w:eastAsia="ru-RU"/>
    </w:rPr>
  </w:style>
  <w:style w:type="character" w:customStyle="1" w:styleId="1101">
    <w:name w:val="Тема примечания Знак110"/>
    <w:uiPriority w:val="99"/>
    <w:semiHidden/>
    <w:qFormat/>
    <w:rsid w:val="00986055"/>
    <w:rPr>
      <w:b/>
      <w:lang w:val="ru-RU" w:eastAsia="ru-RU"/>
    </w:rPr>
  </w:style>
  <w:style w:type="character" w:customStyle="1" w:styleId="HTML111">
    <w:name w:val="Адрес HTML Знак111"/>
    <w:uiPriority w:val="99"/>
    <w:qFormat/>
    <w:rsid w:val="00986055"/>
    <w:rPr>
      <w:i/>
      <w:sz w:val="24"/>
    </w:rPr>
  </w:style>
  <w:style w:type="character" w:customStyle="1" w:styleId="HTML1100">
    <w:name w:val="Адрес HTML Знак110"/>
    <w:uiPriority w:val="99"/>
    <w:semiHidden/>
    <w:qFormat/>
    <w:rsid w:val="00986055"/>
    <w:rPr>
      <w:i/>
      <w:sz w:val="24"/>
    </w:rPr>
  </w:style>
  <w:style w:type="character" w:customStyle="1" w:styleId="1113">
    <w:name w:val="Выделенная цитата Знак111"/>
    <w:uiPriority w:val="99"/>
    <w:qFormat/>
    <w:rsid w:val="00986055"/>
    <w:rPr>
      <w:i/>
      <w:color w:val="4472C4"/>
      <w:sz w:val="24"/>
    </w:rPr>
  </w:style>
  <w:style w:type="character" w:customStyle="1" w:styleId="1102">
    <w:name w:val="Выделенная цитата Знак110"/>
    <w:uiPriority w:val="99"/>
    <w:qFormat/>
    <w:rsid w:val="00986055"/>
    <w:rPr>
      <w:i/>
      <w:color w:val="4472C4"/>
      <w:sz w:val="24"/>
    </w:rPr>
  </w:style>
  <w:style w:type="character" w:customStyle="1" w:styleId="3140">
    <w:name w:val="Основной текст 3 Знак14"/>
    <w:aliases w:val="Знак5 Знак13"/>
    <w:uiPriority w:val="99"/>
    <w:semiHidden/>
    <w:qFormat/>
    <w:rsid w:val="00986055"/>
    <w:rPr>
      <w:sz w:val="16"/>
    </w:rPr>
  </w:style>
  <w:style w:type="character" w:customStyle="1" w:styleId="3130">
    <w:name w:val="Основной текст 3 Знак13"/>
    <w:aliases w:val="Знак5 Знак12"/>
    <w:uiPriority w:val="99"/>
    <w:qFormat/>
    <w:rsid w:val="00986055"/>
    <w:rPr>
      <w:sz w:val="16"/>
    </w:rPr>
  </w:style>
  <w:style w:type="character" w:customStyle="1" w:styleId="3120">
    <w:name w:val="Основной текст 3 Знак12"/>
    <w:aliases w:val="Знак5 Знак11"/>
    <w:uiPriority w:val="99"/>
    <w:qFormat/>
    <w:rsid w:val="00986055"/>
    <w:rPr>
      <w:sz w:val="16"/>
    </w:rPr>
  </w:style>
  <w:style w:type="character" w:customStyle="1" w:styleId="1140">
    <w:name w:val="Тема примечания Знак114"/>
    <w:uiPriority w:val="99"/>
    <w:semiHidden/>
    <w:qFormat/>
    <w:rsid w:val="00986055"/>
    <w:rPr>
      <w:b/>
      <w:lang w:val="ru-RU" w:eastAsia="ru-RU"/>
    </w:rPr>
  </w:style>
  <w:style w:type="character" w:customStyle="1" w:styleId="1131">
    <w:name w:val="Тема примечания Знак113"/>
    <w:uiPriority w:val="99"/>
    <w:semiHidden/>
    <w:qFormat/>
    <w:rsid w:val="00986055"/>
    <w:rPr>
      <w:b/>
      <w:lang w:val="ru-RU" w:eastAsia="ru-RU"/>
    </w:rPr>
  </w:style>
  <w:style w:type="character" w:customStyle="1" w:styleId="1121">
    <w:name w:val="Тема примечания Знак112"/>
    <w:uiPriority w:val="99"/>
    <w:semiHidden/>
    <w:qFormat/>
    <w:rsid w:val="00986055"/>
    <w:rPr>
      <w:b/>
      <w:lang w:val="ru-RU" w:eastAsia="ru-RU"/>
    </w:rPr>
  </w:style>
  <w:style w:type="character" w:customStyle="1" w:styleId="HTML114">
    <w:name w:val="Адрес HTML Знак114"/>
    <w:uiPriority w:val="99"/>
    <w:semiHidden/>
    <w:qFormat/>
    <w:rsid w:val="00986055"/>
    <w:rPr>
      <w:i/>
      <w:sz w:val="24"/>
    </w:rPr>
  </w:style>
  <w:style w:type="character" w:customStyle="1" w:styleId="HTML113">
    <w:name w:val="Адрес HTML Знак113"/>
    <w:uiPriority w:val="99"/>
    <w:semiHidden/>
    <w:qFormat/>
    <w:rsid w:val="00986055"/>
    <w:rPr>
      <w:i/>
      <w:sz w:val="24"/>
    </w:rPr>
  </w:style>
  <w:style w:type="character" w:customStyle="1" w:styleId="HTML112">
    <w:name w:val="Адрес HTML Знак112"/>
    <w:uiPriority w:val="99"/>
    <w:semiHidden/>
    <w:qFormat/>
    <w:rsid w:val="00986055"/>
    <w:rPr>
      <w:i/>
      <w:sz w:val="24"/>
    </w:rPr>
  </w:style>
  <w:style w:type="character" w:customStyle="1" w:styleId="1240">
    <w:name w:val="Знак1 Знак Знак24"/>
    <w:uiPriority w:val="99"/>
    <w:qFormat/>
    <w:locked/>
    <w:rsid w:val="00986055"/>
    <w:rPr>
      <w:sz w:val="24"/>
    </w:rPr>
  </w:style>
  <w:style w:type="character" w:customStyle="1" w:styleId="1141">
    <w:name w:val="Выделенная цитата Знак114"/>
    <w:uiPriority w:val="99"/>
    <w:qFormat/>
    <w:rsid w:val="00986055"/>
    <w:rPr>
      <w:i/>
      <w:color w:val="4472C4"/>
      <w:sz w:val="24"/>
    </w:rPr>
  </w:style>
  <w:style w:type="character" w:customStyle="1" w:styleId="1132">
    <w:name w:val="Выделенная цитата Знак113"/>
    <w:uiPriority w:val="99"/>
    <w:qFormat/>
    <w:rsid w:val="00986055"/>
    <w:rPr>
      <w:i/>
      <w:color w:val="4472C4"/>
      <w:sz w:val="24"/>
    </w:rPr>
  </w:style>
  <w:style w:type="character" w:customStyle="1" w:styleId="1122">
    <w:name w:val="Выделенная цитата Знак112"/>
    <w:uiPriority w:val="99"/>
    <w:qFormat/>
    <w:rsid w:val="00986055"/>
    <w:rPr>
      <w:i/>
      <w:color w:val="4472C4"/>
      <w:sz w:val="24"/>
    </w:rPr>
  </w:style>
  <w:style w:type="paragraph" w:customStyle="1" w:styleId="5d">
    <w:name w:val="Знак Знак Знак Знак Знак Знак5"/>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40">
    <w:name w:val="Знак Знак144"/>
    <w:uiPriority w:val="99"/>
    <w:qFormat/>
    <w:locked/>
    <w:rsid w:val="00986055"/>
    <w:rPr>
      <w:b/>
      <w:sz w:val="27"/>
      <w:lang w:val="ru-RU" w:eastAsia="ru-RU"/>
    </w:rPr>
  </w:style>
  <w:style w:type="character" w:customStyle="1" w:styleId="104">
    <w:name w:val="Знак Знак104"/>
    <w:uiPriority w:val="99"/>
    <w:qFormat/>
    <w:locked/>
    <w:rsid w:val="00986055"/>
    <w:rPr>
      <w:sz w:val="16"/>
      <w:lang w:val="ru-RU" w:eastAsia="ru-RU"/>
    </w:rPr>
  </w:style>
  <w:style w:type="character" w:customStyle="1" w:styleId="614">
    <w:name w:val="Знак Знак614"/>
    <w:uiPriority w:val="99"/>
    <w:qFormat/>
    <w:rsid w:val="00986055"/>
    <w:rPr>
      <w:rFonts w:ascii="Arial" w:hAnsi="Arial"/>
      <w:b/>
      <w:i/>
      <w:sz w:val="28"/>
      <w:lang w:val="ru-RU" w:eastAsia="en-US"/>
    </w:rPr>
  </w:style>
  <w:style w:type="character" w:customStyle="1" w:styleId="1650">
    <w:name w:val="Знак Знак165"/>
    <w:uiPriority w:val="99"/>
    <w:qFormat/>
    <w:locked/>
    <w:rsid w:val="00986055"/>
    <w:rPr>
      <w:b/>
      <w:caps/>
      <w:sz w:val="24"/>
      <w:lang w:val="ru-RU" w:eastAsia="ru-RU"/>
    </w:rPr>
  </w:style>
  <w:style w:type="character" w:customStyle="1" w:styleId="6e">
    <w:name w:val="Знак Знак Знак6"/>
    <w:uiPriority w:val="99"/>
    <w:qFormat/>
    <w:rsid w:val="00986055"/>
    <w:rPr>
      <w:rFonts w:ascii="Times New Roman" w:hAnsi="Times New Roman"/>
      <w:b/>
      <w:caps/>
      <w:sz w:val="28"/>
    </w:rPr>
  </w:style>
  <w:style w:type="character" w:customStyle="1" w:styleId="2540">
    <w:name w:val="Знак Знак254"/>
    <w:uiPriority w:val="99"/>
    <w:qFormat/>
    <w:rsid w:val="00986055"/>
    <w:rPr>
      <w:rFonts w:ascii="Times New Roman" w:hAnsi="Times New Roman"/>
      <w:b/>
      <w:sz w:val="28"/>
    </w:rPr>
  </w:style>
  <w:style w:type="character" w:customStyle="1" w:styleId="2240">
    <w:name w:val="Знак Знак224"/>
    <w:uiPriority w:val="99"/>
    <w:qFormat/>
    <w:rsid w:val="00986055"/>
    <w:rPr>
      <w:rFonts w:ascii="Times New Roman" w:hAnsi="Times New Roman"/>
      <w:sz w:val="24"/>
    </w:rPr>
  </w:style>
  <w:style w:type="character" w:customStyle="1" w:styleId="204">
    <w:name w:val="Знак Знак204"/>
    <w:uiPriority w:val="99"/>
    <w:qFormat/>
    <w:rsid w:val="00986055"/>
    <w:rPr>
      <w:rFonts w:ascii="Arial" w:hAnsi="Arial"/>
      <w:sz w:val="22"/>
    </w:rPr>
  </w:style>
  <w:style w:type="character" w:customStyle="1" w:styleId="1940">
    <w:name w:val="Знак Знак194"/>
    <w:uiPriority w:val="99"/>
    <w:qFormat/>
    <w:rsid w:val="00986055"/>
    <w:rPr>
      <w:rFonts w:ascii="Times New Roman" w:hAnsi="Times New Roman"/>
      <w:sz w:val="16"/>
      <w:lang w:eastAsia="ru-RU"/>
    </w:rPr>
  </w:style>
  <w:style w:type="character" w:customStyle="1" w:styleId="1840">
    <w:name w:val="Знак Знак184"/>
    <w:uiPriority w:val="99"/>
    <w:qFormat/>
    <w:rsid w:val="00986055"/>
    <w:rPr>
      <w:rFonts w:ascii="Courier New" w:hAnsi="Courier New"/>
    </w:rPr>
  </w:style>
  <w:style w:type="character" w:customStyle="1" w:styleId="1740">
    <w:name w:val="Знак Знак174"/>
    <w:uiPriority w:val="99"/>
    <w:qFormat/>
    <w:rsid w:val="00986055"/>
    <w:rPr>
      <w:rFonts w:ascii="Times New Roman" w:hAnsi="Times New Roman"/>
      <w:sz w:val="24"/>
    </w:rPr>
  </w:style>
  <w:style w:type="character" w:customStyle="1" w:styleId="1540">
    <w:name w:val="Знак Знак154"/>
    <w:uiPriority w:val="99"/>
    <w:qFormat/>
    <w:rsid w:val="00986055"/>
    <w:rPr>
      <w:b/>
      <w:sz w:val="28"/>
    </w:rPr>
  </w:style>
  <w:style w:type="character" w:customStyle="1" w:styleId="4140">
    <w:name w:val="Знак Знак414"/>
    <w:uiPriority w:val="99"/>
    <w:qFormat/>
    <w:locked/>
    <w:rsid w:val="00986055"/>
    <w:rPr>
      <w:rFonts w:ascii="Arial" w:hAnsi="Arial"/>
      <w:b/>
      <w:i/>
      <w:sz w:val="28"/>
      <w:lang w:val="ru-RU" w:eastAsia="en-US"/>
    </w:rPr>
  </w:style>
  <w:style w:type="character" w:customStyle="1" w:styleId="235">
    <w:name w:val="Знак Знак23 Знак5"/>
    <w:aliases w:val="Знак Знак3 Знак5"/>
    <w:uiPriority w:val="99"/>
    <w:qFormat/>
    <w:locked/>
    <w:rsid w:val="00986055"/>
    <w:rPr>
      <w:rFonts w:ascii="Tahoma" w:hAnsi="Tahoma"/>
      <w:sz w:val="16"/>
    </w:rPr>
  </w:style>
  <w:style w:type="paragraph" w:customStyle="1" w:styleId="6f">
    <w:name w:val="Знак Знак Знак Знак Знак Знак Знак Знак Знак Знак Знак Знак Знак6"/>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43">
    <w:name w:val="Знак34"/>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4">
    <w:name w:val="Знак Знак534"/>
    <w:uiPriority w:val="99"/>
    <w:qFormat/>
    <w:locked/>
    <w:rsid w:val="00986055"/>
    <w:rPr>
      <w:b/>
      <w:caps/>
      <w:sz w:val="24"/>
      <w:lang w:val="ru-RU" w:eastAsia="ru-RU"/>
    </w:rPr>
  </w:style>
  <w:style w:type="character" w:customStyle="1" w:styleId="4f5">
    <w:name w:val="Без интервала Знак4"/>
    <w:uiPriority w:val="99"/>
    <w:qFormat/>
    <w:locked/>
    <w:rsid w:val="00986055"/>
    <w:rPr>
      <w:sz w:val="24"/>
      <w:lang w:eastAsia="en-US"/>
    </w:rPr>
  </w:style>
  <w:style w:type="character" w:customStyle="1" w:styleId="1142">
    <w:name w:val="Знак1 Знак Знак14"/>
    <w:uiPriority w:val="99"/>
    <w:qFormat/>
    <w:locked/>
    <w:rsid w:val="00986055"/>
    <w:rPr>
      <w:rFonts w:ascii="Times New Roman" w:hAnsi="Times New Roman"/>
      <w:sz w:val="24"/>
      <w:lang w:eastAsia="ru-RU"/>
    </w:rPr>
  </w:style>
  <w:style w:type="character" w:customStyle="1" w:styleId="464">
    <w:name w:val="Знак Знак464"/>
    <w:uiPriority w:val="99"/>
    <w:qFormat/>
    <w:locked/>
    <w:rsid w:val="00986055"/>
    <w:rPr>
      <w:b/>
      <w:sz w:val="27"/>
      <w:lang w:val="ru-RU" w:eastAsia="ru-RU"/>
    </w:rPr>
  </w:style>
  <w:style w:type="character" w:customStyle="1" w:styleId="484">
    <w:name w:val="Знак Знак484"/>
    <w:uiPriority w:val="99"/>
    <w:qFormat/>
    <w:locked/>
    <w:rsid w:val="00986055"/>
    <w:rPr>
      <w:b/>
      <w:sz w:val="27"/>
      <w:lang w:val="ru-RU" w:eastAsia="ru-RU"/>
    </w:rPr>
  </w:style>
  <w:style w:type="character" w:customStyle="1" w:styleId="444">
    <w:name w:val="Знак Знак444"/>
    <w:uiPriority w:val="99"/>
    <w:qFormat/>
    <w:locked/>
    <w:rsid w:val="00986055"/>
    <w:rPr>
      <w:sz w:val="24"/>
    </w:rPr>
  </w:style>
  <w:style w:type="character" w:customStyle="1" w:styleId="514">
    <w:name w:val="Знак Знак514"/>
    <w:uiPriority w:val="99"/>
    <w:qFormat/>
    <w:locked/>
    <w:rsid w:val="00986055"/>
    <w:rPr>
      <w:b/>
      <w:sz w:val="27"/>
      <w:lang w:val="ru-RU" w:eastAsia="ru-RU"/>
    </w:rPr>
  </w:style>
  <w:style w:type="character" w:customStyle="1" w:styleId="434">
    <w:name w:val="Знак Знак434"/>
    <w:uiPriority w:val="99"/>
    <w:qFormat/>
    <w:locked/>
    <w:rsid w:val="00986055"/>
    <w:rPr>
      <w:color w:val="000000"/>
      <w:sz w:val="24"/>
      <w:lang w:eastAsia="ru-RU"/>
    </w:rPr>
  </w:style>
  <w:style w:type="character" w:customStyle="1" w:styleId="424">
    <w:name w:val="Знак Знак424"/>
    <w:uiPriority w:val="99"/>
    <w:qFormat/>
    <w:rsid w:val="00986055"/>
    <w:rPr>
      <w:rFonts w:ascii="Times New Roman" w:hAnsi="Times New Roman"/>
      <w:sz w:val="16"/>
    </w:rPr>
  </w:style>
  <w:style w:type="character" w:customStyle="1" w:styleId="494">
    <w:name w:val="Знак Знак494"/>
    <w:uiPriority w:val="99"/>
    <w:qFormat/>
    <w:rsid w:val="00986055"/>
    <w:rPr>
      <w:rFonts w:ascii="Times New Roman" w:hAnsi="Times New Roman"/>
      <w:b/>
      <w:caps/>
      <w:sz w:val="24"/>
      <w:lang w:eastAsia="ru-RU"/>
    </w:rPr>
  </w:style>
  <w:style w:type="character" w:customStyle="1" w:styleId="474">
    <w:name w:val="Знак Знак474"/>
    <w:uiPriority w:val="99"/>
    <w:qFormat/>
    <w:rsid w:val="00986055"/>
    <w:rPr>
      <w:rFonts w:ascii="Times New Roman" w:hAnsi="Times New Roman"/>
      <w:b/>
      <w:sz w:val="27"/>
      <w:lang w:eastAsia="ru-RU"/>
    </w:rPr>
  </w:style>
  <w:style w:type="character" w:customStyle="1" w:styleId="454">
    <w:name w:val="Знак Знак454"/>
    <w:uiPriority w:val="99"/>
    <w:qFormat/>
    <w:rsid w:val="00986055"/>
    <w:rPr>
      <w:rFonts w:ascii="Times New Roman" w:hAnsi="Times New Roman"/>
      <w:b/>
      <w:i/>
      <w:sz w:val="26"/>
      <w:lang w:eastAsia="ru-RU"/>
    </w:rPr>
  </w:style>
  <w:style w:type="character" w:customStyle="1" w:styleId="552">
    <w:name w:val="Знак5 Знак Знак5"/>
    <w:uiPriority w:val="99"/>
    <w:qFormat/>
    <w:locked/>
    <w:rsid w:val="00986055"/>
    <w:rPr>
      <w:sz w:val="16"/>
    </w:rPr>
  </w:style>
  <w:style w:type="character" w:customStyle="1" w:styleId="504">
    <w:name w:val="Знак Знак504"/>
    <w:uiPriority w:val="99"/>
    <w:qFormat/>
    <w:locked/>
    <w:rsid w:val="00986055"/>
    <w:rPr>
      <w:b/>
      <w:sz w:val="28"/>
      <w:lang w:val="ru-RU" w:eastAsia="ru-RU"/>
    </w:rPr>
  </w:style>
  <w:style w:type="character" w:customStyle="1" w:styleId="524">
    <w:name w:val="Знак Знак524"/>
    <w:uiPriority w:val="99"/>
    <w:qFormat/>
    <w:rsid w:val="00986055"/>
    <w:rPr>
      <w:rFonts w:ascii="Arial" w:hAnsi="Arial"/>
      <w:b/>
      <w:i/>
      <w:sz w:val="28"/>
    </w:rPr>
  </w:style>
  <w:style w:type="character" w:customStyle="1" w:styleId="5140">
    <w:name w:val="Знак5 Знак Знак14"/>
    <w:uiPriority w:val="99"/>
    <w:qFormat/>
    <w:locked/>
    <w:rsid w:val="00986055"/>
    <w:rPr>
      <w:sz w:val="16"/>
      <w:lang w:val="ru-RU" w:eastAsia="ru-RU"/>
    </w:rPr>
  </w:style>
  <w:style w:type="character" w:customStyle="1" w:styleId="642">
    <w:name w:val="Знак6 Знак Знак4"/>
    <w:uiPriority w:val="99"/>
    <w:qFormat/>
    <w:rsid w:val="00986055"/>
    <w:rPr>
      <w:sz w:val="24"/>
      <w:lang w:val="ru-RU" w:eastAsia="ru-RU"/>
    </w:rPr>
  </w:style>
  <w:style w:type="character" w:customStyle="1" w:styleId="1150">
    <w:name w:val="Тема примечания Знак115"/>
    <w:uiPriority w:val="99"/>
    <w:semiHidden/>
    <w:qFormat/>
    <w:rsid w:val="00986055"/>
    <w:rPr>
      <w:b/>
      <w:lang w:val="ru-RU" w:eastAsia="ru-RU"/>
    </w:rPr>
  </w:style>
  <w:style w:type="character" w:customStyle="1" w:styleId="HTML115">
    <w:name w:val="Адрес HTML Знак115"/>
    <w:uiPriority w:val="99"/>
    <w:semiHidden/>
    <w:qFormat/>
    <w:rsid w:val="00986055"/>
    <w:rPr>
      <w:i/>
      <w:sz w:val="24"/>
    </w:rPr>
  </w:style>
  <w:style w:type="character" w:customStyle="1" w:styleId="1151">
    <w:name w:val="Выделенная цитата Знак115"/>
    <w:uiPriority w:val="99"/>
    <w:qFormat/>
    <w:rsid w:val="00986055"/>
    <w:rPr>
      <w:i/>
      <w:color w:val="4472C4"/>
      <w:sz w:val="24"/>
    </w:rPr>
  </w:style>
  <w:style w:type="character" w:customStyle="1" w:styleId="205">
    <w:name w:val="Знак Знак205"/>
    <w:uiPriority w:val="99"/>
    <w:qFormat/>
    <w:rsid w:val="00986055"/>
    <w:rPr>
      <w:rFonts w:ascii="Arial" w:hAnsi="Arial"/>
      <w:sz w:val="22"/>
    </w:rPr>
  </w:style>
  <w:style w:type="character" w:customStyle="1" w:styleId="1250">
    <w:name w:val="Знак1 Знак Знак25"/>
    <w:uiPriority w:val="99"/>
    <w:qFormat/>
    <w:locked/>
    <w:rsid w:val="00986055"/>
    <w:rPr>
      <w:sz w:val="24"/>
    </w:rPr>
  </w:style>
  <w:style w:type="character" w:customStyle="1" w:styleId="206">
    <w:name w:val="Знак Знак206"/>
    <w:uiPriority w:val="99"/>
    <w:qFormat/>
    <w:rsid w:val="00986055"/>
    <w:rPr>
      <w:rFonts w:ascii="Arial" w:hAnsi="Arial"/>
      <w:sz w:val="22"/>
    </w:rPr>
  </w:style>
  <w:style w:type="paragraph" w:customStyle="1" w:styleId="6f0">
    <w:name w:val="Знак Знак Знак Знак Знак Знак6"/>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50">
    <w:name w:val="Знак Знак145"/>
    <w:uiPriority w:val="99"/>
    <w:qFormat/>
    <w:locked/>
    <w:rsid w:val="00986055"/>
    <w:rPr>
      <w:b/>
      <w:sz w:val="27"/>
      <w:lang w:val="ru-RU" w:eastAsia="ru-RU"/>
    </w:rPr>
  </w:style>
  <w:style w:type="character" w:customStyle="1" w:styleId="105">
    <w:name w:val="Знак Знак105"/>
    <w:uiPriority w:val="99"/>
    <w:qFormat/>
    <w:locked/>
    <w:rsid w:val="00986055"/>
    <w:rPr>
      <w:sz w:val="16"/>
      <w:lang w:val="ru-RU" w:eastAsia="ru-RU"/>
    </w:rPr>
  </w:style>
  <w:style w:type="character" w:customStyle="1" w:styleId="615">
    <w:name w:val="Знак Знак615"/>
    <w:uiPriority w:val="99"/>
    <w:qFormat/>
    <w:rsid w:val="00986055"/>
    <w:rPr>
      <w:rFonts w:ascii="Arial" w:hAnsi="Arial"/>
      <w:b/>
      <w:i/>
      <w:sz w:val="28"/>
      <w:lang w:val="ru-RU" w:eastAsia="en-US"/>
    </w:rPr>
  </w:style>
  <w:style w:type="character" w:customStyle="1" w:styleId="166">
    <w:name w:val="Знак Знак166"/>
    <w:uiPriority w:val="99"/>
    <w:qFormat/>
    <w:locked/>
    <w:rsid w:val="00986055"/>
    <w:rPr>
      <w:b/>
      <w:caps/>
      <w:sz w:val="24"/>
      <w:lang w:val="ru-RU" w:eastAsia="ru-RU"/>
    </w:rPr>
  </w:style>
  <w:style w:type="character" w:customStyle="1" w:styleId="78">
    <w:name w:val="Знак Знак Знак7"/>
    <w:uiPriority w:val="99"/>
    <w:qFormat/>
    <w:rsid w:val="00986055"/>
    <w:rPr>
      <w:rFonts w:ascii="Times New Roman" w:hAnsi="Times New Roman"/>
      <w:b/>
      <w:caps/>
      <w:sz w:val="28"/>
    </w:rPr>
  </w:style>
  <w:style w:type="character" w:customStyle="1" w:styleId="255">
    <w:name w:val="Знак Знак255"/>
    <w:uiPriority w:val="99"/>
    <w:qFormat/>
    <w:rsid w:val="00986055"/>
    <w:rPr>
      <w:rFonts w:ascii="Times New Roman" w:hAnsi="Times New Roman"/>
      <w:b/>
      <w:sz w:val="28"/>
    </w:rPr>
  </w:style>
  <w:style w:type="character" w:customStyle="1" w:styleId="2250">
    <w:name w:val="Знак Знак225"/>
    <w:uiPriority w:val="99"/>
    <w:qFormat/>
    <w:rsid w:val="00986055"/>
    <w:rPr>
      <w:rFonts w:ascii="Times New Roman" w:hAnsi="Times New Roman"/>
      <w:sz w:val="24"/>
    </w:rPr>
  </w:style>
  <w:style w:type="character" w:customStyle="1" w:styleId="195">
    <w:name w:val="Знак Знак195"/>
    <w:uiPriority w:val="99"/>
    <w:qFormat/>
    <w:rsid w:val="00986055"/>
    <w:rPr>
      <w:rFonts w:ascii="Times New Roman" w:hAnsi="Times New Roman"/>
      <w:sz w:val="16"/>
      <w:lang w:eastAsia="ru-RU"/>
    </w:rPr>
  </w:style>
  <w:style w:type="character" w:customStyle="1" w:styleId="185">
    <w:name w:val="Знак Знак185"/>
    <w:uiPriority w:val="99"/>
    <w:qFormat/>
    <w:rsid w:val="00986055"/>
    <w:rPr>
      <w:rFonts w:ascii="Courier New" w:hAnsi="Courier New"/>
    </w:rPr>
  </w:style>
  <w:style w:type="character" w:customStyle="1" w:styleId="175">
    <w:name w:val="Знак Знак175"/>
    <w:uiPriority w:val="99"/>
    <w:qFormat/>
    <w:rsid w:val="00986055"/>
    <w:rPr>
      <w:rFonts w:ascii="Times New Roman" w:hAnsi="Times New Roman"/>
      <w:sz w:val="24"/>
    </w:rPr>
  </w:style>
  <w:style w:type="character" w:customStyle="1" w:styleId="155">
    <w:name w:val="Знак Знак155"/>
    <w:uiPriority w:val="99"/>
    <w:qFormat/>
    <w:rsid w:val="00986055"/>
    <w:rPr>
      <w:b/>
      <w:sz w:val="28"/>
    </w:rPr>
  </w:style>
  <w:style w:type="character" w:customStyle="1" w:styleId="4150">
    <w:name w:val="Знак Знак415"/>
    <w:uiPriority w:val="99"/>
    <w:qFormat/>
    <w:locked/>
    <w:rsid w:val="00986055"/>
    <w:rPr>
      <w:rFonts w:ascii="Arial" w:hAnsi="Arial"/>
      <w:b/>
      <w:i/>
      <w:sz w:val="28"/>
      <w:lang w:val="ru-RU" w:eastAsia="en-US"/>
    </w:rPr>
  </w:style>
  <w:style w:type="character" w:customStyle="1" w:styleId="236">
    <w:name w:val="Знак Знак23 Знак6"/>
    <w:aliases w:val="Знак Знак3 Знак6"/>
    <w:uiPriority w:val="99"/>
    <w:qFormat/>
    <w:locked/>
    <w:rsid w:val="00986055"/>
    <w:rPr>
      <w:rFonts w:ascii="Tahoma" w:hAnsi="Tahoma"/>
      <w:sz w:val="16"/>
    </w:rPr>
  </w:style>
  <w:style w:type="paragraph" w:customStyle="1" w:styleId="7a">
    <w:name w:val="Знак Знак Знак Знак Знак Знак Знак Знак Знак Знак Знак Знак Знак7"/>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52">
    <w:name w:val="Знак35"/>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5">
    <w:name w:val="Знак Знак535"/>
    <w:uiPriority w:val="99"/>
    <w:qFormat/>
    <w:locked/>
    <w:rsid w:val="00986055"/>
    <w:rPr>
      <w:b/>
      <w:caps/>
      <w:sz w:val="24"/>
      <w:lang w:val="ru-RU" w:eastAsia="ru-RU"/>
    </w:rPr>
  </w:style>
  <w:style w:type="character" w:customStyle="1" w:styleId="5e">
    <w:name w:val="Без интервала Знак5"/>
    <w:uiPriority w:val="99"/>
    <w:qFormat/>
    <w:locked/>
    <w:rsid w:val="00986055"/>
    <w:rPr>
      <w:sz w:val="24"/>
      <w:lang w:eastAsia="en-US"/>
    </w:rPr>
  </w:style>
  <w:style w:type="character" w:customStyle="1" w:styleId="1152">
    <w:name w:val="Знак1 Знак Знак15"/>
    <w:uiPriority w:val="99"/>
    <w:qFormat/>
    <w:locked/>
    <w:rsid w:val="00986055"/>
    <w:rPr>
      <w:rFonts w:ascii="Times New Roman" w:hAnsi="Times New Roman"/>
      <w:sz w:val="24"/>
      <w:lang w:eastAsia="ru-RU"/>
    </w:rPr>
  </w:style>
  <w:style w:type="character" w:customStyle="1" w:styleId="465">
    <w:name w:val="Знак Знак465"/>
    <w:uiPriority w:val="99"/>
    <w:qFormat/>
    <w:locked/>
    <w:rsid w:val="00986055"/>
    <w:rPr>
      <w:b/>
      <w:sz w:val="27"/>
      <w:lang w:val="ru-RU" w:eastAsia="ru-RU"/>
    </w:rPr>
  </w:style>
  <w:style w:type="character" w:customStyle="1" w:styleId="485">
    <w:name w:val="Знак Знак485"/>
    <w:uiPriority w:val="99"/>
    <w:qFormat/>
    <w:locked/>
    <w:rsid w:val="00986055"/>
    <w:rPr>
      <w:b/>
      <w:sz w:val="27"/>
      <w:lang w:val="ru-RU" w:eastAsia="ru-RU"/>
    </w:rPr>
  </w:style>
  <w:style w:type="character" w:customStyle="1" w:styleId="445">
    <w:name w:val="Знак Знак445"/>
    <w:uiPriority w:val="99"/>
    <w:qFormat/>
    <w:locked/>
    <w:rsid w:val="00986055"/>
    <w:rPr>
      <w:sz w:val="24"/>
    </w:rPr>
  </w:style>
  <w:style w:type="character" w:customStyle="1" w:styleId="515">
    <w:name w:val="Знак Знак515"/>
    <w:uiPriority w:val="99"/>
    <w:qFormat/>
    <w:locked/>
    <w:rsid w:val="00986055"/>
    <w:rPr>
      <w:b/>
      <w:sz w:val="27"/>
      <w:lang w:val="ru-RU" w:eastAsia="ru-RU"/>
    </w:rPr>
  </w:style>
  <w:style w:type="character" w:customStyle="1" w:styleId="435">
    <w:name w:val="Знак Знак435"/>
    <w:uiPriority w:val="99"/>
    <w:qFormat/>
    <w:locked/>
    <w:rsid w:val="00986055"/>
    <w:rPr>
      <w:color w:val="000000"/>
      <w:sz w:val="24"/>
      <w:lang w:eastAsia="ru-RU"/>
    </w:rPr>
  </w:style>
  <w:style w:type="character" w:customStyle="1" w:styleId="425">
    <w:name w:val="Знак Знак425"/>
    <w:uiPriority w:val="99"/>
    <w:qFormat/>
    <w:rsid w:val="00986055"/>
    <w:rPr>
      <w:rFonts w:ascii="Times New Roman" w:hAnsi="Times New Roman"/>
      <w:sz w:val="16"/>
    </w:rPr>
  </w:style>
  <w:style w:type="character" w:customStyle="1" w:styleId="495">
    <w:name w:val="Знак Знак495"/>
    <w:uiPriority w:val="99"/>
    <w:qFormat/>
    <w:rsid w:val="00986055"/>
    <w:rPr>
      <w:rFonts w:ascii="Times New Roman" w:hAnsi="Times New Roman"/>
      <w:b/>
      <w:caps/>
      <w:sz w:val="24"/>
      <w:lang w:eastAsia="ru-RU"/>
    </w:rPr>
  </w:style>
  <w:style w:type="character" w:customStyle="1" w:styleId="475">
    <w:name w:val="Знак Знак475"/>
    <w:uiPriority w:val="99"/>
    <w:qFormat/>
    <w:rsid w:val="00986055"/>
    <w:rPr>
      <w:rFonts w:ascii="Times New Roman" w:hAnsi="Times New Roman"/>
      <w:b/>
      <w:sz w:val="27"/>
      <w:lang w:eastAsia="ru-RU"/>
    </w:rPr>
  </w:style>
  <w:style w:type="character" w:customStyle="1" w:styleId="455">
    <w:name w:val="Знак Знак455"/>
    <w:uiPriority w:val="99"/>
    <w:qFormat/>
    <w:rsid w:val="00986055"/>
    <w:rPr>
      <w:rFonts w:ascii="Times New Roman" w:hAnsi="Times New Roman"/>
      <w:b/>
      <w:i/>
      <w:sz w:val="26"/>
      <w:lang w:eastAsia="ru-RU"/>
    </w:rPr>
  </w:style>
  <w:style w:type="character" w:customStyle="1" w:styleId="562">
    <w:name w:val="Знак5 Знак Знак6"/>
    <w:uiPriority w:val="99"/>
    <w:qFormat/>
    <w:locked/>
    <w:rsid w:val="00986055"/>
    <w:rPr>
      <w:sz w:val="16"/>
    </w:rPr>
  </w:style>
  <w:style w:type="character" w:customStyle="1" w:styleId="505">
    <w:name w:val="Знак Знак505"/>
    <w:uiPriority w:val="99"/>
    <w:qFormat/>
    <w:locked/>
    <w:rsid w:val="00986055"/>
    <w:rPr>
      <w:b/>
      <w:sz w:val="28"/>
      <w:lang w:val="ru-RU" w:eastAsia="ru-RU"/>
    </w:rPr>
  </w:style>
  <w:style w:type="character" w:customStyle="1" w:styleId="525">
    <w:name w:val="Знак Знак525"/>
    <w:uiPriority w:val="99"/>
    <w:qFormat/>
    <w:rsid w:val="00986055"/>
    <w:rPr>
      <w:rFonts w:ascii="Arial" w:hAnsi="Arial"/>
      <w:b/>
      <w:i/>
      <w:sz w:val="28"/>
    </w:rPr>
  </w:style>
  <w:style w:type="character" w:customStyle="1" w:styleId="5150">
    <w:name w:val="Знак5 Знак Знак15"/>
    <w:uiPriority w:val="99"/>
    <w:qFormat/>
    <w:locked/>
    <w:rsid w:val="00986055"/>
    <w:rPr>
      <w:sz w:val="16"/>
      <w:lang w:val="ru-RU" w:eastAsia="ru-RU"/>
    </w:rPr>
  </w:style>
  <w:style w:type="character" w:customStyle="1" w:styleId="652">
    <w:name w:val="Знак6 Знак Знак5"/>
    <w:uiPriority w:val="99"/>
    <w:qFormat/>
    <w:rsid w:val="00986055"/>
    <w:rPr>
      <w:sz w:val="24"/>
      <w:lang w:val="ru-RU" w:eastAsia="ru-RU"/>
    </w:rPr>
  </w:style>
  <w:style w:type="character" w:customStyle="1" w:styleId="1170">
    <w:name w:val="Тема примечания Знак117"/>
    <w:uiPriority w:val="99"/>
    <w:qFormat/>
    <w:rsid w:val="00986055"/>
    <w:rPr>
      <w:b/>
      <w:lang w:val="ru-RU" w:eastAsia="ru-RU"/>
    </w:rPr>
  </w:style>
  <w:style w:type="character" w:customStyle="1" w:styleId="1160">
    <w:name w:val="Тема примечания Знак116"/>
    <w:uiPriority w:val="99"/>
    <w:semiHidden/>
    <w:qFormat/>
    <w:rsid w:val="00986055"/>
    <w:rPr>
      <w:b/>
      <w:lang w:val="ru-RU" w:eastAsia="ru-RU"/>
    </w:rPr>
  </w:style>
  <w:style w:type="character" w:customStyle="1" w:styleId="HTML117">
    <w:name w:val="Адрес HTML Знак117"/>
    <w:uiPriority w:val="99"/>
    <w:qFormat/>
    <w:rsid w:val="00986055"/>
    <w:rPr>
      <w:i/>
      <w:sz w:val="24"/>
    </w:rPr>
  </w:style>
  <w:style w:type="character" w:customStyle="1" w:styleId="HTML116">
    <w:name w:val="Адрес HTML Знак116"/>
    <w:uiPriority w:val="99"/>
    <w:semiHidden/>
    <w:qFormat/>
    <w:rsid w:val="00986055"/>
    <w:rPr>
      <w:i/>
      <w:sz w:val="24"/>
    </w:rPr>
  </w:style>
  <w:style w:type="character" w:customStyle="1" w:styleId="1171">
    <w:name w:val="Выделенная цитата Знак117"/>
    <w:uiPriority w:val="99"/>
    <w:qFormat/>
    <w:rsid w:val="00986055"/>
    <w:rPr>
      <w:i/>
      <w:color w:val="4472C4"/>
      <w:sz w:val="24"/>
    </w:rPr>
  </w:style>
  <w:style w:type="character" w:customStyle="1" w:styleId="1161">
    <w:name w:val="Выделенная цитата Знак116"/>
    <w:uiPriority w:val="99"/>
    <w:qFormat/>
    <w:rsid w:val="00986055"/>
    <w:rPr>
      <w:i/>
      <w:color w:val="4472C4"/>
      <w:sz w:val="24"/>
    </w:rPr>
  </w:style>
  <w:style w:type="character" w:customStyle="1" w:styleId="207">
    <w:name w:val="Знак Знак207"/>
    <w:uiPriority w:val="99"/>
    <w:qFormat/>
    <w:rsid w:val="00986055"/>
    <w:rPr>
      <w:rFonts w:ascii="Arial" w:hAnsi="Arial"/>
      <w:sz w:val="22"/>
    </w:rPr>
  </w:style>
  <w:style w:type="character" w:customStyle="1" w:styleId="1260">
    <w:name w:val="Знак1 Знак Знак26"/>
    <w:uiPriority w:val="99"/>
    <w:locked/>
    <w:rsid w:val="00986055"/>
    <w:rPr>
      <w:sz w:val="24"/>
    </w:rPr>
  </w:style>
  <w:style w:type="paragraph" w:customStyle="1" w:styleId="7b">
    <w:name w:val="Знак Знак Знак Знак Знак Знак7"/>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80">
    <w:name w:val="Знак Знак78"/>
    <w:uiPriority w:val="99"/>
    <w:qFormat/>
    <w:rsid w:val="00986055"/>
    <w:rPr>
      <w:sz w:val="16"/>
      <w:lang w:val="ru-RU" w:eastAsia="ru-RU"/>
    </w:rPr>
  </w:style>
  <w:style w:type="character" w:customStyle="1" w:styleId="1460">
    <w:name w:val="Знак Знак146"/>
    <w:uiPriority w:val="99"/>
    <w:qFormat/>
    <w:locked/>
    <w:rsid w:val="00986055"/>
    <w:rPr>
      <w:b/>
      <w:sz w:val="27"/>
      <w:lang w:val="ru-RU" w:eastAsia="ru-RU"/>
    </w:rPr>
  </w:style>
  <w:style w:type="character" w:customStyle="1" w:styleId="106">
    <w:name w:val="Знак Знак106"/>
    <w:uiPriority w:val="99"/>
    <w:qFormat/>
    <w:locked/>
    <w:rsid w:val="00986055"/>
    <w:rPr>
      <w:sz w:val="16"/>
      <w:lang w:val="ru-RU" w:eastAsia="ru-RU"/>
    </w:rPr>
  </w:style>
  <w:style w:type="character" w:customStyle="1" w:styleId="616">
    <w:name w:val="Знак Знак616"/>
    <w:uiPriority w:val="99"/>
    <w:qFormat/>
    <w:rsid w:val="00986055"/>
    <w:rPr>
      <w:rFonts w:ascii="Arial" w:hAnsi="Arial"/>
      <w:b/>
      <w:i/>
      <w:sz w:val="28"/>
      <w:lang w:val="ru-RU" w:eastAsia="en-US"/>
    </w:rPr>
  </w:style>
  <w:style w:type="character" w:customStyle="1" w:styleId="167">
    <w:name w:val="Знак Знак167"/>
    <w:uiPriority w:val="99"/>
    <w:qFormat/>
    <w:locked/>
    <w:rsid w:val="00986055"/>
    <w:rPr>
      <w:b/>
      <w:caps/>
      <w:sz w:val="24"/>
      <w:lang w:val="ru-RU" w:eastAsia="ru-RU"/>
    </w:rPr>
  </w:style>
  <w:style w:type="character" w:customStyle="1" w:styleId="84">
    <w:name w:val="Знак Знак Знак8"/>
    <w:uiPriority w:val="99"/>
    <w:qFormat/>
    <w:rsid w:val="00986055"/>
    <w:rPr>
      <w:rFonts w:ascii="Times New Roman" w:hAnsi="Times New Roman"/>
      <w:b/>
      <w:caps/>
      <w:sz w:val="28"/>
    </w:rPr>
  </w:style>
  <w:style w:type="character" w:customStyle="1" w:styleId="256">
    <w:name w:val="Знак Знак256"/>
    <w:uiPriority w:val="99"/>
    <w:qFormat/>
    <w:rsid w:val="00986055"/>
    <w:rPr>
      <w:rFonts w:ascii="Times New Roman" w:hAnsi="Times New Roman"/>
      <w:b/>
      <w:sz w:val="28"/>
    </w:rPr>
  </w:style>
  <w:style w:type="character" w:customStyle="1" w:styleId="2260">
    <w:name w:val="Знак Знак226"/>
    <w:uiPriority w:val="99"/>
    <w:qFormat/>
    <w:rsid w:val="00986055"/>
    <w:rPr>
      <w:rFonts w:ascii="Times New Roman" w:hAnsi="Times New Roman"/>
      <w:sz w:val="24"/>
    </w:rPr>
  </w:style>
  <w:style w:type="character" w:customStyle="1" w:styleId="196">
    <w:name w:val="Знак Знак196"/>
    <w:uiPriority w:val="99"/>
    <w:qFormat/>
    <w:rsid w:val="00986055"/>
    <w:rPr>
      <w:rFonts w:ascii="Times New Roman" w:hAnsi="Times New Roman"/>
      <w:sz w:val="16"/>
      <w:lang w:eastAsia="ru-RU"/>
    </w:rPr>
  </w:style>
  <w:style w:type="character" w:customStyle="1" w:styleId="186">
    <w:name w:val="Знак Знак186"/>
    <w:uiPriority w:val="99"/>
    <w:qFormat/>
    <w:rsid w:val="00986055"/>
    <w:rPr>
      <w:rFonts w:ascii="Courier New" w:hAnsi="Courier New"/>
    </w:rPr>
  </w:style>
  <w:style w:type="character" w:customStyle="1" w:styleId="176">
    <w:name w:val="Знак Знак176"/>
    <w:uiPriority w:val="99"/>
    <w:qFormat/>
    <w:rsid w:val="00986055"/>
    <w:rPr>
      <w:rFonts w:ascii="Times New Roman" w:hAnsi="Times New Roman"/>
      <w:sz w:val="24"/>
    </w:rPr>
  </w:style>
  <w:style w:type="character" w:customStyle="1" w:styleId="156">
    <w:name w:val="Знак Знак156"/>
    <w:uiPriority w:val="99"/>
    <w:qFormat/>
    <w:rsid w:val="00986055"/>
    <w:rPr>
      <w:b/>
      <w:sz w:val="28"/>
    </w:rPr>
  </w:style>
  <w:style w:type="character" w:customStyle="1" w:styleId="416">
    <w:name w:val="Знак Знак416"/>
    <w:uiPriority w:val="99"/>
    <w:qFormat/>
    <w:locked/>
    <w:rsid w:val="00986055"/>
    <w:rPr>
      <w:rFonts w:ascii="Arial" w:hAnsi="Arial"/>
      <w:b/>
      <w:i/>
      <w:sz w:val="28"/>
      <w:lang w:val="ru-RU" w:eastAsia="en-US"/>
    </w:rPr>
  </w:style>
  <w:style w:type="character" w:customStyle="1" w:styleId="237">
    <w:name w:val="Знак Знак23 Знак7"/>
    <w:aliases w:val="Знак Знак3 Знак7"/>
    <w:uiPriority w:val="99"/>
    <w:qFormat/>
    <w:locked/>
    <w:rsid w:val="00986055"/>
    <w:rPr>
      <w:rFonts w:ascii="Tahoma" w:hAnsi="Tahoma"/>
      <w:sz w:val="16"/>
    </w:rPr>
  </w:style>
  <w:style w:type="paragraph" w:customStyle="1" w:styleId="86">
    <w:name w:val="Знак Знак Знак Знак Знак Знак Знак Знак Знак Знак Знак Знак Знак8"/>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61">
    <w:name w:val="Знак36"/>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6">
    <w:name w:val="Знак Знак536"/>
    <w:uiPriority w:val="99"/>
    <w:qFormat/>
    <w:locked/>
    <w:rsid w:val="00986055"/>
    <w:rPr>
      <w:b/>
      <w:caps/>
      <w:sz w:val="24"/>
      <w:lang w:val="ru-RU" w:eastAsia="ru-RU"/>
    </w:rPr>
  </w:style>
  <w:style w:type="character" w:customStyle="1" w:styleId="6f1">
    <w:name w:val="Без интервала Знак6"/>
    <w:qFormat/>
    <w:locked/>
    <w:rsid w:val="00986055"/>
    <w:rPr>
      <w:sz w:val="24"/>
      <w:lang w:eastAsia="en-US"/>
    </w:rPr>
  </w:style>
  <w:style w:type="character" w:customStyle="1" w:styleId="1162">
    <w:name w:val="Знак1 Знак Знак16"/>
    <w:locked/>
    <w:rsid w:val="00986055"/>
    <w:rPr>
      <w:rFonts w:ascii="Times New Roman" w:hAnsi="Times New Roman"/>
      <w:sz w:val="24"/>
      <w:lang w:eastAsia="ru-RU"/>
    </w:rPr>
  </w:style>
  <w:style w:type="character" w:customStyle="1" w:styleId="466">
    <w:name w:val="Знак Знак466"/>
    <w:uiPriority w:val="99"/>
    <w:qFormat/>
    <w:locked/>
    <w:rsid w:val="00986055"/>
    <w:rPr>
      <w:b/>
      <w:sz w:val="27"/>
      <w:lang w:val="ru-RU" w:eastAsia="ru-RU"/>
    </w:rPr>
  </w:style>
  <w:style w:type="character" w:customStyle="1" w:styleId="486">
    <w:name w:val="Знак Знак486"/>
    <w:uiPriority w:val="99"/>
    <w:qFormat/>
    <w:locked/>
    <w:rsid w:val="00986055"/>
    <w:rPr>
      <w:b/>
      <w:sz w:val="27"/>
      <w:lang w:val="ru-RU" w:eastAsia="ru-RU"/>
    </w:rPr>
  </w:style>
  <w:style w:type="character" w:customStyle="1" w:styleId="446">
    <w:name w:val="Знак Знак446"/>
    <w:uiPriority w:val="99"/>
    <w:qFormat/>
    <w:locked/>
    <w:rsid w:val="00986055"/>
    <w:rPr>
      <w:sz w:val="24"/>
    </w:rPr>
  </w:style>
  <w:style w:type="character" w:customStyle="1" w:styleId="516">
    <w:name w:val="Знак Знак516"/>
    <w:uiPriority w:val="99"/>
    <w:qFormat/>
    <w:locked/>
    <w:rsid w:val="00986055"/>
    <w:rPr>
      <w:b/>
      <w:sz w:val="27"/>
      <w:lang w:val="ru-RU" w:eastAsia="ru-RU"/>
    </w:rPr>
  </w:style>
  <w:style w:type="character" w:customStyle="1" w:styleId="436">
    <w:name w:val="Знак Знак436"/>
    <w:uiPriority w:val="99"/>
    <w:qFormat/>
    <w:locked/>
    <w:rsid w:val="00986055"/>
    <w:rPr>
      <w:color w:val="000000"/>
      <w:sz w:val="24"/>
      <w:lang w:eastAsia="ru-RU"/>
    </w:rPr>
  </w:style>
  <w:style w:type="character" w:customStyle="1" w:styleId="426">
    <w:name w:val="Знак Знак426"/>
    <w:uiPriority w:val="99"/>
    <w:qFormat/>
    <w:rsid w:val="00986055"/>
    <w:rPr>
      <w:rFonts w:ascii="Times New Roman" w:hAnsi="Times New Roman"/>
      <w:sz w:val="16"/>
    </w:rPr>
  </w:style>
  <w:style w:type="character" w:customStyle="1" w:styleId="496">
    <w:name w:val="Знак Знак496"/>
    <w:uiPriority w:val="99"/>
    <w:qFormat/>
    <w:rsid w:val="00986055"/>
    <w:rPr>
      <w:rFonts w:ascii="Times New Roman" w:hAnsi="Times New Roman"/>
      <w:b/>
      <w:caps/>
      <w:sz w:val="24"/>
      <w:lang w:eastAsia="ru-RU"/>
    </w:rPr>
  </w:style>
  <w:style w:type="character" w:customStyle="1" w:styleId="476">
    <w:name w:val="Знак Знак476"/>
    <w:uiPriority w:val="99"/>
    <w:qFormat/>
    <w:rsid w:val="00986055"/>
    <w:rPr>
      <w:rFonts w:ascii="Times New Roman" w:hAnsi="Times New Roman"/>
      <w:b/>
      <w:sz w:val="27"/>
      <w:lang w:eastAsia="ru-RU"/>
    </w:rPr>
  </w:style>
  <w:style w:type="character" w:customStyle="1" w:styleId="456">
    <w:name w:val="Знак Знак456"/>
    <w:uiPriority w:val="99"/>
    <w:qFormat/>
    <w:rsid w:val="00986055"/>
    <w:rPr>
      <w:rFonts w:ascii="Times New Roman" w:hAnsi="Times New Roman"/>
      <w:b/>
      <w:i/>
      <w:sz w:val="26"/>
      <w:lang w:eastAsia="ru-RU"/>
    </w:rPr>
  </w:style>
  <w:style w:type="character" w:customStyle="1" w:styleId="572">
    <w:name w:val="Знак5 Знак Знак7"/>
    <w:uiPriority w:val="99"/>
    <w:qFormat/>
    <w:locked/>
    <w:rsid w:val="00986055"/>
    <w:rPr>
      <w:sz w:val="16"/>
    </w:rPr>
  </w:style>
  <w:style w:type="character" w:customStyle="1" w:styleId="506">
    <w:name w:val="Знак Знак506"/>
    <w:uiPriority w:val="99"/>
    <w:qFormat/>
    <w:locked/>
    <w:rsid w:val="00986055"/>
    <w:rPr>
      <w:b/>
      <w:sz w:val="28"/>
      <w:lang w:val="ru-RU" w:eastAsia="ru-RU"/>
    </w:rPr>
  </w:style>
  <w:style w:type="character" w:customStyle="1" w:styleId="526">
    <w:name w:val="Знак Знак526"/>
    <w:uiPriority w:val="99"/>
    <w:qFormat/>
    <w:rsid w:val="00986055"/>
    <w:rPr>
      <w:rFonts w:ascii="Arial" w:hAnsi="Arial"/>
      <w:b/>
      <w:i/>
      <w:sz w:val="28"/>
    </w:rPr>
  </w:style>
  <w:style w:type="character" w:customStyle="1" w:styleId="5160">
    <w:name w:val="Знак5 Знак Знак16"/>
    <w:locked/>
    <w:rsid w:val="00986055"/>
    <w:rPr>
      <w:sz w:val="16"/>
      <w:lang w:val="ru-RU" w:eastAsia="ru-RU"/>
    </w:rPr>
  </w:style>
  <w:style w:type="character" w:customStyle="1" w:styleId="660">
    <w:name w:val="Знак6 Знак Знак6"/>
    <w:uiPriority w:val="99"/>
    <w:qFormat/>
    <w:rsid w:val="00986055"/>
    <w:rPr>
      <w:sz w:val="24"/>
      <w:lang w:val="ru-RU" w:eastAsia="ru-RU"/>
    </w:rPr>
  </w:style>
  <w:style w:type="character" w:customStyle="1" w:styleId="1190">
    <w:name w:val="Тема примечания Знак119"/>
    <w:uiPriority w:val="99"/>
    <w:semiHidden/>
    <w:qFormat/>
    <w:rsid w:val="00986055"/>
    <w:rPr>
      <w:b/>
      <w:lang w:val="ru-RU" w:eastAsia="ru-RU"/>
    </w:rPr>
  </w:style>
  <w:style w:type="character" w:customStyle="1" w:styleId="1180">
    <w:name w:val="Тема примечания Знак118"/>
    <w:uiPriority w:val="99"/>
    <w:semiHidden/>
    <w:qFormat/>
    <w:rsid w:val="00986055"/>
    <w:rPr>
      <w:b/>
      <w:lang w:val="ru-RU" w:eastAsia="ru-RU"/>
    </w:rPr>
  </w:style>
  <w:style w:type="character" w:customStyle="1" w:styleId="HTML119">
    <w:name w:val="Адрес HTML Знак119"/>
    <w:uiPriority w:val="99"/>
    <w:semiHidden/>
    <w:qFormat/>
    <w:rsid w:val="00986055"/>
    <w:rPr>
      <w:i/>
      <w:sz w:val="24"/>
    </w:rPr>
  </w:style>
  <w:style w:type="character" w:customStyle="1" w:styleId="HTML118">
    <w:name w:val="Адрес HTML Знак118"/>
    <w:uiPriority w:val="99"/>
    <w:semiHidden/>
    <w:qFormat/>
    <w:rsid w:val="00986055"/>
    <w:rPr>
      <w:i/>
      <w:sz w:val="24"/>
    </w:rPr>
  </w:style>
  <w:style w:type="character" w:customStyle="1" w:styleId="1191">
    <w:name w:val="Выделенная цитата Знак119"/>
    <w:uiPriority w:val="99"/>
    <w:qFormat/>
    <w:rsid w:val="00986055"/>
    <w:rPr>
      <w:i/>
      <w:color w:val="4472C4"/>
      <w:sz w:val="24"/>
    </w:rPr>
  </w:style>
  <w:style w:type="character" w:customStyle="1" w:styleId="1181">
    <w:name w:val="Выделенная цитата Знак118"/>
    <w:uiPriority w:val="99"/>
    <w:qFormat/>
    <w:rsid w:val="00986055"/>
    <w:rPr>
      <w:i/>
      <w:color w:val="4472C4"/>
      <w:sz w:val="24"/>
    </w:rPr>
  </w:style>
  <w:style w:type="character" w:customStyle="1" w:styleId="208">
    <w:name w:val="Знак Знак208"/>
    <w:uiPriority w:val="99"/>
    <w:qFormat/>
    <w:rsid w:val="00986055"/>
    <w:rPr>
      <w:rFonts w:ascii="Arial" w:hAnsi="Arial"/>
      <w:sz w:val="22"/>
    </w:rPr>
  </w:style>
  <w:style w:type="character" w:customStyle="1" w:styleId="1271">
    <w:name w:val="Знак1 Знак Знак27"/>
    <w:uiPriority w:val="99"/>
    <w:locked/>
    <w:rsid w:val="00986055"/>
    <w:rPr>
      <w:sz w:val="24"/>
    </w:rPr>
  </w:style>
  <w:style w:type="character" w:customStyle="1" w:styleId="209">
    <w:name w:val="Знак Знак209"/>
    <w:uiPriority w:val="99"/>
    <w:qFormat/>
    <w:rsid w:val="00986055"/>
    <w:rPr>
      <w:rFonts w:ascii="Arial" w:hAnsi="Arial"/>
      <w:sz w:val="22"/>
    </w:rPr>
  </w:style>
  <w:style w:type="paragraph" w:customStyle="1" w:styleId="87">
    <w:name w:val="Знак Знак Знак Знак Знак Знак8"/>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90">
    <w:name w:val="Знак Знак79"/>
    <w:uiPriority w:val="99"/>
    <w:qFormat/>
    <w:rsid w:val="00986055"/>
    <w:rPr>
      <w:sz w:val="16"/>
      <w:lang w:val="ru-RU" w:eastAsia="ru-RU"/>
    </w:rPr>
  </w:style>
  <w:style w:type="character" w:customStyle="1" w:styleId="1470">
    <w:name w:val="Знак Знак147"/>
    <w:uiPriority w:val="99"/>
    <w:qFormat/>
    <w:locked/>
    <w:rsid w:val="00986055"/>
    <w:rPr>
      <w:b/>
      <w:sz w:val="27"/>
      <w:lang w:val="ru-RU" w:eastAsia="ru-RU"/>
    </w:rPr>
  </w:style>
  <w:style w:type="character" w:customStyle="1" w:styleId="107">
    <w:name w:val="Знак Знак107"/>
    <w:uiPriority w:val="99"/>
    <w:qFormat/>
    <w:locked/>
    <w:rsid w:val="00986055"/>
    <w:rPr>
      <w:sz w:val="16"/>
      <w:lang w:val="ru-RU" w:eastAsia="ru-RU"/>
    </w:rPr>
  </w:style>
  <w:style w:type="character" w:customStyle="1" w:styleId="617">
    <w:name w:val="Знак Знак617"/>
    <w:uiPriority w:val="99"/>
    <w:qFormat/>
    <w:rsid w:val="00986055"/>
    <w:rPr>
      <w:rFonts w:ascii="Arial" w:hAnsi="Arial"/>
      <w:b/>
      <w:i/>
      <w:sz w:val="28"/>
      <w:lang w:val="ru-RU" w:eastAsia="en-US"/>
    </w:rPr>
  </w:style>
  <w:style w:type="character" w:customStyle="1" w:styleId="168">
    <w:name w:val="Знак Знак168"/>
    <w:uiPriority w:val="99"/>
    <w:qFormat/>
    <w:locked/>
    <w:rsid w:val="00986055"/>
    <w:rPr>
      <w:b/>
      <w:caps/>
      <w:sz w:val="24"/>
      <w:lang w:val="ru-RU" w:eastAsia="ru-RU"/>
    </w:rPr>
  </w:style>
  <w:style w:type="character" w:customStyle="1" w:styleId="97">
    <w:name w:val="Знак Знак Знак9"/>
    <w:uiPriority w:val="99"/>
    <w:qFormat/>
    <w:rsid w:val="00986055"/>
    <w:rPr>
      <w:rFonts w:ascii="Times New Roman" w:hAnsi="Times New Roman"/>
      <w:b/>
      <w:caps/>
      <w:sz w:val="28"/>
    </w:rPr>
  </w:style>
  <w:style w:type="character" w:customStyle="1" w:styleId="257">
    <w:name w:val="Знак Знак257"/>
    <w:uiPriority w:val="99"/>
    <w:qFormat/>
    <w:rsid w:val="00986055"/>
    <w:rPr>
      <w:rFonts w:ascii="Times New Roman" w:hAnsi="Times New Roman"/>
      <w:b/>
      <w:sz w:val="28"/>
    </w:rPr>
  </w:style>
  <w:style w:type="character" w:customStyle="1" w:styleId="2270">
    <w:name w:val="Знак Знак227"/>
    <w:uiPriority w:val="99"/>
    <w:qFormat/>
    <w:rsid w:val="00986055"/>
    <w:rPr>
      <w:rFonts w:ascii="Times New Roman" w:hAnsi="Times New Roman"/>
      <w:sz w:val="24"/>
    </w:rPr>
  </w:style>
  <w:style w:type="character" w:customStyle="1" w:styleId="197">
    <w:name w:val="Знак Знак197"/>
    <w:uiPriority w:val="99"/>
    <w:qFormat/>
    <w:rsid w:val="00986055"/>
    <w:rPr>
      <w:rFonts w:ascii="Times New Roman" w:hAnsi="Times New Roman"/>
      <w:sz w:val="16"/>
      <w:lang w:eastAsia="ru-RU"/>
    </w:rPr>
  </w:style>
  <w:style w:type="character" w:customStyle="1" w:styleId="187">
    <w:name w:val="Знак Знак187"/>
    <w:uiPriority w:val="99"/>
    <w:qFormat/>
    <w:rsid w:val="00986055"/>
    <w:rPr>
      <w:rFonts w:ascii="Courier New" w:hAnsi="Courier New"/>
    </w:rPr>
  </w:style>
  <w:style w:type="character" w:customStyle="1" w:styleId="177">
    <w:name w:val="Знак Знак177"/>
    <w:uiPriority w:val="99"/>
    <w:qFormat/>
    <w:rsid w:val="00986055"/>
    <w:rPr>
      <w:rFonts w:ascii="Times New Roman" w:hAnsi="Times New Roman"/>
      <w:sz w:val="24"/>
    </w:rPr>
  </w:style>
  <w:style w:type="character" w:customStyle="1" w:styleId="157">
    <w:name w:val="Знак Знак157"/>
    <w:uiPriority w:val="99"/>
    <w:qFormat/>
    <w:rsid w:val="00986055"/>
    <w:rPr>
      <w:b/>
      <w:sz w:val="28"/>
    </w:rPr>
  </w:style>
  <w:style w:type="character" w:customStyle="1" w:styleId="417">
    <w:name w:val="Знак Знак417"/>
    <w:uiPriority w:val="99"/>
    <w:qFormat/>
    <w:locked/>
    <w:rsid w:val="00986055"/>
    <w:rPr>
      <w:rFonts w:ascii="Arial" w:hAnsi="Arial"/>
      <w:b/>
      <w:i/>
      <w:sz w:val="28"/>
      <w:lang w:val="ru-RU" w:eastAsia="en-US"/>
    </w:rPr>
  </w:style>
  <w:style w:type="character" w:customStyle="1" w:styleId="238">
    <w:name w:val="Знак Знак23 Знак8"/>
    <w:aliases w:val="Знак Знак3 Знак8"/>
    <w:uiPriority w:val="99"/>
    <w:locked/>
    <w:rsid w:val="00986055"/>
    <w:rPr>
      <w:rFonts w:ascii="Tahoma" w:hAnsi="Tahoma"/>
      <w:sz w:val="16"/>
    </w:rPr>
  </w:style>
  <w:style w:type="paragraph" w:customStyle="1" w:styleId="98">
    <w:name w:val="Знак Знак Знак Знак Знак Знак Знак Знак Знак Знак Знак Знак Знак9"/>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71">
    <w:name w:val="Знак37"/>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7">
    <w:name w:val="Знак Знак537"/>
    <w:uiPriority w:val="99"/>
    <w:qFormat/>
    <w:locked/>
    <w:rsid w:val="00986055"/>
    <w:rPr>
      <w:b/>
      <w:caps/>
      <w:sz w:val="24"/>
      <w:lang w:val="ru-RU" w:eastAsia="ru-RU"/>
    </w:rPr>
  </w:style>
  <w:style w:type="character" w:customStyle="1" w:styleId="7c">
    <w:name w:val="Без интервала Знак7"/>
    <w:uiPriority w:val="99"/>
    <w:locked/>
    <w:rsid w:val="00986055"/>
    <w:rPr>
      <w:sz w:val="24"/>
      <w:lang w:eastAsia="en-US"/>
    </w:rPr>
  </w:style>
  <w:style w:type="character" w:customStyle="1" w:styleId="1172">
    <w:name w:val="Знак1 Знак Знак17"/>
    <w:uiPriority w:val="99"/>
    <w:qFormat/>
    <w:locked/>
    <w:rsid w:val="00986055"/>
    <w:rPr>
      <w:rFonts w:ascii="Times New Roman" w:hAnsi="Times New Roman"/>
      <w:sz w:val="24"/>
      <w:lang w:eastAsia="ru-RU"/>
    </w:rPr>
  </w:style>
  <w:style w:type="character" w:customStyle="1" w:styleId="467">
    <w:name w:val="Знак Знак467"/>
    <w:uiPriority w:val="99"/>
    <w:qFormat/>
    <w:locked/>
    <w:rsid w:val="00986055"/>
    <w:rPr>
      <w:b/>
      <w:sz w:val="27"/>
      <w:lang w:val="ru-RU" w:eastAsia="ru-RU"/>
    </w:rPr>
  </w:style>
  <w:style w:type="character" w:customStyle="1" w:styleId="487">
    <w:name w:val="Знак Знак487"/>
    <w:uiPriority w:val="99"/>
    <w:qFormat/>
    <w:locked/>
    <w:rsid w:val="00986055"/>
    <w:rPr>
      <w:b/>
      <w:sz w:val="27"/>
      <w:lang w:val="ru-RU" w:eastAsia="ru-RU"/>
    </w:rPr>
  </w:style>
  <w:style w:type="character" w:customStyle="1" w:styleId="447">
    <w:name w:val="Знак Знак447"/>
    <w:uiPriority w:val="99"/>
    <w:qFormat/>
    <w:locked/>
    <w:rsid w:val="00986055"/>
    <w:rPr>
      <w:sz w:val="24"/>
    </w:rPr>
  </w:style>
  <w:style w:type="character" w:customStyle="1" w:styleId="517">
    <w:name w:val="Знак Знак517"/>
    <w:uiPriority w:val="99"/>
    <w:qFormat/>
    <w:locked/>
    <w:rsid w:val="00986055"/>
    <w:rPr>
      <w:b/>
      <w:sz w:val="27"/>
      <w:lang w:val="ru-RU" w:eastAsia="ru-RU"/>
    </w:rPr>
  </w:style>
  <w:style w:type="character" w:customStyle="1" w:styleId="437">
    <w:name w:val="Знак Знак437"/>
    <w:uiPriority w:val="99"/>
    <w:qFormat/>
    <w:locked/>
    <w:rsid w:val="00986055"/>
    <w:rPr>
      <w:color w:val="000000"/>
      <w:sz w:val="24"/>
      <w:lang w:eastAsia="ru-RU"/>
    </w:rPr>
  </w:style>
  <w:style w:type="character" w:customStyle="1" w:styleId="427">
    <w:name w:val="Знак Знак427"/>
    <w:uiPriority w:val="99"/>
    <w:qFormat/>
    <w:rsid w:val="00986055"/>
    <w:rPr>
      <w:rFonts w:ascii="Times New Roman" w:hAnsi="Times New Roman"/>
      <w:sz w:val="16"/>
    </w:rPr>
  </w:style>
  <w:style w:type="character" w:customStyle="1" w:styleId="497">
    <w:name w:val="Знак Знак497"/>
    <w:uiPriority w:val="99"/>
    <w:qFormat/>
    <w:rsid w:val="00986055"/>
    <w:rPr>
      <w:rFonts w:ascii="Times New Roman" w:hAnsi="Times New Roman"/>
      <w:b/>
      <w:caps/>
      <w:sz w:val="24"/>
      <w:lang w:eastAsia="ru-RU"/>
    </w:rPr>
  </w:style>
  <w:style w:type="character" w:customStyle="1" w:styleId="477">
    <w:name w:val="Знак Знак477"/>
    <w:uiPriority w:val="99"/>
    <w:qFormat/>
    <w:rsid w:val="00986055"/>
    <w:rPr>
      <w:rFonts w:ascii="Times New Roman" w:hAnsi="Times New Roman"/>
      <w:b/>
      <w:sz w:val="27"/>
      <w:lang w:eastAsia="ru-RU"/>
    </w:rPr>
  </w:style>
  <w:style w:type="character" w:customStyle="1" w:styleId="457">
    <w:name w:val="Знак Знак457"/>
    <w:uiPriority w:val="99"/>
    <w:qFormat/>
    <w:rsid w:val="00986055"/>
    <w:rPr>
      <w:rFonts w:ascii="Times New Roman" w:hAnsi="Times New Roman"/>
      <w:b/>
      <w:i/>
      <w:sz w:val="26"/>
      <w:lang w:eastAsia="ru-RU"/>
    </w:rPr>
  </w:style>
  <w:style w:type="character" w:customStyle="1" w:styleId="582">
    <w:name w:val="Знак5 Знак Знак8"/>
    <w:uiPriority w:val="99"/>
    <w:qFormat/>
    <w:locked/>
    <w:rsid w:val="00986055"/>
    <w:rPr>
      <w:sz w:val="16"/>
    </w:rPr>
  </w:style>
  <w:style w:type="character" w:customStyle="1" w:styleId="507">
    <w:name w:val="Знак Знак507"/>
    <w:uiPriority w:val="99"/>
    <w:qFormat/>
    <w:locked/>
    <w:rsid w:val="00986055"/>
    <w:rPr>
      <w:b/>
      <w:sz w:val="28"/>
      <w:lang w:val="ru-RU" w:eastAsia="ru-RU"/>
    </w:rPr>
  </w:style>
  <w:style w:type="character" w:customStyle="1" w:styleId="527">
    <w:name w:val="Знак Знак527"/>
    <w:uiPriority w:val="99"/>
    <w:qFormat/>
    <w:rsid w:val="00986055"/>
    <w:rPr>
      <w:rFonts w:ascii="Arial" w:hAnsi="Arial"/>
      <w:b/>
      <w:i/>
      <w:sz w:val="28"/>
    </w:rPr>
  </w:style>
  <w:style w:type="character" w:customStyle="1" w:styleId="5170">
    <w:name w:val="Знак5 Знак Знак17"/>
    <w:uiPriority w:val="99"/>
    <w:qFormat/>
    <w:locked/>
    <w:rsid w:val="00986055"/>
    <w:rPr>
      <w:sz w:val="16"/>
      <w:lang w:val="ru-RU" w:eastAsia="ru-RU"/>
    </w:rPr>
  </w:style>
  <w:style w:type="character" w:customStyle="1" w:styleId="670">
    <w:name w:val="Знак6 Знак Знак7"/>
    <w:uiPriority w:val="99"/>
    <w:qFormat/>
    <w:rsid w:val="00986055"/>
    <w:rPr>
      <w:sz w:val="24"/>
      <w:lang w:val="ru-RU" w:eastAsia="ru-RU"/>
    </w:rPr>
  </w:style>
  <w:style w:type="character" w:customStyle="1" w:styleId="149">
    <w:name w:val="Основной текст с отступом Знак14"/>
    <w:aliases w:val="Знак Знак4 Знак13,Заголовок 1 Знак Знак14,Знак7 Знак Знак1 Знак14,Заголовок 1 Знак Знак Знак5 Знак13,Знак Заголовок 1 Знак Знак3 Знак13,Знак4 Знак Знак13,Знак7 Знак Знак Знак Знак2 Знак5,текст Знак14"/>
    <w:uiPriority w:val="99"/>
    <w:qFormat/>
    <w:rsid w:val="00986055"/>
    <w:rPr>
      <w:sz w:val="24"/>
    </w:rPr>
  </w:style>
  <w:style w:type="character" w:customStyle="1" w:styleId="1200">
    <w:name w:val="Тема примечания Знак120"/>
    <w:uiPriority w:val="99"/>
    <w:semiHidden/>
    <w:qFormat/>
    <w:rsid w:val="00986055"/>
    <w:rPr>
      <w:b/>
      <w:lang w:val="ru-RU" w:eastAsia="ru-RU"/>
    </w:rPr>
  </w:style>
  <w:style w:type="character" w:customStyle="1" w:styleId="HTML1200">
    <w:name w:val="Адрес HTML Знак120"/>
    <w:uiPriority w:val="99"/>
    <w:semiHidden/>
    <w:qFormat/>
    <w:rsid w:val="00986055"/>
    <w:rPr>
      <w:i/>
      <w:sz w:val="24"/>
    </w:rPr>
  </w:style>
  <w:style w:type="character" w:customStyle="1" w:styleId="1201">
    <w:name w:val="Выделенная цитата Знак120"/>
    <w:uiPriority w:val="99"/>
    <w:qFormat/>
    <w:rsid w:val="00986055"/>
    <w:rPr>
      <w:i/>
      <w:color w:val="4472C4"/>
      <w:sz w:val="24"/>
    </w:rPr>
  </w:style>
  <w:style w:type="paragraph" w:customStyle="1" w:styleId="239">
    <w:name w:val="Основной текст 23"/>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6">
    <w:name w:val="Заголовок 32"/>
    <w:basedOn w:val="5a"/>
    <w:next w:val="5a"/>
    <w:uiPriority w:val="99"/>
    <w:qFormat/>
    <w:rsid w:val="00986055"/>
    <w:pPr>
      <w:keepNext/>
      <w:spacing w:before="0" w:beforeAutospacing="0" w:after="0" w:afterAutospacing="0"/>
      <w:outlineLvl w:val="2"/>
    </w:pPr>
    <w:rPr>
      <w:szCs w:val="20"/>
    </w:rPr>
  </w:style>
  <w:style w:type="paragraph" w:customStyle="1" w:styleId="4f6">
    <w:name w:val="Основной текст4"/>
    <w:basedOn w:val="5a"/>
    <w:uiPriority w:val="99"/>
    <w:qFormat/>
    <w:rsid w:val="00986055"/>
    <w:pPr>
      <w:spacing w:before="0" w:beforeAutospacing="0" w:after="0" w:afterAutospacing="0" w:line="360" w:lineRule="auto"/>
    </w:pPr>
    <w:rPr>
      <w:szCs w:val="20"/>
    </w:rPr>
  </w:style>
  <w:style w:type="paragraph" w:customStyle="1" w:styleId="22b">
    <w:name w:val="Заголовок 22"/>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3ff7">
    <w:name w:val="Цитата3"/>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3ff8">
    <w:name w:val="Текст3"/>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34">
    <w:name w:val="Основной текст 33"/>
    <w:basedOn w:val="5a"/>
    <w:uiPriority w:val="99"/>
    <w:qFormat/>
    <w:rsid w:val="00986055"/>
    <w:pPr>
      <w:tabs>
        <w:tab w:val="left" w:pos="360"/>
      </w:tabs>
      <w:spacing w:before="0" w:beforeAutospacing="0" w:after="0" w:afterAutospacing="0"/>
      <w:jc w:val="both"/>
    </w:pPr>
    <w:rPr>
      <w:i/>
      <w:sz w:val="26"/>
      <w:szCs w:val="20"/>
    </w:rPr>
  </w:style>
  <w:style w:type="paragraph" w:customStyle="1" w:styleId="22c">
    <w:name w:val="Основной текст с отступом 22"/>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35">
    <w:name w:val="Основной текст с отступом 33"/>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2fffb">
    <w:name w:val="Верхний колонтитул2"/>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2fffc">
    <w:name w:val="Основной шрифт абзаца2"/>
    <w:uiPriority w:val="99"/>
    <w:qFormat/>
    <w:rsid w:val="00986055"/>
  </w:style>
  <w:style w:type="paragraph" w:customStyle="1" w:styleId="428">
    <w:name w:val="Заголовок 42"/>
    <w:basedOn w:val="5a"/>
    <w:next w:val="5a"/>
    <w:uiPriority w:val="99"/>
    <w:qFormat/>
    <w:rsid w:val="00986055"/>
    <w:pPr>
      <w:keepNext/>
      <w:spacing w:before="0" w:beforeAutospacing="0" w:after="0" w:afterAutospacing="0"/>
    </w:pPr>
    <w:rPr>
      <w:szCs w:val="20"/>
    </w:rPr>
  </w:style>
  <w:style w:type="paragraph" w:customStyle="1" w:styleId="618">
    <w:name w:val="Заголовок 61"/>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eading13">
    <w:name w:val="Heading 13"/>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paragraph" w:customStyle="1" w:styleId="Heading23">
    <w:name w:val="Heading 23"/>
    <w:basedOn w:val="a8"/>
    <w:next w:val="a8"/>
    <w:uiPriority w:val="99"/>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Heading33">
    <w:name w:val="Heading 33"/>
    <w:basedOn w:val="a8"/>
    <w:next w:val="a8"/>
    <w:uiPriority w:val="99"/>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Heading43">
    <w:name w:val="Heading 43"/>
    <w:basedOn w:val="a8"/>
    <w:next w:val="a8"/>
    <w:uiPriority w:val="99"/>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Heading52">
    <w:name w:val="Heading 52"/>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Heading63">
    <w:name w:val="Heading 63"/>
    <w:basedOn w:val="a8"/>
    <w:next w:val="a8"/>
    <w:uiPriority w:val="99"/>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Heading72">
    <w:name w:val="Heading 72"/>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Heading82">
    <w:name w:val="Heading 82"/>
    <w:basedOn w:val="a8"/>
    <w:next w:val="a8"/>
    <w:uiPriority w:val="99"/>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Heading92">
    <w:name w:val="Heading 9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paragraph" w:customStyle="1" w:styleId="HTML21">
    <w:name w:val="Стандартный HTML2"/>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Heading2Char1">
    <w:name w:val="Heading 2 Char1"/>
    <w:aliases w:val="Знак3 Знак Char1,Heading 2 Char11,Знак3 Знак Char11"/>
    <w:uiPriority w:val="99"/>
    <w:locked/>
    <w:rsid w:val="00986055"/>
    <w:rPr>
      <w:rFonts w:ascii="Times New Roman" w:hAnsi="Times New Roman"/>
      <w:sz w:val="24"/>
    </w:rPr>
  </w:style>
  <w:style w:type="character" w:customStyle="1" w:styleId="1ffffffa">
    <w:name w:val="Абзац списка Знак1"/>
    <w:qFormat/>
    <w:locked/>
    <w:rsid w:val="00986055"/>
    <w:rPr>
      <w:rFonts w:ascii="Times New Roman" w:hAnsi="Times New Roman"/>
      <w:sz w:val="24"/>
    </w:rPr>
  </w:style>
  <w:style w:type="character" w:customStyle="1" w:styleId="403">
    <w:name w:val="Знак Знак40 Знак"/>
    <w:uiPriority w:val="99"/>
    <w:qFormat/>
    <w:locked/>
    <w:rsid w:val="00986055"/>
    <w:rPr>
      <w:sz w:val="24"/>
      <w:lang w:val="ru-RU" w:eastAsia="ru-RU"/>
    </w:rPr>
  </w:style>
  <w:style w:type="paragraph" w:customStyle="1" w:styleId="paragraph">
    <w:name w:val="paragraph"/>
    <w:basedOn w:val="a8"/>
    <w:uiPriority w:val="99"/>
    <w:qFormat/>
    <w:rsid w:val="00986055"/>
    <w:pPr>
      <w:spacing w:before="0" w:beforeAutospacing="0" w:after="0" w:afterAutospacing="0"/>
    </w:pPr>
    <w:rPr>
      <w:rFonts w:eastAsia="Times New Roman"/>
    </w:rPr>
  </w:style>
  <w:style w:type="paragraph" w:customStyle="1" w:styleId="Style88">
    <w:name w:val="Style88"/>
    <w:basedOn w:val="a8"/>
    <w:uiPriority w:val="99"/>
    <w:qFormat/>
    <w:rsid w:val="00986055"/>
    <w:pPr>
      <w:widowControl w:val="0"/>
      <w:autoSpaceDE w:val="0"/>
      <w:autoSpaceDN w:val="0"/>
      <w:adjustRightInd w:val="0"/>
      <w:spacing w:before="0" w:beforeAutospacing="0" w:after="0" w:afterAutospacing="0" w:line="243" w:lineRule="exact"/>
      <w:ind w:firstLine="298"/>
      <w:jc w:val="both"/>
    </w:pPr>
    <w:rPr>
      <w:rFonts w:ascii="Franklin Gothic Medium" w:eastAsia="MS ??" w:hAnsi="Franklin Gothic Medium"/>
    </w:rPr>
  </w:style>
  <w:style w:type="character" w:customStyle="1" w:styleId="2fffd">
    <w:name w:val="Неразрешенное упоминание2"/>
    <w:uiPriority w:val="99"/>
    <w:semiHidden/>
    <w:qFormat/>
    <w:rsid w:val="00986055"/>
    <w:rPr>
      <w:color w:val="808080"/>
      <w:shd w:val="clear" w:color="auto" w:fill="E6E6E6"/>
    </w:rPr>
  </w:style>
  <w:style w:type="paragraph" w:customStyle="1" w:styleId="99">
    <w:name w:val="Знак Знак Знак Знак Знак Знак9"/>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100">
    <w:name w:val="Знак Знак710"/>
    <w:uiPriority w:val="99"/>
    <w:qFormat/>
    <w:rsid w:val="00986055"/>
    <w:rPr>
      <w:sz w:val="16"/>
      <w:lang w:val="ru-RU" w:eastAsia="ru-RU"/>
    </w:rPr>
  </w:style>
  <w:style w:type="character" w:customStyle="1" w:styleId="1480">
    <w:name w:val="Знак Знак148"/>
    <w:uiPriority w:val="99"/>
    <w:qFormat/>
    <w:locked/>
    <w:rsid w:val="00986055"/>
    <w:rPr>
      <w:b/>
      <w:sz w:val="27"/>
      <w:lang w:val="ru-RU" w:eastAsia="ru-RU"/>
    </w:rPr>
  </w:style>
  <w:style w:type="character" w:customStyle="1" w:styleId="108">
    <w:name w:val="Знак Знак108"/>
    <w:uiPriority w:val="99"/>
    <w:qFormat/>
    <w:locked/>
    <w:rsid w:val="00986055"/>
    <w:rPr>
      <w:sz w:val="16"/>
      <w:lang w:val="ru-RU" w:eastAsia="ru-RU"/>
    </w:rPr>
  </w:style>
  <w:style w:type="character" w:customStyle="1" w:styleId="6200">
    <w:name w:val="Знак Знак620"/>
    <w:uiPriority w:val="99"/>
    <w:qFormat/>
    <w:rsid w:val="00986055"/>
    <w:rPr>
      <w:rFonts w:ascii="Arial" w:hAnsi="Arial"/>
      <w:b/>
      <w:i/>
      <w:sz w:val="28"/>
      <w:lang w:val="ru-RU" w:eastAsia="en-US"/>
    </w:rPr>
  </w:style>
  <w:style w:type="character" w:customStyle="1" w:styleId="169">
    <w:name w:val="Знак Знак169"/>
    <w:uiPriority w:val="99"/>
    <w:qFormat/>
    <w:locked/>
    <w:rsid w:val="00986055"/>
    <w:rPr>
      <w:b/>
      <w:caps/>
      <w:sz w:val="24"/>
      <w:lang w:val="ru-RU" w:eastAsia="ru-RU"/>
    </w:rPr>
  </w:style>
  <w:style w:type="character" w:customStyle="1" w:styleId="109">
    <w:name w:val="Знак Знак Знак10"/>
    <w:uiPriority w:val="99"/>
    <w:qFormat/>
    <w:rsid w:val="00986055"/>
    <w:rPr>
      <w:rFonts w:ascii="Times New Roman" w:hAnsi="Times New Roman"/>
      <w:b/>
      <w:caps/>
      <w:sz w:val="28"/>
    </w:rPr>
  </w:style>
  <w:style w:type="character" w:customStyle="1" w:styleId="258">
    <w:name w:val="Знак Знак258"/>
    <w:uiPriority w:val="99"/>
    <w:qFormat/>
    <w:rsid w:val="00986055"/>
    <w:rPr>
      <w:rFonts w:ascii="Times New Roman" w:hAnsi="Times New Roman"/>
      <w:b/>
      <w:sz w:val="28"/>
    </w:rPr>
  </w:style>
  <w:style w:type="character" w:customStyle="1" w:styleId="2280">
    <w:name w:val="Знак Знак228"/>
    <w:uiPriority w:val="99"/>
    <w:qFormat/>
    <w:rsid w:val="00986055"/>
    <w:rPr>
      <w:rFonts w:ascii="Times New Roman" w:hAnsi="Times New Roman"/>
      <w:sz w:val="24"/>
    </w:rPr>
  </w:style>
  <w:style w:type="character" w:customStyle="1" w:styleId="2011">
    <w:name w:val="Знак Знак2011"/>
    <w:uiPriority w:val="99"/>
    <w:qFormat/>
    <w:rsid w:val="00986055"/>
    <w:rPr>
      <w:rFonts w:ascii="Arial" w:hAnsi="Arial"/>
      <w:sz w:val="22"/>
    </w:rPr>
  </w:style>
  <w:style w:type="character" w:customStyle="1" w:styleId="198">
    <w:name w:val="Знак Знак198"/>
    <w:uiPriority w:val="99"/>
    <w:qFormat/>
    <w:rsid w:val="00986055"/>
    <w:rPr>
      <w:rFonts w:ascii="Times New Roman" w:hAnsi="Times New Roman"/>
      <w:sz w:val="16"/>
      <w:lang w:eastAsia="ru-RU"/>
    </w:rPr>
  </w:style>
  <w:style w:type="character" w:customStyle="1" w:styleId="188">
    <w:name w:val="Знак Знак188"/>
    <w:uiPriority w:val="99"/>
    <w:qFormat/>
    <w:rsid w:val="00986055"/>
    <w:rPr>
      <w:rFonts w:ascii="Courier New" w:hAnsi="Courier New"/>
    </w:rPr>
  </w:style>
  <w:style w:type="character" w:customStyle="1" w:styleId="178">
    <w:name w:val="Знак Знак178"/>
    <w:uiPriority w:val="99"/>
    <w:qFormat/>
    <w:rsid w:val="00986055"/>
    <w:rPr>
      <w:rFonts w:ascii="Times New Roman" w:hAnsi="Times New Roman"/>
      <w:sz w:val="24"/>
    </w:rPr>
  </w:style>
  <w:style w:type="character" w:customStyle="1" w:styleId="158">
    <w:name w:val="Знак Знак158"/>
    <w:uiPriority w:val="99"/>
    <w:qFormat/>
    <w:rsid w:val="00986055"/>
    <w:rPr>
      <w:b/>
      <w:sz w:val="28"/>
    </w:rPr>
  </w:style>
  <w:style w:type="character" w:customStyle="1" w:styleId="418">
    <w:name w:val="Знак Знак418"/>
    <w:uiPriority w:val="99"/>
    <w:qFormat/>
    <w:locked/>
    <w:rsid w:val="00986055"/>
    <w:rPr>
      <w:rFonts w:ascii="Arial" w:hAnsi="Arial"/>
      <w:b/>
      <w:i/>
      <w:sz w:val="28"/>
      <w:lang w:val="ru-RU" w:eastAsia="en-US"/>
    </w:rPr>
  </w:style>
  <w:style w:type="paragraph" w:customStyle="1" w:styleId="10a">
    <w:name w:val="Знак Знак Знак Знак Знак Знак Знак Знак Знак Знак Знак Знак Знак10"/>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81">
    <w:name w:val="Знак38"/>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8">
    <w:name w:val="Знак Знак538"/>
    <w:uiPriority w:val="99"/>
    <w:qFormat/>
    <w:locked/>
    <w:rsid w:val="00986055"/>
    <w:rPr>
      <w:b/>
      <w:caps/>
      <w:sz w:val="24"/>
      <w:lang w:val="ru-RU" w:eastAsia="ru-RU"/>
    </w:rPr>
  </w:style>
  <w:style w:type="character" w:customStyle="1" w:styleId="1182">
    <w:name w:val="Знак1 Знак Знак18"/>
    <w:uiPriority w:val="99"/>
    <w:qFormat/>
    <w:locked/>
    <w:rsid w:val="00986055"/>
    <w:rPr>
      <w:rFonts w:ascii="Times New Roman" w:hAnsi="Times New Roman"/>
      <w:sz w:val="24"/>
      <w:lang w:eastAsia="ru-RU"/>
    </w:rPr>
  </w:style>
  <w:style w:type="character" w:customStyle="1" w:styleId="468">
    <w:name w:val="Знак Знак468"/>
    <w:uiPriority w:val="99"/>
    <w:qFormat/>
    <w:locked/>
    <w:rsid w:val="00986055"/>
    <w:rPr>
      <w:b/>
      <w:sz w:val="27"/>
      <w:lang w:val="ru-RU" w:eastAsia="ru-RU"/>
    </w:rPr>
  </w:style>
  <w:style w:type="character" w:customStyle="1" w:styleId="488">
    <w:name w:val="Знак Знак488"/>
    <w:uiPriority w:val="99"/>
    <w:qFormat/>
    <w:locked/>
    <w:rsid w:val="00986055"/>
    <w:rPr>
      <w:b/>
      <w:sz w:val="27"/>
      <w:lang w:val="ru-RU" w:eastAsia="ru-RU"/>
    </w:rPr>
  </w:style>
  <w:style w:type="character" w:customStyle="1" w:styleId="448">
    <w:name w:val="Знак Знак448"/>
    <w:uiPriority w:val="99"/>
    <w:qFormat/>
    <w:locked/>
    <w:rsid w:val="00986055"/>
    <w:rPr>
      <w:sz w:val="24"/>
    </w:rPr>
  </w:style>
  <w:style w:type="character" w:customStyle="1" w:styleId="518">
    <w:name w:val="Знак Знак518"/>
    <w:uiPriority w:val="99"/>
    <w:qFormat/>
    <w:locked/>
    <w:rsid w:val="00986055"/>
    <w:rPr>
      <w:b/>
      <w:sz w:val="27"/>
      <w:lang w:val="ru-RU" w:eastAsia="ru-RU"/>
    </w:rPr>
  </w:style>
  <w:style w:type="character" w:customStyle="1" w:styleId="438">
    <w:name w:val="Знак Знак438"/>
    <w:uiPriority w:val="99"/>
    <w:qFormat/>
    <w:locked/>
    <w:rsid w:val="00986055"/>
    <w:rPr>
      <w:color w:val="000000"/>
      <w:sz w:val="24"/>
      <w:lang w:eastAsia="ru-RU"/>
    </w:rPr>
  </w:style>
  <w:style w:type="character" w:customStyle="1" w:styleId="4280">
    <w:name w:val="Знак Знак428"/>
    <w:uiPriority w:val="99"/>
    <w:qFormat/>
    <w:rsid w:val="00986055"/>
    <w:rPr>
      <w:rFonts w:ascii="Times New Roman" w:hAnsi="Times New Roman"/>
      <w:sz w:val="16"/>
    </w:rPr>
  </w:style>
  <w:style w:type="character" w:customStyle="1" w:styleId="498">
    <w:name w:val="Знак Знак498"/>
    <w:uiPriority w:val="99"/>
    <w:qFormat/>
    <w:rsid w:val="00986055"/>
    <w:rPr>
      <w:rFonts w:ascii="Times New Roman" w:hAnsi="Times New Roman"/>
      <w:b/>
      <w:caps/>
      <w:sz w:val="24"/>
      <w:lang w:eastAsia="ru-RU"/>
    </w:rPr>
  </w:style>
  <w:style w:type="character" w:customStyle="1" w:styleId="478">
    <w:name w:val="Знак Знак478"/>
    <w:uiPriority w:val="99"/>
    <w:qFormat/>
    <w:rsid w:val="00986055"/>
    <w:rPr>
      <w:rFonts w:ascii="Times New Roman" w:hAnsi="Times New Roman"/>
      <w:b/>
      <w:sz w:val="27"/>
      <w:lang w:eastAsia="ru-RU"/>
    </w:rPr>
  </w:style>
  <w:style w:type="character" w:customStyle="1" w:styleId="458">
    <w:name w:val="Знак Знак458"/>
    <w:uiPriority w:val="99"/>
    <w:qFormat/>
    <w:rsid w:val="00986055"/>
    <w:rPr>
      <w:rFonts w:ascii="Times New Roman" w:hAnsi="Times New Roman"/>
      <w:b/>
      <w:i/>
      <w:sz w:val="26"/>
      <w:lang w:eastAsia="ru-RU"/>
    </w:rPr>
  </w:style>
  <w:style w:type="character" w:customStyle="1" w:styleId="592">
    <w:name w:val="Знак5 Знак Знак9"/>
    <w:uiPriority w:val="99"/>
    <w:qFormat/>
    <w:locked/>
    <w:rsid w:val="00986055"/>
    <w:rPr>
      <w:sz w:val="16"/>
    </w:rPr>
  </w:style>
  <w:style w:type="character" w:customStyle="1" w:styleId="508">
    <w:name w:val="Знак Знак508"/>
    <w:uiPriority w:val="99"/>
    <w:qFormat/>
    <w:locked/>
    <w:rsid w:val="00986055"/>
    <w:rPr>
      <w:b/>
      <w:sz w:val="28"/>
      <w:lang w:val="ru-RU" w:eastAsia="ru-RU"/>
    </w:rPr>
  </w:style>
  <w:style w:type="character" w:customStyle="1" w:styleId="528">
    <w:name w:val="Знак Знак528"/>
    <w:uiPriority w:val="99"/>
    <w:qFormat/>
    <w:rsid w:val="00986055"/>
    <w:rPr>
      <w:rFonts w:ascii="Arial" w:hAnsi="Arial"/>
      <w:b/>
      <w:i/>
      <w:sz w:val="28"/>
    </w:rPr>
  </w:style>
  <w:style w:type="character" w:customStyle="1" w:styleId="5180">
    <w:name w:val="Знак5 Знак Знак18"/>
    <w:uiPriority w:val="99"/>
    <w:qFormat/>
    <w:locked/>
    <w:rsid w:val="00986055"/>
    <w:rPr>
      <w:sz w:val="16"/>
      <w:lang w:val="ru-RU" w:eastAsia="ru-RU"/>
    </w:rPr>
  </w:style>
  <w:style w:type="character" w:customStyle="1" w:styleId="680">
    <w:name w:val="Знак6 Знак Знак8"/>
    <w:uiPriority w:val="99"/>
    <w:qFormat/>
    <w:rsid w:val="00986055"/>
    <w:rPr>
      <w:sz w:val="24"/>
      <w:lang w:val="ru-RU" w:eastAsia="ru-RU"/>
    </w:rPr>
  </w:style>
  <w:style w:type="character" w:customStyle="1" w:styleId="5520">
    <w:name w:val="Знак Знак552"/>
    <w:uiPriority w:val="99"/>
    <w:qFormat/>
    <w:locked/>
    <w:rsid w:val="00986055"/>
    <w:rPr>
      <w:sz w:val="24"/>
      <w:lang w:val="ru-RU" w:eastAsia="ru-RU"/>
    </w:rPr>
  </w:style>
  <w:style w:type="paragraph" w:customStyle="1" w:styleId="11f2">
    <w:name w:val="Заголовок 11"/>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character" w:customStyle="1" w:styleId="6520">
    <w:name w:val="Знак Знак652"/>
    <w:uiPriority w:val="99"/>
    <w:qFormat/>
    <w:locked/>
    <w:rsid w:val="00986055"/>
    <w:rPr>
      <w:b/>
      <w:sz w:val="27"/>
      <w:lang w:val="ru-RU" w:eastAsia="ru-RU"/>
    </w:rPr>
  </w:style>
  <w:style w:type="character" w:customStyle="1" w:styleId="6420">
    <w:name w:val="Знак Знак642"/>
    <w:uiPriority w:val="99"/>
    <w:qFormat/>
    <w:locked/>
    <w:rsid w:val="00986055"/>
    <w:rPr>
      <w:b/>
      <w:sz w:val="28"/>
      <w:lang w:val="ru-RU" w:eastAsia="ru-RU"/>
    </w:rPr>
  </w:style>
  <w:style w:type="character" w:customStyle="1" w:styleId="6320">
    <w:name w:val="Знак Знак632"/>
    <w:uiPriority w:val="99"/>
    <w:qFormat/>
    <w:locked/>
    <w:rsid w:val="00986055"/>
    <w:rPr>
      <w:b/>
      <w:i/>
      <w:sz w:val="26"/>
      <w:lang w:val="ru-RU" w:eastAsia="ru-RU"/>
    </w:rPr>
  </w:style>
  <w:style w:type="character" w:customStyle="1" w:styleId="6220">
    <w:name w:val="Знак Знак622"/>
    <w:uiPriority w:val="99"/>
    <w:qFormat/>
    <w:locked/>
    <w:rsid w:val="00986055"/>
    <w:rPr>
      <w:sz w:val="24"/>
      <w:lang w:val="ru-RU" w:eastAsia="ru-RU"/>
    </w:rPr>
  </w:style>
  <w:style w:type="character" w:customStyle="1" w:styleId="619">
    <w:name w:val="Знак Знак619"/>
    <w:uiPriority w:val="99"/>
    <w:qFormat/>
    <w:locked/>
    <w:rsid w:val="00986055"/>
    <w:rPr>
      <w:sz w:val="24"/>
      <w:lang w:val="ru-RU" w:eastAsia="ru-RU"/>
    </w:rPr>
  </w:style>
  <w:style w:type="character" w:customStyle="1" w:styleId="602">
    <w:name w:val="Знак Знак602"/>
    <w:uiPriority w:val="99"/>
    <w:qFormat/>
    <w:locked/>
    <w:rsid w:val="00986055"/>
    <w:rPr>
      <w:i/>
      <w:sz w:val="24"/>
      <w:lang w:val="ru-RU" w:eastAsia="ru-RU"/>
    </w:rPr>
  </w:style>
  <w:style w:type="character" w:customStyle="1" w:styleId="5920">
    <w:name w:val="Знак Знак592"/>
    <w:uiPriority w:val="99"/>
    <w:qFormat/>
    <w:locked/>
    <w:rsid w:val="00986055"/>
    <w:rPr>
      <w:rFonts w:ascii="Arial" w:hAnsi="Arial"/>
      <w:sz w:val="22"/>
      <w:lang w:val="ru-RU" w:eastAsia="ru-RU"/>
    </w:rPr>
  </w:style>
  <w:style w:type="character" w:customStyle="1" w:styleId="5820">
    <w:name w:val="Знак Знак582"/>
    <w:uiPriority w:val="99"/>
    <w:qFormat/>
    <w:locked/>
    <w:rsid w:val="00986055"/>
    <w:rPr>
      <w:rFonts w:ascii="Courier New" w:hAnsi="Courier New"/>
      <w:lang w:val="ru-RU" w:eastAsia="ru-RU"/>
    </w:rPr>
  </w:style>
  <w:style w:type="character" w:customStyle="1" w:styleId="5720">
    <w:name w:val="Знак Знак572"/>
    <w:uiPriority w:val="99"/>
    <w:qFormat/>
    <w:locked/>
    <w:rsid w:val="00986055"/>
    <w:rPr>
      <w:lang w:val="ru-RU" w:eastAsia="ru-RU"/>
    </w:rPr>
  </w:style>
  <w:style w:type="character" w:customStyle="1" w:styleId="5620">
    <w:name w:val="Знак Знак562"/>
    <w:uiPriority w:val="99"/>
    <w:qFormat/>
    <w:locked/>
    <w:rsid w:val="00986055"/>
    <w:rPr>
      <w:sz w:val="24"/>
      <w:lang w:val="ru-RU" w:eastAsia="ru-RU"/>
    </w:rPr>
  </w:style>
  <w:style w:type="character" w:customStyle="1" w:styleId="5420">
    <w:name w:val="Знак Знак542"/>
    <w:uiPriority w:val="99"/>
    <w:qFormat/>
    <w:locked/>
    <w:rsid w:val="00986055"/>
    <w:rPr>
      <w:sz w:val="24"/>
      <w:lang w:val="en-US" w:eastAsia="ru-RU"/>
    </w:rPr>
  </w:style>
  <w:style w:type="paragraph" w:customStyle="1" w:styleId="23a">
    <w:name w:val="Заголовок 23"/>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336">
    <w:name w:val="Заголовок 33"/>
    <w:basedOn w:val="a8"/>
    <w:next w:val="a8"/>
    <w:uiPriority w:val="99"/>
    <w:qFormat/>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439">
    <w:name w:val="Заголовок 43"/>
    <w:basedOn w:val="a8"/>
    <w:next w:val="a8"/>
    <w:uiPriority w:val="99"/>
    <w:qFormat/>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519">
    <w:name w:val="Заголовок 51"/>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623">
    <w:name w:val="Заголовок 6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713">
    <w:name w:val="Заголовок 71"/>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814">
    <w:name w:val="Заголовок 81"/>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913">
    <w:name w:val="Заголовок 91"/>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character" w:customStyle="1" w:styleId="672">
    <w:name w:val="Знак Знак672"/>
    <w:uiPriority w:val="99"/>
    <w:qFormat/>
    <w:rsid w:val="00986055"/>
    <w:rPr>
      <w:rFonts w:ascii="Arial" w:hAnsi="Arial"/>
      <w:b/>
      <w:sz w:val="26"/>
    </w:rPr>
  </w:style>
  <w:style w:type="character" w:customStyle="1" w:styleId="662">
    <w:name w:val="Знак Знак662"/>
    <w:uiPriority w:val="99"/>
    <w:qFormat/>
    <w:rsid w:val="00986055"/>
    <w:rPr>
      <w:b/>
      <w:sz w:val="28"/>
    </w:rPr>
  </w:style>
  <w:style w:type="character" w:customStyle="1" w:styleId="702">
    <w:name w:val="Знак Знак702"/>
    <w:uiPriority w:val="99"/>
    <w:qFormat/>
    <w:rsid w:val="00986055"/>
    <w:rPr>
      <w:rFonts w:ascii="Arial" w:hAnsi="Arial"/>
      <w:b/>
      <w:sz w:val="26"/>
    </w:rPr>
  </w:style>
  <w:style w:type="character" w:customStyle="1" w:styleId="692">
    <w:name w:val="Знак Знак692"/>
    <w:uiPriority w:val="99"/>
    <w:qFormat/>
    <w:rsid w:val="00986055"/>
    <w:rPr>
      <w:b/>
      <w:sz w:val="28"/>
    </w:rPr>
  </w:style>
  <w:style w:type="character" w:customStyle="1" w:styleId="682">
    <w:name w:val="Знак Знак682"/>
    <w:uiPriority w:val="99"/>
    <w:qFormat/>
    <w:rsid w:val="00986055"/>
    <w:rPr>
      <w:b/>
      <w:i/>
      <w:sz w:val="26"/>
    </w:rPr>
  </w:style>
  <w:style w:type="character" w:customStyle="1" w:styleId="2010">
    <w:name w:val="Знак Знак2010"/>
    <w:uiPriority w:val="99"/>
    <w:qFormat/>
    <w:rsid w:val="00986055"/>
    <w:rPr>
      <w:rFonts w:ascii="Arial" w:hAnsi="Arial"/>
      <w:sz w:val="22"/>
    </w:rPr>
  </w:style>
  <w:style w:type="character" w:customStyle="1" w:styleId="6180">
    <w:name w:val="Знак Знак618"/>
    <w:uiPriority w:val="99"/>
    <w:qFormat/>
    <w:rsid w:val="00986055"/>
    <w:rPr>
      <w:rFonts w:ascii="Arial" w:hAnsi="Arial"/>
      <w:b/>
      <w:i/>
      <w:sz w:val="28"/>
      <w:lang w:val="ru-RU" w:eastAsia="en-US"/>
    </w:rPr>
  </w:style>
  <w:style w:type="paragraph" w:customStyle="1" w:styleId="7d">
    <w:name w:val="Обычный7"/>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4f7">
    <w:name w:val="Абзац списка4"/>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243">
    <w:name w:val="Основной текст 24"/>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44">
    <w:name w:val="Заголовок 34"/>
    <w:basedOn w:val="7d"/>
    <w:next w:val="7d"/>
    <w:uiPriority w:val="99"/>
    <w:qFormat/>
    <w:rsid w:val="00986055"/>
    <w:pPr>
      <w:keepNext/>
      <w:widowControl/>
      <w:ind w:left="0" w:firstLine="0"/>
      <w:outlineLvl w:val="2"/>
    </w:pPr>
    <w:rPr>
      <w:sz w:val="24"/>
    </w:rPr>
  </w:style>
  <w:style w:type="paragraph" w:customStyle="1" w:styleId="5f">
    <w:name w:val="Основной текст5"/>
    <w:basedOn w:val="7d"/>
    <w:uiPriority w:val="99"/>
    <w:qFormat/>
    <w:rsid w:val="00986055"/>
    <w:pPr>
      <w:widowControl/>
      <w:spacing w:line="360" w:lineRule="auto"/>
      <w:ind w:left="0" w:firstLine="0"/>
    </w:pPr>
    <w:rPr>
      <w:sz w:val="24"/>
    </w:rPr>
  </w:style>
  <w:style w:type="paragraph" w:customStyle="1" w:styleId="244">
    <w:name w:val="Заголовок 24"/>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88">
    <w:name w:val="Обычный8"/>
    <w:basedOn w:val="a8"/>
    <w:uiPriority w:val="99"/>
    <w:qFormat/>
    <w:rsid w:val="00986055"/>
    <w:rPr>
      <w:rFonts w:eastAsia="Times New Roman"/>
    </w:rPr>
  </w:style>
  <w:style w:type="paragraph" w:customStyle="1" w:styleId="4f8">
    <w:name w:val="Цитата4"/>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4f9">
    <w:name w:val="Текст4"/>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46">
    <w:name w:val="Основной текст 34"/>
    <w:basedOn w:val="7d"/>
    <w:uiPriority w:val="99"/>
    <w:qFormat/>
    <w:rsid w:val="00986055"/>
    <w:pPr>
      <w:widowControl/>
      <w:tabs>
        <w:tab w:val="left" w:pos="360"/>
      </w:tabs>
      <w:ind w:left="0" w:firstLine="0"/>
      <w:jc w:val="both"/>
    </w:pPr>
    <w:rPr>
      <w:i/>
      <w:sz w:val="26"/>
    </w:rPr>
  </w:style>
  <w:style w:type="paragraph" w:customStyle="1" w:styleId="23b">
    <w:name w:val="Основной текст с отступом 23"/>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48">
    <w:name w:val="Основной текст с отступом 34"/>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3ff9">
    <w:name w:val="Верхний колонтитул3"/>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3ffa">
    <w:name w:val="Слабое выделение3"/>
    <w:uiPriority w:val="99"/>
    <w:qFormat/>
    <w:rsid w:val="00986055"/>
    <w:rPr>
      <w:i/>
      <w:color w:val="808080"/>
    </w:rPr>
  </w:style>
  <w:style w:type="character" w:customStyle="1" w:styleId="3ffb">
    <w:name w:val="Основной шрифт абзаца3"/>
    <w:uiPriority w:val="99"/>
    <w:qFormat/>
    <w:rsid w:val="00986055"/>
  </w:style>
  <w:style w:type="paragraph" w:customStyle="1" w:styleId="3ffc">
    <w:name w:val="Без интервала3"/>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49">
    <w:name w:val="Заголовок 44"/>
    <w:basedOn w:val="7d"/>
    <w:next w:val="7d"/>
    <w:uiPriority w:val="99"/>
    <w:qFormat/>
    <w:rsid w:val="00986055"/>
    <w:pPr>
      <w:keepNext/>
      <w:widowControl/>
      <w:ind w:left="0" w:firstLine="0"/>
    </w:pPr>
    <w:rPr>
      <w:sz w:val="24"/>
    </w:rPr>
  </w:style>
  <w:style w:type="paragraph" w:customStyle="1" w:styleId="633">
    <w:name w:val="Заголовок 63"/>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2d">
    <w:name w:val="Цитата 22"/>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2fffe">
    <w:name w:val="Выделенная цитата2"/>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character" w:customStyle="1" w:styleId="2ffff">
    <w:name w:val="Замещающий текст2"/>
    <w:uiPriority w:val="99"/>
    <w:qFormat/>
    <w:rsid w:val="00986055"/>
    <w:rPr>
      <w:color w:val="808080"/>
    </w:rPr>
  </w:style>
  <w:style w:type="paragraph" w:customStyle="1" w:styleId="12d">
    <w:name w:val="Заголовок 12"/>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paragraph" w:customStyle="1" w:styleId="259">
    <w:name w:val="Заголовок 25"/>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353">
    <w:name w:val="Заголовок 35"/>
    <w:basedOn w:val="a8"/>
    <w:next w:val="a8"/>
    <w:uiPriority w:val="99"/>
    <w:qFormat/>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459">
    <w:name w:val="Заголовок 45"/>
    <w:basedOn w:val="a8"/>
    <w:next w:val="a8"/>
    <w:uiPriority w:val="99"/>
    <w:qFormat/>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529">
    <w:name w:val="Заголовок 52"/>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643">
    <w:name w:val="Заголовок 64"/>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722">
    <w:name w:val="Заголовок 72"/>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820">
    <w:name w:val="Заголовок 82"/>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920">
    <w:name w:val="Заголовок 9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character" w:customStyle="1" w:styleId="3ffd">
    <w:name w:val="Сильное выделение3"/>
    <w:uiPriority w:val="99"/>
    <w:qFormat/>
    <w:rsid w:val="00986055"/>
    <w:rPr>
      <w:b/>
    </w:rPr>
  </w:style>
  <w:style w:type="paragraph" w:customStyle="1" w:styleId="HTML31">
    <w:name w:val="Стандартный HTML3"/>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10">
    <w:name w:val="Знак Знак40 Знак1"/>
    <w:uiPriority w:val="99"/>
    <w:qFormat/>
    <w:locked/>
    <w:rsid w:val="00986055"/>
    <w:rPr>
      <w:sz w:val="24"/>
      <w:lang w:val="ru-RU" w:eastAsia="ru-RU"/>
    </w:rPr>
  </w:style>
  <w:style w:type="paragraph" w:customStyle="1" w:styleId="921">
    <w:name w:val="Знак92"/>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character" w:customStyle="1" w:styleId="4141">
    <w:name w:val="Знак4 Знак Знак14"/>
    <w:uiPriority w:val="99"/>
    <w:qFormat/>
    <w:locked/>
    <w:rsid w:val="00986055"/>
    <w:rPr>
      <w:rFonts w:ascii="Arial" w:hAnsi="Arial"/>
      <w:b/>
      <w:kern w:val="32"/>
      <w:sz w:val="32"/>
      <w:lang w:val="ru-RU" w:eastAsia="ru-RU"/>
    </w:rPr>
  </w:style>
  <w:style w:type="character" w:customStyle="1" w:styleId="2122">
    <w:name w:val="Знак2 Знак Знак12"/>
    <w:uiPriority w:val="99"/>
    <w:qFormat/>
    <w:locked/>
    <w:rsid w:val="00986055"/>
    <w:rPr>
      <w:b/>
      <w:sz w:val="27"/>
      <w:lang w:val="ru-RU" w:eastAsia="ru-RU"/>
    </w:rPr>
  </w:style>
  <w:style w:type="paragraph" w:customStyle="1" w:styleId="2ffff0">
    <w:name w:val="Название2"/>
    <w:basedOn w:val="a8"/>
    <w:next w:val="aff7"/>
    <w:qFormat/>
    <w:rsid w:val="00986055"/>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4fa">
    <w:name w:val="Название4"/>
    <w:basedOn w:val="a8"/>
    <w:next w:val="aff7"/>
    <w:qFormat/>
    <w:rsid w:val="00986055"/>
    <w:pPr>
      <w:keepNext/>
      <w:suppressAutoHyphens/>
      <w:spacing w:before="240" w:beforeAutospacing="0" w:after="120" w:afterAutospacing="0"/>
    </w:pPr>
    <w:rPr>
      <w:rFonts w:ascii="Arial" w:eastAsia="Microsoft YaHei" w:hAnsi="Arial" w:cs="Mangal"/>
      <w:sz w:val="28"/>
      <w:szCs w:val="28"/>
      <w:lang w:eastAsia="zh-CN"/>
    </w:rPr>
  </w:style>
  <w:style w:type="character" w:customStyle="1" w:styleId="FontStyle270">
    <w:name w:val="Font Style27"/>
    <w:uiPriority w:val="99"/>
    <w:qFormat/>
    <w:rsid w:val="00986055"/>
    <w:rPr>
      <w:rFonts w:ascii="Times New Roman" w:hAnsi="Times New Roman"/>
      <w:sz w:val="26"/>
    </w:rPr>
  </w:style>
  <w:style w:type="paragraph" w:customStyle="1" w:styleId="2115">
    <w:name w:val="Знак2 Знак Знак1 Знак1 Знак Знак Знак Знак Знак Знак Знак Знак Знак Знак Знак Знак"/>
    <w:basedOn w:val="a8"/>
    <w:qFormat/>
    <w:rsid w:val="00986055"/>
    <w:pPr>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12e">
    <w:name w:val="Абзац списка12"/>
    <w:basedOn w:val="a8"/>
    <w:uiPriority w:val="99"/>
    <w:qFormat/>
    <w:rsid w:val="00986055"/>
    <w:pPr>
      <w:spacing w:before="0" w:beforeAutospacing="0" w:after="0" w:afterAutospacing="0"/>
      <w:ind w:left="720"/>
      <w:contextualSpacing/>
    </w:pPr>
    <w:rPr>
      <w:szCs w:val="20"/>
    </w:rPr>
  </w:style>
  <w:style w:type="paragraph" w:customStyle="1" w:styleId="12f">
    <w:name w:val="Основной текст12"/>
    <w:basedOn w:val="a8"/>
    <w:uiPriority w:val="99"/>
    <w:qFormat/>
    <w:rsid w:val="00986055"/>
    <w:pPr>
      <w:shd w:val="clear" w:color="auto" w:fill="FFFFFF"/>
      <w:spacing w:before="180" w:beforeAutospacing="0" w:after="0" w:afterAutospacing="0" w:line="235" w:lineRule="exact"/>
      <w:jc w:val="both"/>
    </w:pPr>
    <w:rPr>
      <w:rFonts w:ascii="Arial" w:hAnsi="Arial"/>
      <w:sz w:val="19"/>
      <w:szCs w:val="20"/>
      <w:shd w:val="clear" w:color="auto" w:fill="FFFFFF"/>
    </w:rPr>
  </w:style>
  <w:style w:type="character" w:customStyle="1" w:styleId="11f3">
    <w:name w:val="Основной шрифт абзаца11"/>
    <w:uiPriority w:val="99"/>
    <w:qFormat/>
    <w:rsid w:val="00986055"/>
  </w:style>
  <w:style w:type="paragraph" w:customStyle="1" w:styleId="11f4">
    <w:name w:val="Верхний колонтитул11"/>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3113">
    <w:name w:val="Заголовок 311"/>
    <w:basedOn w:val="124"/>
    <w:next w:val="124"/>
    <w:uiPriority w:val="99"/>
    <w:qFormat/>
    <w:rsid w:val="00986055"/>
    <w:pPr>
      <w:keepNext/>
      <w:widowControl/>
      <w:tabs>
        <w:tab w:val="left" w:pos="2019"/>
      </w:tabs>
      <w:spacing w:line="240" w:lineRule="auto"/>
      <w:ind w:firstLine="0"/>
      <w:jc w:val="left"/>
      <w:outlineLvl w:val="2"/>
    </w:pPr>
    <w:rPr>
      <w:sz w:val="24"/>
    </w:rPr>
  </w:style>
  <w:style w:type="paragraph" w:customStyle="1" w:styleId="2211">
    <w:name w:val="Основной текст 221"/>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11">
    <w:name w:val="Основной текст 321"/>
    <w:basedOn w:val="216"/>
    <w:uiPriority w:val="99"/>
    <w:qFormat/>
    <w:rsid w:val="00986055"/>
    <w:pPr>
      <w:widowControl/>
      <w:spacing w:line="240" w:lineRule="auto"/>
      <w:ind w:firstLine="0"/>
    </w:pPr>
    <w:rPr>
      <w:i/>
      <w:sz w:val="26"/>
    </w:rPr>
  </w:style>
  <w:style w:type="paragraph" w:customStyle="1" w:styleId="21f6">
    <w:name w:val="Цитата21"/>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245">
    <w:name w:val="Основной текст с отступом 24"/>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54">
    <w:name w:val="Основной текст с отступом 35"/>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23c">
    <w:name w:val="Цитата 23"/>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3ffe">
    <w:name w:val="Выделенная цитата3"/>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11a">
    <w:name w:val="Стандартный HTML11"/>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21f7">
    <w:name w:val="Знак21"/>
    <w:uiPriority w:val="99"/>
    <w:rsid w:val="00986055"/>
    <w:rPr>
      <w:sz w:val="24"/>
      <w:lang w:val="ru-RU" w:eastAsia="en-US"/>
    </w:rPr>
  </w:style>
  <w:style w:type="character" w:customStyle="1" w:styleId="3fff">
    <w:name w:val="Замещающий текст3"/>
    <w:uiPriority w:val="99"/>
    <w:rsid w:val="00986055"/>
    <w:rPr>
      <w:color w:val="808080"/>
    </w:rPr>
  </w:style>
  <w:style w:type="character" w:customStyle="1" w:styleId="11f5">
    <w:name w:val="Сильное выделение11"/>
    <w:uiPriority w:val="99"/>
    <w:qFormat/>
    <w:rsid w:val="00986055"/>
    <w:rPr>
      <w:b/>
    </w:rPr>
  </w:style>
  <w:style w:type="character" w:customStyle="1" w:styleId="4fb">
    <w:name w:val="Основной текст с отступом Знак4"/>
    <w:uiPriority w:val="99"/>
    <w:semiHidden/>
    <w:rsid w:val="00986055"/>
    <w:rPr>
      <w:sz w:val="24"/>
    </w:rPr>
  </w:style>
  <w:style w:type="character" w:customStyle="1" w:styleId="b-sharetext">
    <w:name w:val="b-share__text"/>
    <w:rsid w:val="00986055"/>
    <w:rPr>
      <w:rFonts w:cs="Times New Roman"/>
    </w:rPr>
  </w:style>
  <w:style w:type="character" w:customStyle="1" w:styleId="3fff0">
    <w:name w:val="Выделенная цитата Знак3"/>
    <w:uiPriority w:val="99"/>
    <w:locked/>
    <w:rsid w:val="00986055"/>
    <w:rPr>
      <w:rFonts w:ascii="Calibri" w:hAnsi="Calibri" w:cs="Times New Roman"/>
      <w:b/>
      <w:i/>
      <w:color w:val="4F81BD"/>
      <w:sz w:val="20"/>
      <w:szCs w:val="20"/>
      <w:lang w:eastAsia="ru-RU"/>
    </w:rPr>
  </w:style>
  <w:style w:type="paragraph" w:customStyle="1" w:styleId="5f0">
    <w:name w:val="Абзац списка5"/>
    <w:basedOn w:val="a8"/>
    <w:qFormat/>
    <w:rsid w:val="00986055"/>
    <w:pPr>
      <w:spacing w:before="0" w:beforeAutospacing="0" w:after="0" w:afterAutospacing="0"/>
      <w:ind w:left="708"/>
    </w:pPr>
    <w:rPr>
      <w:rFonts w:eastAsia="Times New Roman"/>
      <w:szCs w:val="22"/>
    </w:rPr>
  </w:style>
  <w:style w:type="paragraph" w:customStyle="1" w:styleId="4fc">
    <w:name w:val="Без интервала4"/>
    <w:uiPriority w:val="99"/>
    <w:qFormat/>
    <w:rsid w:val="00986055"/>
    <w:pPr>
      <w:spacing w:after="0" w:line="240" w:lineRule="auto"/>
    </w:pPr>
    <w:rPr>
      <w:rFonts w:ascii="Calibri" w:eastAsia="Calibri" w:hAnsi="Calibri" w:cs="Times New Roman"/>
    </w:rPr>
  </w:style>
  <w:style w:type="paragraph" w:customStyle="1" w:styleId="10b">
    <w:name w:val="Знак Знак Знак Знак Знак Знак10"/>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9a">
    <w:name w:val="Обычный9"/>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25a">
    <w:name w:val="Основной текст 25"/>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62">
    <w:name w:val="Заголовок 36"/>
    <w:basedOn w:val="9a"/>
    <w:next w:val="9a"/>
    <w:uiPriority w:val="99"/>
    <w:qFormat/>
    <w:rsid w:val="00986055"/>
    <w:pPr>
      <w:keepNext/>
      <w:widowControl/>
      <w:ind w:left="0" w:firstLine="0"/>
      <w:outlineLvl w:val="2"/>
    </w:pPr>
    <w:rPr>
      <w:sz w:val="24"/>
    </w:rPr>
  </w:style>
  <w:style w:type="paragraph" w:customStyle="1" w:styleId="6f2">
    <w:name w:val="Основной текст6"/>
    <w:basedOn w:val="9a"/>
    <w:uiPriority w:val="99"/>
    <w:qFormat/>
    <w:rsid w:val="00986055"/>
    <w:pPr>
      <w:widowControl/>
      <w:spacing w:line="360" w:lineRule="auto"/>
      <w:ind w:left="0" w:firstLine="0"/>
    </w:pPr>
    <w:rPr>
      <w:sz w:val="24"/>
    </w:rPr>
  </w:style>
  <w:style w:type="paragraph" w:customStyle="1" w:styleId="262">
    <w:name w:val="Заголовок 26"/>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5f1">
    <w:name w:val="Цитата5"/>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5f2">
    <w:name w:val="Текст5"/>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55">
    <w:name w:val="Основной текст 35"/>
    <w:basedOn w:val="9a"/>
    <w:uiPriority w:val="99"/>
    <w:qFormat/>
    <w:rsid w:val="00986055"/>
    <w:pPr>
      <w:widowControl/>
      <w:tabs>
        <w:tab w:val="left" w:pos="360"/>
      </w:tabs>
      <w:ind w:left="0" w:firstLine="0"/>
      <w:jc w:val="both"/>
    </w:pPr>
    <w:rPr>
      <w:i/>
      <w:sz w:val="26"/>
    </w:rPr>
  </w:style>
  <w:style w:type="paragraph" w:customStyle="1" w:styleId="4fd">
    <w:name w:val="Верхний колонтитул4"/>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13a">
    <w:name w:val="Знак Знак Знак Знак Знак Знак Знак Знак Знак Знак Знак Знак Знак13"/>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91">
    <w:name w:val="Знак39"/>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469">
    <w:name w:val="Заголовок 46"/>
    <w:basedOn w:val="9a"/>
    <w:next w:val="9a"/>
    <w:uiPriority w:val="99"/>
    <w:qFormat/>
    <w:rsid w:val="00986055"/>
    <w:pPr>
      <w:keepNext/>
      <w:widowControl/>
      <w:ind w:left="0" w:firstLine="0"/>
    </w:pPr>
    <w:rPr>
      <w:sz w:val="24"/>
    </w:rPr>
  </w:style>
  <w:style w:type="paragraph" w:customStyle="1" w:styleId="653">
    <w:name w:val="Заголовок 65"/>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eading131">
    <w:name w:val="Heading 131"/>
    <w:basedOn w:val="a8"/>
    <w:next w:val="a8"/>
    <w:uiPriority w:val="99"/>
    <w:rsid w:val="00986055"/>
    <w:pPr>
      <w:suppressAutoHyphens/>
      <w:spacing w:before="0" w:beforeAutospacing="0" w:after="0" w:afterAutospacing="0"/>
      <w:ind w:firstLine="454"/>
    </w:pPr>
    <w:rPr>
      <w:rFonts w:eastAsia="Times New Roman"/>
      <w:b/>
      <w:caps/>
      <w:lang w:eastAsia="zh-CN"/>
    </w:rPr>
  </w:style>
  <w:style w:type="paragraph" w:customStyle="1" w:styleId="Heading521">
    <w:name w:val="Heading 521"/>
    <w:basedOn w:val="a8"/>
    <w:next w:val="a8"/>
    <w:uiPriority w:val="99"/>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Heading721">
    <w:name w:val="Heading 721"/>
    <w:basedOn w:val="a8"/>
    <w:next w:val="a8"/>
    <w:uiPriority w:val="99"/>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Heading921">
    <w:name w:val="Heading 921"/>
    <w:basedOn w:val="a8"/>
    <w:next w:val="a8"/>
    <w:uiPriority w:val="99"/>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paragraph" w:customStyle="1" w:styleId="HTML40">
    <w:name w:val="Стандартный HTML4"/>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Heading412">
    <w:name w:val="Heading 412"/>
    <w:basedOn w:val="Normal1"/>
    <w:next w:val="Normal1"/>
    <w:uiPriority w:val="99"/>
    <w:qFormat/>
    <w:rsid w:val="00986055"/>
    <w:pPr>
      <w:keepNext/>
      <w:widowControl/>
      <w:snapToGrid/>
      <w:ind w:left="0" w:firstLine="0"/>
    </w:pPr>
    <w:rPr>
      <w:sz w:val="24"/>
    </w:rPr>
  </w:style>
  <w:style w:type="paragraph" w:customStyle="1" w:styleId="Heading221">
    <w:name w:val="Heading 221"/>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2">
    <w:name w:val="Heading 322"/>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621">
    <w:name w:val="Heading 621"/>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811">
    <w:name w:val="Heading 811"/>
    <w:basedOn w:val="a8"/>
    <w:next w:val="a8"/>
    <w:uiPriority w:val="99"/>
    <w:qFormat/>
    <w:rsid w:val="00986055"/>
    <w:pPr>
      <w:tabs>
        <w:tab w:val="left" w:pos="1440"/>
      </w:tabs>
      <w:suppressAutoHyphens/>
      <w:spacing w:before="240" w:beforeAutospacing="0" w:after="60" w:afterAutospacing="0"/>
      <w:ind w:left="1440" w:hanging="1440"/>
      <w:outlineLvl w:val="7"/>
    </w:pPr>
    <w:rPr>
      <w:i/>
      <w:iCs/>
      <w:lang w:eastAsia="zh-CN"/>
    </w:rPr>
  </w:style>
  <w:style w:type="paragraph" w:customStyle="1" w:styleId="11f6">
    <w:name w:val="Заголовок оглавления11"/>
    <w:basedOn w:val="1b"/>
    <w:next w:val="a8"/>
    <w:uiPriority w:val="99"/>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paragraph" w:customStyle="1" w:styleId="930">
    <w:name w:val="Знак93"/>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113">
    <w:name w:val="Стиль11"/>
    <w:basedOn w:val="a8"/>
    <w:next w:val="afff1"/>
    <w:link w:val="afff2"/>
    <w:uiPriority w:val="99"/>
    <w:qFormat/>
    <w:rsid w:val="00986055"/>
    <w:pPr>
      <w:spacing w:before="0" w:beforeAutospacing="0" w:after="0" w:afterAutospacing="0"/>
      <w:jc w:val="center"/>
    </w:pPr>
    <w:rPr>
      <w:rFonts w:asciiTheme="majorHAnsi" w:eastAsiaTheme="majorEastAsia" w:hAnsiTheme="majorHAnsi" w:cstheme="majorBidi"/>
      <w:spacing w:val="-10"/>
      <w:kern w:val="28"/>
      <w:sz w:val="56"/>
      <w:szCs w:val="56"/>
    </w:rPr>
  </w:style>
  <w:style w:type="paragraph" w:customStyle="1" w:styleId="6f3">
    <w:name w:val="Абзац списка6"/>
    <w:basedOn w:val="a8"/>
    <w:uiPriority w:val="99"/>
    <w:qFormat/>
    <w:rsid w:val="00986055"/>
    <w:pPr>
      <w:spacing w:before="0" w:beforeAutospacing="0" w:after="0" w:afterAutospacing="0"/>
      <w:ind w:left="708"/>
    </w:pPr>
    <w:rPr>
      <w:rFonts w:eastAsia="Times New Roman"/>
      <w:sz w:val="22"/>
      <w:szCs w:val="22"/>
      <w:lang w:eastAsia="en-US"/>
    </w:rPr>
  </w:style>
  <w:style w:type="paragraph" w:customStyle="1" w:styleId="5f3">
    <w:name w:val="Без интервала5"/>
    <w:uiPriority w:val="99"/>
    <w:qFormat/>
    <w:rsid w:val="00986055"/>
    <w:pPr>
      <w:spacing w:after="0" w:line="240" w:lineRule="auto"/>
    </w:pPr>
    <w:rPr>
      <w:rFonts w:ascii="Calibri" w:eastAsia="Calibri" w:hAnsi="Calibri" w:cs="Times New Roman"/>
      <w:lang w:val="en-US"/>
    </w:rPr>
  </w:style>
  <w:style w:type="paragraph" w:customStyle="1" w:styleId="2ffff1">
    <w:name w:val="Заголовок оглавления2"/>
    <w:basedOn w:val="1b"/>
    <w:next w:val="a8"/>
    <w:uiPriority w:val="99"/>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paragraph" w:customStyle="1" w:styleId="10c">
    <w:name w:val="Стиль10"/>
    <w:basedOn w:val="a8"/>
    <w:next w:val="aff7"/>
    <w:uiPriority w:val="99"/>
    <w:qFormat/>
    <w:rsid w:val="00986055"/>
    <w:pPr>
      <w:keepNext/>
      <w:suppressAutoHyphens/>
      <w:spacing w:before="240" w:beforeAutospacing="0" w:after="120" w:afterAutospacing="0" w:line="276" w:lineRule="auto"/>
    </w:pPr>
    <w:rPr>
      <w:rFonts w:ascii="Arial" w:eastAsia="MS Mincho" w:hAnsi="Arial" w:cs="Tahoma"/>
      <w:sz w:val="28"/>
      <w:szCs w:val="28"/>
      <w:lang w:eastAsia="ar-SA"/>
    </w:rPr>
  </w:style>
  <w:style w:type="paragraph" w:customStyle="1" w:styleId="10d">
    <w:name w:val="Обычный10"/>
    <w:uiPriority w:val="99"/>
    <w:qFormat/>
    <w:rsid w:val="00986055"/>
    <w:pPr>
      <w:spacing w:after="0" w:line="600" w:lineRule="auto"/>
      <w:ind w:right="400" w:firstLine="1220"/>
    </w:pPr>
    <w:rPr>
      <w:rFonts w:ascii="Times New Roman" w:eastAsia="Times New Roman" w:hAnsi="Times New Roman" w:cs="Times New Roman"/>
      <w:sz w:val="24"/>
      <w:szCs w:val="20"/>
      <w:lang w:eastAsia="ru-RU"/>
    </w:rPr>
  </w:style>
  <w:style w:type="paragraph" w:customStyle="1" w:styleId="6f4">
    <w:name w:val="Текст6"/>
    <w:basedOn w:val="a8"/>
    <w:uiPriority w:val="99"/>
    <w:qFormat/>
    <w:rsid w:val="00986055"/>
    <w:pPr>
      <w:widowControl w:val="0"/>
      <w:spacing w:before="0" w:beforeAutospacing="0" w:after="0" w:afterAutospacing="0"/>
    </w:pPr>
    <w:rPr>
      <w:rFonts w:ascii="Courier New" w:eastAsia="Times New Roman" w:hAnsi="Courier New"/>
      <w:sz w:val="20"/>
      <w:szCs w:val="20"/>
    </w:rPr>
  </w:style>
  <w:style w:type="paragraph" w:customStyle="1" w:styleId="7e">
    <w:name w:val="Абзац списка7"/>
    <w:basedOn w:val="a8"/>
    <w:uiPriority w:val="99"/>
    <w:qFormat/>
    <w:rsid w:val="00986055"/>
    <w:pPr>
      <w:spacing w:before="0" w:beforeAutospacing="0" w:after="0" w:afterAutospacing="0"/>
      <w:ind w:left="720"/>
      <w:contextualSpacing/>
    </w:pPr>
    <w:rPr>
      <w:rFonts w:eastAsia="Times New Roman"/>
    </w:rPr>
  </w:style>
  <w:style w:type="paragraph" w:customStyle="1" w:styleId="12f0">
    <w:name w:val="Знак Знак Знак Знак Знак Знак Знак Знак Знак Знак Знак Знак Знак12"/>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7f">
    <w:name w:val="Основной текст7"/>
    <w:basedOn w:val="a8"/>
    <w:uiPriority w:val="99"/>
    <w:qFormat/>
    <w:rsid w:val="00986055"/>
    <w:pPr>
      <w:widowControl w:val="0"/>
      <w:snapToGrid w:val="0"/>
      <w:spacing w:before="0" w:beforeAutospacing="0" w:after="0" w:afterAutospacing="0"/>
      <w:jc w:val="both"/>
    </w:pPr>
    <w:rPr>
      <w:rFonts w:eastAsia="Times New Roman"/>
      <w:szCs w:val="20"/>
    </w:rPr>
  </w:style>
  <w:style w:type="paragraph" w:customStyle="1" w:styleId="25b">
    <w:name w:val="Основной текст с отступом 25"/>
    <w:basedOn w:val="a8"/>
    <w:uiPriority w:val="99"/>
    <w:qFormat/>
    <w:rsid w:val="00986055"/>
    <w:pPr>
      <w:widowControl w:val="0"/>
      <w:overflowPunct w:val="0"/>
      <w:autoSpaceDE w:val="0"/>
      <w:autoSpaceDN w:val="0"/>
      <w:adjustRightInd w:val="0"/>
      <w:spacing w:before="0" w:beforeAutospacing="0" w:after="0" w:afterAutospacing="0"/>
      <w:ind w:firstLine="720"/>
    </w:pPr>
    <w:rPr>
      <w:rFonts w:eastAsia="Times New Roman"/>
      <w:szCs w:val="20"/>
    </w:rPr>
  </w:style>
  <w:style w:type="paragraph" w:customStyle="1" w:styleId="style39">
    <w:name w:val="style3"/>
    <w:basedOn w:val="a8"/>
    <w:uiPriority w:val="99"/>
    <w:qFormat/>
    <w:rsid w:val="00986055"/>
    <w:rPr>
      <w:rFonts w:eastAsia="Times New Roman"/>
    </w:rPr>
  </w:style>
  <w:style w:type="paragraph" w:customStyle="1" w:styleId="affffffffffa">
    <w:name w:val="Знак Знак Знак Знак Знак Знак Знак Знак Знак Знак Знак Знак Знак Знак Знак Знак Знак Знак Знак Знак Знак Знак Знак Знак Знак"/>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263">
    <w:name w:val="Основной текст 26"/>
    <w:basedOn w:val="a8"/>
    <w:uiPriority w:val="99"/>
    <w:qFormat/>
    <w:rsid w:val="00986055"/>
    <w:pPr>
      <w:shd w:val="clear" w:color="auto" w:fill="FFFFFF"/>
      <w:spacing w:before="233" w:beforeAutospacing="0" w:after="0" w:afterAutospacing="0" w:line="360" w:lineRule="auto"/>
      <w:ind w:left="1701" w:hanging="567"/>
    </w:pPr>
    <w:rPr>
      <w:rFonts w:eastAsia="Times New Roman"/>
      <w:b/>
      <w:color w:val="000000"/>
      <w:spacing w:val="-5"/>
      <w:sz w:val="28"/>
      <w:szCs w:val="20"/>
    </w:rPr>
  </w:style>
  <w:style w:type="character" w:customStyle="1" w:styleId="1ffffffb">
    <w:name w:val="Стиль Заголовок 1 (тем обзор) Знак"/>
    <w:link w:val="1ffffffc"/>
    <w:uiPriority w:val="99"/>
    <w:qFormat/>
    <w:locked/>
    <w:rsid w:val="00986055"/>
    <w:rPr>
      <w:rFonts w:ascii="Times New Roman" w:hAnsi="Times New Roman"/>
      <w:b/>
      <w:caps/>
      <w:color w:val="000000"/>
      <w:kern w:val="32"/>
      <w:sz w:val="24"/>
    </w:rPr>
  </w:style>
  <w:style w:type="paragraph" w:customStyle="1" w:styleId="1ffffffc">
    <w:name w:val="Стиль Заголовок 1 (тем обзор)"/>
    <w:basedOn w:val="1b"/>
    <w:link w:val="1ffffffb"/>
    <w:uiPriority w:val="99"/>
    <w:qFormat/>
    <w:rsid w:val="00986055"/>
    <w:pPr>
      <w:widowControl w:val="0"/>
      <w:spacing w:before="0" w:beforeAutospacing="0" w:after="0" w:afterAutospacing="0" w:line="312" w:lineRule="auto"/>
      <w:ind w:left="0"/>
      <w:jc w:val="right"/>
    </w:pPr>
    <w:rPr>
      <w:rFonts w:eastAsiaTheme="minorHAnsi" w:cstheme="minorBidi"/>
      <w:b/>
      <w:caps/>
      <w:color w:val="000000"/>
      <w:kern w:val="32"/>
      <w:szCs w:val="22"/>
      <w:lang w:eastAsia="en-US"/>
    </w:rPr>
  </w:style>
  <w:style w:type="paragraph" w:customStyle="1" w:styleId="363">
    <w:name w:val="Основной текст с отступом 36"/>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479">
    <w:name w:val="Заголовок 47"/>
    <w:basedOn w:val="10d"/>
    <w:next w:val="10d"/>
    <w:uiPriority w:val="99"/>
    <w:qFormat/>
    <w:rsid w:val="00986055"/>
    <w:pPr>
      <w:keepNext/>
      <w:spacing w:line="240" w:lineRule="auto"/>
      <w:ind w:right="0" w:firstLine="0"/>
    </w:pPr>
  </w:style>
  <w:style w:type="paragraph" w:customStyle="1" w:styleId="res-desc1">
    <w:name w:val="res-desc1"/>
    <w:basedOn w:val="a8"/>
    <w:uiPriority w:val="99"/>
    <w:qFormat/>
    <w:rsid w:val="00986055"/>
    <w:pPr>
      <w:spacing w:before="72" w:beforeAutospacing="0" w:after="0" w:afterAutospacing="0"/>
    </w:pPr>
    <w:rPr>
      <w:rFonts w:ascii="a_Timer" w:eastAsia="Times New Roman" w:hAnsi="a_Timer" w:cs="a_Timer"/>
      <w:color w:val="000000"/>
    </w:rPr>
  </w:style>
  <w:style w:type="paragraph" w:customStyle="1" w:styleId="-2">
    <w:name w:val="А - об"/>
    <w:basedOn w:val="a8"/>
    <w:uiPriority w:val="99"/>
    <w:qFormat/>
    <w:rsid w:val="00986055"/>
    <w:pPr>
      <w:spacing w:before="0" w:beforeAutospacing="0" w:after="0" w:afterAutospacing="0" w:line="360" w:lineRule="auto"/>
      <w:ind w:firstLine="397"/>
    </w:pPr>
    <w:rPr>
      <w:rFonts w:eastAsia="Times New Roman"/>
      <w:b/>
      <w:sz w:val="20"/>
      <w:szCs w:val="20"/>
    </w:rPr>
  </w:style>
  <w:style w:type="paragraph" w:customStyle="1" w:styleId="364">
    <w:name w:val="Основной текст 36"/>
    <w:basedOn w:val="10d"/>
    <w:uiPriority w:val="99"/>
    <w:qFormat/>
    <w:rsid w:val="00986055"/>
    <w:pPr>
      <w:spacing w:line="240" w:lineRule="auto"/>
      <w:ind w:right="0" w:firstLine="0"/>
      <w:jc w:val="both"/>
    </w:pPr>
    <w:rPr>
      <w:i/>
      <w:sz w:val="26"/>
    </w:rPr>
  </w:style>
  <w:style w:type="paragraph" w:customStyle="1" w:styleId="1ffffffd">
    <w:name w:val="1_темы"/>
    <w:basedOn w:val="a8"/>
    <w:uiPriority w:val="99"/>
    <w:qFormat/>
    <w:rsid w:val="00986055"/>
    <w:pPr>
      <w:spacing w:before="0" w:beforeAutospacing="0" w:after="0" w:afterAutospacing="0"/>
      <w:ind w:left="567"/>
      <w:jc w:val="both"/>
    </w:pPr>
    <w:rPr>
      <w:rFonts w:eastAsia="Times New Roman"/>
      <w:b/>
      <w:lang w:eastAsia="fr-FR"/>
    </w:rPr>
  </w:style>
  <w:style w:type="paragraph" w:customStyle="1" w:styleId="372">
    <w:name w:val="Заголовок 37"/>
    <w:basedOn w:val="a8"/>
    <w:next w:val="a8"/>
    <w:uiPriority w:val="99"/>
    <w:qFormat/>
    <w:rsid w:val="00986055"/>
    <w:pPr>
      <w:keepNext/>
      <w:snapToGrid w:val="0"/>
      <w:spacing w:before="240" w:beforeAutospacing="0" w:after="60" w:afterAutospacing="0"/>
    </w:pPr>
    <w:rPr>
      <w:rFonts w:ascii="Arial" w:eastAsia="Times New Roman" w:hAnsi="Arial"/>
      <w:szCs w:val="20"/>
    </w:rPr>
  </w:style>
  <w:style w:type="paragraph" w:customStyle="1" w:styleId="affffffffffb">
    <w:name w:val="Знак Знак Знак Знак Знак Знак Знак Знак Знак"/>
    <w:basedOn w:val="a8"/>
    <w:uiPriority w:val="99"/>
    <w:qFormat/>
    <w:rsid w:val="00986055"/>
    <w:pPr>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affffffffffc">
    <w:name w:val="ͮ𬠫"/>
    <w:uiPriority w:val="99"/>
    <w:qFormat/>
    <w:rsid w:val="00986055"/>
    <w:pPr>
      <w:spacing w:after="0" w:line="240" w:lineRule="auto"/>
      <w:ind w:firstLine="397"/>
      <w:jc w:val="both"/>
    </w:pPr>
    <w:rPr>
      <w:rFonts w:ascii="Times New Roman" w:eastAsia="Times New Roman" w:hAnsi="Times New Roman" w:cs="Times New Roman"/>
      <w:sz w:val="20"/>
      <w:szCs w:val="20"/>
      <w:lang w:val="en-US" w:eastAsia="ru-RU"/>
    </w:rPr>
  </w:style>
  <w:style w:type="paragraph" w:customStyle="1" w:styleId="Picture">
    <w:name w:val="Picture"/>
    <w:basedOn w:val="a8"/>
    <w:next w:val="a8"/>
    <w:uiPriority w:val="99"/>
    <w:qFormat/>
    <w:rsid w:val="00986055"/>
    <w:pPr>
      <w:autoSpaceDE w:val="0"/>
      <w:autoSpaceDN w:val="0"/>
      <w:adjustRightInd w:val="0"/>
      <w:spacing w:before="0" w:beforeAutospacing="0" w:after="0" w:afterAutospacing="0" w:line="220" w:lineRule="atLeast"/>
      <w:jc w:val="center"/>
    </w:pPr>
    <w:rPr>
      <w:rFonts w:ascii="PragmaticaCTT" w:eastAsia="Times New Roman" w:hAnsi="PragmaticaCTT" w:cs="PragmaticaCTT"/>
      <w:b/>
      <w:bCs/>
      <w:sz w:val="18"/>
      <w:szCs w:val="18"/>
    </w:rPr>
  </w:style>
  <w:style w:type="paragraph" w:customStyle="1" w:styleId="Default1">
    <w:name w:val="Default1"/>
    <w:basedOn w:val="Default"/>
    <w:next w:val="Default"/>
    <w:uiPriority w:val="99"/>
    <w:qFormat/>
    <w:rsid w:val="00986055"/>
    <w:rPr>
      <w:rFonts w:eastAsia="Times New Roman"/>
      <w:color w:val="auto"/>
      <w:lang w:val="en-US" w:eastAsia="en-US"/>
    </w:rPr>
  </w:style>
  <w:style w:type="paragraph" w:customStyle="1" w:styleId="1ffffffe">
    <w:name w:val="Çàãîëîâîê 1"/>
    <w:basedOn w:val="Default"/>
    <w:next w:val="Default"/>
    <w:uiPriority w:val="99"/>
    <w:qFormat/>
    <w:rsid w:val="00986055"/>
    <w:rPr>
      <w:rFonts w:eastAsia="Times New Roman"/>
      <w:color w:val="auto"/>
      <w:lang w:val="en-US" w:eastAsia="en-US"/>
    </w:rPr>
  </w:style>
  <w:style w:type="paragraph" w:customStyle="1" w:styleId="affffffffffd">
    <w:name w:val="Стиль для методичек"/>
    <w:basedOn w:val="a8"/>
    <w:uiPriority w:val="99"/>
    <w:qFormat/>
    <w:rsid w:val="00986055"/>
    <w:pPr>
      <w:spacing w:before="0" w:beforeAutospacing="0" w:after="0" w:afterAutospacing="0"/>
      <w:ind w:left="284" w:firstLine="340"/>
      <w:jc w:val="both"/>
    </w:pPr>
    <w:rPr>
      <w:rFonts w:ascii="Calibri" w:eastAsia="Times New Roman" w:hAnsi="Calibri" w:cs="Calibri"/>
      <w:sz w:val="28"/>
      <w:szCs w:val="28"/>
    </w:rPr>
  </w:style>
  <w:style w:type="paragraph" w:customStyle="1" w:styleId="Preformatted">
    <w:name w:val="Preformatted"/>
    <w:basedOn w:val="a8"/>
    <w:uiPriority w:val="99"/>
    <w:qFormat/>
    <w:rsid w:val="00986055"/>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before="0" w:beforeAutospacing="0" w:after="0" w:afterAutospacing="0"/>
    </w:pPr>
    <w:rPr>
      <w:rFonts w:ascii="Courier New" w:eastAsia="Times New Roman" w:hAnsi="Courier New" w:cs="Courier New"/>
      <w:sz w:val="20"/>
      <w:szCs w:val="20"/>
      <w:lang w:eastAsia="ar-SA"/>
    </w:rPr>
  </w:style>
  <w:style w:type="paragraph" w:customStyle="1" w:styleId="2TimesNewW1">
    <w:name w:val="Стиль Заголовок 2 + Times New (W1)"/>
    <w:basedOn w:val="26"/>
    <w:uiPriority w:val="99"/>
    <w:qFormat/>
    <w:rsid w:val="00986055"/>
    <w:pPr>
      <w:spacing w:before="0" w:after="0" w:line="312" w:lineRule="auto"/>
      <w:ind w:firstLine="454"/>
      <w:jc w:val="right"/>
    </w:pPr>
    <w:rPr>
      <w:rFonts w:ascii="Times New Roman" w:hAnsi="Times New Roman"/>
      <w:b w:val="0"/>
      <w:bCs/>
      <w:caps/>
      <w:kern w:val="0"/>
      <w:sz w:val="24"/>
      <w:szCs w:val="24"/>
    </w:rPr>
  </w:style>
  <w:style w:type="paragraph" w:customStyle="1" w:styleId="consplusnormal1">
    <w:name w:val="consplusnormal"/>
    <w:basedOn w:val="a8"/>
    <w:uiPriority w:val="99"/>
    <w:qFormat/>
    <w:rsid w:val="00986055"/>
    <w:rPr>
      <w:rFonts w:eastAsia="Times New Roman"/>
    </w:rPr>
  </w:style>
  <w:style w:type="paragraph" w:customStyle="1" w:styleId="1125">
    <w:name w:val="Стиль Заголовок 1 + по ширине Первая строка:  125 см"/>
    <w:basedOn w:val="1b"/>
    <w:uiPriority w:val="99"/>
    <w:qFormat/>
    <w:rsid w:val="00986055"/>
    <w:pPr>
      <w:keepNext/>
      <w:shd w:val="clear" w:color="auto" w:fill="FFFFFF"/>
      <w:spacing w:before="0" w:beforeAutospacing="0" w:after="0" w:afterAutospacing="0" w:line="312" w:lineRule="auto"/>
      <w:ind w:left="0" w:firstLine="454"/>
    </w:pPr>
    <w:rPr>
      <w:rFonts w:ascii="Times New Roman ??????????" w:hAnsi="Times New Roman ??????????"/>
      <w:b/>
      <w:bCs/>
      <w:caps/>
      <w:szCs w:val="24"/>
    </w:rPr>
  </w:style>
  <w:style w:type="paragraph" w:customStyle="1" w:styleId="1fffffff">
    <w:name w:val="Стиль Заголовок 1"/>
    <w:aliases w:val="Заголовок 1 Знак + по ширине Первая строка:  08...,Заголовок 1 Знак + по ширине"/>
    <w:basedOn w:val="1b"/>
    <w:uiPriority w:val="99"/>
    <w:qFormat/>
    <w:rsid w:val="00986055"/>
    <w:pPr>
      <w:keepNext/>
      <w:shd w:val="clear" w:color="auto" w:fill="FFFFFF"/>
      <w:spacing w:before="0" w:beforeAutospacing="0" w:after="0" w:afterAutospacing="0" w:line="312" w:lineRule="auto"/>
      <w:ind w:left="0" w:firstLine="454"/>
    </w:pPr>
    <w:rPr>
      <w:rFonts w:ascii="Times New Roman ??????????" w:hAnsi="Times New Roman ??????????"/>
      <w:b/>
      <w:bCs/>
      <w:caps/>
      <w:szCs w:val="24"/>
    </w:rPr>
  </w:style>
  <w:style w:type="paragraph" w:customStyle="1" w:styleId="211pt">
    <w:name w:val="Стиль Заголовок 2 + 11 pt не курсив Авто все прописные"/>
    <w:basedOn w:val="26"/>
    <w:uiPriority w:val="99"/>
    <w:qFormat/>
    <w:rsid w:val="00986055"/>
    <w:pPr>
      <w:spacing w:before="0" w:after="0" w:line="312" w:lineRule="auto"/>
      <w:ind w:firstLine="454"/>
      <w:jc w:val="center"/>
    </w:pPr>
    <w:rPr>
      <w:rFonts w:ascii="Times New Roman" w:hAnsi="Times New Roman" w:cs="Arial"/>
      <w:bCs/>
      <w:i/>
      <w:kern w:val="0"/>
      <w:sz w:val="24"/>
      <w:szCs w:val="24"/>
    </w:rPr>
  </w:style>
  <w:style w:type="character" w:customStyle="1" w:styleId="1fffffff0">
    <w:name w:val="Стиль Заголовок 1 + Авто Знак"/>
    <w:link w:val="1fffffff1"/>
    <w:uiPriority w:val="99"/>
    <w:qFormat/>
    <w:locked/>
    <w:rsid w:val="00986055"/>
    <w:rPr>
      <w:rFonts w:ascii="Times New Roman ??????????" w:hAnsi="Times New Roman ??????????"/>
      <w:b/>
      <w:caps/>
      <w:color w:val="000000"/>
      <w:spacing w:val="1"/>
      <w:sz w:val="24"/>
      <w:shd w:val="clear" w:color="auto" w:fill="FFFFFF"/>
    </w:rPr>
  </w:style>
  <w:style w:type="paragraph" w:customStyle="1" w:styleId="1fffffff1">
    <w:name w:val="Стиль Заголовок 1 + Авто"/>
    <w:basedOn w:val="1b"/>
    <w:link w:val="1fffffff0"/>
    <w:uiPriority w:val="99"/>
    <w:qFormat/>
    <w:rsid w:val="00986055"/>
    <w:pPr>
      <w:keepNext/>
      <w:shd w:val="clear" w:color="auto" w:fill="FFFFFF"/>
      <w:spacing w:before="0" w:beforeAutospacing="0" w:after="0" w:afterAutospacing="0" w:line="312" w:lineRule="auto"/>
      <w:ind w:left="0" w:firstLine="454"/>
    </w:pPr>
    <w:rPr>
      <w:rFonts w:ascii="Times New Roman ??????????" w:eastAsiaTheme="minorHAnsi" w:hAnsi="Times New Roman ??????????" w:cstheme="minorBidi"/>
      <w:b/>
      <w:caps/>
      <w:color w:val="000000"/>
      <w:spacing w:val="1"/>
      <w:szCs w:val="22"/>
      <w:lang w:eastAsia="en-US"/>
    </w:rPr>
  </w:style>
  <w:style w:type="paragraph" w:customStyle="1" w:styleId="2ffff2">
    <w:name w:val="ЗАГ 2 УМК"/>
    <w:basedOn w:val="26"/>
    <w:uiPriority w:val="99"/>
    <w:qFormat/>
    <w:rsid w:val="00986055"/>
    <w:pPr>
      <w:keepNext w:val="0"/>
      <w:keepLines/>
      <w:spacing w:before="0" w:after="0" w:line="360" w:lineRule="auto"/>
      <w:ind w:left="-567" w:right="-675" w:firstLine="567"/>
      <w:jc w:val="both"/>
    </w:pPr>
    <w:rPr>
      <w:rFonts w:ascii="Times New Roman" w:hAnsi="Times New Roman"/>
      <w:b w:val="0"/>
      <w:bCs/>
      <w:iCs/>
      <w:kern w:val="0"/>
      <w:sz w:val="28"/>
      <w:szCs w:val="28"/>
    </w:rPr>
  </w:style>
  <w:style w:type="paragraph" w:customStyle="1" w:styleId="c4c8c7c24">
    <w:name w:val="c4 c8 c7 c24"/>
    <w:basedOn w:val="a8"/>
    <w:uiPriority w:val="99"/>
    <w:qFormat/>
    <w:rsid w:val="00986055"/>
    <w:pPr>
      <w:spacing w:before="90" w:beforeAutospacing="0" w:after="90" w:afterAutospacing="0"/>
    </w:pPr>
    <w:rPr>
      <w:rFonts w:eastAsia="Times New Roman"/>
    </w:rPr>
  </w:style>
  <w:style w:type="paragraph" w:customStyle="1" w:styleId="1123">
    <w:name w:val="Стиль Заголовок 1 + 12 пт"/>
    <w:basedOn w:val="1b"/>
    <w:uiPriority w:val="99"/>
    <w:qFormat/>
    <w:rsid w:val="00986055"/>
    <w:pPr>
      <w:widowControl w:val="0"/>
      <w:suppressAutoHyphens/>
      <w:autoSpaceDE w:val="0"/>
      <w:autoSpaceDN w:val="0"/>
      <w:adjustRightInd w:val="0"/>
      <w:spacing w:before="0" w:beforeAutospacing="0" w:after="0" w:afterAutospacing="0" w:line="312" w:lineRule="auto"/>
      <w:ind w:left="0" w:firstLine="454"/>
    </w:pPr>
    <w:rPr>
      <w:rFonts w:ascii="Times New Roman ??????????" w:hAnsi="Times New Roman ??????????"/>
      <w:b/>
      <w:bCs/>
      <w:caps/>
    </w:rPr>
  </w:style>
  <w:style w:type="character" w:customStyle="1" w:styleId="1fffffff2">
    <w:name w:val="1 уровень Знак Знак"/>
    <w:link w:val="1fffffff3"/>
    <w:uiPriority w:val="99"/>
    <w:qFormat/>
    <w:locked/>
    <w:rsid w:val="00986055"/>
    <w:rPr>
      <w:rFonts w:ascii="Times New Roman" w:hAnsi="Times New Roman"/>
      <w:b/>
      <w:color w:val="000000"/>
      <w:sz w:val="24"/>
      <w:shd w:val="clear" w:color="auto" w:fill="FFFFFF"/>
    </w:rPr>
  </w:style>
  <w:style w:type="paragraph" w:customStyle="1" w:styleId="1fffffff3">
    <w:name w:val="1 уровень Знак"/>
    <w:basedOn w:val="a8"/>
    <w:link w:val="1fffffff2"/>
    <w:uiPriority w:val="99"/>
    <w:qFormat/>
    <w:rsid w:val="00986055"/>
    <w:pPr>
      <w:keepNext/>
      <w:widowControl w:val="0"/>
      <w:shd w:val="clear" w:color="auto" w:fill="FFFFFF"/>
      <w:autoSpaceDE w:val="0"/>
      <w:autoSpaceDN w:val="0"/>
      <w:adjustRightInd w:val="0"/>
      <w:spacing w:before="520" w:beforeAutospacing="0" w:after="260" w:afterAutospacing="0" w:line="312" w:lineRule="auto"/>
      <w:jc w:val="center"/>
      <w:outlineLvl w:val="0"/>
    </w:pPr>
    <w:rPr>
      <w:rFonts w:eastAsiaTheme="minorHAnsi" w:cstheme="minorBidi"/>
      <w:b/>
      <w:color w:val="000000"/>
      <w:szCs w:val="22"/>
      <w:lang w:eastAsia="en-US"/>
    </w:rPr>
  </w:style>
  <w:style w:type="paragraph" w:customStyle="1" w:styleId="3fff1">
    <w:name w:val="Заголовок оглавления3"/>
    <w:basedOn w:val="1b"/>
    <w:next w:val="a8"/>
    <w:uiPriority w:val="99"/>
    <w:qFormat/>
    <w:rsid w:val="00986055"/>
    <w:pPr>
      <w:keepNext/>
      <w:keepLines/>
      <w:suppressAutoHyphens/>
      <w:spacing w:before="480" w:beforeAutospacing="0" w:after="0" w:afterAutospacing="0" w:line="276" w:lineRule="auto"/>
      <w:ind w:left="0"/>
    </w:pPr>
    <w:rPr>
      <w:rFonts w:ascii="Cambria" w:hAnsi="Cambria" w:cs="Calibri"/>
      <w:b/>
      <w:bCs/>
      <w:color w:val="365F91"/>
      <w:kern w:val="2"/>
      <w:sz w:val="28"/>
      <w:szCs w:val="28"/>
      <w:lang w:eastAsia="ar-SA"/>
    </w:rPr>
  </w:style>
  <w:style w:type="paragraph" w:customStyle="1" w:styleId="10e">
    <w:name w:val="Оглавление 10"/>
    <w:basedOn w:val="aff9"/>
    <w:uiPriority w:val="99"/>
    <w:qFormat/>
    <w:rsid w:val="00986055"/>
    <w:pPr>
      <w:tabs>
        <w:tab w:val="right" w:leader="dot" w:pos="9637"/>
      </w:tabs>
      <w:spacing w:after="200" w:line="276" w:lineRule="auto"/>
      <w:ind w:left="2547"/>
    </w:pPr>
    <w:rPr>
      <w:rFonts w:ascii="Calibri" w:eastAsia="Times New Roman" w:hAnsi="Calibri"/>
      <w:sz w:val="22"/>
      <w:szCs w:val="22"/>
    </w:rPr>
  </w:style>
  <w:style w:type="paragraph" w:customStyle="1" w:styleId="affffffffffe">
    <w:name w:val="Рисунок"/>
    <w:basedOn w:val="afff1"/>
    <w:uiPriority w:val="99"/>
    <w:qFormat/>
    <w:rsid w:val="00986055"/>
    <w:pPr>
      <w:suppressLineNumbers/>
      <w:suppressAutoHyphens/>
      <w:spacing w:before="120" w:beforeAutospacing="0" w:after="120" w:afterAutospacing="0" w:line="276" w:lineRule="auto"/>
    </w:pPr>
    <w:rPr>
      <w:rFonts w:ascii="Calibri" w:eastAsia="Times New Roman" w:hAnsi="Calibri" w:cs="Tahoma"/>
      <w:i/>
      <w:iCs/>
      <w:szCs w:val="24"/>
      <w:lang w:eastAsia="ar-SA"/>
    </w:rPr>
  </w:style>
  <w:style w:type="paragraph" w:customStyle="1" w:styleId="summary">
    <w:name w:val="summary"/>
    <w:basedOn w:val="a8"/>
    <w:uiPriority w:val="99"/>
    <w:qFormat/>
    <w:rsid w:val="00986055"/>
    <w:rPr>
      <w:rFonts w:eastAsia="Times New Roman"/>
    </w:rPr>
  </w:style>
  <w:style w:type="character" w:customStyle="1" w:styleId="6f5">
    <w:name w:val="Заголовок №6_"/>
    <w:link w:val="6f6"/>
    <w:uiPriority w:val="99"/>
    <w:qFormat/>
    <w:locked/>
    <w:rsid w:val="00986055"/>
    <w:rPr>
      <w:rFonts w:ascii="Microsoft Sans Serif" w:hAnsi="Microsoft Sans Serif"/>
      <w:b/>
      <w:spacing w:val="10"/>
      <w:sz w:val="26"/>
      <w:shd w:val="clear" w:color="auto" w:fill="FFFFFF"/>
    </w:rPr>
  </w:style>
  <w:style w:type="paragraph" w:customStyle="1" w:styleId="6f6">
    <w:name w:val="Заголовок №6"/>
    <w:basedOn w:val="a8"/>
    <w:link w:val="6f5"/>
    <w:uiPriority w:val="99"/>
    <w:qFormat/>
    <w:rsid w:val="00986055"/>
    <w:pPr>
      <w:shd w:val="clear" w:color="auto" w:fill="FFFFFF"/>
      <w:spacing w:before="1200" w:beforeAutospacing="0" w:after="0" w:afterAutospacing="0" w:line="240" w:lineRule="atLeast"/>
      <w:outlineLvl w:val="5"/>
    </w:pPr>
    <w:rPr>
      <w:rFonts w:ascii="Microsoft Sans Serif" w:eastAsiaTheme="minorHAnsi" w:hAnsi="Microsoft Sans Serif" w:cstheme="minorBidi"/>
      <w:b/>
      <w:spacing w:val="10"/>
      <w:sz w:val="26"/>
      <w:szCs w:val="22"/>
      <w:lang w:eastAsia="en-US"/>
    </w:rPr>
  </w:style>
  <w:style w:type="paragraph" w:customStyle="1" w:styleId="1212">
    <w:name w:val="Основной текст (12)1"/>
    <w:basedOn w:val="a8"/>
    <w:uiPriority w:val="99"/>
    <w:qFormat/>
    <w:rsid w:val="00986055"/>
    <w:pPr>
      <w:shd w:val="clear" w:color="auto" w:fill="FFFFFF"/>
      <w:spacing w:before="0" w:beforeAutospacing="0" w:after="0" w:afterAutospacing="0" w:line="293" w:lineRule="exact"/>
      <w:jc w:val="right"/>
    </w:pPr>
    <w:rPr>
      <w:rFonts w:eastAsia="Arial Unicode MS"/>
      <w:sz w:val="22"/>
      <w:szCs w:val="22"/>
    </w:rPr>
  </w:style>
  <w:style w:type="character" w:customStyle="1" w:styleId="179">
    <w:name w:val="Основной текст (17)_"/>
    <w:link w:val="17a"/>
    <w:uiPriority w:val="99"/>
    <w:qFormat/>
    <w:locked/>
    <w:rsid w:val="00986055"/>
    <w:rPr>
      <w:i/>
      <w:spacing w:val="20"/>
      <w:sz w:val="26"/>
      <w:shd w:val="clear" w:color="auto" w:fill="FFFFFF"/>
      <w:lang w:val="en-US"/>
    </w:rPr>
  </w:style>
  <w:style w:type="paragraph" w:customStyle="1" w:styleId="17a">
    <w:name w:val="Основной текст (17)"/>
    <w:basedOn w:val="a8"/>
    <w:link w:val="179"/>
    <w:uiPriority w:val="99"/>
    <w:qFormat/>
    <w:rsid w:val="00986055"/>
    <w:pPr>
      <w:shd w:val="clear" w:color="auto" w:fill="FFFFFF"/>
      <w:spacing w:before="60" w:beforeAutospacing="0" w:after="0" w:afterAutospacing="0" w:line="240" w:lineRule="atLeast"/>
    </w:pPr>
    <w:rPr>
      <w:rFonts w:asciiTheme="minorHAnsi" w:eastAsiaTheme="minorHAnsi" w:hAnsiTheme="minorHAnsi" w:cstheme="minorBidi"/>
      <w:i/>
      <w:spacing w:val="20"/>
      <w:sz w:val="26"/>
      <w:szCs w:val="22"/>
      <w:lang w:val="en-US" w:eastAsia="en-US"/>
    </w:rPr>
  </w:style>
  <w:style w:type="paragraph" w:customStyle="1" w:styleId="1fffffff4">
    <w:name w:val="Подпись к таблице1"/>
    <w:basedOn w:val="a8"/>
    <w:uiPriority w:val="99"/>
    <w:qFormat/>
    <w:rsid w:val="00986055"/>
    <w:pPr>
      <w:shd w:val="clear" w:color="auto" w:fill="FFFFFF"/>
      <w:spacing w:before="0" w:beforeAutospacing="0" w:after="0" w:afterAutospacing="0" w:line="240" w:lineRule="atLeast"/>
    </w:pPr>
    <w:rPr>
      <w:rFonts w:ascii="Microsoft Sans Serif" w:eastAsia="Times New Roman" w:hAnsi="Microsoft Sans Serif"/>
      <w:spacing w:val="10"/>
      <w:sz w:val="26"/>
      <w:szCs w:val="26"/>
    </w:rPr>
  </w:style>
  <w:style w:type="character" w:customStyle="1" w:styleId="afffffffffff">
    <w:name w:val="Подпись к картинке_"/>
    <w:link w:val="afffffffffff0"/>
    <w:uiPriority w:val="99"/>
    <w:qFormat/>
    <w:locked/>
    <w:rsid w:val="00986055"/>
    <w:rPr>
      <w:rFonts w:ascii="Microsoft Sans Serif" w:hAnsi="Microsoft Sans Serif"/>
      <w:b/>
      <w:spacing w:val="10"/>
      <w:sz w:val="26"/>
      <w:shd w:val="clear" w:color="auto" w:fill="FFFFFF"/>
    </w:rPr>
  </w:style>
  <w:style w:type="paragraph" w:customStyle="1" w:styleId="afffffffffff0">
    <w:name w:val="Подпись к картинке"/>
    <w:basedOn w:val="a8"/>
    <w:link w:val="afffffffffff"/>
    <w:uiPriority w:val="99"/>
    <w:qFormat/>
    <w:rsid w:val="00986055"/>
    <w:pPr>
      <w:shd w:val="clear" w:color="auto" w:fill="FFFFFF"/>
      <w:spacing w:before="0" w:beforeAutospacing="0" w:after="0" w:afterAutospacing="0" w:line="240" w:lineRule="atLeast"/>
    </w:pPr>
    <w:rPr>
      <w:rFonts w:ascii="Microsoft Sans Serif" w:eastAsiaTheme="minorHAnsi" w:hAnsi="Microsoft Sans Serif" w:cstheme="minorBidi"/>
      <w:b/>
      <w:spacing w:val="10"/>
      <w:sz w:val="26"/>
      <w:szCs w:val="22"/>
      <w:lang w:eastAsia="en-US"/>
    </w:rPr>
  </w:style>
  <w:style w:type="character" w:customStyle="1" w:styleId="afffffffffff1">
    <w:name w:val="Колонтитул_"/>
    <w:link w:val="afffffffffff2"/>
    <w:uiPriority w:val="99"/>
    <w:qFormat/>
    <w:locked/>
    <w:rsid w:val="00986055"/>
    <w:rPr>
      <w:shd w:val="clear" w:color="auto" w:fill="FFFFFF"/>
    </w:rPr>
  </w:style>
  <w:style w:type="paragraph" w:customStyle="1" w:styleId="afffffffffff2">
    <w:name w:val="Колонтитул"/>
    <w:basedOn w:val="a8"/>
    <w:link w:val="afffffffffff1"/>
    <w:uiPriority w:val="99"/>
    <w:qFormat/>
    <w:rsid w:val="00986055"/>
    <w:pPr>
      <w:shd w:val="clear" w:color="auto" w:fill="FFFFFF"/>
      <w:spacing w:before="0" w:beforeAutospacing="0" w:after="0" w:afterAutospacing="0"/>
    </w:pPr>
    <w:rPr>
      <w:rFonts w:asciiTheme="minorHAnsi" w:eastAsiaTheme="minorHAnsi" w:hAnsiTheme="minorHAnsi" w:cstheme="minorBidi"/>
      <w:sz w:val="22"/>
      <w:szCs w:val="22"/>
      <w:lang w:eastAsia="en-US"/>
    </w:rPr>
  </w:style>
  <w:style w:type="paragraph" w:customStyle="1" w:styleId="msonospacing0">
    <w:name w:val="msonospacing"/>
    <w:basedOn w:val="a8"/>
    <w:uiPriority w:val="99"/>
    <w:qFormat/>
    <w:rsid w:val="00986055"/>
    <w:rPr>
      <w:rFonts w:eastAsia="Times New Roman"/>
    </w:rPr>
  </w:style>
  <w:style w:type="paragraph" w:customStyle="1" w:styleId="afffffffffff3">
    <w:name w:val="Стиль Обычный (веб)"/>
    <w:aliases w:val="Обычный (Web) + Times New Roman По ширине Пер..."/>
    <w:basedOn w:val="afff6"/>
    <w:uiPriority w:val="99"/>
    <w:qFormat/>
    <w:rsid w:val="00986055"/>
    <w:pPr>
      <w:keepNext w:val="0"/>
      <w:keepLines w:val="0"/>
      <w:spacing w:before="100" w:beforeAutospacing="1" w:after="100" w:afterAutospacing="1" w:line="232" w:lineRule="auto"/>
      <w:jc w:val="both"/>
    </w:pPr>
    <w:rPr>
      <w:rFonts w:eastAsia="Calibri"/>
      <w:sz w:val="24"/>
      <w:szCs w:val="20"/>
    </w:rPr>
  </w:style>
  <w:style w:type="paragraph" w:customStyle="1" w:styleId="pic">
    <w:name w:val="pic"/>
    <w:basedOn w:val="a8"/>
    <w:uiPriority w:val="99"/>
    <w:qFormat/>
    <w:rsid w:val="00986055"/>
    <w:pPr>
      <w:spacing w:before="0" w:beforeAutospacing="0" w:after="0" w:afterAutospacing="0"/>
      <w:ind w:firstLine="480"/>
    </w:pPr>
    <w:rPr>
      <w:rFonts w:eastAsia="Times New Roman"/>
    </w:rPr>
  </w:style>
  <w:style w:type="paragraph" w:customStyle="1" w:styleId="wysiwyg-text-align-center">
    <w:name w:val="wysiwyg-text-align-center"/>
    <w:basedOn w:val="a8"/>
    <w:uiPriority w:val="99"/>
    <w:qFormat/>
    <w:rsid w:val="00986055"/>
    <w:rPr>
      <w:rFonts w:eastAsia="Times New Roman"/>
    </w:rPr>
  </w:style>
  <w:style w:type="paragraph" w:customStyle="1" w:styleId="wysiwyg-text-align-right">
    <w:name w:val="wysiwyg-text-align-right"/>
    <w:basedOn w:val="a8"/>
    <w:uiPriority w:val="99"/>
    <w:qFormat/>
    <w:rsid w:val="00986055"/>
    <w:rPr>
      <w:rFonts w:eastAsia="Times New Roman"/>
    </w:rPr>
  </w:style>
  <w:style w:type="paragraph" w:customStyle="1" w:styleId="9b">
    <w:name w:val="Загол9"/>
    <w:uiPriority w:val="99"/>
    <w:qFormat/>
    <w:rsid w:val="00986055"/>
    <w:pPr>
      <w:keepNext/>
      <w:autoSpaceDE w:val="0"/>
      <w:autoSpaceDN w:val="0"/>
      <w:adjustRightInd w:val="0"/>
      <w:spacing w:before="187" w:after="187" w:line="190" w:lineRule="atLeast"/>
      <w:jc w:val="center"/>
    </w:pPr>
    <w:rPr>
      <w:rFonts w:ascii="PragmaticaCTT" w:eastAsia="Times New Roman" w:hAnsi="PragmaticaCTT" w:cs="PragmaticaCTT"/>
      <w:b/>
      <w:bCs/>
      <w:color w:val="000000"/>
      <w:sz w:val="18"/>
      <w:szCs w:val="18"/>
      <w:lang w:eastAsia="ru-RU"/>
    </w:rPr>
  </w:style>
  <w:style w:type="paragraph" w:customStyle="1" w:styleId="13b">
    <w:name w:val="Обычный13"/>
    <w:uiPriority w:val="99"/>
    <w:qFormat/>
    <w:rsid w:val="00986055"/>
    <w:pPr>
      <w:widowControl w:val="0"/>
      <w:spacing w:after="0" w:line="256" w:lineRule="auto"/>
      <w:ind w:firstLine="460"/>
      <w:jc w:val="both"/>
    </w:pPr>
    <w:rPr>
      <w:rFonts w:ascii="Times New Roman" w:eastAsia="Calibri" w:hAnsi="Times New Roman" w:cs="Times New Roman"/>
      <w:sz w:val="18"/>
      <w:szCs w:val="20"/>
      <w:lang w:eastAsia="ru-RU"/>
    </w:rPr>
  </w:style>
  <w:style w:type="paragraph" w:customStyle="1" w:styleId="2124">
    <w:name w:val="Заголовок 212"/>
    <w:basedOn w:val="a8"/>
    <w:next w:val="a8"/>
    <w:uiPriority w:val="99"/>
    <w:qFormat/>
    <w:rsid w:val="00986055"/>
    <w:pPr>
      <w:keepNext/>
      <w:widowControl w:val="0"/>
      <w:spacing w:before="0" w:beforeAutospacing="0" w:after="0" w:afterAutospacing="0"/>
      <w:jc w:val="center"/>
    </w:pPr>
    <w:rPr>
      <w:b/>
      <w:sz w:val="26"/>
      <w:szCs w:val="20"/>
    </w:rPr>
  </w:style>
  <w:style w:type="paragraph" w:customStyle="1" w:styleId="22e">
    <w:name w:val="Текст22"/>
    <w:basedOn w:val="a8"/>
    <w:uiPriority w:val="99"/>
    <w:qFormat/>
    <w:rsid w:val="00986055"/>
    <w:pPr>
      <w:spacing w:before="0" w:beforeAutospacing="0" w:after="0" w:afterAutospacing="0"/>
    </w:pPr>
    <w:rPr>
      <w:rFonts w:ascii="Courier New" w:hAnsi="Courier New"/>
      <w:sz w:val="20"/>
      <w:szCs w:val="20"/>
    </w:rPr>
  </w:style>
  <w:style w:type="paragraph" w:customStyle="1" w:styleId="4121">
    <w:name w:val="Заголовок 412"/>
    <w:basedOn w:val="13b"/>
    <w:next w:val="13b"/>
    <w:uiPriority w:val="99"/>
    <w:qFormat/>
    <w:rsid w:val="00986055"/>
    <w:pPr>
      <w:keepNext/>
      <w:widowControl/>
      <w:spacing w:line="240" w:lineRule="auto"/>
      <w:ind w:firstLine="0"/>
      <w:jc w:val="left"/>
    </w:pPr>
    <w:rPr>
      <w:rFonts w:eastAsia="Times New Roman"/>
      <w:sz w:val="24"/>
    </w:rPr>
  </w:style>
  <w:style w:type="paragraph" w:customStyle="1" w:styleId="11f7">
    <w:name w:val="Без интервала11"/>
    <w:uiPriority w:val="99"/>
    <w:qFormat/>
    <w:rsid w:val="00986055"/>
    <w:pPr>
      <w:spacing w:after="0" w:line="240" w:lineRule="auto"/>
    </w:pPr>
    <w:rPr>
      <w:rFonts w:ascii="Times New Roman" w:eastAsia="Times New Roman" w:hAnsi="Times New Roman" w:cs="Times New Roman"/>
      <w:sz w:val="24"/>
      <w:szCs w:val="24"/>
      <w:lang w:eastAsia="ru-RU"/>
    </w:rPr>
  </w:style>
  <w:style w:type="paragraph" w:customStyle="1" w:styleId="p22">
    <w:name w:val="p22"/>
    <w:basedOn w:val="a8"/>
    <w:qFormat/>
    <w:rsid w:val="00986055"/>
  </w:style>
  <w:style w:type="paragraph" w:customStyle="1" w:styleId="SP">
    <w:name w:val="SP"/>
    <w:uiPriority w:val="99"/>
    <w:qFormat/>
    <w:rsid w:val="00986055"/>
    <w:pPr>
      <w:tabs>
        <w:tab w:val="left" w:pos="907"/>
        <w:tab w:val="right" w:leader="underscore" w:pos="6917"/>
      </w:tabs>
      <w:autoSpaceDE w:val="0"/>
      <w:autoSpaceDN w:val="0"/>
      <w:adjustRightInd w:val="0"/>
      <w:spacing w:after="0" w:line="240" w:lineRule="auto"/>
      <w:ind w:left="907" w:hanging="340"/>
      <w:jc w:val="both"/>
    </w:pPr>
    <w:rPr>
      <w:rFonts w:ascii="PragmaticaCTT" w:eastAsia="Calibri" w:hAnsi="PragmaticaCTT" w:cs="PragmaticaCTT"/>
      <w:color w:val="000000"/>
      <w:sz w:val="20"/>
      <w:szCs w:val="20"/>
      <w:lang w:eastAsia="ru-RU"/>
    </w:rPr>
  </w:style>
  <w:style w:type="paragraph" w:customStyle="1" w:styleId="21210">
    <w:name w:val="Стиль Заголовок 2 + 12 пт1"/>
    <w:basedOn w:val="26"/>
    <w:uiPriority w:val="99"/>
    <w:qFormat/>
    <w:rsid w:val="00986055"/>
    <w:rPr>
      <w:rFonts w:cs="Arial"/>
      <w:sz w:val="24"/>
    </w:rPr>
  </w:style>
  <w:style w:type="paragraph" w:customStyle="1" w:styleId="21220">
    <w:name w:val="Стиль Заголовок 2 + 12 пт2"/>
    <w:basedOn w:val="26"/>
    <w:uiPriority w:val="99"/>
    <w:qFormat/>
    <w:rsid w:val="00986055"/>
    <w:rPr>
      <w:rFonts w:cs="Arial"/>
      <w:sz w:val="24"/>
    </w:rPr>
  </w:style>
  <w:style w:type="paragraph" w:customStyle="1" w:styleId="LO-Normal1">
    <w:name w:val="LO-Normal1"/>
    <w:uiPriority w:val="99"/>
    <w:qFormat/>
    <w:rsid w:val="00986055"/>
    <w:pPr>
      <w:suppressAutoHyphens/>
      <w:spacing w:after="0" w:line="480" w:lineRule="auto"/>
      <w:ind w:right="400" w:firstLine="1220"/>
    </w:pPr>
    <w:rPr>
      <w:rFonts w:ascii="Times New Roman" w:eastAsia="Times New Roman" w:hAnsi="Times New Roman" w:cs="Times New Roman"/>
      <w:sz w:val="24"/>
      <w:szCs w:val="20"/>
      <w:lang w:eastAsia="zh-CN"/>
    </w:rPr>
  </w:style>
  <w:style w:type="paragraph" w:customStyle="1" w:styleId="2ffff3">
    <w:name w:val="Схема документа2"/>
    <w:basedOn w:val="a8"/>
    <w:uiPriority w:val="99"/>
    <w:qFormat/>
    <w:rsid w:val="00986055"/>
    <w:pPr>
      <w:shd w:val="clear" w:color="auto" w:fill="000080"/>
      <w:suppressAutoHyphens/>
      <w:spacing w:before="0" w:beforeAutospacing="0" w:after="0" w:afterAutospacing="0"/>
    </w:pPr>
    <w:rPr>
      <w:rFonts w:ascii="Tahoma" w:eastAsia="Times New Roman" w:hAnsi="Tahoma" w:cs="Tahoma"/>
      <w:lang w:eastAsia="zh-CN"/>
    </w:rPr>
  </w:style>
  <w:style w:type="paragraph" w:customStyle="1" w:styleId="22f">
    <w:name w:val="Список 22"/>
    <w:basedOn w:val="a8"/>
    <w:uiPriority w:val="99"/>
    <w:qFormat/>
    <w:rsid w:val="00986055"/>
    <w:pPr>
      <w:suppressAutoHyphens/>
      <w:spacing w:before="0" w:beforeAutospacing="0" w:after="0" w:afterAutospacing="0"/>
      <w:ind w:left="566" w:hanging="283"/>
    </w:pPr>
    <w:rPr>
      <w:rFonts w:eastAsia="Times New Roman"/>
      <w:lang w:eastAsia="zh-CN"/>
    </w:rPr>
  </w:style>
  <w:style w:type="paragraph" w:customStyle="1" w:styleId="319">
    <w:name w:val="Список 31"/>
    <w:basedOn w:val="a8"/>
    <w:uiPriority w:val="99"/>
    <w:qFormat/>
    <w:rsid w:val="00986055"/>
    <w:pPr>
      <w:suppressAutoHyphens/>
      <w:spacing w:before="0" w:beforeAutospacing="0" w:after="0" w:afterAutospacing="0"/>
      <w:ind w:left="849" w:hanging="283"/>
    </w:pPr>
    <w:rPr>
      <w:rFonts w:eastAsia="Times New Roman"/>
      <w:lang w:eastAsia="zh-CN"/>
    </w:rPr>
  </w:style>
  <w:style w:type="paragraph" w:customStyle="1" w:styleId="1fffffff5">
    <w:name w:val="Обычный отступ1"/>
    <w:basedOn w:val="a8"/>
    <w:uiPriority w:val="99"/>
    <w:qFormat/>
    <w:rsid w:val="00986055"/>
    <w:pPr>
      <w:suppressAutoHyphens/>
      <w:spacing w:before="0" w:beforeAutospacing="0" w:after="0" w:afterAutospacing="0"/>
      <w:ind w:firstLine="720"/>
      <w:jc w:val="both"/>
    </w:pPr>
    <w:rPr>
      <w:rFonts w:eastAsia="Times New Roman"/>
      <w:sz w:val="28"/>
      <w:szCs w:val="20"/>
      <w:lang w:eastAsia="zh-CN"/>
    </w:rPr>
  </w:style>
  <w:style w:type="paragraph" w:customStyle="1" w:styleId="2ffff4">
    <w:name w:val="Нумерованный список2"/>
    <w:basedOn w:val="a8"/>
    <w:uiPriority w:val="99"/>
    <w:qFormat/>
    <w:rsid w:val="00986055"/>
    <w:pPr>
      <w:keepNext/>
      <w:tabs>
        <w:tab w:val="left" w:pos="360"/>
      </w:tabs>
      <w:suppressAutoHyphens/>
      <w:spacing w:before="0" w:beforeAutospacing="0" w:after="0" w:afterAutospacing="0"/>
      <w:ind w:left="360" w:hanging="360"/>
      <w:jc w:val="both"/>
    </w:pPr>
    <w:rPr>
      <w:rFonts w:eastAsia="Times New Roman"/>
      <w:b/>
      <w:lang w:val="en-US" w:eastAsia="zh-CN"/>
    </w:rPr>
  </w:style>
  <w:style w:type="paragraph" w:customStyle="1" w:styleId="1fffffff6">
    <w:name w:val="Красная строка1"/>
    <w:basedOn w:val="aff7"/>
    <w:uiPriority w:val="99"/>
    <w:qFormat/>
    <w:rsid w:val="00986055"/>
    <w:pPr>
      <w:suppressAutoHyphens/>
      <w:ind w:firstLine="210"/>
    </w:pPr>
    <w:rPr>
      <w:rFonts w:eastAsia="Times New Roman"/>
      <w:szCs w:val="24"/>
      <w:lang w:eastAsia="zh-CN"/>
    </w:rPr>
  </w:style>
  <w:style w:type="paragraph" w:customStyle="1" w:styleId="21f8">
    <w:name w:val="Нумерованный список 21"/>
    <w:basedOn w:val="a8"/>
    <w:uiPriority w:val="99"/>
    <w:qFormat/>
    <w:rsid w:val="00986055"/>
    <w:pPr>
      <w:tabs>
        <w:tab w:val="left" w:pos="720"/>
      </w:tabs>
      <w:suppressAutoHyphens/>
      <w:spacing w:before="0" w:beforeAutospacing="0" w:after="0" w:afterAutospacing="0"/>
      <w:ind w:left="720" w:hanging="360"/>
    </w:pPr>
    <w:rPr>
      <w:rFonts w:eastAsia="Times New Roman"/>
      <w:lang w:eastAsia="zh-CN"/>
    </w:rPr>
  </w:style>
  <w:style w:type="paragraph" w:customStyle="1" w:styleId="429">
    <w:name w:val="Список 42"/>
    <w:basedOn w:val="a8"/>
    <w:uiPriority w:val="99"/>
    <w:qFormat/>
    <w:rsid w:val="00986055"/>
    <w:pPr>
      <w:suppressAutoHyphens/>
      <w:spacing w:before="0" w:beforeAutospacing="0" w:after="0" w:afterAutospacing="0"/>
      <w:ind w:left="1132" w:hanging="283"/>
    </w:pPr>
    <w:rPr>
      <w:rFonts w:eastAsia="Times New Roman"/>
      <w:lang w:eastAsia="zh-CN"/>
    </w:rPr>
  </w:style>
  <w:style w:type="paragraph" w:customStyle="1" w:styleId="22f0">
    <w:name w:val="Маркированный список 22"/>
    <w:basedOn w:val="a8"/>
    <w:uiPriority w:val="99"/>
    <w:qFormat/>
    <w:rsid w:val="00986055"/>
    <w:pPr>
      <w:tabs>
        <w:tab w:val="left" w:pos="720"/>
        <w:tab w:val="left" w:pos="851"/>
      </w:tabs>
      <w:suppressAutoHyphens/>
      <w:spacing w:before="0" w:beforeAutospacing="0" w:after="0" w:afterAutospacing="0"/>
      <w:ind w:left="851" w:hanging="363"/>
    </w:pPr>
    <w:rPr>
      <w:rFonts w:eastAsia="Times New Roman"/>
      <w:lang w:eastAsia="zh-CN"/>
    </w:rPr>
  </w:style>
  <w:style w:type="paragraph" w:customStyle="1" w:styleId="31a">
    <w:name w:val="Маркированный список 31"/>
    <w:basedOn w:val="a8"/>
    <w:uiPriority w:val="99"/>
    <w:qFormat/>
    <w:rsid w:val="00986055"/>
    <w:pPr>
      <w:tabs>
        <w:tab w:val="left" w:pos="708"/>
      </w:tabs>
      <w:suppressAutoHyphens/>
      <w:spacing w:before="0" w:beforeAutospacing="0" w:after="0" w:afterAutospacing="0"/>
      <w:jc w:val="both"/>
    </w:pPr>
    <w:rPr>
      <w:rFonts w:eastAsia="Times New Roman"/>
      <w:bCs/>
      <w:iCs/>
      <w:sz w:val="28"/>
      <w:szCs w:val="28"/>
      <w:lang w:eastAsia="zh-CN"/>
    </w:rPr>
  </w:style>
  <w:style w:type="paragraph" w:customStyle="1" w:styleId="2ffff5">
    <w:name w:val="Текст примечания2"/>
    <w:basedOn w:val="a8"/>
    <w:uiPriority w:val="99"/>
    <w:qFormat/>
    <w:rsid w:val="00986055"/>
    <w:pPr>
      <w:suppressAutoHyphens/>
      <w:spacing w:before="0" w:beforeAutospacing="0" w:after="0" w:afterAutospacing="0"/>
    </w:pPr>
    <w:rPr>
      <w:rFonts w:eastAsia="Times New Roman"/>
      <w:sz w:val="20"/>
      <w:szCs w:val="20"/>
      <w:lang w:eastAsia="zh-CN"/>
    </w:rPr>
  </w:style>
  <w:style w:type="paragraph" w:customStyle="1" w:styleId="2ffff6">
    <w:name w:val="Название объекта2"/>
    <w:basedOn w:val="a8"/>
    <w:next w:val="a8"/>
    <w:uiPriority w:val="99"/>
    <w:qFormat/>
    <w:rsid w:val="00986055"/>
    <w:pPr>
      <w:widowControl w:val="0"/>
      <w:shd w:val="clear" w:color="auto" w:fill="FFFFFF"/>
      <w:suppressAutoHyphens/>
      <w:autoSpaceDE w:val="0"/>
      <w:spacing w:before="0" w:beforeAutospacing="0" w:after="0" w:afterAutospacing="0"/>
      <w:ind w:firstLine="284"/>
      <w:jc w:val="right"/>
    </w:pPr>
    <w:rPr>
      <w:rFonts w:eastAsia="Times New Roman"/>
      <w:i/>
      <w:iCs/>
      <w:color w:val="000000"/>
      <w:szCs w:val="20"/>
      <w:lang w:eastAsia="zh-CN"/>
    </w:rPr>
  </w:style>
  <w:style w:type="paragraph" w:customStyle="1" w:styleId="WW-Heading3">
    <w:name w:val="WW-Heading 3"/>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9">
    <w:name w:val="WW-Heading 9"/>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1">
    <w:name w:val="WW-Heading 1"/>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6">
    <w:name w:val="WW-Heading 6"/>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7">
    <w:name w:val="WW-Heading 7"/>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2">
    <w:name w:val="WW-Heading 2"/>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5">
    <w:name w:val="WW-Heading 5"/>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1fffffff7">
    <w:name w:val="Маркированный список1"/>
    <w:basedOn w:val="a8"/>
    <w:uiPriority w:val="99"/>
    <w:qFormat/>
    <w:rsid w:val="00986055"/>
    <w:pPr>
      <w:tabs>
        <w:tab w:val="left" w:pos="360"/>
      </w:tabs>
      <w:suppressAutoHyphens/>
      <w:spacing w:before="0" w:beforeAutospacing="0" w:after="0" w:afterAutospacing="0"/>
      <w:ind w:left="360" w:hanging="360"/>
    </w:pPr>
    <w:rPr>
      <w:rFonts w:eastAsia="Times New Roman"/>
      <w:sz w:val="20"/>
      <w:szCs w:val="20"/>
      <w:lang w:val="en-US" w:eastAsia="zh-CN"/>
    </w:rPr>
  </w:style>
  <w:style w:type="paragraph" w:customStyle="1" w:styleId="WW-Heading">
    <w:name w:val="WW-Heading"/>
    <w:uiPriority w:val="99"/>
    <w:qFormat/>
    <w:rsid w:val="00986055"/>
    <w:pPr>
      <w:widowControl w:val="0"/>
      <w:suppressAutoHyphens/>
      <w:autoSpaceDE w:val="0"/>
      <w:spacing w:after="0" w:line="240" w:lineRule="auto"/>
    </w:pPr>
    <w:rPr>
      <w:rFonts w:ascii="Arial" w:eastAsia="Times New Roman" w:hAnsi="Arial" w:cs="Arial"/>
      <w:b/>
      <w:bCs/>
      <w:lang w:eastAsia="zh-CN"/>
    </w:rPr>
  </w:style>
  <w:style w:type="paragraph" w:customStyle="1" w:styleId="LO-normal10">
    <w:name w:val="LO-normal1"/>
    <w:basedOn w:val="a8"/>
    <w:uiPriority w:val="99"/>
    <w:qFormat/>
    <w:rsid w:val="00986055"/>
    <w:pPr>
      <w:suppressAutoHyphens/>
      <w:spacing w:before="280" w:beforeAutospacing="0" w:after="280" w:afterAutospacing="0"/>
    </w:pPr>
    <w:rPr>
      <w:rFonts w:eastAsia="Times New Roman"/>
      <w:lang w:eastAsia="zh-CN"/>
    </w:rPr>
  </w:style>
  <w:style w:type="paragraph" w:customStyle="1" w:styleId="1fffffff8">
    <w:name w:val="Текст макроса1"/>
    <w:uiPriority w:val="99"/>
    <w:qFormat/>
    <w:rsid w:val="00986055"/>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Times New Roman" w:hAnsi="Courier New" w:cs="Courier New"/>
      <w:sz w:val="20"/>
      <w:szCs w:val="20"/>
      <w:lang w:val="en-US" w:eastAsia="zh-CN"/>
    </w:rPr>
  </w:style>
  <w:style w:type="paragraph" w:customStyle="1" w:styleId="51a">
    <w:name w:val="Нумерованный список 51"/>
    <w:basedOn w:val="a8"/>
    <w:uiPriority w:val="99"/>
    <w:qFormat/>
    <w:rsid w:val="00986055"/>
    <w:pPr>
      <w:suppressAutoHyphens/>
      <w:spacing w:before="0" w:beforeAutospacing="0" w:after="0" w:afterAutospacing="0"/>
      <w:ind w:left="720" w:hanging="360"/>
    </w:pPr>
    <w:rPr>
      <w:rFonts w:eastAsia="Times New Roman"/>
      <w:lang w:eastAsia="zh-CN"/>
    </w:rPr>
  </w:style>
  <w:style w:type="paragraph" w:customStyle="1" w:styleId="WW-TextBody">
    <w:name w:val="WW-Text Body"/>
    <w:basedOn w:val="a8"/>
    <w:uiPriority w:val="99"/>
    <w:qFormat/>
    <w:rsid w:val="00986055"/>
    <w:pPr>
      <w:suppressAutoHyphens/>
      <w:spacing w:before="0" w:beforeAutospacing="0" w:after="120" w:afterAutospacing="0"/>
    </w:pPr>
    <w:rPr>
      <w:rFonts w:eastAsia="Times New Roman"/>
      <w:lang w:val="en-US" w:eastAsia="zh-CN"/>
    </w:rPr>
  </w:style>
  <w:style w:type="paragraph" w:customStyle="1" w:styleId="WW-Heading4">
    <w:name w:val="WW-Heading 4"/>
    <w:basedOn w:val="a8"/>
    <w:next w:val="a8"/>
    <w:uiPriority w:val="99"/>
    <w:qFormat/>
    <w:rsid w:val="00986055"/>
    <w:pPr>
      <w:keepNext/>
      <w:tabs>
        <w:tab w:val="left" w:pos="864"/>
      </w:tabs>
      <w:suppressAutoHyphens/>
      <w:spacing w:before="240" w:beforeAutospacing="0" w:after="60" w:afterAutospacing="0"/>
      <w:ind w:left="864" w:hanging="864"/>
    </w:pPr>
    <w:rPr>
      <w:rFonts w:eastAsia="Times New Roman"/>
      <w:b/>
      <w:bCs/>
      <w:sz w:val="28"/>
      <w:szCs w:val="28"/>
      <w:lang w:eastAsia="zh-CN"/>
    </w:rPr>
  </w:style>
  <w:style w:type="paragraph" w:customStyle="1" w:styleId="WW-Heading8">
    <w:name w:val="WW-Heading 8"/>
    <w:basedOn w:val="a8"/>
    <w:next w:val="a8"/>
    <w:uiPriority w:val="99"/>
    <w:qFormat/>
    <w:rsid w:val="00986055"/>
    <w:pPr>
      <w:tabs>
        <w:tab w:val="left" w:pos="1440"/>
      </w:tabs>
      <w:suppressAutoHyphens/>
      <w:spacing w:before="240" w:beforeAutospacing="0" w:after="60" w:afterAutospacing="0"/>
      <w:ind w:left="1440" w:hanging="1440"/>
    </w:pPr>
    <w:rPr>
      <w:rFonts w:eastAsia="Times New Roman"/>
      <w:i/>
      <w:iCs/>
      <w:lang w:eastAsia="zh-CN"/>
    </w:rPr>
  </w:style>
  <w:style w:type="paragraph" w:customStyle="1" w:styleId="21f9">
    <w:name w:val="Продолжение списка 21"/>
    <w:basedOn w:val="a8"/>
    <w:uiPriority w:val="99"/>
    <w:qFormat/>
    <w:rsid w:val="00986055"/>
    <w:pPr>
      <w:suppressAutoHyphens/>
      <w:spacing w:before="0" w:beforeAutospacing="0" w:after="120" w:afterAutospacing="0"/>
      <w:ind w:left="566"/>
    </w:pPr>
    <w:rPr>
      <w:rFonts w:eastAsia="Times New Roman"/>
      <w:sz w:val="20"/>
      <w:szCs w:val="20"/>
      <w:lang w:eastAsia="zh-CN"/>
    </w:rPr>
  </w:style>
  <w:style w:type="paragraph" w:customStyle="1" w:styleId="31b">
    <w:name w:val="Нумерованный список 31"/>
    <w:basedOn w:val="a8"/>
    <w:uiPriority w:val="99"/>
    <w:qFormat/>
    <w:rsid w:val="00986055"/>
    <w:pPr>
      <w:tabs>
        <w:tab w:val="left" w:pos="360"/>
      </w:tabs>
      <w:suppressAutoHyphens/>
      <w:spacing w:before="0" w:beforeAutospacing="0" w:after="0" w:afterAutospacing="0"/>
      <w:ind w:left="360" w:hanging="360"/>
    </w:pPr>
    <w:rPr>
      <w:rFonts w:eastAsia="Times New Roman"/>
      <w:lang w:eastAsia="zh-CN"/>
    </w:rPr>
  </w:style>
  <w:style w:type="paragraph" w:customStyle="1" w:styleId="TableContents">
    <w:name w:val="Table Contents"/>
    <w:basedOn w:val="a8"/>
    <w:uiPriority w:val="99"/>
    <w:qFormat/>
    <w:rsid w:val="00986055"/>
    <w:pPr>
      <w:suppressLineNumbers/>
      <w:suppressAutoHyphens/>
      <w:spacing w:before="0" w:beforeAutospacing="0" w:after="0" w:afterAutospacing="0"/>
    </w:pPr>
    <w:rPr>
      <w:rFonts w:eastAsia="Times New Roman"/>
      <w:lang w:eastAsia="zh-CN"/>
    </w:rPr>
  </w:style>
  <w:style w:type="paragraph" w:customStyle="1" w:styleId="TableHeading">
    <w:name w:val="Table Heading"/>
    <w:basedOn w:val="TableContents"/>
    <w:uiPriority w:val="99"/>
    <w:qFormat/>
    <w:rsid w:val="00986055"/>
    <w:pPr>
      <w:jc w:val="center"/>
    </w:pPr>
    <w:rPr>
      <w:b/>
      <w:bCs/>
    </w:rPr>
  </w:style>
  <w:style w:type="paragraph" w:customStyle="1" w:styleId="Caption1">
    <w:name w:val="Caption1"/>
    <w:basedOn w:val="a8"/>
    <w:uiPriority w:val="99"/>
    <w:qFormat/>
    <w:rsid w:val="00986055"/>
    <w:pPr>
      <w:suppressLineNumbers/>
      <w:spacing w:before="120" w:beforeAutospacing="0" w:after="120" w:afterAutospacing="0"/>
    </w:pPr>
    <w:rPr>
      <w:rFonts w:eastAsia="Times New Roman" w:cs="FreeSans"/>
      <w:i/>
      <w:iCs/>
      <w:color w:val="00000A"/>
    </w:rPr>
  </w:style>
  <w:style w:type="paragraph" w:customStyle="1" w:styleId="Footer1">
    <w:name w:val="Footer1"/>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Header2">
    <w:name w:val="Header2"/>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TOC11">
    <w:name w:val="TOC 11"/>
    <w:basedOn w:val="a8"/>
    <w:uiPriority w:val="99"/>
    <w:qFormat/>
    <w:rsid w:val="00986055"/>
    <w:pPr>
      <w:tabs>
        <w:tab w:val="right" w:leader="dot" w:pos="10195"/>
      </w:tabs>
      <w:spacing w:before="0" w:beforeAutospacing="0" w:after="0" w:afterAutospacing="0"/>
    </w:pPr>
    <w:rPr>
      <w:rFonts w:eastAsia="Times New Roman"/>
      <w:color w:val="00000A"/>
    </w:rPr>
  </w:style>
  <w:style w:type="paragraph" w:customStyle="1" w:styleId="1fffffff9">
    <w:name w:val="Знак Знак Знак Знак Знак Знак Знак Знак Знак Знак Знак Знак Знак Знак Знак Знак Знак Знак Знак Знак Знак Знак Знак Знак Знак1"/>
    <w:basedOn w:val="a8"/>
    <w:uiPriority w:val="99"/>
    <w:qFormat/>
    <w:rsid w:val="00986055"/>
    <w:pPr>
      <w:tabs>
        <w:tab w:val="left" w:pos="643"/>
      </w:tabs>
      <w:spacing w:before="0" w:beforeAutospacing="0" w:after="160" w:afterAutospacing="0" w:line="240" w:lineRule="exact"/>
    </w:pPr>
    <w:rPr>
      <w:rFonts w:ascii="Verdana" w:eastAsia="Times New Roman" w:hAnsi="Verdana" w:cs="Verdana"/>
      <w:color w:val="00000A"/>
      <w:sz w:val="20"/>
      <w:szCs w:val="20"/>
      <w:lang w:val="en-US" w:eastAsia="en-US"/>
    </w:rPr>
  </w:style>
  <w:style w:type="paragraph" w:customStyle="1" w:styleId="TOC21">
    <w:name w:val="TOC 21"/>
    <w:basedOn w:val="a8"/>
    <w:uiPriority w:val="99"/>
    <w:qFormat/>
    <w:rsid w:val="00986055"/>
    <w:pPr>
      <w:spacing w:before="0" w:beforeAutospacing="0" w:after="0" w:afterAutospacing="0"/>
      <w:ind w:left="238"/>
    </w:pPr>
    <w:rPr>
      <w:rFonts w:eastAsia="Times New Roman"/>
      <w:color w:val="00000A"/>
    </w:rPr>
  </w:style>
  <w:style w:type="paragraph" w:customStyle="1" w:styleId="1fffffffa">
    <w:name w:val="ͮ𬠫1"/>
    <w:uiPriority w:val="99"/>
    <w:qFormat/>
    <w:rsid w:val="00986055"/>
    <w:pPr>
      <w:spacing w:after="0" w:line="240" w:lineRule="auto"/>
      <w:ind w:firstLine="397"/>
      <w:jc w:val="both"/>
    </w:pPr>
    <w:rPr>
      <w:rFonts w:ascii="Times New Roman" w:eastAsia="Times New Roman" w:hAnsi="Times New Roman" w:cs="Times New Roman"/>
      <w:color w:val="00000A"/>
      <w:sz w:val="20"/>
      <w:szCs w:val="20"/>
      <w:lang w:val="en-US" w:eastAsia="ru-RU"/>
    </w:rPr>
  </w:style>
  <w:style w:type="paragraph" w:customStyle="1" w:styleId="TOC31">
    <w:name w:val="TOC 31"/>
    <w:basedOn w:val="a8"/>
    <w:uiPriority w:val="99"/>
    <w:qFormat/>
    <w:rsid w:val="00986055"/>
    <w:pPr>
      <w:spacing w:before="0" w:beforeAutospacing="0" w:after="0" w:afterAutospacing="0"/>
      <w:ind w:left="480"/>
    </w:pPr>
    <w:rPr>
      <w:rFonts w:eastAsia="Times New Roman"/>
      <w:color w:val="00000A"/>
    </w:rPr>
  </w:style>
  <w:style w:type="paragraph" w:customStyle="1" w:styleId="TOC41">
    <w:name w:val="TOC 41"/>
    <w:basedOn w:val="a8"/>
    <w:uiPriority w:val="99"/>
    <w:qFormat/>
    <w:rsid w:val="00986055"/>
    <w:pPr>
      <w:widowControl w:val="0"/>
      <w:tabs>
        <w:tab w:val="left" w:pos="502"/>
        <w:tab w:val="left" w:pos="3330"/>
      </w:tabs>
      <w:spacing w:before="0" w:beforeAutospacing="0" w:after="0" w:afterAutospacing="0"/>
      <w:ind w:left="502" w:hanging="720"/>
    </w:pPr>
    <w:rPr>
      <w:color w:val="00000A"/>
    </w:rPr>
  </w:style>
  <w:style w:type="paragraph" w:customStyle="1" w:styleId="TOC51">
    <w:name w:val="TOC 51"/>
    <w:basedOn w:val="a8"/>
    <w:uiPriority w:val="99"/>
    <w:qFormat/>
    <w:rsid w:val="00986055"/>
    <w:pPr>
      <w:spacing w:before="0" w:beforeAutospacing="0" w:afterAutospacing="0" w:line="276" w:lineRule="auto"/>
      <w:ind w:left="880"/>
    </w:pPr>
    <w:rPr>
      <w:rFonts w:ascii="Calibri" w:eastAsia="Times New Roman" w:hAnsi="Calibri"/>
      <w:color w:val="00000A"/>
      <w:sz w:val="22"/>
      <w:szCs w:val="22"/>
    </w:rPr>
  </w:style>
  <w:style w:type="paragraph" w:customStyle="1" w:styleId="TOC61">
    <w:name w:val="TOC 61"/>
    <w:basedOn w:val="a8"/>
    <w:uiPriority w:val="99"/>
    <w:qFormat/>
    <w:rsid w:val="00986055"/>
    <w:pPr>
      <w:spacing w:before="0" w:beforeAutospacing="0" w:afterAutospacing="0" w:line="276" w:lineRule="auto"/>
      <w:ind w:left="1100"/>
    </w:pPr>
    <w:rPr>
      <w:rFonts w:ascii="Calibri" w:eastAsia="Times New Roman" w:hAnsi="Calibri"/>
      <w:color w:val="00000A"/>
      <w:sz w:val="22"/>
      <w:szCs w:val="22"/>
    </w:rPr>
  </w:style>
  <w:style w:type="paragraph" w:customStyle="1" w:styleId="TOC71">
    <w:name w:val="TOC 71"/>
    <w:basedOn w:val="a8"/>
    <w:uiPriority w:val="99"/>
    <w:qFormat/>
    <w:rsid w:val="00986055"/>
    <w:pPr>
      <w:spacing w:before="0" w:beforeAutospacing="0" w:afterAutospacing="0" w:line="276" w:lineRule="auto"/>
      <w:ind w:left="1320"/>
    </w:pPr>
    <w:rPr>
      <w:rFonts w:ascii="Calibri" w:eastAsia="Times New Roman" w:hAnsi="Calibri"/>
      <w:color w:val="00000A"/>
      <w:sz w:val="22"/>
      <w:szCs w:val="22"/>
    </w:rPr>
  </w:style>
  <w:style w:type="paragraph" w:customStyle="1" w:styleId="TOC81">
    <w:name w:val="TOC 81"/>
    <w:basedOn w:val="a8"/>
    <w:uiPriority w:val="99"/>
    <w:qFormat/>
    <w:rsid w:val="00986055"/>
    <w:pPr>
      <w:spacing w:before="0" w:beforeAutospacing="0" w:afterAutospacing="0" w:line="276" w:lineRule="auto"/>
      <w:ind w:left="1540"/>
    </w:pPr>
    <w:rPr>
      <w:rFonts w:ascii="Calibri" w:eastAsia="Times New Roman" w:hAnsi="Calibri"/>
      <w:color w:val="00000A"/>
      <w:sz w:val="22"/>
      <w:szCs w:val="22"/>
    </w:rPr>
  </w:style>
  <w:style w:type="paragraph" w:customStyle="1" w:styleId="TOC91">
    <w:name w:val="TOC 91"/>
    <w:basedOn w:val="a8"/>
    <w:uiPriority w:val="99"/>
    <w:qFormat/>
    <w:rsid w:val="00986055"/>
    <w:pPr>
      <w:spacing w:before="0" w:beforeAutospacing="0" w:afterAutospacing="0" w:line="276" w:lineRule="auto"/>
      <w:ind w:left="1760"/>
    </w:pPr>
    <w:rPr>
      <w:rFonts w:ascii="Calibri" w:eastAsia="Times New Roman" w:hAnsi="Calibri"/>
      <w:color w:val="00000A"/>
      <w:sz w:val="22"/>
      <w:szCs w:val="22"/>
    </w:rPr>
  </w:style>
  <w:style w:type="paragraph" w:customStyle="1" w:styleId="PreformattedText">
    <w:name w:val="Preformatted Text"/>
    <w:basedOn w:val="a8"/>
    <w:uiPriority w:val="99"/>
    <w:qFormat/>
    <w:rsid w:val="00986055"/>
    <w:pPr>
      <w:spacing w:before="0" w:beforeAutospacing="0" w:after="0" w:afterAutospacing="0"/>
    </w:pPr>
    <w:rPr>
      <w:rFonts w:eastAsia="Times New Roman"/>
      <w:color w:val="00000A"/>
    </w:rPr>
  </w:style>
  <w:style w:type="paragraph" w:customStyle="1" w:styleId="9c">
    <w:name w:val="Стиль9"/>
    <w:uiPriority w:val="99"/>
    <w:qFormat/>
    <w:rsid w:val="0098605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7f0">
    <w:name w:val="Знак7"/>
    <w:basedOn w:val="a8"/>
    <w:uiPriority w:val="99"/>
    <w:qFormat/>
    <w:rsid w:val="00986055"/>
    <w:pPr>
      <w:spacing w:before="0" w:beforeAutospacing="0" w:after="160" w:afterAutospacing="0" w:line="240" w:lineRule="exact"/>
    </w:pPr>
    <w:rPr>
      <w:rFonts w:ascii="Verdana" w:eastAsia="Times New Roman" w:hAnsi="Verdana"/>
      <w:sz w:val="20"/>
      <w:szCs w:val="20"/>
      <w:lang w:val="en-US" w:eastAsia="en-US"/>
    </w:rPr>
  </w:style>
  <w:style w:type="paragraph" w:customStyle="1" w:styleId="TOCHeading1">
    <w:name w:val="TOC Heading1"/>
    <w:basedOn w:val="1b"/>
    <w:next w:val="a8"/>
    <w:uiPriority w:val="99"/>
    <w:qFormat/>
    <w:rsid w:val="00986055"/>
    <w:pPr>
      <w:keepNext/>
      <w:keepLines/>
      <w:suppressAutoHyphens/>
      <w:spacing w:before="480" w:beforeAutospacing="0" w:after="0" w:afterAutospacing="0" w:line="276" w:lineRule="auto"/>
      <w:ind w:left="0"/>
    </w:pPr>
    <w:rPr>
      <w:rFonts w:ascii="Cambria" w:hAnsi="Cambria" w:cs="Calibri"/>
      <w:b/>
      <w:bCs/>
      <w:color w:val="365F91"/>
      <w:kern w:val="2"/>
      <w:sz w:val="28"/>
      <w:szCs w:val="28"/>
      <w:lang w:eastAsia="ar-SA"/>
    </w:rPr>
  </w:style>
  <w:style w:type="paragraph" w:customStyle="1" w:styleId="11f8">
    <w:name w:val="Знак Знак Знак Знак Знак Знак Знак Знак Знак Знак Знак Знак Знак11"/>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BodyText221">
    <w:name w:val="Body Text 221"/>
    <w:basedOn w:val="a8"/>
    <w:uiPriority w:val="99"/>
    <w:qFormat/>
    <w:rsid w:val="00986055"/>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Heading112">
    <w:name w:val="Heading 112"/>
    <w:basedOn w:val="a8"/>
    <w:next w:val="a8"/>
    <w:uiPriority w:val="99"/>
    <w:qFormat/>
    <w:rsid w:val="00986055"/>
    <w:pPr>
      <w:suppressAutoHyphens/>
      <w:spacing w:before="0" w:beforeAutospacing="0" w:after="0" w:afterAutospacing="0"/>
      <w:ind w:firstLine="454"/>
    </w:pPr>
    <w:rPr>
      <w:b/>
      <w:caps/>
      <w:lang w:eastAsia="zh-CN"/>
    </w:rPr>
  </w:style>
  <w:style w:type="paragraph" w:customStyle="1" w:styleId="Heading212">
    <w:name w:val="Heading 212"/>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1">
    <w:name w:val="Heading 321"/>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11">
    <w:name w:val="Heading 411"/>
    <w:basedOn w:val="a8"/>
    <w:next w:val="a8"/>
    <w:uiPriority w:val="99"/>
    <w:qFormat/>
    <w:rsid w:val="00986055"/>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2">
    <w:name w:val="Heading 512"/>
    <w:basedOn w:val="a8"/>
    <w:next w:val="a8"/>
    <w:uiPriority w:val="99"/>
    <w:qFormat/>
    <w:rsid w:val="00986055"/>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12">
    <w:name w:val="Heading 61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2">
    <w:name w:val="Heading 712"/>
    <w:basedOn w:val="a8"/>
    <w:next w:val="a8"/>
    <w:uiPriority w:val="99"/>
    <w:qFormat/>
    <w:rsid w:val="00986055"/>
    <w:pPr>
      <w:tabs>
        <w:tab w:val="left" w:pos="1296"/>
      </w:tabs>
      <w:suppressAutoHyphens/>
      <w:spacing w:before="240" w:beforeAutospacing="0" w:after="60" w:afterAutospacing="0"/>
      <w:ind w:left="1296" w:hanging="1296"/>
      <w:outlineLvl w:val="6"/>
    </w:pPr>
    <w:rPr>
      <w:lang w:eastAsia="zh-CN"/>
    </w:rPr>
  </w:style>
  <w:style w:type="paragraph" w:customStyle="1" w:styleId="Heading912">
    <w:name w:val="Heading 91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customStyle="1" w:styleId="1fffffffb">
    <w:name w:val="Заголовок1"/>
    <w:basedOn w:val="a8"/>
    <w:next w:val="aff7"/>
    <w:rsid w:val="00986055"/>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89">
    <w:name w:val="Абзац списка8"/>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14a">
    <w:name w:val="Обычный14"/>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73">
    <w:name w:val="Основной текст 27"/>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82">
    <w:name w:val="Заголовок 38"/>
    <w:basedOn w:val="14a"/>
    <w:next w:val="14a"/>
    <w:uiPriority w:val="99"/>
    <w:qFormat/>
    <w:rsid w:val="00986055"/>
    <w:pPr>
      <w:keepNext/>
      <w:widowControl/>
      <w:snapToGrid/>
      <w:ind w:left="0" w:firstLine="0"/>
      <w:outlineLvl w:val="2"/>
    </w:pPr>
    <w:rPr>
      <w:sz w:val="24"/>
    </w:rPr>
  </w:style>
  <w:style w:type="paragraph" w:customStyle="1" w:styleId="8a">
    <w:name w:val="Основной текст8"/>
    <w:basedOn w:val="14a"/>
    <w:uiPriority w:val="99"/>
    <w:qFormat/>
    <w:rsid w:val="00986055"/>
    <w:pPr>
      <w:widowControl/>
      <w:snapToGrid/>
      <w:spacing w:line="360" w:lineRule="auto"/>
      <w:ind w:left="0" w:firstLine="0"/>
    </w:pPr>
    <w:rPr>
      <w:sz w:val="24"/>
    </w:rPr>
  </w:style>
  <w:style w:type="paragraph" w:customStyle="1" w:styleId="274">
    <w:name w:val="Заголовок 27"/>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6f7">
    <w:name w:val="Цитата6"/>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7f1">
    <w:name w:val="Текст7"/>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73">
    <w:name w:val="Основной текст 37"/>
    <w:basedOn w:val="14a"/>
    <w:uiPriority w:val="99"/>
    <w:qFormat/>
    <w:rsid w:val="00986055"/>
    <w:pPr>
      <w:widowControl/>
      <w:tabs>
        <w:tab w:val="left" w:pos="360"/>
      </w:tabs>
      <w:snapToGrid/>
      <w:ind w:left="0" w:firstLine="0"/>
      <w:jc w:val="both"/>
    </w:pPr>
    <w:rPr>
      <w:i/>
      <w:sz w:val="26"/>
    </w:rPr>
  </w:style>
  <w:style w:type="paragraph" w:customStyle="1" w:styleId="264">
    <w:name w:val="Основной текст с отступом 26"/>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74">
    <w:name w:val="Основной текст с отступом 37"/>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5f4">
    <w:name w:val="Верхний колонтитул5"/>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6f8">
    <w:name w:val="Без интервала6"/>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89">
    <w:name w:val="Заголовок 48"/>
    <w:basedOn w:val="14a"/>
    <w:next w:val="14a"/>
    <w:uiPriority w:val="99"/>
    <w:qFormat/>
    <w:rsid w:val="00986055"/>
    <w:pPr>
      <w:keepNext/>
      <w:widowControl/>
      <w:snapToGrid/>
      <w:ind w:left="0" w:firstLine="0"/>
    </w:pPr>
    <w:rPr>
      <w:sz w:val="24"/>
    </w:rPr>
  </w:style>
  <w:style w:type="paragraph" w:customStyle="1" w:styleId="663">
    <w:name w:val="Заголовок 66"/>
    <w:uiPriority w:val="99"/>
    <w:qFormat/>
    <w:rsid w:val="00986055"/>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5c">
    <w:name w:val="Цитата 25"/>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5f5">
    <w:name w:val="Выделенная цитата5"/>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50">
    <w:name w:val="Стандартный HTML5"/>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9d">
    <w:name w:val="Абзац списка9"/>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159">
    <w:name w:val="Обычный15"/>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81">
    <w:name w:val="Основной текст 28"/>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92">
    <w:name w:val="Заголовок 39"/>
    <w:basedOn w:val="159"/>
    <w:next w:val="159"/>
    <w:uiPriority w:val="99"/>
    <w:qFormat/>
    <w:rsid w:val="00986055"/>
    <w:pPr>
      <w:keepNext/>
      <w:widowControl/>
      <w:snapToGrid/>
      <w:ind w:left="0" w:firstLine="0"/>
      <w:outlineLvl w:val="2"/>
    </w:pPr>
    <w:rPr>
      <w:sz w:val="24"/>
    </w:rPr>
  </w:style>
  <w:style w:type="paragraph" w:customStyle="1" w:styleId="9e">
    <w:name w:val="Основной текст9"/>
    <w:basedOn w:val="159"/>
    <w:uiPriority w:val="99"/>
    <w:qFormat/>
    <w:rsid w:val="00986055"/>
    <w:pPr>
      <w:widowControl/>
      <w:snapToGrid/>
      <w:spacing w:line="360" w:lineRule="auto"/>
      <w:ind w:left="0" w:firstLine="0"/>
    </w:pPr>
    <w:rPr>
      <w:sz w:val="24"/>
    </w:rPr>
  </w:style>
  <w:style w:type="paragraph" w:customStyle="1" w:styleId="282">
    <w:name w:val="Заголовок 28"/>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7f2">
    <w:name w:val="Цитата7"/>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8b">
    <w:name w:val="Текст8"/>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83">
    <w:name w:val="Основной текст 38"/>
    <w:basedOn w:val="159"/>
    <w:uiPriority w:val="99"/>
    <w:qFormat/>
    <w:rsid w:val="00986055"/>
    <w:pPr>
      <w:widowControl/>
      <w:tabs>
        <w:tab w:val="left" w:pos="360"/>
      </w:tabs>
      <w:snapToGrid/>
      <w:ind w:left="0" w:firstLine="0"/>
      <w:jc w:val="both"/>
    </w:pPr>
    <w:rPr>
      <w:i/>
      <w:sz w:val="26"/>
    </w:rPr>
  </w:style>
  <w:style w:type="paragraph" w:customStyle="1" w:styleId="275">
    <w:name w:val="Основной текст с отступом 27"/>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84">
    <w:name w:val="Основной текст с отступом 38"/>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6f9">
    <w:name w:val="Верхний колонтитул6"/>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7f3">
    <w:name w:val="Без интервала7"/>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99">
    <w:name w:val="Заголовок 49"/>
    <w:basedOn w:val="159"/>
    <w:next w:val="159"/>
    <w:uiPriority w:val="99"/>
    <w:qFormat/>
    <w:rsid w:val="00986055"/>
    <w:pPr>
      <w:keepNext/>
      <w:widowControl/>
      <w:snapToGrid/>
      <w:ind w:left="0" w:firstLine="0"/>
    </w:pPr>
    <w:rPr>
      <w:sz w:val="24"/>
    </w:rPr>
  </w:style>
  <w:style w:type="paragraph" w:customStyle="1" w:styleId="673">
    <w:name w:val="Заголовок 67"/>
    <w:uiPriority w:val="99"/>
    <w:qFormat/>
    <w:rsid w:val="00986055"/>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65">
    <w:name w:val="Цитата 26"/>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6fa">
    <w:name w:val="Выделенная цитата6"/>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60">
    <w:name w:val="Стандартный HTML6"/>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1"/>
    <w:uiPriority w:val="99"/>
    <w:locked/>
    <w:rsid w:val="00986055"/>
    <w:rPr>
      <w:rFonts w:ascii="Cambria" w:hAnsi="Cambria" w:cs="Times New Roman"/>
      <w:b/>
      <w:bCs/>
      <w:kern w:val="32"/>
      <w:sz w:val="32"/>
      <w:szCs w:val="32"/>
    </w:rPr>
  </w:style>
  <w:style w:type="character" w:customStyle="1" w:styleId="Heading3Char2">
    <w:name w:val="Heading 3 Char2"/>
    <w:aliases w:val="Знак2 Char3,Heading 3 Char21"/>
    <w:uiPriority w:val="99"/>
    <w:locked/>
    <w:rsid w:val="00986055"/>
    <w:rPr>
      <w:rFonts w:ascii="Arial" w:hAnsi="Arial" w:cs="Times New Roman"/>
      <w:b/>
      <w:sz w:val="26"/>
      <w:lang w:val="ru-RU" w:eastAsia="ru-RU"/>
    </w:rPr>
  </w:style>
  <w:style w:type="character" w:customStyle="1" w:styleId="CommentSubjectChar3">
    <w:name w:val="Comment Subject Char3"/>
    <w:uiPriority w:val="99"/>
    <w:locked/>
    <w:rsid w:val="00986055"/>
    <w:rPr>
      <w:sz w:val="16"/>
    </w:rPr>
  </w:style>
  <w:style w:type="character" w:customStyle="1" w:styleId="5f6">
    <w:name w:val="Основной текст с отступом Знак5"/>
    <w:uiPriority w:val="99"/>
    <w:semiHidden/>
    <w:rsid w:val="00986055"/>
    <w:rPr>
      <w:rFonts w:ascii="Times New Roman" w:hAnsi="Times New Roman" w:cs="Times New Roman"/>
      <w:sz w:val="24"/>
      <w:szCs w:val="24"/>
      <w:lang w:eastAsia="ru-RU"/>
    </w:rPr>
  </w:style>
  <w:style w:type="character" w:customStyle="1" w:styleId="HTMLAddressChar2">
    <w:name w:val="HTML Address Char2"/>
    <w:uiPriority w:val="99"/>
    <w:locked/>
    <w:rsid w:val="00986055"/>
    <w:rPr>
      <w:i/>
      <w:sz w:val="24"/>
      <w:lang w:eastAsia="ru-RU"/>
    </w:rPr>
  </w:style>
  <w:style w:type="character" w:customStyle="1" w:styleId="IntenseQuoteChar7">
    <w:name w:val="Intense Quote Char7"/>
    <w:uiPriority w:val="99"/>
    <w:locked/>
    <w:rsid w:val="00986055"/>
    <w:rPr>
      <w:rFonts w:ascii="Calibri" w:hAnsi="Calibri"/>
      <w:b/>
      <w:i/>
      <w:color w:val="4F81BD"/>
      <w:sz w:val="24"/>
    </w:rPr>
  </w:style>
  <w:style w:type="character" w:customStyle="1" w:styleId="4fe">
    <w:name w:val="Слабое выделение4"/>
    <w:uiPriority w:val="99"/>
    <w:rsid w:val="00986055"/>
    <w:rPr>
      <w:i/>
      <w:color w:val="808080"/>
    </w:rPr>
  </w:style>
  <w:style w:type="character" w:customStyle="1" w:styleId="4ff">
    <w:name w:val="Сильное выделение4"/>
    <w:uiPriority w:val="99"/>
    <w:rsid w:val="00986055"/>
    <w:rPr>
      <w:b/>
    </w:rPr>
  </w:style>
  <w:style w:type="character" w:customStyle="1" w:styleId="393">
    <w:name w:val="Знак Знак393"/>
    <w:uiPriority w:val="99"/>
    <w:rsid w:val="00986055"/>
    <w:rPr>
      <w:rFonts w:ascii="Arial" w:hAnsi="Arial"/>
      <w:b/>
      <w:sz w:val="26"/>
    </w:rPr>
  </w:style>
  <w:style w:type="character" w:customStyle="1" w:styleId="3830">
    <w:name w:val="Знак Знак383"/>
    <w:uiPriority w:val="99"/>
    <w:rsid w:val="00986055"/>
    <w:rPr>
      <w:b/>
      <w:sz w:val="28"/>
    </w:rPr>
  </w:style>
  <w:style w:type="character" w:customStyle="1" w:styleId="3730">
    <w:name w:val="Знак Знак373"/>
    <w:uiPriority w:val="99"/>
    <w:rsid w:val="00986055"/>
    <w:rPr>
      <w:b/>
      <w:i/>
      <w:sz w:val="26"/>
    </w:rPr>
  </w:style>
  <w:style w:type="character" w:customStyle="1" w:styleId="3630">
    <w:name w:val="Знак Знак363"/>
    <w:uiPriority w:val="99"/>
    <w:rsid w:val="00986055"/>
    <w:rPr>
      <w:b/>
      <w:sz w:val="22"/>
      <w:lang w:val="ru-RU" w:eastAsia="ru-RU"/>
    </w:rPr>
  </w:style>
  <w:style w:type="character" w:customStyle="1" w:styleId="3530">
    <w:name w:val="Знак Знак353"/>
    <w:uiPriority w:val="99"/>
    <w:rsid w:val="00986055"/>
    <w:rPr>
      <w:sz w:val="24"/>
      <w:lang w:val="ru-RU" w:eastAsia="ru-RU"/>
    </w:rPr>
  </w:style>
  <w:style w:type="character" w:customStyle="1" w:styleId="3430">
    <w:name w:val="Знак Знак343"/>
    <w:uiPriority w:val="99"/>
    <w:rsid w:val="00986055"/>
    <w:rPr>
      <w:rFonts w:ascii="Calibri" w:hAnsi="Calibri"/>
      <w:i/>
      <w:sz w:val="24"/>
      <w:lang w:eastAsia="en-US"/>
    </w:rPr>
  </w:style>
  <w:style w:type="character" w:customStyle="1" w:styleId="3230">
    <w:name w:val="Знак Знак323"/>
    <w:uiPriority w:val="99"/>
    <w:rsid w:val="00986055"/>
    <w:rPr>
      <w:sz w:val="16"/>
    </w:rPr>
  </w:style>
  <w:style w:type="character" w:customStyle="1" w:styleId="3141">
    <w:name w:val="Знак Знак314"/>
    <w:uiPriority w:val="99"/>
    <w:rsid w:val="00986055"/>
    <w:rPr>
      <w:sz w:val="24"/>
    </w:rPr>
  </w:style>
  <w:style w:type="character" w:customStyle="1" w:styleId="302">
    <w:name w:val="Знак Знак302"/>
    <w:uiPriority w:val="99"/>
    <w:rsid w:val="00986055"/>
    <w:rPr>
      <w:sz w:val="24"/>
    </w:rPr>
  </w:style>
  <w:style w:type="character" w:customStyle="1" w:styleId="293">
    <w:name w:val="Знак Знак293"/>
    <w:uiPriority w:val="99"/>
    <w:rsid w:val="00986055"/>
    <w:rPr>
      <w:sz w:val="24"/>
    </w:rPr>
  </w:style>
  <w:style w:type="character" w:customStyle="1" w:styleId="7130">
    <w:name w:val="Знак Знак713"/>
    <w:uiPriority w:val="99"/>
    <w:rsid w:val="00986055"/>
    <w:rPr>
      <w:sz w:val="16"/>
      <w:lang w:val="ru-RU" w:eastAsia="ru-RU"/>
    </w:rPr>
  </w:style>
  <w:style w:type="character" w:customStyle="1" w:styleId="1490">
    <w:name w:val="Знак Знак149"/>
    <w:uiPriority w:val="99"/>
    <w:locked/>
    <w:rsid w:val="00986055"/>
    <w:rPr>
      <w:b/>
      <w:sz w:val="27"/>
      <w:lang w:val="ru-RU" w:eastAsia="ru-RU"/>
    </w:rPr>
  </w:style>
  <w:style w:type="character" w:customStyle="1" w:styleId="283">
    <w:name w:val="Знак Знак283"/>
    <w:uiPriority w:val="99"/>
    <w:rsid w:val="00986055"/>
    <w:rPr>
      <w:rFonts w:ascii="Tahoma" w:hAnsi="Tahoma"/>
    </w:rPr>
  </w:style>
  <w:style w:type="character" w:customStyle="1" w:styleId="2730">
    <w:name w:val="Знак Знак273"/>
    <w:uiPriority w:val="99"/>
    <w:rsid w:val="00986055"/>
    <w:rPr>
      <w:sz w:val="24"/>
    </w:rPr>
  </w:style>
  <w:style w:type="character" w:customStyle="1" w:styleId="1090">
    <w:name w:val="Знак Знак109"/>
    <w:uiPriority w:val="99"/>
    <w:locked/>
    <w:rsid w:val="00986055"/>
    <w:rPr>
      <w:sz w:val="16"/>
      <w:lang w:val="ru-RU" w:eastAsia="ru-RU"/>
    </w:rPr>
  </w:style>
  <w:style w:type="character" w:customStyle="1" w:styleId="626">
    <w:name w:val="Знак Знак626"/>
    <w:uiPriority w:val="99"/>
    <w:rsid w:val="00986055"/>
    <w:rPr>
      <w:rFonts w:ascii="Arial" w:hAnsi="Arial"/>
      <w:b/>
      <w:i/>
      <w:sz w:val="28"/>
      <w:lang w:val="ru-RU" w:eastAsia="en-US"/>
    </w:rPr>
  </w:style>
  <w:style w:type="character" w:customStyle="1" w:styleId="2130">
    <w:name w:val="Знак Знак213"/>
    <w:uiPriority w:val="99"/>
    <w:locked/>
    <w:rsid w:val="00986055"/>
    <w:rPr>
      <w:sz w:val="24"/>
      <w:lang w:val="en-US"/>
    </w:rPr>
  </w:style>
  <w:style w:type="character" w:customStyle="1" w:styleId="1231">
    <w:name w:val="Знак Знак123"/>
    <w:uiPriority w:val="99"/>
    <w:rsid w:val="00986055"/>
    <w:rPr>
      <w:sz w:val="16"/>
    </w:rPr>
  </w:style>
  <w:style w:type="character" w:customStyle="1" w:styleId="1350">
    <w:name w:val="Знак Знак135"/>
    <w:uiPriority w:val="99"/>
    <w:rsid w:val="00986055"/>
    <w:rPr>
      <w:lang w:val="ru-RU" w:eastAsia="ru-RU"/>
    </w:rPr>
  </w:style>
  <w:style w:type="character" w:customStyle="1" w:styleId="1610">
    <w:name w:val="Знак Знак1610"/>
    <w:uiPriority w:val="99"/>
    <w:locked/>
    <w:rsid w:val="00986055"/>
    <w:rPr>
      <w:b/>
      <w:caps/>
      <w:sz w:val="24"/>
      <w:lang w:val="ru-RU" w:eastAsia="ru-RU"/>
    </w:rPr>
  </w:style>
  <w:style w:type="character" w:customStyle="1" w:styleId="1153">
    <w:name w:val="Знак Знак115"/>
    <w:uiPriority w:val="99"/>
    <w:rsid w:val="00986055"/>
    <w:rPr>
      <w:sz w:val="24"/>
    </w:rPr>
  </w:style>
  <w:style w:type="character" w:customStyle="1" w:styleId="11f9">
    <w:name w:val="Знак Знак Знак11"/>
    <w:uiPriority w:val="99"/>
    <w:rsid w:val="00986055"/>
    <w:rPr>
      <w:rFonts w:ascii="Times New Roman" w:hAnsi="Times New Roman"/>
      <w:b/>
      <w:caps/>
      <w:sz w:val="28"/>
    </w:rPr>
  </w:style>
  <w:style w:type="character" w:customStyle="1" w:styleId="2590">
    <w:name w:val="Знак Знак259"/>
    <w:uiPriority w:val="99"/>
    <w:rsid w:val="00986055"/>
    <w:rPr>
      <w:rFonts w:ascii="Times New Roman" w:hAnsi="Times New Roman"/>
      <w:b/>
      <w:sz w:val="28"/>
    </w:rPr>
  </w:style>
  <w:style w:type="character" w:customStyle="1" w:styleId="2290">
    <w:name w:val="Знак Знак229"/>
    <w:uiPriority w:val="99"/>
    <w:rsid w:val="00986055"/>
    <w:rPr>
      <w:rFonts w:ascii="Times New Roman" w:hAnsi="Times New Roman"/>
      <w:sz w:val="24"/>
    </w:rPr>
  </w:style>
  <w:style w:type="character" w:customStyle="1" w:styleId="2016">
    <w:name w:val="Знак Знак2016"/>
    <w:uiPriority w:val="99"/>
    <w:rsid w:val="00986055"/>
    <w:rPr>
      <w:rFonts w:ascii="Arial" w:hAnsi="Arial"/>
      <w:sz w:val="22"/>
    </w:rPr>
  </w:style>
  <w:style w:type="character" w:customStyle="1" w:styleId="199">
    <w:name w:val="Знак Знак199"/>
    <w:uiPriority w:val="99"/>
    <w:rsid w:val="00986055"/>
    <w:rPr>
      <w:rFonts w:ascii="Times New Roman" w:hAnsi="Times New Roman"/>
      <w:sz w:val="16"/>
      <w:lang w:eastAsia="ru-RU"/>
    </w:rPr>
  </w:style>
  <w:style w:type="character" w:customStyle="1" w:styleId="1811">
    <w:name w:val="Знак Знак1811"/>
    <w:uiPriority w:val="99"/>
    <w:rsid w:val="00986055"/>
    <w:rPr>
      <w:rFonts w:ascii="Courier New" w:hAnsi="Courier New"/>
    </w:rPr>
  </w:style>
  <w:style w:type="character" w:customStyle="1" w:styleId="1790">
    <w:name w:val="Знак Знак179"/>
    <w:uiPriority w:val="99"/>
    <w:rsid w:val="00986055"/>
    <w:rPr>
      <w:rFonts w:ascii="Times New Roman" w:hAnsi="Times New Roman"/>
      <w:sz w:val="24"/>
    </w:rPr>
  </w:style>
  <w:style w:type="character" w:customStyle="1" w:styleId="950">
    <w:name w:val="Знак Знак95"/>
    <w:uiPriority w:val="99"/>
    <w:rsid w:val="00986055"/>
    <w:rPr>
      <w:rFonts w:ascii="PragmaticaCTT" w:hAnsi="PragmaticaCTT"/>
      <w:b/>
      <w:sz w:val="24"/>
      <w:lang w:val="ru-RU" w:eastAsia="ru-RU"/>
    </w:rPr>
  </w:style>
  <w:style w:type="character" w:customStyle="1" w:styleId="840">
    <w:name w:val="Знак Знак84"/>
    <w:uiPriority w:val="99"/>
    <w:rsid w:val="00986055"/>
    <w:rPr>
      <w:sz w:val="24"/>
    </w:rPr>
  </w:style>
  <w:style w:type="character" w:customStyle="1" w:styleId="5200">
    <w:name w:val="Знак Знак520"/>
    <w:aliases w:val="Знак Знак5101"/>
    <w:uiPriority w:val="99"/>
    <w:rsid w:val="00986055"/>
    <w:rPr>
      <w:rFonts w:ascii="Tahoma" w:hAnsi="Tahoma"/>
      <w:sz w:val="16"/>
      <w:lang w:val="ru-RU" w:eastAsia="ru-RU"/>
    </w:rPr>
  </w:style>
  <w:style w:type="character" w:customStyle="1" w:styleId="1590">
    <w:name w:val="Знак Знак159"/>
    <w:uiPriority w:val="99"/>
    <w:rsid w:val="00986055"/>
    <w:rPr>
      <w:b/>
      <w:sz w:val="28"/>
    </w:rPr>
  </w:style>
  <w:style w:type="character" w:customStyle="1" w:styleId="419">
    <w:name w:val="Знак Знак419"/>
    <w:uiPriority w:val="99"/>
    <w:locked/>
    <w:rsid w:val="00986055"/>
    <w:rPr>
      <w:rFonts w:ascii="Arial" w:hAnsi="Arial"/>
      <w:b/>
      <w:i/>
      <w:sz w:val="28"/>
      <w:lang w:val="ru-RU" w:eastAsia="en-US"/>
    </w:rPr>
  </w:style>
  <w:style w:type="character" w:customStyle="1" w:styleId="42a">
    <w:name w:val="Знак4 Знак2"/>
    <w:uiPriority w:val="99"/>
    <w:locked/>
    <w:rsid w:val="00986055"/>
    <w:rPr>
      <w:sz w:val="24"/>
      <w:lang w:val="ru-RU" w:eastAsia="ru-RU"/>
    </w:rPr>
  </w:style>
  <w:style w:type="character" w:customStyle="1" w:styleId="4ff0">
    <w:name w:val="Основной шрифт абзаца4"/>
    <w:uiPriority w:val="99"/>
    <w:rsid w:val="00986055"/>
  </w:style>
  <w:style w:type="character" w:customStyle="1" w:styleId="539">
    <w:name w:val="Знак Знак539"/>
    <w:uiPriority w:val="99"/>
    <w:locked/>
    <w:rsid w:val="00986055"/>
    <w:rPr>
      <w:b/>
      <w:caps/>
      <w:sz w:val="24"/>
      <w:lang w:val="ru-RU" w:eastAsia="ru-RU"/>
    </w:rPr>
  </w:style>
  <w:style w:type="character" w:customStyle="1" w:styleId="11100">
    <w:name w:val="Знак1 Знак Знак110"/>
    <w:uiPriority w:val="99"/>
    <w:locked/>
    <w:rsid w:val="00986055"/>
    <w:rPr>
      <w:rFonts w:ascii="Times New Roman" w:hAnsi="Times New Roman"/>
      <w:sz w:val="24"/>
      <w:lang w:eastAsia="ru-RU"/>
    </w:rPr>
  </w:style>
  <w:style w:type="character" w:customStyle="1" w:styleId="4690">
    <w:name w:val="Знак Знак469"/>
    <w:uiPriority w:val="99"/>
    <w:locked/>
    <w:rsid w:val="00986055"/>
    <w:rPr>
      <w:b/>
      <w:sz w:val="27"/>
      <w:lang w:val="ru-RU" w:eastAsia="ru-RU"/>
    </w:rPr>
  </w:style>
  <w:style w:type="character" w:customStyle="1" w:styleId="4890">
    <w:name w:val="Знак Знак489"/>
    <w:uiPriority w:val="99"/>
    <w:locked/>
    <w:rsid w:val="00986055"/>
    <w:rPr>
      <w:b/>
      <w:sz w:val="27"/>
      <w:lang w:val="ru-RU" w:eastAsia="ru-RU"/>
    </w:rPr>
  </w:style>
  <w:style w:type="character" w:customStyle="1" w:styleId="4490">
    <w:name w:val="Знак Знак449"/>
    <w:uiPriority w:val="99"/>
    <w:locked/>
    <w:rsid w:val="00986055"/>
    <w:rPr>
      <w:sz w:val="24"/>
    </w:rPr>
  </w:style>
  <w:style w:type="character" w:customStyle="1" w:styleId="51100">
    <w:name w:val="Знак Знак5110"/>
    <w:uiPriority w:val="99"/>
    <w:locked/>
    <w:rsid w:val="00986055"/>
    <w:rPr>
      <w:b/>
      <w:sz w:val="27"/>
      <w:lang w:val="ru-RU" w:eastAsia="ru-RU"/>
    </w:rPr>
  </w:style>
  <w:style w:type="character" w:customStyle="1" w:styleId="4390">
    <w:name w:val="Знак Знак439"/>
    <w:uiPriority w:val="99"/>
    <w:locked/>
    <w:rsid w:val="00986055"/>
    <w:rPr>
      <w:color w:val="000000"/>
      <w:sz w:val="24"/>
      <w:lang w:eastAsia="ru-RU"/>
    </w:rPr>
  </w:style>
  <w:style w:type="character" w:customStyle="1" w:styleId="4290">
    <w:name w:val="Знак Знак429"/>
    <w:uiPriority w:val="99"/>
    <w:rsid w:val="00986055"/>
    <w:rPr>
      <w:rFonts w:ascii="Times New Roman" w:hAnsi="Times New Roman"/>
      <w:sz w:val="16"/>
    </w:rPr>
  </w:style>
  <w:style w:type="character" w:customStyle="1" w:styleId="4990">
    <w:name w:val="Знак Знак499"/>
    <w:uiPriority w:val="99"/>
    <w:rsid w:val="00986055"/>
    <w:rPr>
      <w:rFonts w:ascii="Times New Roman" w:hAnsi="Times New Roman"/>
      <w:b/>
      <w:caps/>
      <w:sz w:val="24"/>
      <w:lang w:eastAsia="ru-RU"/>
    </w:rPr>
  </w:style>
  <w:style w:type="character" w:customStyle="1" w:styleId="4790">
    <w:name w:val="Знак Знак479"/>
    <w:uiPriority w:val="99"/>
    <w:rsid w:val="00986055"/>
    <w:rPr>
      <w:rFonts w:ascii="Times New Roman" w:hAnsi="Times New Roman"/>
      <w:b/>
      <w:sz w:val="27"/>
      <w:lang w:eastAsia="ru-RU"/>
    </w:rPr>
  </w:style>
  <w:style w:type="character" w:customStyle="1" w:styleId="4590">
    <w:name w:val="Знак Знак459"/>
    <w:uiPriority w:val="99"/>
    <w:rsid w:val="00986055"/>
    <w:rPr>
      <w:rFonts w:ascii="Times New Roman" w:hAnsi="Times New Roman"/>
      <w:b/>
      <w:i/>
      <w:sz w:val="26"/>
      <w:lang w:eastAsia="ru-RU"/>
    </w:rPr>
  </w:style>
  <w:style w:type="character" w:customStyle="1" w:styleId="5101">
    <w:name w:val="Знак5 Знак Знак10"/>
    <w:uiPriority w:val="99"/>
    <w:locked/>
    <w:rsid w:val="00986055"/>
    <w:rPr>
      <w:sz w:val="16"/>
    </w:rPr>
  </w:style>
  <w:style w:type="character" w:customStyle="1" w:styleId="509">
    <w:name w:val="Знак Знак509"/>
    <w:uiPriority w:val="99"/>
    <w:locked/>
    <w:rsid w:val="00986055"/>
    <w:rPr>
      <w:b/>
      <w:sz w:val="28"/>
      <w:lang w:val="ru-RU" w:eastAsia="ru-RU"/>
    </w:rPr>
  </w:style>
  <w:style w:type="character" w:customStyle="1" w:styleId="5290">
    <w:name w:val="Знак Знак529"/>
    <w:uiPriority w:val="99"/>
    <w:rsid w:val="00986055"/>
    <w:rPr>
      <w:rFonts w:ascii="Arial" w:hAnsi="Arial"/>
      <w:b/>
      <w:i/>
      <w:sz w:val="28"/>
    </w:rPr>
  </w:style>
  <w:style w:type="character" w:customStyle="1" w:styleId="5190">
    <w:name w:val="Знак5 Знак Знак19"/>
    <w:uiPriority w:val="99"/>
    <w:locked/>
    <w:rsid w:val="00986055"/>
    <w:rPr>
      <w:sz w:val="16"/>
      <w:lang w:val="ru-RU" w:eastAsia="ru-RU"/>
    </w:rPr>
  </w:style>
  <w:style w:type="character" w:customStyle="1" w:styleId="6101">
    <w:name w:val="Знак6 Знак Знак10"/>
    <w:uiPriority w:val="99"/>
    <w:rsid w:val="00986055"/>
    <w:rPr>
      <w:sz w:val="24"/>
      <w:lang w:val="ru-RU" w:eastAsia="ru-RU"/>
    </w:rPr>
  </w:style>
  <w:style w:type="character" w:customStyle="1" w:styleId="553">
    <w:name w:val="Знак Знак553"/>
    <w:uiPriority w:val="99"/>
    <w:locked/>
    <w:rsid w:val="00986055"/>
    <w:rPr>
      <w:sz w:val="24"/>
      <w:lang w:val="ru-RU" w:eastAsia="ru-RU"/>
    </w:rPr>
  </w:style>
  <w:style w:type="character" w:customStyle="1" w:styleId="6530">
    <w:name w:val="Знак Знак653"/>
    <w:uiPriority w:val="99"/>
    <w:locked/>
    <w:rsid w:val="00986055"/>
    <w:rPr>
      <w:b/>
      <w:sz w:val="27"/>
      <w:lang w:val="ru-RU" w:eastAsia="ru-RU"/>
    </w:rPr>
  </w:style>
  <w:style w:type="character" w:customStyle="1" w:styleId="6430">
    <w:name w:val="Знак Знак643"/>
    <w:uiPriority w:val="99"/>
    <w:locked/>
    <w:rsid w:val="00986055"/>
    <w:rPr>
      <w:b/>
      <w:sz w:val="28"/>
      <w:lang w:val="ru-RU" w:eastAsia="ru-RU"/>
    </w:rPr>
  </w:style>
  <w:style w:type="character" w:customStyle="1" w:styleId="6330">
    <w:name w:val="Знак Знак633"/>
    <w:uiPriority w:val="99"/>
    <w:locked/>
    <w:rsid w:val="00986055"/>
    <w:rPr>
      <w:b/>
      <w:i/>
      <w:sz w:val="26"/>
      <w:lang w:val="ru-RU" w:eastAsia="ru-RU"/>
    </w:rPr>
  </w:style>
  <w:style w:type="character" w:customStyle="1" w:styleId="625">
    <w:name w:val="Знак Знак625"/>
    <w:uiPriority w:val="99"/>
    <w:locked/>
    <w:rsid w:val="00986055"/>
    <w:rPr>
      <w:sz w:val="24"/>
      <w:lang w:val="ru-RU" w:eastAsia="ru-RU"/>
    </w:rPr>
  </w:style>
  <w:style w:type="character" w:customStyle="1" w:styleId="61100">
    <w:name w:val="Знак Знак6110"/>
    <w:uiPriority w:val="99"/>
    <w:locked/>
    <w:rsid w:val="00986055"/>
    <w:rPr>
      <w:sz w:val="24"/>
      <w:lang w:val="ru-RU" w:eastAsia="ru-RU"/>
    </w:rPr>
  </w:style>
  <w:style w:type="character" w:customStyle="1" w:styleId="603">
    <w:name w:val="Знак Знак603"/>
    <w:uiPriority w:val="99"/>
    <w:locked/>
    <w:rsid w:val="00986055"/>
    <w:rPr>
      <w:i/>
      <w:sz w:val="24"/>
      <w:lang w:val="ru-RU" w:eastAsia="ru-RU"/>
    </w:rPr>
  </w:style>
  <w:style w:type="character" w:customStyle="1" w:styleId="593">
    <w:name w:val="Знак Знак593"/>
    <w:uiPriority w:val="99"/>
    <w:locked/>
    <w:rsid w:val="00986055"/>
    <w:rPr>
      <w:rFonts w:ascii="Arial" w:hAnsi="Arial"/>
      <w:sz w:val="22"/>
      <w:lang w:val="ru-RU" w:eastAsia="ru-RU"/>
    </w:rPr>
  </w:style>
  <w:style w:type="character" w:customStyle="1" w:styleId="583">
    <w:name w:val="Знак Знак583"/>
    <w:uiPriority w:val="99"/>
    <w:locked/>
    <w:rsid w:val="00986055"/>
    <w:rPr>
      <w:rFonts w:ascii="Courier New" w:hAnsi="Courier New"/>
      <w:lang w:val="ru-RU" w:eastAsia="ru-RU"/>
    </w:rPr>
  </w:style>
  <w:style w:type="character" w:customStyle="1" w:styleId="573">
    <w:name w:val="Знак Знак573"/>
    <w:uiPriority w:val="99"/>
    <w:locked/>
    <w:rsid w:val="00986055"/>
    <w:rPr>
      <w:lang w:val="ru-RU" w:eastAsia="ru-RU"/>
    </w:rPr>
  </w:style>
  <w:style w:type="character" w:customStyle="1" w:styleId="563">
    <w:name w:val="Знак Знак563"/>
    <w:uiPriority w:val="99"/>
    <w:locked/>
    <w:rsid w:val="00986055"/>
    <w:rPr>
      <w:sz w:val="24"/>
      <w:lang w:val="ru-RU" w:eastAsia="ru-RU"/>
    </w:rPr>
  </w:style>
  <w:style w:type="character" w:customStyle="1" w:styleId="543">
    <w:name w:val="Знак Знак543"/>
    <w:uiPriority w:val="99"/>
    <w:locked/>
    <w:rsid w:val="00986055"/>
    <w:rPr>
      <w:sz w:val="24"/>
      <w:lang w:val="en-US" w:eastAsia="ru-RU"/>
    </w:rPr>
  </w:style>
  <w:style w:type="character" w:customStyle="1" w:styleId="6730">
    <w:name w:val="Знак Знак673"/>
    <w:uiPriority w:val="99"/>
    <w:rsid w:val="00986055"/>
    <w:rPr>
      <w:rFonts w:ascii="Arial" w:hAnsi="Arial"/>
      <w:b/>
      <w:sz w:val="26"/>
    </w:rPr>
  </w:style>
  <w:style w:type="character" w:customStyle="1" w:styleId="6630">
    <w:name w:val="Знак Знак663"/>
    <w:uiPriority w:val="99"/>
    <w:rsid w:val="00986055"/>
    <w:rPr>
      <w:b/>
      <w:sz w:val="28"/>
    </w:rPr>
  </w:style>
  <w:style w:type="character" w:customStyle="1" w:styleId="703">
    <w:name w:val="Знак Знак703"/>
    <w:uiPriority w:val="99"/>
    <w:rsid w:val="00986055"/>
    <w:rPr>
      <w:rFonts w:ascii="Arial" w:hAnsi="Arial"/>
      <w:b/>
      <w:sz w:val="26"/>
    </w:rPr>
  </w:style>
  <w:style w:type="character" w:customStyle="1" w:styleId="693">
    <w:name w:val="Знак Знак693"/>
    <w:uiPriority w:val="99"/>
    <w:rsid w:val="00986055"/>
    <w:rPr>
      <w:b/>
      <w:sz w:val="28"/>
    </w:rPr>
  </w:style>
  <w:style w:type="character" w:customStyle="1" w:styleId="683">
    <w:name w:val="Знак Знак683"/>
    <w:uiPriority w:val="99"/>
    <w:rsid w:val="00986055"/>
    <w:rPr>
      <w:b/>
      <w:i/>
      <w:sz w:val="26"/>
    </w:rPr>
  </w:style>
  <w:style w:type="character" w:customStyle="1" w:styleId="11fa">
    <w:name w:val="Слабая ссылка11"/>
    <w:uiPriority w:val="99"/>
    <w:rsid w:val="00986055"/>
    <w:rPr>
      <w:smallCaps/>
      <w:color w:val="C0504D"/>
      <w:u w:val="single"/>
    </w:rPr>
  </w:style>
  <w:style w:type="character" w:customStyle="1" w:styleId="11fb">
    <w:name w:val="Сильная ссылка11"/>
    <w:uiPriority w:val="99"/>
    <w:rsid w:val="00986055"/>
    <w:rPr>
      <w:b/>
      <w:smallCaps/>
      <w:color w:val="C0504D"/>
      <w:spacing w:val="5"/>
      <w:u w:val="single"/>
    </w:rPr>
  </w:style>
  <w:style w:type="character" w:customStyle="1" w:styleId="11fc">
    <w:name w:val="Название книги11"/>
    <w:uiPriority w:val="99"/>
    <w:rsid w:val="00986055"/>
    <w:rPr>
      <w:b/>
      <w:smallCaps/>
      <w:spacing w:val="5"/>
    </w:rPr>
  </w:style>
  <w:style w:type="character" w:customStyle="1" w:styleId="4151">
    <w:name w:val="Знак4 Знак Знак15"/>
    <w:uiPriority w:val="99"/>
    <w:locked/>
    <w:rsid w:val="00986055"/>
    <w:rPr>
      <w:rFonts w:ascii="Arial" w:hAnsi="Arial"/>
      <w:b/>
      <w:kern w:val="32"/>
      <w:sz w:val="32"/>
      <w:lang w:val="ru-RU" w:eastAsia="ru-RU"/>
    </w:rPr>
  </w:style>
  <w:style w:type="character" w:customStyle="1" w:styleId="2131">
    <w:name w:val="Знак2 Знак Знак13"/>
    <w:uiPriority w:val="99"/>
    <w:locked/>
    <w:rsid w:val="00986055"/>
    <w:rPr>
      <w:b/>
      <w:sz w:val="27"/>
      <w:lang w:val="ru-RU" w:eastAsia="ru-RU"/>
    </w:rPr>
  </w:style>
  <w:style w:type="character" w:customStyle="1" w:styleId="246">
    <w:name w:val="Знак2 Знак Знак4"/>
    <w:uiPriority w:val="99"/>
    <w:semiHidden/>
    <w:locked/>
    <w:rsid w:val="00986055"/>
    <w:rPr>
      <w:rFonts w:ascii="Arial" w:hAnsi="Arial"/>
      <w:b/>
      <w:sz w:val="26"/>
      <w:lang w:val="ru-RU" w:eastAsia="ru-RU"/>
    </w:rPr>
  </w:style>
  <w:style w:type="character" w:customStyle="1" w:styleId="5f7">
    <w:name w:val="Слабое выделение5"/>
    <w:uiPriority w:val="99"/>
    <w:rsid w:val="00986055"/>
    <w:rPr>
      <w:i/>
      <w:color w:val="808080"/>
    </w:rPr>
  </w:style>
  <w:style w:type="character" w:customStyle="1" w:styleId="5f8">
    <w:name w:val="Сильное выделение5"/>
    <w:uiPriority w:val="99"/>
    <w:rsid w:val="00986055"/>
    <w:rPr>
      <w:b/>
      <w:i/>
      <w:color w:val="4F81BD"/>
    </w:rPr>
  </w:style>
  <w:style w:type="character" w:customStyle="1" w:styleId="2ffff7">
    <w:name w:val="Слабая ссылка2"/>
    <w:uiPriority w:val="99"/>
    <w:rsid w:val="00986055"/>
    <w:rPr>
      <w:smallCaps/>
      <w:color w:val="C0504D"/>
      <w:u w:val="single"/>
    </w:rPr>
  </w:style>
  <w:style w:type="character" w:customStyle="1" w:styleId="2ffff8">
    <w:name w:val="Сильная ссылка2"/>
    <w:uiPriority w:val="99"/>
    <w:rsid w:val="00986055"/>
    <w:rPr>
      <w:b/>
      <w:smallCaps/>
      <w:color w:val="C0504D"/>
      <w:spacing w:val="5"/>
      <w:u w:val="single"/>
    </w:rPr>
  </w:style>
  <w:style w:type="character" w:customStyle="1" w:styleId="2ffff9">
    <w:name w:val="Название книги2"/>
    <w:uiPriority w:val="99"/>
    <w:rsid w:val="00986055"/>
    <w:rPr>
      <w:b/>
      <w:smallCaps/>
      <w:spacing w:val="5"/>
    </w:rPr>
  </w:style>
  <w:style w:type="character" w:customStyle="1" w:styleId="4ff1">
    <w:name w:val="Замещающий текст4"/>
    <w:uiPriority w:val="99"/>
    <w:rsid w:val="00986055"/>
    <w:rPr>
      <w:color w:val="808080"/>
    </w:rPr>
  </w:style>
  <w:style w:type="character" w:customStyle="1" w:styleId="Heading4Char1">
    <w:name w:val="Heading 4 Char1"/>
    <w:uiPriority w:val="99"/>
    <w:locked/>
    <w:rsid w:val="00986055"/>
    <w:rPr>
      <w:rFonts w:ascii="Times New Roman" w:hAnsi="Times New Roman"/>
      <w:b/>
      <w:sz w:val="28"/>
    </w:rPr>
  </w:style>
  <w:style w:type="character" w:customStyle="1" w:styleId="Heading5Char1">
    <w:name w:val="Heading 5 Char1"/>
    <w:uiPriority w:val="99"/>
    <w:locked/>
    <w:rsid w:val="00986055"/>
    <w:rPr>
      <w:rFonts w:ascii="Times New Roman" w:hAnsi="Times New Roman"/>
      <w:b/>
      <w:i/>
      <w:sz w:val="26"/>
    </w:rPr>
  </w:style>
  <w:style w:type="character" w:customStyle="1" w:styleId="Heading6Char1">
    <w:name w:val="Heading 6 Char1"/>
    <w:uiPriority w:val="99"/>
    <w:locked/>
    <w:rsid w:val="00986055"/>
    <w:rPr>
      <w:rFonts w:ascii="Times New Roman" w:hAnsi="Times New Roman"/>
      <w:b/>
      <w:lang w:eastAsia="ru-RU"/>
    </w:rPr>
  </w:style>
  <w:style w:type="character" w:customStyle="1" w:styleId="Heading7Char1">
    <w:name w:val="Heading 7 Char1"/>
    <w:uiPriority w:val="99"/>
    <w:locked/>
    <w:rsid w:val="00986055"/>
    <w:rPr>
      <w:rFonts w:ascii="Times New Roman" w:hAnsi="Times New Roman"/>
      <w:sz w:val="20"/>
      <w:lang w:eastAsia="ru-RU"/>
    </w:rPr>
  </w:style>
  <w:style w:type="character" w:customStyle="1" w:styleId="Heading8Char1">
    <w:name w:val="Heading 8 Char1"/>
    <w:uiPriority w:val="99"/>
    <w:locked/>
    <w:rsid w:val="00986055"/>
    <w:rPr>
      <w:rFonts w:ascii="Calibri" w:hAnsi="Calibri"/>
      <w:i/>
      <w:sz w:val="24"/>
    </w:rPr>
  </w:style>
  <w:style w:type="character" w:customStyle="1" w:styleId="Heading9Char1">
    <w:name w:val="Heading 9 Char1"/>
    <w:uiPriority w:val="99"/>
    <w:locked/>
    <w:rsid w:val="00986055"/>
    <w:rPr>
      <w:rFonts w:ascii="Arial" w:hAnsi="Arial"/>
      <w:lang w:eastAsia="ru-RU"/>
    </w:rPr>
  </w:style>
  <w:style w:type="character" w:customStyle="1" w:styleId="Heading3Char1">
    <w:name w:val="Heading 3 Char1"/>
    <w:uiPriority w:val="99"/>
    <w:locked/>
    <w:rsid w:val="00986055"/>
    <w:rPr>
      <w:rFonts w:ascii="Arial" w:hAnsi="Arial"/>
      <w:b/>
      <w:sz w:val="26"/>
      <w:lang w:val="ru-RU" w:eastAsia="ru-RU"/>
    </w:rPr>
  </w:style>
  <w:style w:type="character" w:customStyle="1" w:styleId="BodyText3Char2">
    <w:name w:val="Body Text 3 Char2"/>
    <w:aliases w:val="Знак5 Char2"/>
    <w:uiPriority w:val="99"/>
    <w:locked/>
    <w:rsid w:val="00986055"/>
    <w:rPr>
      <w:rFonts w:ascii="Times New Roman" w:hAnsi="Times New Roman"/>
      <w:sz w:val="16"/>
    </w:rPr>
  </w:style>
  <w:style w:type="character" w:customStyle="1" w:styleId="BodyTextFirstIndent2Char2">
    <w:name w:val="Body Text First Indent 2 Char2"/>
    <w:uiPriority w:val="99"/>
    <w:locked/>
    <w:rsid w:val="00986055"/>
    <w:rPr>
      <w:rFonts w:ascii="Times New Roman" w:hAnsi="Times New Roman"/>
      <w:sz w:val="24"/>
      <w:lang w:eastAsia="ru-RU"/>
    </w:rPr>
  </w:style>
  <w:style w:type="character" w:customStyle="1" w:styleId="HTMLPreformattedChar1">
    <w:name w:val="HTML Preformatted Char1"/>
    <w:uiPriority w:val="99"/>
    <w:locked/>
    <w:rsid w:val="00986055"/>
    <w:rPr>
      <w:rFonts w:ascii="Courier New" w:hAnsi="Courier New"/>
      <w:sz w:val="20"/>
      <w:lang w:eastAsia="ru-RU"/>
    </w:rPr>
  </w:style>
  <w:style w:type="character" w:customStyle="1" w:styleId="FontStyle89">
    <w:name w:val="Font Style89"/>
    <w:uiPriority w:val="99"/>
    <w:qFormat/>
    <w:rsid w:val="00986055"/>
    <w:rPr>
      <w:rFonts w:ascii="Times New Roman" w:hAnsi="Times New Roman"/>
      <w:i/>
      <w:sz w:val="14"/>
    </w:rPr>
  </w:style>
  <w:style w:type="character" w:customStyle="1" w:styleId="7f4">
    <w:name w:val="стиль7"/>
    <w:uiPriority w:val="99"/>
    <w:qFormat/>
    <w:rsid w:val="00986055"/>
    <w:rPr>
      <w:rFonts w:ascii="Times New Roman" w:hAnsi="Times New Roman" w:cs="Times New Roman"/>
    </w:rPr>
  </w:style>
  <w:style w:type="character" w:customStyle="1" w:styleId="title1">
    <w:name w:val="title1"/>
    <w:uiPriority w:val="99"/>
    <w:qFormat/>
    <w:rsid w:val="00986055"/>
    <w:rPr>
      <w:rFonts w:ascii="Verdana" w:hAnsi="Verdana"/>
      <w:color w:val="301007"/>
      <w:sz w:val="30"/>
    </w:rPr>
  </w:style>
  <w:style w:type="character" w:customStyle="1" w:styleId="7120">
    <w:name w:val="Знак Знак712"/>
    <w:uiPriority w:val="99"/>
    <w:rsid w:val="00986055"/>
    <w:rPr>
      <w:sz w:val="16"/>
      <w:lang w:val="ru-RU" w:eastAsia="ru-RU"/>
    </w:rPr>
  </w:style>
  <w:style w:type="character" w:customStyle="1" w:styleId="830">
    <w:name w:val="Знак Знак83"/>
    <w:uiPriority w:val="99"/>
    <w:locked/>
    <w:rsid w:val="00986055"/>
    <w:rPr>
      <w:sz w:val="24"/>
    </w:rPr>
  </w:style>
  <w:style w:type="character" w:customStyle="1" w:styleId="624">
    <w:name w:val="Знак Знак624"/>
    <w:uiPriority w:val="99"/>
    <w:locked/>
    <w:rsid w:val="00986055"/>
    <w:rPr>
      <w:b/>
      <w:caps/>
      <w:sz w:val="24"/>
      <w:lang w:val="ru-RU" w:eastAsia="ru-RU"/>
    </w:rPr>
  </w:style>
  <w:style w:type="character" w:customStyle="1" w:styleId="5191">
    <w:name w:val="Знак Знак519"/>
    <w:uiPriority w:val="99"/>
    <w:locked/>
    <w:rsid w:val="00986055"/>
    <w:rPr>
      <w:b/>
      <w:sz w:val="27"/>
      <w:lang w:val="ru-RU" w:eastAsia="ru-RU"/>
    </w:rPr>
  </w:style>
  <w:style w:type="character" w:customStyle="1" w:styleId="bold1">
    <w:name w:val="bold1"/>
    <w:uiPriority w:val="99"/>
    <w:qFormat/>
    <w:rsid w:val="00986055"/>
    <w:rPr>
      <w:rFonts w:ascii="Arial" w:hAnsi="Arial"/>
      <w:b/>
    </w:rPr>
  </w:style>
  <w:style w:type="character" w:customStyle="1" w:styleId="b-serp-itemtextpassage1">
    <w:name w:val="b-serp-item__text_passage1"/>
    <w:uiPriority w:val="99"/>
    <w:qFormat/>
    <w:rsid w:val="00986055"/>
    <w:rPr>
      <w:b/>
    </w:rPr>
  </w:style>
  <w:style w:type="character" w:customStyle="1" w:styleId="afffffffffff4">
    <w:name w:val="текст Знак Знак"/>
    <w:uiPriority w:val="99"/>
    <w:qFormat/>
    <w:rsid w:val="00986055"/>
    <w:rPr>
      <w:sz w:val="24"/>
      <w:lang w:val="ru-RU" w:eastAsia="ru-RU"/>
    </w:rPr>
  </w:style>
  <w:style w:type="character" w:customStyle="1" w:styleId="description1">
    <w:name w:val="description1"/>
    <w:uiPriority w:val="99"/>
    <w:qFormat/>
    <w:rsid w:val="00986055"/>
    <w:rPr>
      <w:color w:val="000000"/>
      <w:sz w:val="17"/>
    </w:rPr>
  </w:style>
  <w:style w:type="character" w:customStyle="1" w:styleId="940">
    <w:name w:val="Знак Знак94"/>
    <w:uiPriority w:val="99"/>
    <w:rsid w:val="00986055"/>
    <w:rPr>
      <w:rFonts w:ascii="Times New Roman" w:hAnsi="Times New Roman"/>
      <w:sz w:val="24"/>
    </w:rPr>
  </w:style>
  <w:style w:type="character" w:customStyle="1" w:styleId="1340">
    <w:name w:val="Знак Знак134"/>
    <w:uiPriority w:val="99"/>
    <w:locked/>
    <w:rsid w:val="00986055"/>
    <w:rPr>
      <w:rFonts w:ascii="Arial" w:hAnsi="Arial"/>
      <w:b/>
      <w:kern w:val="32"/>
      <w:sz w:val="32"/>
      <w:lang w:val="ru-RU" w:eastAsia="ru-RU"/>
    </w:rPr>
  </w:style>
  <w:style w:type="character" w:customStyle="1" w:styleId="bibliocaption1">
    <w:name w:val="bibliocaption1"/>
    <w:uiPriority w:val="99"/>
    <w:qFormat/>
    <w:rsid w:val="00986055"/>
    <w:rPr>
      <w:rFonts w:ascii="Verdana" w:hAnsi="Verdana"/>
      <w:b/>
      <w:color w:val="080000"/>
      <w:sz w:val="22"/>
      <w:u w:val="none"/>
    </w:rPr>
  </w:style>
  <w:style w:type="character" w:customStyle="1" w:styleId="ft988">
    <w:name w:val="ft988"/>
    <w:uiPriority w:val="99"/>
    <w:qFormat/>
    <w:rsid w:val="00986055"/>
    <w:rPr>
      <w:rFonts w:ascii="Times New Roman" w:hAnsi="Times New Roman" w:cs="Times New Roman"/>
    </w:rPr>
  </w:style>
  <w:style w:type="character" w:customStyle="1" w:styleId="ft1067">
    <w:name w:val="ft1067"/>
    <w:uiPriority w:val="99"/>
    <w:qFormat/>
    <w:rsid w:val="00986055"/>
    <w:rPr>
      <w:rFonts w:ascii="Times New Roman" w:hAnsi="Times New Roman" w:cs="Times New Roman"/>
    </w:rPr>
  </w:style>
  <w:style w:type="character" w:customStyle="1" w:styleId="ft1144">
    <w:name w:val="ft1144"/>
    <w:uiPriority w:val="99"/>
    <w:qFormat/>
    <w:rsid w:val="00986055"/>
    <w:rPr>
      <w:rFonts w:ascii="Times New Roman" w:hAnsi="Times New Roman" w:cs="Times New Roman"/>
    </w:rPr>
  </w:style>
  <w:style w:type="character" w:customStyle="1" w:styleId="ft1207">
    <w:name w:val="ft1207"/>
    <w:uiPriority w:val="99"/>
    <w:qFormat/>
    <w:rsid w:val="00986055"/>
    <w:rPr>
      <w:rFonts w:ascii="Times New Roman" w:hAnsi="Times New Roman" w:cs="Times New Roman"/>
    </w:rPr>
  </w:style>
  <w:style w:type="character" w:customStyle="1" w:styleId="ft1213">
    <w:name w:val="ft1213"/>
    <w:uiPriority w:val="99"/>
    <w:qFormat/>
    <w:rsid w:val="00986055"/>
    <w:rPr>
      <w:rFonts w:ascii="Times New Roman" w:hAnsi="Times New Roman" w:cs="Times New Roman"/>
    </w:rPr>
  </w:style>
  <w:style w:type="character" w:customStyle="1" w:styleId="ft1214">
    <w:name w:val="ft1214"/>
    <w:uiPriority w:val="99"/>
    <w:qFormat/>
    <w:rsid w:val="00986055"/>
    <w:rPr>
      <w:rFonts w:ascii="Times New Roman" w:hAnsi="Times New Roman" w:cs="Times New Roman"/>
    </w:rPr>
  </w:style>
  <w:style w:type="character" w:customStyle="1" w:styleId="ft1289">
    <w:name w:val="ft1289"/>
    <w:uiPriority w:val="99"/>
    <w:qFormat/>
    <w:rsid w:val="00986055"/>
    <w:rPr>
      <w:rFonts w:ascii="Times New Roman" w:hAnsi="Times New Roman" w:cs="Times New Roman"/>
    </w:rPr>
  </w:style>
  <w:style w:type="character" w:customStyle="1" w:styleId="ft1311">
    <w:name w:val="ft1311"/>
    <w:uiPriority w:val="99"/>
    <w:qFormat/>
    <w:rsid w:val="00986055"/>
    <w:rPr>
      <w:rFonts w:ascii="Times New Roman" w:hAnsi="Times New Roman" w:cs="Times New Roman"/>
    </w:rPr>
  </w:style>
  <w:style w:type="character" w:customStyle="1" w:styleId="ft3008">
    <w:name w:val="ft3008"/>
    <w:uiPriority w:val="99"/>
    <w:qFormat/>
    <w:rsid w:val="00986055"/>
    <w:rPr>
      <w:rFonts w:ascii="Times New Roman" w:hAnsi="Times New Roman" w:cs="Times New Roman"/>
    </w:rPr>
  </w:style>
  <w:style w:type="character" w:customStyle="1" w:styleId="ft3181">
    <w:name w:val="ft3181"/>
    <w:uiPriority w:val="99"/>
    <w:qFormat/>
    <w:rsid w:val="00986055"/>
    <w:rPr>
      <w:rFonts w:ascii="Times New Roman" w:hAnsi="Times New Roman" w:cs="Times New Roman"/>
    </w:rPr>
  </w:style>
  <w:style w:type="character" w:customStyle="1" w:styleId="ft722">
    <w:name w:val="ft722"/>
    <w:uiPriority w:val="99"/>
    <w:qFormat/>
    <w:rsid w:val="00986055"/>
    <w:rPr>
      <w:rFonts w:ascii="Times New Roman" w:hAnsi="Times New Roman" w:cs="Times New Roman"/>
    </w:rPr>
  </w:style>
  <w:style w:type="character" w:customStyle="1" w:styleId="ft728">
    <w:name w:val="ft728"/>
    <w:uiPriority w:val="99"/>
    <w:qFormat/>
    <w:rsid w:val="00986055"/>
    <w:rPr>
      <w:rFonts w:ascii="Times New Roman" w:hAnsi="Times New Roman" w:cs="Times New Roman"/>
    </w:rPr>
  </w:style>
  <w:style w:type="character" w:customStyle="1" w:styleId="ft730">
    <w:name w:val="ft730"/>
    <w:uiPriority w:val="99"/>
    <w:qFormat/>
    <w:rsid w:val="00986055"/>
    <w:rPr>
      <w:rFonts w:ascii="Times New Roman" w:hAnsi="Times New Roman" w:cs="Times New Roman"/>
    </w:rPr>
  </w:style>
  <w:style w:type="character" w:customStyle="1" w:styleId="ft72">
    <w:name w:val="ft72"/>
    <w:uiPriority w:val="99"/>
    <w:qFormat/>
    <w:rsid w:val="00986055"/>
    <w:rPr>
      <w:rFonts w:ascii="Times New Roman" w:hAnsi="Times New Roman" w:cs="Times New Roman"/>
    </w:rPr>
  </w:style>
  <w:style w:type="character" w:customStyle="1" w:styleId="ft731">
    <w:name w:val="ft731"/>
    <w:uiPriority w:val="99"/>
    <w:qFormat/>
    <w:rsid w:val="00986055"/>
    <w:rPr>
      <w:rFonts w:ascii="Times New Roman" w:hAnsi="Times New Roman" w:cs="Times New Roman"/>
    </w:rPr>
  </w:style>
  <w:style w:type="character" w:customStyle="1" w:styleId="ft732">
    <w:name w:val="ft732"/>
    <w:uiPriority w:val="99"/>
    <w:qFormat/>
    <w:rsid w:val="00986055"/>
    <w:rPr>
      <w:rFonts w:ascii="Times New Roman" w:hAnsi="Times New Roman" w:cs="Times New Roman"/>
    </w:rPr>
  </w:style>
  <w:style w:type="character" w:customStyle="1" w:styleId="ft735">
    <w:name w:val="ft735"/>
    <w:uiPriority w:val="99"/>
    <w:qFormat/>
    <w:rsid w:val="00986055"/>
    <w:rPr>
      <w:rFonts w:ascii="Times New Roman" w:hAnsi="Times New Roman" w:cs="Times New Roman"/>
    </w:rPr>
  </w:style>
  <w:style w:type="character" w:customStyle="1" w:styleId="ft738">
    <w:name w:val="ft738"/>
    <w:uiPriority w:val="99"/>
    <w:qFormat/>
    <w:rsid w:val="00986055"/>
    <w:rPr>
      <w:rFonts w:ascii="Times New Roman" w:hAnsi="Times New Roman" w:cs="Times New Roman"/>
    </w:rPr>
  </w:style>
  <w:style w:type="character" w:customStyle="1" w:styleId="ft747">
    <w:name w:val="ft747"/>
    <w:uiPriority w:val="99"/>
    <w:qFormat/>
    <w:rsid w:val="00986055"/>
    <w:rPr>
      <w:rFonts w:ascii="Times New Roman" w:hAnsi="Times New Roman" w:cs="Times New Roman"/>
    </w:rPr>
  </w:style>
  <w:style w:type="character" w:customStyle="1" w:styleId="ft758">
    <w:name w:val="ft758"/>
    <w:uiPriority w:val="99"/>
    <w:qFormat/>
    <w:rsid w:val="00986055"/>
    <w:rPr>
      <w:rFonts w:ascii="Times New Roman" w:hAnsi="Times New Roman" w:cs="Times New Roman"/>
    </w:rPr>
  </w:style>
  <w:style w:type="character" w:customStyle="1" w:styleId="ft2100">
    <w:name w:val="ft2100"/>
    <w:uiPriority w:val="99"/>
    <w:qFormat/>
    <w:rsid w:val="00986055"/>
    <w:rPr>
      <w:rFonts w:ascii="Times New Roman" w:hAnsi="Times New Roman" w:cs="Times New Roman"/>
    </w:rPr>
  </w:style>
  <w:style w:type="character" w:customStyle="1" w:styleId="ft2109">
    <w:name w:val="ft2109"/>
    <w:uiPriority w:val="99"/>
    <w:qFormat/>
    <w:rsid w:val="00986055"/>
    <w:rPr>
      <w:rFonts w:ascii="Times New Roman" w:hAnsi="Times New Roman" w:cs="Times New Roman"/>
    </w:rPr>
  </w:style>
  <w:style w:type="character" w:customStyle="1" w:styleId="ft2121">
    <w:name w:val="ft2121"/>
    <w:uiPriority w:val="99"/>
    <w:qFormat/>
    <w:rsid w:val="00986055"/>
    <w:rPr>
      <w:rFonts w:ascii="Times New Roman" w:hAnsi="Times New Roman" w:cs="Times New Roman"/>
    </w:rPr>
  </w:style>
  <w:style w:type="character" w:customStyle="1" w:styleId="ft2130">
    <w:name w:val="ft2130"/>
    <w:uiPriority w:val="99"/>
    <w:qFormat/>
    <w:rsid w:val="00986055"/>
    <w:rPr>
      <w:rFonts w:ascii="Times New Roman" w:hAnsi="Times New Roman" w:cs="Times New Roman"/>
    </w:rPr>
  </w:style>
  <w:style w:type="character" w:customStyle="1" w:styleId="ft24421">
    <w:name w:val="ft24421"/>
    <w:uiPriority w:val="99"/>
    <w:qFormat/>
    <w:rsid w:val="00986055"/>
    <w:rPr>
      <w:rFonts w:ascii="Times" w:hAnsi="Times"/>
      <w:b/>
      <w:color w:val="000000"/>
      <w:spacing w:val="15"/>
      <w:sz w:val="27"/>
    </w:rPr>
  </w:style>
  <w:style w:type="character" w:customStyle="1" w:styleId="FontStyle49">
    <w:name w:val="Font Style49"/>
    <w:uiPriority w:val="99"/>
    <w:qFormat/>
    <w:rsid w:val="00986055"/>
    <w:rPr>
      <w:rFonts w:ascii="Times New Roman" w:hAnsi="Times New Roman"/>
      <w:i/>
      <w:sz w:val="26"/>
    </w:rPr>
  </w:style>
  <w:style w:type="character" w:customStyle="1" w:styleId="rvts9">
    <w:name w:val="rvts9"/>
    <w:uiPriority w:val="99"/>
    <w:qFormat/>
    <w:rsid w:val="00986055"/>
    <w:rPr>
      <w:rFonts w:ascii="Times New Roman" w:hAnsi="Times New Roman" w:cs="Times New Roman"/>
    </w:rPr>
  </w:style>
  <w:style w:type="character" w:customStyle="1" w:styleId="rvts15">
    <w:name w:val="rvts15"/>
    <w:uiPriority w:val="99"/>
    <w:qFormat/>
    <w:rsid w:val="00986055"/>
    <w:rPr>
      <w:rFonts w:ascii="Times New Roman" w:hAnsi="Times New Roman" w:cs="Times New Roman"/>
    </w:rPr>
  </w:style>
  <w:style w:type="character" w:customStyle="1" w:styleId="ft401">
    <w:name w:val="ft401"/>
    <w:uiPriority w:val="99"/>
    <w:qFormat/>
    <w:rsid w:val="00986055"/>
    <w:rPr>
      <w:rFonts w:ascii="Times New Roman" w:hAnsi="Times New Roman" w:cs="Times New Roman"/>
    </w:rPr>
  </w:style>
  <w:style w:type="character" w:customStyle="1" w:styleId="ft404">
    <w:name w:val="ft404"/>
    <w:uiPriority w:val="99"/>
    <w:qFormat/>
    <w:rsid w:val="00986055"/>
    <w:rPr>
      <w:rFonts w:ascii="Times New Roman" w:hAnsi="Times New Roman" w:cs="Times New Roman"/>
    </w:rPr>
  </w:style>
  <w:style w:type="character" w:customStyle="1" w:styleId="ft2">
    <w:name w:val="ft2"/>
    <w:uiPriority w:val="99"/>
    <w:qFormat/>
    <w:rsid w:val="00986055"/>
    <w:rPr>
      <w:rFonts w:ascii="Times New Roman" w:hAnsi="Times New Roman" w:cs="Times New Roman"/>
    </w:rPr>
  </w:style>
  <w:style w:type="character" w:customStyle="1" w:styleId="ft405">
    <w:name w:val="ft405"/>
    <w:uiPriority w:val="99"/>
    <w:qFormat/>
    <w:rsid w:val="00986055"/>
    <w:rPr>
      <w:rFonts w:ascii="Times New Roman" w:hAnsi="Times New Roman" w:cs="Times New Roman"/>
    </w:rPr>
  </w:style>
  <w:style w:type="character" w:customStyle="1" w:styleId="ft407">
    <w:name w:val="ft407"/>
    <w:uiPriority w:val="99"/>
    <w:qFormat/>
    <w:rsid w:val="00986055"/>
    <w:rPr>
      <w:rFonts w:ascii="Times New Roman" w:hAnsi="Times New Roman" w:cs="Times New Roman"/>
    </w:rPr>
  </w:style>
  <w:style w:type="character" w:customStyle="1" w:styleId="ft411">
    <w:name w:val="ft411"/>
    <w:uiPriority w:val="99"/>
    <w:qFormat/>
    <w:rsid w:val="00986055"/>
    <w:rPr>
      <w:rFonts w:ascii="Times New Roman" w:hAnsi="Times New Roman" w:cs="Times New Roman"/>
    </w:rPr>
  </w:style>
  <w:style w:type="character" w:customStyle="1" w:styleId="ft416">
    <w:name w:val="ft416"/>
    <w:uiPriority w:val="99"/>
    <w:qFormat/>
    <w:rsid w:val="00986055"/>
    <w:rPr>
      <w:rFonts w:ascii="Times New Roman" w:hAnsi="Times New Roman" w:cs="Times New Roman"/>
    </w:rPr>
  </w:style>
  <w:style w:type="character" w:customStyle="1" w:styleId="ft438">
    <w:name w:val="ft438"/>
    <w:uiPriority w:val="99"/>
    <w:qFormat/>
    <w:rsid w:val="00986055"/>
    <w:rPr>
      <w:rFonts w:ascii="Times New Roman" w:hAnsi="Times New Roman" w:cs="Times New Roman"/>
    </w:rPr>
  </w:style>
  <w:style w:type="character" w:customStyle="1" w:styleId="ft461">
    <w:name w:val="ft461"/>
    <w:uiPriority w:val="99"/>
    <w:qFormat/>
    <w:rsid w:val="00986055"/>
    <w:rPr>
      <w:rFonts w:ascii="Times New Roman" w:hAnsi="Times New Roman" w:cs="Times New Roman"/>
    </w:rPr>
  </w:style>
  <w:style w:type="character" w:customStyle="1" w:styleId="ft485">
    <w:name w:val="ft485"/>
    <w:uiPriority w:val="99"/>
    <w:qFormat/>
    <w:rsid w:val="00986055"/>
    <w:rPr>
      <w:rFonts w:ascii="Times New Roman" w:hAnsi="Times New Roman" w:cs="Times New Roman"/>
    </w:rPr>
  </w:style>
  <w:style w:type="character" w:customStyle="1" w:styleId="ft507">
    <w:name w:val="ft507"/>
    <w:uiPriority w:val="99"/>
    <w:qFormat/>
    <w:rsid w:val="00986055"/>
    <w:rPr>
      <w:rFonts w:ascii="Times New Roman" w:hAnsi="Times New Roman" w:cs="Times New Roman"/>
    </w:rPr>
  </w:style>
  <w:style w:type="character" w:customStyle="1" w:styleId="ft464">
    <w:name w:val="ft464"/>
    <w:uiPriority w:val="99"/>
    <w:qFormat/>
    <w:rsid w:val="00986055"/>
    <w:rPr>
      <w:rFonts w:ascii="Times New Roman" w:hAnsi="Times New Roman" w:cs="Times New Roman"/>
    </w:rPr>
  </w:style>
  <w:style w:type="character" w:customStyle="1" w:styleId="ft515">
    <w:name w:val="ft515"/>
    <w:uiPriority w:val="99"/>
    <w:qFormat/>
    <w:rsid w:val="00986055"/>
    <w:rPr>
      <w:rFonts w:ascii="Times New Roman" w:hAnsi="Times New Roman" w:cs="Times New Roman"/>
    </w:rPr>
  </w:style>
  <w:style w:type="character" w:customStyle="1" w:styleId="ft518">
    <w:name w:val="ft518"/>
    <w:uiPriority w:val="99"/>
    <w:qFormat/>
    <w:rsid w:val="00986055"/>
    <w:rPr>
      <w:rFonts w:ascii="Times New Roman" w:hAnsi="Times New Roman" w:cs="Times New Roman"/>
    </w:rPr>
  </w:style>
  <w:style w:type="character" w:customStyle="1" w:styleId="ft521">
    <w:name w:val="ft521"/>
    <w:uiPriority w:val="99"/>
    <w:qFormat/>
    <w:rsid w:val="00986055"/>
    <w:rPr>
      <w:rFonts w:ascii="Times New Roman" w:hAnsi="Times New Roman" w:cs="Times New Roman"/>
    </w:rPr>
  </w:style>
  <w:style w:type="character" w:customStyle="1" w:styleId="ft525">
    <w:name w:val="ft525"/>
    <w:uiPriority w:val="99"/>
    <w:qFormat/>
    <w:rsid w:val="00986055"/>
    <w:rPr>
      <w:rFonts w:ascii="Times New Roman" w:hAnsi="Times New Roman" w:cs="Times New Roman"/>
    </w:rPr>
  </w:style>
  <w:style w:type="character" w:customStyle="1" w:styleId="ft549">
    <w:name w:val="ft549"/>
    <w:uiPriority w:val="99"/>
    <w:qFormat/>
    <w:rsid w:val="00986055"/>
    <w:rPr>
      <w:rFonts w:ascii="Times New Roman" w:hAnsi="Times New Roman" w:cs="Times New Roman"/>
    </w:rPr>
  </w:style>
  <w:style w:type="character" w:customStyle="1" w:styleId="ft554">
    <w:name w:val="ft554"/>
    <w:uiPriority w:val="99"/>
    <w:qFormat/>
    <w:rsid w:val="00986055"/>
    <w:rPr>
      <w:rFonts w:ascii="Times New Roman" w:hAnsi="Times New Roman" w:cs="Times New Roman"/>
    </w:rPr>
  </w:style>
  <w:style w:type="character" w:customStyle="1" w:styleId="ft557">
    <w:name w:val="ft557"/>
    <w:uiPriority w:val="99"/>
    <w:qFormat/>
    <w:rsid w:val="00986055"/>
    <w:rPr>
      <w:rFonts w:ascii="Times New Roman" w:hAnsi="Times New Roman" w:cs="Times New Roman"/>
    </w:rPr>
  </w:style>
  <w:style w:type="character" w:customStyle="1" w:styleId="ft561">
    <w:name w:val="ft561"/>
    <w:uiPriority w:val="99"/>
    <w:qFormat/>
    <w:rsid w:val="00986055"/>
    <w:rPr>
      <w:rFonts w:ascii="Times New Roman" w:hAnsi="Times New Roman" w:cs="Times New Roman"/>
    </w:rPr>
  </w:style>
  <w:style w:type="character" w:customStyle="1" w:styleId="ft565">
    <w:name w:val="ft565"/>
    <w:uiPriority w:val="99"/>
    <w:qFormat/>
    <w:rsid w:val="00986055"/>
    <w:rPr>
      <w:rFonts w:ascii="Times New Roman" w:hAnsi="Times New Roman" w:cs="Times New Roman"/>
    </w:rPr>
  </w:style>
  <w:style w:type="character" w:customStyle="1" w:styleId="ft570">
    <w:name w:val="ft570"/>
    <w:uiPriority w:val="99"/>
    <w:qFormat/>
    <w:rsid w:val="00986055"/>
    <w:rPr>
      <w:rFonts w:ascii="Times New Roman" w:hAnsi="Times New Roman" w:cs="Times New Roman"/>
    </w:rPr>
  </w:style>
  <w:style w:type="character" w:customStyle="1" w:styleId="ft594">
    <w:name w:val="ft594"/>
    <w:uiPriority w:val="99"/>
    <w:qFormat/>
    <w:rsid w:val="00986055"/>
    <w:rPr>
      <w:rFonts w:ascii="Times New Roman" w:hAnsi="Times New Roman" w:cs="Times New Roman"/>
    </w:rPr>
  </w:style>
  <w:style w:type="character" w:customStyle="1" w:styleId="ft600">
    <w:name w:val="ft600"/>
    <w:uiPriority w:val="99"/>
    <w:qFormat/>
    <w:rsid w:val="00986055"/>
    <w:rPr>
      <w:rFonts w:ascii="Times New Roman" w:hAnsi="Times New Roman" w:cs="Times New Roman"/>
    </w:rPr>
  </w:style>
  <w:style w:type="character" w:customStyle="1" w:styleId="ft625">
    <w:name w:val="ft625"/>
    <w:uiPriority w:val="99"/>
    <w:qFormat/>
    <w:rsid w:val="00986055"/>
    <w:rPr>
      <w:rFonts w:ascii="Times New Roman" w:hAnsi="Times New Roman" w:cs="Times New Roman"/>
    </w:rPr>
  </w:style>
  <w:style w:type="character" w:customStyle="1" w:styleId="ft646">
    <w:name w:val="ft646"/>
    <w:uiPriority w:val="99"/>
    <w:qFormat/>
    <w:rsid w:val="00986055"/>
    <w:rPr>
      <w:rFonts w:ascii="Times New Roman" w:hAnsi="Times New Roman" w:cs="Times New Roman"/>
    </w:rPr>
  </w:style>
  <w:style w:type="character" w:customStyle="1" w:styleId="ft648">
    <w:name w:val="ft648"/>
    <w:uiPriority w:val="99"/>
    <w:qFormat/>
    <w:rsid w:val="00986055"/>
    <w:rPr>
      <w:rFonts w:ascii="Times New Roman" w:hAnsi="Times New Roman" w:cs="Times New Roman"/>
    </w:rPr>
  </w:style>
  <w:style w:type="character" w:customStyle="1" w:styleId="ft650">
    <w:name w:val="ft650"/>
    <w:uiPriority w:val="99"/>
    <w:qFormat/>
    <w:rsid w:val="00986055"/>
    <w:rPr>
      <w:rFonts w:ascii="Times New Roman" w:hAnsi="Times New Roman" w:cs="Times New Roman"/>
    </w:rPr>
  </w:style>
  <w:style w:type="character" w:customStyle="1" w:styleId="ft651">
    <w:name w:val="ft651"/>
    <w:uiPriority w:val="99"/>
    <w:qFormat/>
    <w:rsid w:val="00986055"/>
    <w:rPr>
      <w:rFonts w:ascii="Times New Roman" w:hAnsi="Times New Roman" w:cs="Times New Roman"/>
    </w:rPr>
  </w:style>
  <w:style w:type="character" w:customStyle="1" w:styleId="ft654">
    <w:name w:val="ft654"/>
    <w:uiPriority w:val="99"/>
    <w:qFormat/>
    <w:rsid w:val="00986055"/>
    <w:rPr>
      <w:rFonts w:ascii="Times New Roman" w:hAnsi="Times New Roman" w:cs="Times New Roman"/>
    </w:rPr>
  </w:style>
  <w:style w:type="character" w:customStyle="1" w:styleId="ft655">
    <w:name w:val="ft655"/>
    <w:uiPriority w:val="99"/>
    <w:qFormat/>
    <w:rsid w:val="00986055"/>
    <w:rPr>
      <w:rFonts w:ascii="Times New Roman" w:hAnsi="Times New Roman" w:cs="Times New Roman"/>
    </w:rPr>
  </w:style>
  <w:style w:type="character" w:customStyle="1" w:styleId="ft674">
    <w:name w:val="ft674"/>
    <w:uiPriority w:val="99"/>
    <w:qFormat/>
    <w:rsid w:val="00986055"/>
    <w:rPr>
      <w:rFonts w:ascii="Times New Roman" w:hAnsi="Times New Roman" w:cs="Times New Roman"/>
    </w:rPr>
  </w:style>
  <w:style w:type="character" w:customStyle="1" w:styleId="ft698">
    <w:name w:val="ft698"/>
    <w:uiPriority w:val="99"/>
    <w:qFormat/>
    <w:rsid w:val="00986055"/>
    <w:rPr>
      <w:rFonts w:ascii="Times New Roman" w:hAnsi="Times New Roman" w:cs="Times New Roman"/>
    </w:rPr>
  </w:style>
  <w:style w:type="character" w:customStyle="1" w:styleId="ft709">
    <w:name w:val="ft709"/>
    <w:uiPriority w:val="99"/>
    <w:qFormat/>
    <w:rsid w:val="00986055"/>
    <w:rPr>
      <w:rFonts w:ascii="Times New Roman" w:hAnsi="Times New Roman" w:cs="Times New Roman"/>
    </w:rPr>
  </w:style>
  <w:style w:type="character" w:customStyle="1" w:styleId="ft723">
    <w:name w:val="ft723"/>
    <w:uiPriority w:val="99"/>
    <w:qFormat/>
    <w:rsid w:val="00986055"/>
    <w:rPr>
      <w:rFonts w:ascii="Times New Roman" w:hAnsi="Times New Roman" w:cs="Times New Roman"/>
    </w:rPr>
  </w:style>
  <w:style w:type="character" w:customStyle="1" w:styleId="ft746">
    <w:name w:val="ft746"/>
    <w:uiPriority w:val="99"/>
    <w:qFormat/>
    <w:rsid w:val="00986055"/>
    <w:rPr>
      <w:rFonts w:ascii="Times New Roman" w:hAnsi="Times New Roman" w:cs="Times New Roman"/>
    </w:rPr>
  </w:style>
  <w:style w:type="character" w:customStyle="1" w:styleId="ft770">
    <w:name w:val="ft770"/>
    <w:uiPriority w:val="99"/>
    <w:qFormat/>
    <w:rsid w:val="00986055"/>
    <w:rPr>
      <w:rFonts w:ascii="Times New Roman" w:hAnsi="Times New Roman" w:cs="Times New Roman"/>
    </w:rPr>
  </w:style>
  <w:style w:type="character" w:customStyle="1" w:styleId="ft772">
    <w:name w:val="ft772"/>
    <w:uiPriority w:val="99"/>
    <w:qFormat/>
    <w:rsid w:val="00986055"/>
    <w:rPr>
      <w:rFonts w:ascii="Times New Roman" w:hAnsi="Times New Roman" w:cs="Times New Roman"/>
    </w:rPr>
  </w:style>
  <w:style w:type="character" w:customStyle="1" w:styleId="ft774">
    <w:name w:val="ft774"/>
    <w:uiPriority w:val="99"/>
    <w:qFormat/>
    <w:rsid w:val="00986055"/>
    <w:rPr>
      <w:rFonts w:ascii="Times New Roman" w:hAnsi="Times New Roman" w:cs="Times New Roman"/>
    </w:rPr>
  </w:style>
  <w:style w:type="character" w:customStyle="1" w:styleId="ft777">
    <w:name w:val="ft777"/>
    <w:uiPriority w:val="99"/>
    <w:qFormat/>
    <w:rsid w:val="00986055"/>
    <w:rPr>
      <w:rFonts w:ascii="Times New Roman" w:hAnsi="Times New Roman" w:cs="Times New Roman"/>
    </w:rPr>
  </w:style>
  <w:style w:type="character" w:customStyle="1" w:styleId="ft778">
    <w:name w:val="ft778"/>
    <w:uiPriority w:val="99"/>
    <w:qFormat/>
    <w:rsid w:val="00986055"/>
    <w:rPr>
      <w:rFonts w:ascii="Times New Roman" w:hAnsi="Times New Roman" w:cs="Times New Roman"/>
    </w:rPr>
  </w:style>
  <w:style w:type="character" w:customStyle="1" w:styleId="ft780">
    <w:name w:val="ft780"/>
    <w:uiPriority w:val="99"/>
    <w:qFormat/>
    <w:rsid w:val="00986055"/>
    <w:rPr>
      <w:rFonts w:ascii="Times New Roman" w:hAnsi="Times New Roman" w:cs="Times New Roman"/>
    </w:rPr>
  </w:style>
  <w:style w:type="character" w:customStyle="1" w:styleId="ft794">
    <w:name w:val="ft794"/>
    <w:uiPriority w:val="99"/>
    <w:qFormat/>
    <w:rsid w:val="00986055"/>
    <w:rPr>
      <w:rFonts w:ascii="Times New Roman" w:hAnsi="Times New Roman" w:cs="Times New Roman"/>
    </w:rPr>
  </w:style>
  <w:style w:type="character" w:customStyle="1" w:styleId="ft813">
    <w:name w:val="ft813"/>
    <w:uiPriority w:val="99"/>
    <w:qFormat/>
    <w:rsid w:val="00986055"/>
    <w:rPr>
      <w:rFonts w:ascii="Times New Roman" w:hAnsi="Times New Roman" w:cs="Times New Roman"/>
    </w:rPr>
  </w:style>
  <w:style w:type="character" w:customStyle="1" w:styleId="ft845">
    <w:name w:val="ft845"/>
    <w:uiPriority w:val="99"/>
    <w:qFormat/>
    <w:rsid w:val="00986055"/>
    <w:rPr>
      <w:rFonts w:ascii="Times New Roman" w:hAnsi="Times New Roman" w:cs="Times New Roman"/>
    </w:rPr>
  </w:style>
  <w:style w:type="character" w:customStyle="1" w:styleId="ft846">
    <w:name w:val="ft846"/>
    <w:uiPriority w:val="99"/>
    <w:qFormat/>
    <w:rsid w:val="00986055"/>
    <w:rPr>
      <w:rFonts w:ascii="Times New Roman" w:hAnsi="Times New Roman" w:cs="Times New Roman"/>
    </w:rPr>
  </w:style>
  <w:style w:type="character" w:customStyle="1" w:styleId="ft869">
    <w:name w:val="ft869"/>
    <w:uiPriority w:val="99"/>
    <w:qFormat/>
    <w:rsid w:val="00986055"/>
    <w:rPr>
      <w:rFonts w:ascii="Times New Roman" w:hAnsi="Times New Roman" w:cs="Times New Roman"/>
    </w:rPr>
  </w:style>
  <w:style w:type="character" w:customStyle="1" w:styleId="ft345">
    <w:name w:val="ft345"/>
    <w:uiPriority w:val="99"/>
    <w:qFormat/>
    <w:rsid w:val="00986055"/>
    <w:rPr>
      <w:rFonts w:ascii="Times New Roman" w:hAnsi="Times New Roman" w:cs="Times New Roman"/>
    </w:rPr>
  </w:style>
  <w:style w:type="character" w:customStyle="1" w:styleId="ft348">
    <w:name w:val="ft348"/>
    <w:uiPriority w:val="99"/>
    <w:qFormat/>
    <w:rsid w:val="00986055"/>
    <w:rPr>
      <w:rFonts w:ascii="Times New Roman" w:hAnsi="Times New Roman" w:cs="Times New Roman"/>
    </w:rPr>
  </w:style>
  <w:style w:type="character" w:customStyle="1" w:styleId="ft350">
    <w:name w:val="ft350"/>
    <w:uiPriority w:val="99"/>
    <w:qFormat/>
    <w:rsid w:val="00986055"/>
    <w:rPr>
      <w:rFonts w:ascii="Times New Roman" w:hAnsi="Times New Roman" w:cs="Times New Roman"/>
    </w:rPr>
  </w:style>
  <w:style w:type="character" w:customStyle="1" w:styleId="ft351">
    <w:name w:val="ft351"/>
    <w:uiPriority w:val="99"/>
    <w:qFormat/>
    <w:rsid w:val="00986055"/>
    <w:rPr>
      <w:rFonts w:ascii="Times New Roman" w:hAnsi="Times New Roman" w:cs="Times New Roman"/>
    </w:rPr>
  </w:style>
  <w:style w:type="character" w:customStyle="1" w:styleId="ft353">
    <w:name w:val="ft353"/>
    <w:uiPriority w:val="99"/>
    <w:qFormat/>
    <w:rsid w:val="00986055"/>
    <w:rPr>
      <w:rFonts w:ascii="Times New Roman" w:hAnsi="Times New Roman" w:cs="Times New Roman"/>
    </w:rPr>
  </w:style>
  <w:style w:type="character" w:customStyle="1" w:styleId="ft355">
    <w:name w:val="ft355"/>
    <w:uiPriority w:val="99"/>
    <w:qFormat/>
    <w:rsid w:val="00986055"/>
    <w:rPr>
      <w:rFonts w:ascii="Times New Roman" w:hAnsi="Times New Roman" w:cs="Times New Roman"/>
    </w:rPr>
  </w:style>
  <w:style w:type="character" w:customStyle="1" w:styleId="ft372">
    <w:name w:val="ft372"/>
    <w:uiPriority w:val="99"/>
    <w:qFormat/>
    <w:rsid w:val="00986055"/>
    <w:rPr>
      <w:rFonts w:ascii="Times New Roman" w:hAnsi="Times New Roman" w:cs="Times New Roman"/>
    </w:rPr>
  </w:style>
  <w:style w:type="character" w:customStyle="1" w:styleId="ft219">
    <w:name w:val="ft219"/>
    <w:uiPriority w:val="99"/>
    <w:qFormat/>
    <w:rsid w:val="00986055"/>
    <w:rPr>
      <w:rFonts w:ascii="Times New Roman" w:hAnsi="Times New Roman" w:cs="Times New Roman"/>
    </w:rPr>
  </w:style>
  <w:style w:type="character" w:customStyle="1" w:styleId="ft255">
    <w:name w:val="ft255"/>
    <w:uiPriority w:val="99"/>
    <w:qFormat/>
    <w:rsid w:val="00986055"/>
    <w:rPr>
      <w:rFonts w:ascii="Times New Roman" w:hAnsi="Times New Roman" w:cs="Times New Roman"/>
    </w:rPr>
  </w:style>
  <w:style w:type="character" w:customStyle="1" w:styleId="ft264">
    <w:name w:val="ft264"/>
    <w:uiPriority w:val="99"/>
    <w:qFormat/>
    <w:rsid w:val="00986055"/>
    <w:rPr>
      <w:rFonts w:ascii="Times New Roman" w:hAnsi="Times New Roman" w:cs="Times New Roman"/>
    </w:rPr>
  </w:style>
  <w:style w:type="character" w:customStyle="1" w:styleId="ft269">
    <w:name w:val="ft269"/>
    <w:uiPriority w:val="99"/>
    <w:qFormat/>
    <w:rsid w:val="00986055"/>
    <w:rPr>
      <w:rFonts w:ascii="Times New Roman" w:hAnsi="Times New Roman" w:cs="Times New Roman"/>
    </w:rPr>
  </w:style>
  <w:style w:type="character" w:customStyle="1" w:styleId="ft292">
    <w:name w:val="ft292"/>
    <w:uiPriority w:val="99"/>
    <w:qFormat/>
    <w:rsid w:val="00986055"/>
    <w:rPr>
      <w:rFonts w:ascii="Times New Roman" w:hAnsi="Times New Roman" w:cs="Times New Roman"/>
    </w:rPr>
  </w:style>
  <w:style w:type="character" w:customStyle="1" w:styleId="ft300">
    <w:name w:val="ft300"/>
    <w:uiPriority w:val="99"/>
    <w:qFormat/>
    <w:rsid w:val="00986055"/>
    <w:rPr>
      <w:rFonts w:ascii="Times New Roman" w:hAnsi="Times New Roman" w:cs="Times New Roman"/>
    </w:rPr>
  </w:style>
  <w:style w:type="character" w:customStyle="1" w:styleId="ft308">
    <w:name w:val="ft308"/>
    <w:uiPriority w:val="99"/>
    <w:qFormat/>
    <w:rsid w:val="00986055"/>
    <w:rPr>
      <w:rFonts w:ascii="Times New Roman" w:hAnsi="Times New Roman" w:cs="Times New Roman"/>
    </w:rPr>
  </w:style>
  <w:style w:type="character" w:customStyle="1" w:styleId="ft334">
    <w:name w:val="ft334"/>
    <w:uiPriority w:val="99"/>
    <w:qFormat/>
    <w:rsid w:val="00986055"/>
    <w:rPr>
      <w:rFonts w:ascii="Times New Roman" w:hAnsi="Times New Roman" w:cs="Times New Roman"/>
    </w:rPr>
  </w:style>
  <w:style w:type="character" w:customStyle="1" w:styleId="ft346">
    <w:name w:val="ft346"/>
    <w:uiPriority w:val="99"/>
    <w:qFormat/>
    <w:rsid w:val="00986055"/>
    <w:rPr>
      <w:rFonts w:ascii="Times New Roman" w:hAnsi="Times New Roman" w:cs="Times New Roman"/>
    </w:rPr>
  </w:style>
  <w:style w:type="character" w:customStyle="1" w:styleId="ft3">
    <w:name w:val="ft3"/>
    <w:uiPriority w:val="99"/>
    <w:qFormat/>
    <w:rsid w:val="00986055"/>
    <w:rPr>
      <w:rFonts w:ascii="Times New Roman" w:hAnsi="Times New Roman" w:cs="Times New Roman"/>
    </w:rPr>
  </w:style>
  <w:style w:type="character" w:customStyle="1" w:styleId="ft381">
    <w:name w:val="ft381"/>
    <w:uiPriority w:val="99"/>
    <w:qFormat/>
    <w:rsid w:val="00986055"/>
    <w:rPr>
      <w:rFonts w:ascii="Times New Roman" w:hAnsi="Times New Roman" w:cs="Times New Roman"/>
    </w:rPr>
  </w:style>
  <w:style w:type="character" w:customStyle="1" w:styleId="ft391">
    <w:name w:val="ft391"/>
    <w:uiPriority w:val="99"/>
    <w:qFormat/>
    <w:rsid w:val="00986055"/>
    <w:rPr>
      <w:rFonts w:ascii="Times New Roman" w:hAnsi="Times New Roman" w:cs="Times New Roman"/>
    </w:rPr>
  </w:style>
  <w:style w:type="character" w:customStyle="1" w:styleId="ft397">
    <w:name w:val="ft397"/>
    <w:uiPriority w:val="99"/>
    <w:qFormat/>
    <w:rsid w:val="00986055"/>
    <w:rPr>
      <w:rFonts w:ascii="Times New Roman" w:hAnsi="Times New Roman" w:cs="Times New Roman"/>
    </w:rPr>
  </w:style>
  <w:style w:type="character" w:customStyle="1" w:styleId="ft176">
    <w:name w:val="ft176"/>
    <w:uiPriority w:val="99"/>
    <w:qFormat/>
    <w:rsid w:val="00986055"/>
    <w:rPr>
      <w:rFonts w:ascii="Times New Roman" w:hAnsi="Times New Roman" w:cs="Times New Roman"/>
    </w:rPr>
  </w:style>
  <w:style w:type="character" w:customStyle="1" w:styleId="ft410">
    <w:name w:val="ft410"/>
    <w:uiPriority w:val="99"/>
    <w:qFormat/>
    <w:rsid w:val="00986055"/>
    <w:rPr>
      <w:rFonts w:ascii="Times New Roman" w:hAnsi="Times New Roman" w:cs="Times New Roman"/>
    </w:rPr>
  </w:style>
  <w:style w:type="character" w:customStyle="1" w:styleId="ft421">
    <w:name w:val="ft421"/>
    <w:uiPriority w:val="99"/>
    <w:qFormat/>
    <w:rsid w:val="00986055"/>
    <w:rPr>
      <w:rFonts w:ascii="Times New Roman" w:hAnsi="Times New Roman" w:cs="Times New Roman"/>
    </w:rPr>
  </w:style>
  <w:style w:type="character" w:customStyle="1" w:styleId="ft467">
    <w:name w:val="ft467"/>
    <w:uiPriority w:val="99"/>
    <w:qFormat/>
    <w:rsid w:val="00986055"/>
    <w:rPr>
      <w:rFonts w:ascii="Times New Roman" w:hAnsi="Times New Roman" w:cs="Times New Roman"/>
    </w:rPr>
  </w:style>
  <w:style w:type="character" w:customStyle="1" w:styleId="ft479">
    <w:name w:val="ft479"/>
    <w:uiPriority w:val="99"/>
    <w:qFormat/>
    <w:rsid w:val="00986055"/>
    <w:rPr>
      <w:rFonts w:ascii="Times New Roman" w:hAnsi="Times New Roman" w:cs="Times New Roman"/>
    </w:rPr>
  </w:style>
  <w:style w:type="character" w:customStyle="1" w:styleId="ft578">
    <w:name w:val="ft578"/>
    <w:uiPriority w:val="99"/>
    <w:qFormat/>
    <w:rsid w:val="00986055"/>
    <w:rPr>
      <w:rFonts w:ascii="Times New Roman" w:hAnsi="Times New Roman" w:cs="Times New Roman"/>
    </w:rPr>
  </w:style>
  <w:style w:type="character" w:customStyle="1" w:styleId="ft624">
    <w:name w:val="ft624"/>
    <w:uiPriority w:val="99"/>
    <w:qFormat/>
    <w:rsid w:val="00986055"/>
    <w:rPr>
      <w:rFonts w:ascii="Times New Roman" w:hAnsi="Times New Roman" w:cs="Times New Roman"/>
    </w:rPr>
  </w:style>
  <w:style w:type="character" w:customStyle="1" w:styleId="ft631">
    <w:name w:val="ft631"/>
    <w:uiPriority w:val="99"/>
    <w:qFormat/>
    <w:rsid w:val="00986055"/>
    <w:rPr>
      <w:rFonts w:ascii="Times New Roman" w:hAnsi="Times New Roman" w:cs="Times New Roman"/>
    </w:rPr>
  </w:style>
  <w:style w:type="character" w:customStyle="1" w:styleId="ft679">
    <w:name w:val="ft679"/>
    <w:uiPriority w:val="99"/>
    <w:qFormat/>
    <w:rsid w:val="00986055"/>
    <w:rPr>
      <w:rFonts w:ascii="Times New Roman" w:hAnsi="Times New Roman" w:cs="Times New Roman"/>
    </w:rPr>
  </w:style>
  <w:style w:type="character" w:customStyle="1" w:styleId="ft725">
    <w:name w:val="ft725"/>
    <w:uiPriority w:val="99"/>
    <w:qFormat/>
    <w:rsid w:val="00986055"/>
    <w:rPr>
      <w:rFonts w:ascii="Times New Roman" w:hAnsi="Times New Roman" w:cs="Times New Roman"/>
    </w:rPr>
  </w:style>
  <w:style w:type="character" w:customStyle="1" w:styleId="ft769">
    <w:name w:val="ft769"/>
    <w:uiPriority w:val="99"/>
    <w:qFormat/>
    <w:rsid w:val="00986055"/>
    <w:rPr>
      <w:rFonts w:ascii="Times New Roman" w:hAnsi="Times New Roman" w:cs="Times New Roman"/>
    </w:rPr>
  </w:style>
  <w:style w:type="character" w:customStyle="1" w:styleId="ft819">
    <w:name w:val="ft819"/>
    <w:uiPriority w:val="99"/>
    <w:qFormat/>
    <w:rsid w:val="00986055"/>
    <w:rPr>
      <w:rFonts w:ascii="Times New Roman" w:hAnsi="Times New Roman" w:cs="Times New Roman"/>
    </w:rPr>
  </w:style>
  <w:style w:type="character" w:customStyle="1" w:styleId="ft877">
    <w:name w:val="ft877"/>
    <w:uiPriority w:val="99"/>
    <w:qFormat/>
    <w:rsid w:val="00986055"/>
    <w:rPr>
      <w:rFonts w:ascii="Times New Roman" w:hAnsi="Times New Roman" w:cs="Times New Roman"/>
    </w:rPr>
  </w:style>
  <w:style w:type="character" w:customStyle="1" w:styleId="ft275">
    <w:name w:val="ft275"/>
    <w:uiPriority w:val="99"/>
    <w:qFormat/>
    <w:rsid w:val="00986055"/>
    <w:rPr>
      <w:rFonts w:ascii="Times New Roman" w:hAnsi="Times New Roman" w:cs="Times New Roman"/>
    </w:rPr>
  </w:style>
  <w:style w:type="character" w:customStyle="1" w:styleId="ft935">
    <w:name w:val="ft935"/>
    <w:uiPriority w:val="99"/>
    <w:qFormat/>
    <w:rsid w:val="00986055"/>
    <w:rPr>
      <w:rFonts w:ascii="Times New Roman" w:hAnsi="Times New Roman" w:cs="Times New Roman"/>
    </w:rPr>
  </w:style>
  <w:style w:type="character" w:customStyle="1" w:styleId="ft969">
    <w:name w:val="ft969"/>
    <w:uiPriority w:val="99"/>
    <w:qFormat/>
    <w:rsid w:val="00986055"/>
    <w:rPr>
      <w:rFonts w:ascii="Times New Roman" w:hAnsi="Times New Roman" w:cs="Times New Roman"/>
    </w:rPr>
  </w:style>
  <w:style w:type="character" w:customStyle="1" w:styleId="ft1010">
    <w:name w:val="ft1010"/>
    <w:uiPriority w:val="99"/>
    <w:qFormat/>
    <w:rsid w:val="00986055"/>
    <w:rPr>
      <w:rFonts w:ascii="Times New Roman" w:hAnsi="Times New Roman" w:cs="Times New Roman"/>
    </w:rPr>
  </w:style>
  <w:style w:type="character" w:customStyle="1" w:styleId="ft1058">
    <w:name w:val="ft1058"/>
    <w:uiPriority w:val="99"/>
    <w:qFormat/>
    <w:rsid w:val="00986055"/>
    <w:rPr>
      <w:rFonts w:ascii="Times New Roman" w:hAnsi="Times New Roman" w:cs="Times New Roman"/>
    </w:rPr>
  </w:style>
  <w:style w:type="character" w:customStyle="1" w:styleId="ft1101">
    <w:name w:val="ft1101"/>
    <w:uiPriority w:val="99"/>
    <w:qFormat/>
    <w:rsid w:val="00986055"/>
    <w:rPr>
      <w:rFonts w:ascii="Times New Roman" w:hAnsi="Times New Roman" w:cs="Times New Roman"/>
    </w:rPr>
  </w:style>
  <w:style w:type="character" w:customStyle="1" w:styleId="ft1162">
    <w:name w:val="ft1162"/>
    <w:uiPriority w:val="99"/>
    <w:qFormat/>
    <w:rsid w:val="00986055"/>
    <w:rPr>
      <w:rFonts w:ascii="Times New Roman" w:hAnsi="Times New Roman" w:cs="Times New Roman"/>
    </w:rPr>
  </w:style>
  <w:style w:type="character" w:customStyle="1" w:styleId="ft1197">
    <w:name w:val="ft1197"/>
    <w:uiPriority w:val="99"/>
    <w:qFormat/>
    <w:rsid w:val="00986055"/>
    <w:rPr>
      <w:rFonts w:ascii="Times New Roman" w:hAnsi="Times New Roman" w:cs="Times New Roman"/>
    </w:rPr>
  </w:style>
  <w:style w:type="character" w:customStyle="1" w:styleId="ft1248">
    <w:name w:val="ft1248"/>
    <w:uiPriority w:val="99"/>
    <w:qFormat/>
    <w:rsid w:val="00986055"/>
    <w:rPr>
      <w:rFonts w:ascii="Times New Roman" w:hAnsi="Times New Roman" w:cs="Times New Roman"/>
    </w:rPr>
  </w:style>
  <w:style w:type="character" w:customStyle="1" w:styleId="ft1293">
    <w:name w:val="ft1293"/>
    <w:uiPriority w:val="99"/>
    <w:qFormat/>
    <w:rsid w:val="00986055"/>
    <w:rPr>
      <w:rFonts w:ascii="Times New Roman" w:hAnsi="Times New Roman" w:cs="Times New Roman"/>
    </w:rPr>
  </w:style>
  <w:style w:type="character" w:customStyle="1" w:styleId="ft1308">
    <w:name w:val="ft1308"/>
    <w:uiPriority w:val="99"/>
    <w:qFormat/>
    <w:rsid w:val="00986055"/>
    <w:rPr>
      <w:rFonts w:ascii="Times New Roman" w:hAnsi="Times New Roman" w:cs="Times New Roman"/>
    </w:rPr>
  </w:style>
  <w:style w:type="character" w:customStyle="1" w:styleId="ft1366">
    <w:name w:val="ft1366"/>
    <w:uiPriority w:val="99"/>
    <w:qFormat/>
    <w:rsid w:val="00986055"/>
    <w:rPr>
      <w:rFonts w:ascii="Times New Roman" w:hAnsi="Times New Roman" w:cs="Times New Roman"/>
    </w:rPr>
  </w:style>
  <w:style w:type="character" w:customStyle="1" w:styleId="ft1377">
    <w:name w:val="ft1377"/>
    <w:uiPriority w:val="99"/>
    <w:qFormat/>
    <w:rsid w:val="00986055"/>
    <w:rPr>
      <w:rFonts w:ascii="Times New Roman" w:hAnsi="Times New Roman" w:cs="Times New Roman"/>
    </w:rPr>
  </w:style>
  <w:style w:type="character" w:customStyle="1" w:styleId="ft1380">
    <w:name w:val="ft1380"/>
    <w:uiPriority w:val="99"/>
    <w:qFormat/>
    <w:rsid w:val="00986055"/>
    <w:rPr>
      <w:rFonts w:ascii="Times New Roman" w:hAnsi="Times New Roman" w:cs="Times New Roman"/>
    </w:rPr>
  </w:style>
  <w:style w:type="character" w:customStyle="1" w:styleId="ft1389">
    <w:name w:val="ft1389"/>
    <w:uiPriority w:val="99"/>
    <w:qFormat/>
    <w:rsid w:val="00986055"/>
    <w:rPr>
      <w:rFonts w:ascii="Times New Roman" w:hAnsi="Times New Roman" w:cs="Times New Roman"/>
    </w:rPr>
  </w:style>
  <w:style w:type="character" w:customStyle="1" w:styleId="ft1393">
    <w:name w:val="ft1393"/>
    <w:uiPriority w:val="99"/>
    <w:qFormat/>
    <w:rsid w:val="00986055"/>
    <w:rPr>
      <w:rFonts w:ascii="Times New Roman" w:hAnsi="Times New Roman" w:cs="Times New Roman"/>
    </w:rPr>
  </w:style>
  <w:style w:type="character" w:customStyle="1" w:styleId="ft1400">
    <w:name w:val="ft1400"/>
    <w:uiPriority w:val="99"/>
    <w:qFormat/>
    <w:rsid w:val="00986055"/>
    <w:rPr>
      <w:rFonts w:ascii="Times New Roman" w:hAnsi="Times New Roman" w:cs="Times New Roman"/>
    </w:rPr>
  </w:style>
  <w:style w:type="character" w:customStyle="1" w:styleId="ft1407">
    <w:name w:val="ft1407"/>
    <w:uiPriority w:val="99"/>
    <w:qFormat/>
    <w:rsid w:val="00986055"/>
    <w:rPr>
      <w:rFonts w:ascii="Times New Roman" w:hAnsi="Times New Roman" w:cs="Times New Roman"/>
    </w:rPr>
  </w:style>
  <w:style w:type="character" w:customStyle="1" w:styleId="ft1410">
    <w:name w:val="ft1410"/>
    <w:uiPriority w:val="99"/>
    <w:qFormat/>
    <w:rsid w:val="00986055"/>
    <w:rPr>
      <w:rFonts w:ascii="Times New Roman" w:hAnsi="Times New Roman" w:cs="Times New Roman"/>
    </w:rPr>
  </w:style>
  <w:style w:type="character" w:customStyle="1" w:styleId="ft1427">
    <w:name w:val="ft1427"/>
    <w:uiPriority w:val="99"/>
    <w:qFormat/>
    <w:rsid w:val="00986055"/>
    <w:rPr>
      <w:rFonts w:ascii="Times New Roman" w:hAnsi="Times New Roman" w:cs="Times New Roman"/>
    </w:rPr>
  </w:style>
  <w:style w:type="character" w:customStyle="1" w:styleId="ft1478">
    <w:name w:val="ft1478"/>
    <w:uiPriority w:val="99"/>
    <w:qFormat/>
    <w:rsid w:val="00986055"/>
    <w:rPr>
      <w:rFonts w:ascii="Times New Roman" w:hAnsi="Times New Roman" w:cs="Times New Roman"/>
    </w:rPr>
  </w:style>
  <w:style w:type="character" w:customStyle="1" w:styleId="ft1533">
    <w:name w:val="ft1533"/>
    <w:uiPriority w:val="99"/>
    <w:qFormat/>
    <w:rsid w:val="00986055"/>
    <w:rPr>
      <w:rFonts w:ascii="Times New Roman" w:hAnsi="Times New Roman" w:cs="Times New Roman"/>
    </w:rPr>
  </w:style>
  <w:style w:type="character" w:customStyle="1" w:styleId="ft1586">
    <w:name w:val="ft1586"/>
    <w:uiPriority w:val="99"/>
    <w:qFormat/>
    <w:rsid w:val="00986055"/>
    <w:rPr>
      <w:rFonts w:ascii="Times New Roman" w:hAnsi="Times New Roman" w:cs="Times New Roman"/>
    </w:rPr>
  </w:style>
  <w:style w:type="character" w:customStyle="1" w:styleId="ft1627">
    <w:name w:val="ft1627"/>
    <w:uiPriority w:val="99"/>
    <w:qFormat/>
    <w:rsid w:val="00986055"/>
    <w:rPr>
      <w:rFonts w:ascii="Times New Roman" w:hAnsi="Times New Roman" w:cs="Times New Roman"/>
    </w:rPr>
  </w:style>
  <w:style w:type="character" w:customStyle="1" w:styleId="ft1634">
    <w:name w:val="ft1634"/>
    <w:uiPriority w:val="99"/>
    <w:qFormat/>
    <w:rsid w:val="00986055"/>
    <w:rPr>
      <w:rFonts w:ascii="Times New Roman" w:hAnsi="Times New Roman" w:cs="Times New Roman"/>
    </w:rPr>
  </w:style>
  <w:style w:type="character" w:customStyle="1" w:styleId="ft1638">
    <w:name w:val="ft1638"/>
    <w:uiPriority w:val="99"/>
    <w:qFormat/>
    <w:rsid w:val="00986055"/>
    <w:rPr>
      <w:rFonts w:ascii="Times New Roman" w:hAnsi="Times New Roman" w:cs="Times New Roman"/>
    </w:rPr>
  </w:style>
  <w:style w:type="character" w:customStyle="1" w:styleId="ft1643">
    <w:name w:val="ft1643"/>
    <w:uiPriority w:val="99"/>
    <w:qFormat/>
    <w:rsid w:val="00986055"/>
    <w:rPr>
      <w:rFonts w:ascii="Times New Roman" w:hAnsi="Times New Roman" w:cs="Times New Roman"/>
    </w:rPr>
  </w:style>
  <w:style w:type="character" w:customStyle="1" w:styleId="ft1659">
    <w:name w:val="ft1659"/>
    <w:uiPriority w:val="99"/>
    <w:qFormat/>
    <w:rsid w:val="00986055"/>
    <w:rPr>
      <w:rFonts w:ascii="Times New Roman" w:hAnsi="Times New Roman" w:cs="Times New Roman"/>
    </w:rPr>
  </w:style>
  <w:style w:type="character" w:customStyle="1" w:styleId="ft1665">
    <w:name w:val="ft1665"/>
    <w:uiPriority w:val="99"/>
    <w:qFormat/>
    <w:rsid w:val="00986055"/>
    <w:rPr>
      <w:rFonts w:ascii="Times New Roman" w:hAnsi="Times New Roman" w:cs="Times New Roman"/>
    </w:rPr>
  </w:style>
  <w:style w:type="character" w:customStyle="1" w:styleId="ft1711">
    <w:name w:val="ft1711"/>
    <w:uiPriority w:val="99"/>
    <w:qFormat/>
    <w:rsid w:val="00986055"/>
    <w:rPr>
      <w:rFonts w:ascii="Times New Roman" w:hAnsi="Times New Roman" w:cs="Times New Roman"/>
    </w:rPr>
  </w:style>
  <w:style w:type="character" w:customStyle="1" w:styleId="ft1757">
    <w:name w:val="ft1757"/>
    <w:uiPriority w:val="99"/>
    <w:qFormat/>
    <w:rsid w:val="00986055"/>
    <w:rPr>
      <w:rFonts w:ascii="Times New Roman" w:hAnsi="Times New Roman" w:cs="Times New Roman"/>
    </w:rPr>
  </w:style>
  <w:style w:type="character" w:customStyle="1" w:styleId="ft1804">
    <w:name w:val="ft1804"/>
    <w:uiPriority w:val="99"/>
    <w:qFormat/>
    <w:rsid w:val="00986055"/>
    <w:rPr>
      <w:rFonts w:ascii="Times New Roman" w:hAnsi="Times New Roman" w:cs="Times New Roman"/>
    </w:rPr>
  </w:style>
  <w:style w:type="character" w:customStyle="1" w:styleId="ft1855">
    <w:name w:val="ft1855"/>
    <w:uiPriority w:val="99"/>
    <w:qFormat/>
    <w:rsid w:val="00986055"/>
    <w:rPr>
      <w:rFonts w:ascii="Times New Roman" w:hAnsi="Times New Roman" w:cs="Times New Roman"/>
    </w:rPr>
  </w:style>
  <w:style w:type="character" w:customStyle="1" w:styleId="ft1883">
    <w:name w:val="ft1883"/>
    <w:uiPriority w:val="99"/>
    <w:qFormat/>
    <w:rsid w:val="00986055"/>
    <w:rPr>
      <w:rFonts w:ascii="Times New Roman" w:hAnsi="Times New Roman" w:cs="Times New Roman"/>
    </w:rPr>
  </w:style>
  <w:style w:type="character" w:customStyle="1" w:styleId="ft1937">
    <w:name w:val="ft1937"/>
    <w:uiPriority w:val="99"/>
    <w:qFormat/>
    <w:rsid w:val="00986055"/>
    <w:rPr>
      <w:rFonts w:ascii="Times New Roman" w:hAnsi="Times New Roman" w:cs="Times New Roman"/>
    </w:rPr>
  </w:style>
  <w:style w:type="character" w:customStyle="1" w:styleId="ft1983">
    <w:name w:val="ft1983"/>
    <w:uiPriority w:val="99"/>
    <w:qFormat/>
    <w:rsid w:val="00986055"/>
    <w:rPr>
      <w:rFonts w:ascii="Times New Roman" w:hAnsi="Times New Roman" w:cs="Times New Roman"/>
    </w:rPr>
  </w:style>
  <w:style w:type="character" w:customStyle="1" w:styleId="ft2028">
    <w:name w:val="ft2028"/>
    <w:uiPriority w:val="99"/>
    <w:qFormat/>
    <w:rsid w:val="00986055"/>
    <w:rPr>
      <w:rFonts w:ascii="Times New Roman" w:hAnsi="Times New Roman" w:cs="Times New Roman"/>
    </w:rPr>
  </w:style>
  <w:style w:type="character" w:customStyle="1" w:styleId="ft2049">
    <w:name w:val="ft2049"/>
    <w:uiPriority w:val="99"/>
    <w:qFormat/>
    <w:rsid w:val="00986055"/>
    <w:rPr>
      <w:rFonts w:ascii="Times New Roman" w:hAnsi="Times New Roman" w:cs="Times New Roman"/>
    </w:rPr>
  </w:style>
  <w:style w:type="character" w:customStyle="1" w:styleId="ft2096">
    <w:name w:val="ft2096"/>
    <w:uiPriority w:val="99"/>
    <w:qFormat/>
    <w:rsid w:val="00986055"/>
    <w:rPr>
      <w:rFonts w:ascii="Times New Roman" w:hAnsi="Times New Roman" w:cs="Times New Roman"/>
    </w:rPr>
  </w:style>
  <w:style w:type="character" w:customStyle="1" w:styleId="ft2144">
    <w:name w:val="ft2144"/>
    <w:uiPriority w:val="99"/>
    <w:qFormat/>
    <w:rsid w:val="00986055"/>
    <w:rPr>
      <w:rFonts w:ascii="Times New Roman" w:hAnsi="Times New Roman" w:cs="Times New Roman"/>
    </w:rPr>
  </w:style>
  <w:style w:type="character" w:customStyle="1" w:styleId="ft2234">
    <w:name w:val="ft2234"/>
    <w:uiPriority w:val="99"/>
    <w:qFormat/>
    <w:rsid w:val="00986055"/>
    <w:rPr>
      <w:rFonts w:ascii="Times New Roman" w:hAnsi="Times New Roman" w:cs="Times New Roman"/>
    </w:rPr>
  </w:style>
  <w:style w:type="character" w:customStyle="1" w:styleId="ft2289">
    <w:name w:val="ft2289"/>
    <w:uiPriority w:val="99"/>
    <w:qFormat/>
    <w:rsid w:val="00986055"/>
    <w:rPr>
      <w:rFonts w:ascii="Times New Roman" w:hAnsi="Times New Roman" w:cs="Times New Roman"/>
    </w:rPr>
  </w:style>
  <w:style w:type="character" w:customStyle="1" w:styleId="ft1884">
    <w:name w:val="ft1884"/>
    <w:uiPriority w:val="99"/>
    <w:qFormat/>
    <w:rsid w:val="00986055"/>
    <w:rPr>
      <w:rFonts w:ascii="Times New Roman" w:hAnsi="Times New Roman" w:cs="Times New Roman"/>
    </w:rPr>
  </w:style>
  <w:style w:type="character" w:customStyle="1" w:styleId="ft2343">
    <w:name w:val="ft2343"/>
    <w:uiPriority w:val="99"/>
    <w:qFormat/>
    <w:rsid w:val="00986055"/>
    <w:rPr>
      <w:rFonts w:ascii="Times New Roman" w:hAnsi="Times New Roman" w:cs="Times New Roman"/>
    </w:rPr>
  </w:style>
  <w:style w:type="character" w:customStyle="1" w:styleId="ft2392">
    <w:name w:val="ft2392"/>
    <w:uiPriority w:val="99"/>
    <w:qFormat/>
    <w:rsid w:val="00986055"/>
    <w:rPr>
      <w:rFonts w:ascii="Times New Roman" w:hAnsi="Times New Roman" w:cs="Times New Roman"/>
    </w:rPr>
  </w:style>
  <w:style w:type="character" w:customStyle="1" w:styleId="ft2439">
    <w:name w:val="ft2439"/>
    <w:uiPriority w:val="99"/>
    <w:qFormat/>
    <w:rsid w:val="00986055"/>
    <w:rPr>
      <w:rFonts w:ascii="Times New Roman" w:hAnsi="Times New Roman" w:cs="Times New Roman"/>
    </w:rPr>
  </w:style>
  <w:style w:type="character" w:customStyle="1" w:styleId="ft2489">
    <w:name w:val="ft2489"/>
    <w:uiPriority w:val="99"/>
    <w:qFormat/>
    <w:rsid w:val="00986055"/>
    <w:rPr>
      <w:rFonts w:ascii="Times New Roman" w:hAnsi="Times New Roman" w:cs="Times New Roman"/>
    </w:rPr>
  </w:style>
  <w:style w:type="character" w:customStyle="1" w:styleId="ft2500">
    <w:name w:val="ft2500"/>
    <w:uiPriority w:val="99"/>
    <w:qFormat/>
    <w:rsid w:val="00986055"/>
    <w:rPr>
      <w:rFonts w:ascii="Times New Roman" w:hAnsi="Times New Roman" w:cs="Times New Roman"/>
    </w:rPr>
  </w:style>
  <w:style w:type="character" w:customStyle="1" w:styleId="ft2555">
    <w:name w:val="ft2555"/>
    <w:uiPriority w:val="99"/>
    <w:qFormat/>
    <w:rsid w:val="00986055"/>
    <w:rPr>
      <w:rFonts w:ascii="Times New Roman" w:hAnsi="Times New Roman" w:cs="Times New Roman"/>
    </w:rPr>
  </w:style>
  <w:style w:type="character" w:customStyle="1" w:styleId="ft2562">
    <w:name w:val="ft2562"/>
    <w:uiPriority w:val="99"/>
    <w:qFormat/>
    <w:rsid w:val="00986055"/>
    <w:rPr>
      <w:rFonts w:ascii="Times New Roman" w:hAnsi="Times New Roman" w:cs="Times New Roman"/>
    </w:rPr>
  </w:style>
  <w:style w:type="character" w:customStyle="1" w:styleId="ft2569">
    <w:name w:val="ft2569"/>
    <w:uiPriority w:val="99"/>
    <w:qFormat/>
    <w:rsid w:val="00986055"/>
    <w:rPr>
      <w:rFonts w:ascii="Times New Roman" w:hAnsi="Times New Roman" w:cs="Times New Roman"/>
    </w:rPr>
  </w:style>
  <w:style w:type="character" w:customStyle="1" w:styleId="ft2572">
    <w:name w:val="ft2572"/>
    <w:uiPriority w:val="99"/>
    <w:qFormat/>
    <w:rsid w:val="00986055"/>
    <w:rPr>
      <w:rFonts w:ascii="Times New Roman" w:hAnsi="Times New Roman" w:cs="Times New Roman"/>
    </w:rPr>
  </w:style>
  <w:style w:type="character" w:customStyle="1" w:styleId="ft2581">
    <w:name w:val="ft2581"/>
    <w:uiPriority w:val="99"/>
    <w:qFormat/>
    <w:rsid w:val="00986055"/>
    <w:rPr>
      <w:rFonts w:ascii="Times New Roman" w:hAnsi="Times New Roman" w:cs="Times New Roman"/>
    </w:rPr>
  </w:style>
  <w:style w:type="character" w:customStyle="1" w:styleId="ft2590">
    <w:name w:val="ft2590"/>
    <w:uiPriority w:val="99"/>
    <w:qFormat/>
    <w:rsid w:val="00986055"/>
    <w:rPr>
      <w:rFonts w:ascii="Times New Roman" w:hAnsi="Times New Roman" w:cs="Times New Roman"/>
    </w:rPr>
  </w:style>
  <w:style w:type="character" w:customStyle="1" w:styleId="ft2624">
    <w:name w:val="ft2624"/>
    <w:uiPriority w:val="99"/>
    <w:qFormat/>
    <w:rsid w:val="00986055"/>
    <w:rPr>
      <w:rFonts w:ascii="Times New Roman" w:hAnsi="Times New Roman" w:cs="Times New Roman"/>
    </w:rPr>
  </w:style>
  <w:style w:type="character" w:customStyle="1" w:styleId="ft2669">
    <w:name w:val="ft2669"/>
    <w:uiPriority w:val="99"/>
    <w:qFormat/>
    <w:rsid w:val="00986055"/>
    <w:rPr>
      <w:rFonts w:ascii="Times New Roman" w:hAnsi="Times New Roman" w:cs="Times New Roman"/>
    </w:rPr>
  </w:style>
  <w:style w:type="character" w:customStyle="1" w:styleId="ft2679">
    <w:name w:val="ft2679"/>
    <w:uiPriority w:val="99"/>
    <w:qFormat/>
    <w:rsid w:val="00986055"/>
    <w:rPr>
      <w:rFonts w:ascii="Times New Roman" w:hAnsi="Times New Roman" w:cs="Times New Roman"/>
    </w:rPr>
  </w:style>
  <w:style w:type="character" w:customStyle="1" w:styleId="ft2716">
    <w:name w:val="ft2716"/>
    <w:uiPriority w:val="99"/>
    <w:qFormat/>
    <w:rsid w:val="00986055"/>
    <w:rPr>
      <w:rFonts w:ascii="Times New Roman" w:hAnsi="Times New Roman" w:cs="Times New Roman"/>
    </w:rPr>
  </w:style>
  <w:style w:type="character" w:customStyle="1" w:styleId="ft2726">
    <w:name w:val="ft2726"/>
    <w:uiPriority w:val="99"/>
    <w:qFormat/>
    <w:rsid w:val="00986055"/>
    <w:rPr>
      <w:rFonts w:ascii="Times New Roman" w:hAnsi="Times New Roman" w:cs="Times New Roman"/>
    </w:rPr>
  </w:style>
  <w:style w:type="character" w:customStyle="1" w:styleId="ft2773">
    <w:name w:val="ft2773"/>
    <w:uiPriority w:val="99"/>
    <w:qFormat/>
    <w:rsid w:val="00986055"/>
    <w:rPr>
      <w:rFonts w:ascii="Times New Roman" w:hAnsi="Times New Roman" w:cs="Times New Roman"/>
    </w:rPr>
  </w:style>
  <w:style w:type="character" w:customStyle="1" w:styleId="ft2782">
    <w:name w:val="ft2782"/>
    <w:uiPriority w:val="99"/>
    <w:qFormat/>
    <w:rsid w:val="00986055"/>
    <w:rPr>
      <w:rFonts w:ascii="Times New Roman" w:hAnsi="Times New Roman" w:cs="Times New Roman"/>
    </w:rPr>
  </w:style>
  <w:style w:type="character" w:customStyle="1" w:styleId="ft2828">
    <w:name w:val="ft2828"/>
    <w:uiPriority w:val="99"/>
    <w:qFormat/>
    <w:rsid w:val="00986055"/>
    <w:rPr>
      <w:rFonts w:ascii="Times New Roman" w:hAnsi="Times New Roman" w:cs="Times New Roman"/>
    </w:rPr>
  </w:style>
  <w:style w:type="character" w:customStyle="1" w:styleId="ft2877">
    <w:name w:val="ft2877"/>
    <w:uiPriority w:val="99"/>
    <w:qFormat/>
    <w:rsid w:val="00986055"/>
    <w:rPr>
      <w:rFonts w:ascii="Times New Roman" w:hAnsi="Times New Roman" w:cs="Times New Roman"/>
    </w:rPr>
  </w:style>
  <w:style w:type="character" w:customStyle="1" w:styleId="ft2921">
    <w:name w:val="ft2921"/>
    <w:uiPriority w:val="99"/>
    <w:qFormat/>
    <w:rsid w:val="00986055"/>
    <w:rPr>
      <w:rFonts w:ascii="Times New Roman" w:hAnsi="Times New Roman" w:cs="Times New Roman"/>
    </w:rPr>
  </w:style>
  <w:style w:type="character" w:customStyle="1" w:styleId="ft2927">
    <w:name w:val="ft2927"/>
    <w:uiPriority w:val="99"/>
    <w:qFormat/>
    <w:rsid w:val="00986055"/>
    <w:rPr>
      <w:rFonts w:ascii="Times New Roman" w:hAnsi="Times New Roman" w:cs="Times New Roman"/>
    </w:rPr>
  </w:style>
  <w:style w:type="character" w:customStyle="1" w:styleId="ft2935">
    <w:name w:val="ft2935"/>
    <w:uiPriority w:val="99"/>
    <w:qFormat/>
    <w:rsid w:val="00986055"/>
    <w:rPr>
      <w:rFonts w:ascii="Times New Roman" w:hAnsi="Times New Roman" w:cs="Times New Roman"/>
    </w:rPr>
  </w:style>
  <w:style w:type="character" w:customStyle="1" w:styleId="ft2943">
    <w:name w:val="ft2943"/>
    <w:uiPriority w:val="99"/>
    <w:qFormat/>
    <w:rsid w:val="00986055"/>
    <w:rPr>
      <w:rFonts w:ascii="Times New Roman" w:hAnsi="Times New Roman" w:cs="Times New Roman"/>
    </w:rPr>
  </w:style>
  <w:style w:type="character" w:customStyle="1" w:styleId="ft2952">
    <w:name w:val="ft2952"/>
    <w:uiPriority w:val="99"/>
    <w:qFormat/>
    <w:rsid w:val="00986055"/>
    <w:rPr>
      <w:rFonts w:ascii="Times New Roman" w:hAnsi="Times New Roman" w:cs="Times New Roman"/>
    </w:rPr>
  </w:style>
  <w:style w:type="character" w:customStyle="1" w:styleId="ft2954">
    <w:name w:val="ft2954"/>
    <w:uiPriority w:val="99"/>
    <w:qFormat/>
    <w:rsid w:val="00986055"/>
    <w:rPr>
      <w:rFonts w:ascii="Times New Roman" w:hAnsi="Times New Roman" w:cs="Times New Roman"/>
    </w:rPr>
  </w:style>
  <w:style w:type="character" w:customStyle="1" w:styleId="ft2955">
    <w:name w:val="ft2955"/>
    <w:uiPriority w:val="99"/>
    <w:qFormat/>
    <w:rsid w:val="00986055"/>
    <w:rPr>
      <w:rFonts w:ascii="Times New Roman" w:hAnsi="Times New Roman" w:cs="Times New Roman"/>
    </w:rPr>
  </w:style>
  <w:style w:type="character" w:customStyle="1" w:styleId="ft2962">
    <w:name w:val="ft2962"/>
    <w:uiPriority w:val="99"/>
    <w:qFormat/>
    <w:rsid w:val="00986055"/>
    <w:rPr>
      <w:rFonts w:ascii="Times New Roman" w:hAnsi="Times New Roman" w:cs="Times New Roman"/>
    </w:rPr>
  </w:style>
  <w:style w:type="character" w:customStyle="1" w:styleId="ft2968">
    <w:name w:val="ft2968"/>
    <w:uiPriority w:val="99"/>
    <w:qFormat/>
    <w:rsid w:val="00986055"/>
    <w:rPr>
      <w:rFonts w:ascii="Times New Roman" w:hAnsi="Times New Roman" w:cs="Times New Roman"/>
    </w:rPr>
  </w:style>
  <w:style w:type="character" w:customStyle="1" w:styleId="ft2973">
    <w:name w:val="ft2973"/>
    <w:uiPriority w:val="99"/>
    <w:qFormat/>
    <w:rsid w:val="00986055"/>
    <w:rPr>
      <w:rFonts w:ascii="Times New Roman" w:hAnsi="Times New Roman" w:cs="Times New Roman"/>
    </w:rPr>
  </w:style>
  <w:style w:type="character" w:customStyle="1" w:styleId="ft2974">
    <w:name w:val="ft2974"/>
    <w:uiPriority w:val="99"/>
    <w:qFormat/>
    <w:rsid w:val="00986055"/>
    <w:rPr>
      <w:rFonts w:ascii="Times New Roman" w:hAnsi="Times New Roman" w:cs="Times New Roman"/>
    </w:rPr>
  </w:style>
  <w:style w:type="character" w:customStyle="1" w:styleId="ft2976">
    <w:name w:val="ft2976"/>
    <w:uiPriority w:val="99"/>
    <w:qFormat/>
    <w:rsid w:val="00986055"/>
    <w:rPr>
      <w:rFonts w:ascii="Times New Roman" w:hAnsi="Times New Roman" w:cs="Times New Roman"/>
    </w:rPr>
  </w:style>
  <w:style w:type="character" w:customStyle="1" w:styleId="ft2985">
    <w:name w:val="ft2985"/>
    <w:uiPriority w:val="99"/>
    <w:qFormat/>
    <w:rsid w:val="00986055"/>
    <w:rPr>
      <w:rFonts w:ascii="Times New Roman" w:hAnsi="Times New Roman" w:cs="Times New Roman"/>
    </w:rPr>
  </w:style>
  <w:style w:type="character" w:customStyle="1" w:styleId="ft3002">
    <w:name w:val="ft3002"/>
    <w:uiPriority w:val="99"/>
    <w:qFormat/>
    <w:rsid w:val="00986055"/>
    <w:rPr>
      <w:rFonts w:ascii="Times New Roman" w:hAnsi="Times New Roman" w:cs="Times New Roman"/>
    </w:rPr>
  </w:style>
  <w:style w:type="character" w:customStyle="1" w:styleId="ft3037">
    <w:name w:val="ft3037"/>
    <w:uiPriority w:val="99"/>
    <w:qFormat/>
    <w:rsid w:val="00986055"/>
    <w:rPr>
      <w:rFonts w:ascii="Times New Roman" w:hAnsi="Times New Roman" w:cs="Times New Roman"/>
    </w:rPr>
  </w:style>
  <w:style w:type="character" w:customStyle="1" w:styleId="ft3084">
    <w:name w:val="ft3084"/>
    <w:uiPriority w:val="99"/>
    <w:qFormat/>
    <w:rsid w:val="00986055"/>
    <w:rPr>
      <w:rFonts w:ascii="Times New Roman" w:hAnsi="Times New Roman" w:cs="Times New Roman"/>
    </w:rPr>
  </w:style>
  <w:style w:type="character" w:customStyle="1" w:styleId="ft3127">
    <w:name w:val="ft3127"/>
    <w:uiPriority w:val="99"/>
    <w:qFormat/>
    <w:rsid w:val="00986055"/>
    <w:rPr>
      <w:rFonts w:ascii="Times New Roman" w:hAnsi="Times New Roman" w:cs="Times New Roman"/>
    </w:rPr>
  </w:style>
  <w:style w:type="character" w:customStyle="1" w:styleId="ft3156">
    <w:name w:val="ft3156"/>
    <w:uiPriority w:val="99"/>
    <w:qFormat/>
    <w:rsid w:val="00986055"/>
    <w:rPr>
      <w:rFonts w:ascii="Times New Roman" w:hAnsi="Times New Roman" w:cs="Times New Roman"/>
    </w:rPr>
  </w:style>
  <w:style w:type="character" w:customStyle="1" w:styleId="ft3206">
    <w:name w:val="ft3206"/>
    <w:uiPriority w:val="99"/>
    <w:qFormat/>
    <w:rsid w:val="00986055"/>
    <w:rPr>
      <w:rFonts w:ascii="Times New Roman" w:hAnsi="Times New Roman" w:cs="Times New Roman"/>
    </w:rPr>
  </w:style>
  <w:style w:type="character" w:customStyle="1" w:styleId="ft3264">
    <w:name w:val="ft3264"/>
    <w:uiPriority w:val="99"/>
    <w:qFormat/>
    <w:rsid w:val="00986055"/>
    <w:rPr>
      <w:rFonts w:ascii="Times New Roman" w:hAnsi="Times New Roman" w:cs="Times New Roman"/>
    </w:rPr>
  </w:style>
  <w:style w:type="character" w:customStyle="1" w:styleId="ft3315">
    <w:name w:val="ft3315"/>
    <w:uiPriority w:val="99"/>
    <w:qFormat/>
    <w:rsid w:val="00986055"/>
    <w:rPr>
      <w:rFonts w:ascii="Times New Roman" w:hAnsi="Times New Roman" w:cs="Times New Roman"/>
    </w:rPr>
  </w:style>
  <w:style w:type="character" w:customStyle="1" w:styleId="ft3373">
    <w:name w:val="ft3373"/>
    <w:uiPriority w:val="99"/>
    <w:qFormat/>
    <w:rsid w:val="00986055"/>
    <w:rPr>
      <w:rFonts w:ascii="Times New Roman" w:hAnsi="Times New Roman" w:cs="Times New Roman"/>
    </w:rPr>
  </w:style>
  <w:style w:type="character" w:customStyle="1" w:styleId="ft3432">
    <w:name w:val="ft3432"/>
    <w:uiPriority w:val="99"/>
    <w:qFormat/>
    <w:rsid w:val="00986055"/>
    <w:rPr>
      <w:rFonts w:ascii="Times New Roman" w:hAnsi="Times New Roman" w:cs="Times New Roman"/>
    </w:rPr>
  </w:style>
  <w:style w:type="character" w:customStyle="1" w:styleId="ft3489">
    <w:name w:val="ft3489"/>
    <w:uiPriority w:val="99"/>
    <w:qFormat/>
    <w:rsid w:val="00986055"/>
    <w:rPr>
      <w:rFonts w:ascii="Times New Roman" w:hAnsi="Times New Roman" w:cs="Times New Roman"/>
    </w:rPr>
  </w:style>
  <w:style w:type="character" w:customStyle="1" w:styleId="ft3546">
    <w:name w:val="ft3546"/>
    <w:uiPriority w:val="99"/>
    <w:qFormat/>
    <w:rsid w:val="00986055"/>
    <w:rPr>
      <w:rFonts w:ascii="Times New Roman" w:hAnsi="Times New Roman" w:cs="Times New Roman"/>
    </w:rPr>
  </w:style>
  <w:style w:type="character" w:customStyle="1" w:styleId="ft3608">
    <w:name w:val="ft3608"/>
    <w:uiPriority w:val="99"/>
    <w:qFormat/>
    <w:rsid w:val="00986055"/>
    <w:rPr>
      <w:rFonts w:ascii="Times New Roman" w:hAnsi="Times New Roman" w:cs="Times New Roman"/>
    </w:rPr>
  </w:style>
  <w:style w:type="character" w:customStyle="1" w:styleId="ft3651">
    <w:name w:val="ft3651"/>
    <w:uiPriority w:val="99"/>
    <w:qFormat/>
    <w:rsid w:val="00986055"/>
    <w:rPr>
      <w:rFonts w:ascii="Times New Roman" w:hAnsi="Times New Roman" w:cs="Times New Roman"/>
    </w:rPr>
  </w:style>
  <w:style w:type="character" w:customStyle="1" w:styleId="c5">
    <w:name w:val="c5"/>
    <w:qFormat/>
    <w:rsid w:val="00986055"/>
    <w:rPr>
      <w:rFonts w:ascii="Times New Roman" w:hAnsi="Times New Roman" w:cs="Times New Roman"/>
    </w:rPr>
  </w:style>
  <w:style w:type="character" w:customStyle="1" w:styleId="1143">
    <w:name w:val="Знак Знак114"/>
    <w:uiPriority w:val="99"/>
    <w:locked/>
    <w:rsid w:val="00986055"/>
    <w:rPr>
      <w:rFonts w:ascii="Arial" w:hAnsi="Arial"/>
      <w:b/>
      <w:color w:val="000000"/>
      <w:sz w:val="26"/>
      <w:lang w:val="ru-RU" w:eastAsia="ru-RU"/>
    </w:rPr>
  </w:style>
  <w:style w:type="character" w:customStyle="1" w:styleId="ft9267">
    <w:name w:val="ft9267"/>
    <w:uiPriority w:val="99"/>
    <w:qFormat/>
    <w:rsid w:val="00986055"/>
  </w:style>
  <w:style w:type="character" w:customStyle="1" w:styleId="ft9274">
    <w:name w:val="ft9274"/>
    <w:uiPriority w:val="99"/>
    <w:qFormat/>
    <w:rsid w:val="00986055"/>
  </w:style>
  <w:style w:type="character" w:customStyle="1" w:styleId="ft9282">
    <w:name w:val="ft9282"/>
    <w:uiPriority w:val="99"/>
    <w:qFormat/>
    <w:rsid w:val="00986055"/>
  </w:style>
  <w:style w:type="character" w:customStyle="1" w:styleId="ft9284">
    <w:name w:val="ft9284"/>
    <w:uiPriority w:val="99"/>
    <w:qFormat/>
    <w:rsid w:val="00986055"/>
  </w:style>
  <w:style w:type="character" w:customStyle="1" w:styleId="ft9287">
    <w:name w:val="ft9287"/>
    <w:uiPriority w:val="99"/>
    <w:qFormat/>
    <w:rsid w:val="00986055"/>
  </w:style>
  <w:style w:type="character" w:customStyle="1" w:styleId="ft9293">
    <w:name w:val="ft9293"/>
    <w:uiPriority w:val="99"/>
    <w:qFormat/>
    <w:rsid w:val="00986055"/>
  </w:style>
  <w:style w:type="character" w:customStyle="1" w:styleId="ft9299">
    <w:name w:val="ft9299"/>
    <w:uiPriority w:val="99"/>
    <w:qFormat/>
    <w:rsid w:val="00986055"/>
  </w:style>
  <w:style w:type="character" w:customStyle="1" w:styleId="ft9306">
    <w:name w:val="ft9306"/>
    <w:uiPriority w:val="99"/>
    <w:qFormat/>
    <w:rsid w:val="00986055"/>
  </w:style>
  <w:style w:type="character" w:customStyle="1" w:styleId="ft8849">
    <w:name w:val="ft8849"/>
    <w:uiPriority w:val="99"/>
    <w:qFormat/>
    <w:rsid w:val="00986055"/>
  </w:style>
  <w:style w:type="character" w:customStyle="1" w:styleId="ft9312">
    <w:name w:val="ft9312"/>
    <w:uiPriority w:val="99"/>
    <w:qFormat/>
    <w:rsid w:val="00986055"/>
  </w:style>
  <w:style w:type="character" w:customStyle="1" w:styleId="ft9316">
    <w:name w:val="ft9316"/>
    <w:uiPriority w:val="99"/>
    <w:qFormat/>
    <w:rsid w:val="00986055"/>
  </w:style>
  <w:style w:type="character" w:customStyle="1" w:styleId="ft9324">
    <w:name w:val="ft9324"/>
    <w:uiPriority w:val="99"/>
    <w:qFormat/>
    <w:rsid w:val="00986055"/>
  </w:style>
  <w:style w:type="character" w:customStyle="1" w:styleId="ft9330">
    <w:name w:val="ft9330"/>
    <w:uiPriority w:val="99"/>
    <w:qFormat/>
    <w:rsid w:val="00986055"/>
  </w:style>
  <w:style w:type="character" w:customStyle="1" w:styleId="1810">
    <w:name w:val="Знак Знак1810"/>
    <w:uiPriority w:val="99"/>
    <w:rsid w:val="00986055"/>
    <w:rPr>
      <w:rFonts w:ascii="SimSun" w:eastAsia="SimSun" w:hAnsi="SimSun"/>
      <w:b/>
      <w:caps/>
      <w:sz w:val="24"/>
      <w:lang w:val="ru-RU" w:eastAsia="ru-RU"/>
    </w:rPr>
  </w:style>
  <w:style w:type="character" w:customStyle="1" w:styleId="WW8Num36z0">
    <w:name w:val="WW8Num36z0"/>
    <w:uiPriority w:val="99"/>
    <w:qFormat/>
    <w:rsid w:val="00986055"/>
    <w:rPr>
      <w:rFonts w:ascii="Wingdings" w:hAnsi="Wingdings"/>
    </w:rPr>
  </w:style>
  <w:style w:type="character" w:customStyle="1" w:styleId="WW8Num39z0">
    <w:name w:val="WW8Num39z0"/>
    <w:uiPriority w:val="99"/>
    <w:qFormat/>
    <w:rsid w:val="00986055"/>
    <w:rPr>
      <w:rFonts w:ascii="Wingdings" w:hAnsi="Wingdings"/>
    </w:rPr>
  </w:style>
  <w:style w:type="character" w:customStyle="1" w:styleId="WW8Num42z0">
    <w:name w:val="WW8Num42z0"/>
    <w:uiPriority w:val="99"/>
    <w:qFormat/>
    <w:rsid w:val="00986055"/>
    <w:rPr>
      <w:rFonts w:ascii="Wingdings" w:hAnsi="Wingdings"/>
    </w:rPr>
  </w:style>
  <w:style w:type="character" w:customStyle="1" w:styleId="WW8Num44z0">
    <w:name w:val="WW8Num44z0"/>
    <w:uiPriority w:val="99"/>
    <w:qFormat/>
    <w:rsid w:val="00986055"/>
    <w:rPr>
      <w:rFonts w:ascii="Wingdings" w:hAnsi="Wingdings"/>
    </w:rPr>
  </w:style>
  <w:style w:type="character" w:customStyle="1" w:styleId="WW8Num44z1">
    <w:name w:val="WW8Num44z1"/>
    <w:uiPriority w:val="99"/>
    <w:qFormat/>
    <w:rsid w:val="00986055"/>
    <w:rPr>
      <w:rFonts w:ascii="Courier New" w:hAnsi="Courier New"/>
    </w:rPr>
  </w:style>
  <w:style w:type="character" w:customStyle="1" w:styleId="WW8Num44z3">
    <w:name w:val="WW8Num44z3"/>
    <w:uiPriority w:val="99"/>
    <w:qFormat/>
    <w:rsid w:val="00986055"/>
    <w:rPr>
      <w:rFonts w:ascii="Symbol" w:hAnsi="Symbol"/>
    </w:rPr>
  </w:style>
  <w:style w:type="character" w:customStyle="1" w:styleId="WW8Num47z0">
    <w:name w:val="WW8Num47z0"/>
    <w:uiPriority w:val="99"/>
    <w:qFormat/>
    <w:rsid w:val="00986055"/>
    <w:rPr>
      <w:rFonts w:ascii="Wingdings" w:hAnsi="Wingdings"/>
    </w:rPr>
  </w:style>
  <w:style w:type="character" w:customStyle="1" w:styleId="WW8Num47z1">
    <w:name w:val="WW8Num47z1"/>
    <w:uiPriority w:val="99"/>
    <w:qFormat/>
    <w:rsid w:val="00986055"/>
    <w:rPr>
      <w:rFonts w:ascii="Courier New" w:hAnsi="Courier New"/>
    </w:rPr>
  </w:style>
  <w:style w:type="character" w:customStyle="1" w:styleId="WW8Num47z3">
    <w:name w:val="WW8Num47z3"/>
    <w:uiPriority w:val="99"/>
    <w:qFormat/>
    <w:rsid w:val="00986055"/>
    <w:rPr>
      <w:rFonts w:ascii="Symbol" w:hAnsi="Symbol"/>
    </w:rPr>
  </w:style>
  <w:style w:type="character" w:customStyle="1" w:styleId="WW8Num50z0">
    <w:name w:val="WW8Num50z0"/>
    <w:uiPriority w:val="99"/>
    <w:qFormat/>
    <w:rsid w:val="00986055"/>
    <w:rPr>
      <w:rFonts w:ascii="Wingdings" w:hAnsi="Wingdings"/>
    </w:rPr>
  </w:style>
  <w:style w:type="character" w:customStyle="1" w:styleId="WW8Num51z0">
    <w:name w:val="WW8Num51z0"/>
    <w:uiPriority w:val="99"/>
    <w:qFormat/>
    <w:rsid w:val="00986055"/>
    <w:rPr>
      <w:rFonts w:ascii="Wingdings" w:hAnsi="Wingdings"/>
    </w:rPr>
  </w:style>
  <w:style w:type="character" w:customStyle="1" w:styleId="WW8Num52z0">
    <w:name w:val="WW8Num52z0"/>
    <w:uiPriority w:val="99"/>
    <w:qFormat/>
    <w:rsid w:val="00986055"/>
    <w:rPr>
      <w:rFonts w:ascii="Symbol" w:hAnsi="Symbol"/>
    </w:rPr>
  </w:style>
  <w:style w:type="character" w:customStyle="1" w:styleId="WW8Num53z0">
    <w:name w:val="WW8Num53z0"/>
    <w:uiPriority w:val="99"/>
    <w:qFormat/>
    <w:rsid w:val="00986055"/>
    <w:rPr>
      <w:rFonts w:ascii="Wingdings" w:hAnsi="Wingdings"/>
    </w:rPr>
  </w:style>
  <w:style w:type="character" w:customStyle="1" w:styleId="WW8Num53z1">
    <w:name w:val="WW8Num53z1"/>
    <w:uiPriority w:val="99"/>
    <w:qFormat/>
    <w:rsid w:val="00986055"/>
    <w:rPr>
      <w:rFonts w:ascii="Courier New" w:hAnsi="Courier New"/>
    </w:rPr>
  </w:style>
  <w:style w:type="character" w:customStyle="1" w:styleId="WW8Num53z3">
    <w:name w:val="WW8Num53z3"/>
    <w:uiPriority w:val="99"/>
    <w:qFormat/>
    <w:rsid w:val="00986055"/>
    <w:rPr>
      <w:rFonts w:ascii="Symbol" w:hAnsi="Symbol"/>
    </w:rPr>
  </w:style>
  <w:style w:type="character" w:customStyle="1" w:styleId="WW8Num55z0">
    <w:name w:val="WW8Num55z0"/>
    <w:uiPriority w:val="99"/>
    <w:qFormat/>
    <w:rsid w:val="00986055"/>
    <w:rPr>
      <w:rFonts w:ascii="Symbol" w:hAnsi="Symbol"/>
    </w:rPr>
  </w:style>
  <w:style w:type="character" w:customStyle="1" w:styleId="WW8Num56z0">
    <w:name w:val="WW8Num56z0"/>
    <w:uiPriority w:val="99"/>
    <w:qFormat/>
    <w:rsid w:val="00986055"/>
    <w:rPr>
      <w:rFonts w:ascii="Symbol" w:hAnsi="Symbol"/>
    </w:rPr>
  </w:style>
  <w:style w:type="character" w:customStyle="1" w:styleId="WW8Num59z0">
    <w:name w:val="WW8Num59z0"/>
    <w:uiPriority w:val="99"/>
    <w:qFormat/>
    <w:rsid w:val="00986055"/>
    <w:rPr>
      <w:rFonts w:ascii="Symbol" w:hAnsi="Symbol"/>
    </w:rPr>
  </w:style>
  <w:style w:type="character" w:customStyle="1" w:styleId="WW8Num63z0">
    <w:name w:val="WW8Num63z0"/>
    <w:uiPriority w:val="99"/>
    <w:qFormat/>
    <w:rsid w:val="00986055"/>
    <w:rPr>
      <w:rFonts w:ascii="Symbol" w:hAnsi="Symbol"/>
    </w:rPr>
  </w:style>
  <w:style w:type="character" w:customStyle="1" w:styleId="WW8Num66z0">
    <w:name w:val="WW8Num66z0"/>
    <w:uiPriority w:val="99"/>
    <w:qFormat/>
    <w:rsid w:val="00986055"/>
    <w:rPr>
      <w:rFonts w:ascii="Symbol" w:hAnsi="Symbol"/>
    </w:rPr>
  </w:style>
  <w:style w:type="character" w:customStyle="1" w:styleId="WW8Num69z1">
    <w:name w:val="WW8Num69z1"/>
    <w:uiPriority w:val="99"/>
    <w:qFormat/>
    <w:rsid w:val="00986055"/>
    <w:rPr>
      <w:rFonts w:ascii="Wingdings" w:hAnsi="Wingdings"/>
    </w:rPr>
  </w:style>
  <w:style w:type="character" w:customStyle="1" w:styleId="WW8Num72z0">
    <w:name w:val="WW8Num72z0"/>
    <w:uiPriority w:val="99"/>
    <w:qFormat/>
    <w:rsid w:val="00986055"/>
    <w:rPr>
      <w:rFonts w:ascii="Symbol" w:hAnsi="Symbol"/>
    </w:rPr>
  </w:style>
  <w:style w:type="character" w:customStyle="1" w:styleId="WW8Num72z1">
    <w:name w:val="WW8Num72z1"/>
    <w:uiPriority w:val="99"/>
    <w:qFormat/>
    <w:rsid w:val="00986055"/>
    <w:rPr>
      <w:rFonts w:ascii="Courier New" w:hAnsi="Courier New"/>
    </w:rPr>
  </w:style>
  <w:style w:type="character" w:customStyle="1" w:styleId="WW8Num72z2">
    <w:name w:val="WW8Num72z2"/>
    <w:uiPriority w:val="99"/>
    <w:qFormat/>
    <w:rsid w:val="00986055"/>
    <w:rPr>
      <w:rFonts w:ascii="Wingdings" w:hAnsi="Wingdings"/>
    </w:rPr>
  </w:style>
  <w:style w:type="character" w:customStyle="1" w:styleId="WW8Num74z0">
    <w:name w:val="WW8Num74z0"/>
    <w:uiPriority w:val="99"/>
    <w:qFormat/>
    <w:rsid w:val="00986055"/>
    <w:rPr>
      <w:rFonts w:ascii="Symbol" w:hAnsi="Symbol"/>
    </w:rPr>
  </w:style>
  <w:style w:type="character" w:customStyle="1" w:styleId="WW8Num75z0">
    <w:name w:val="WW8Num75z0"/>
    <w:uiPriority w:val="99"/>
    <w:qFormat/>
    <w:rsid w:val="00986055"/>
    <w:rPr>
      <w:rFonts w:ascii="Wingdings" w:hAnsi="Wingdings"/>
    </w:rPr>
  </w:style>
  <w:style w:type="character" w:customStyle="1" w:styleId="WW8Num75z1">
    <w:name w:val="WW8Num75z1"/>
    <w:uiPriority w:val="99"/>
    <w:qFormat/>
    <w:rsid w:val="00986055"/>
    <w:rPr>
      <w:rFonts w:ascii="Courier New" w:hAnsi="Courier New"/>
    </w:rPr>
  </w:style>
  <w:style w:type="character" w:customStyle="1" w:styleId="WW8Num75z3">
    <w:name w:val="WW8Num75z3"/>
    <w:uiPriority w:val="99"/>
    <w:qFormat/>
    <w:rsid w:val="00986055"/>
    <w:rPr>
      <w:rFonts w:ascii="Symbol" w:hAnsi="Symbol"/>
    </w:rPr>
  </w:style>
  <w:style w:type="character" w:customStyle="1" w:styleId="WW8Num77z0">
    <w:name w:val="WW8Num77z0"/>
    <w:uiPriority w:val="99"/>
    <w:qFormat/>
    <w:rsid w:val="00986055"/>
    <w:rPr>
      <w:rFonts w:ascii="Symbol" w:hAnsi="Symbol"/>
    </w:rPr>
  </w:style>
  <w:style w:type="character" w:customStyle="1" w:styleId="WW8Num78z0">
    <w:name w:val="WW8Num78z0"/>
    <w:uiPriority w:val="99"/>
    <w:qFormat/>
    <w:rsid w:val="00986055"/>
    <w:rPr>
      <w:rFonts w:ascii="Wingdings" w:hAnsi="Wingdings"/>
    </w:rPr>
  </w:style>
  <w:style w:type="character" w:customStyle="1" w:styleId="WW8Num78z1">
    <w:name w:val="WW8Num78z1"/>
    <w:uiPriority w:val="99"/>
    <w:qFormat/>
    <w:rsid w:val="00986055"/>
    <w:rPr>
      <w:rFonts w:ascii="Courier New" w:hAnsi="Courier New"/>
    </w:rPr>
  </w:style>
  <w:style w:type="character" w:customStyle="1" w:styleId="WW8Num78z3">
    <w:name w:val="WW8Num78z3"/>
    <w:uiPriority w:val="99"/>
    <w:qFormat/>
    <w:rsid w:val="00986055"/>
    <w:rPr>
      <w:rFonts w:ascii="Symbol" w:hAnsi="Symbol"/>
    </w:rPr>
  </w:style>
  <w:style w:type="character" w:customStyle="1" w:styleId="WW8Num79z0">
    <w:name w:val="WW8Num79z0"/>
    <w:uiPriority w:val="99"/>
    <w:qFormat/>
    <w:rsid w:val="00986055"/>
    <w:rPr>
      <w:rFonts w:ascii="Symbol" w:hAnsi="Symbol"/>
    </w:rPr>
  </w:style>
  <w:style w:type="character" w:customStyle="1" w:styleId="WW8Num86z0">
    <w:name w:val="WW8Num86z0"/>
    <w:uiPriority w:val="99"/>
    <w:qFormat/>
    <w:rsid w:val="00986055"/>
    <w:rPr>
      <w:rFonts w:ascii="Wingdings" w:hAnsi="Wingdings"/>
    </w:rPr>
  </w:style>
  <w:style w:type="character" w:customStyle="1" w:styleId="WW8Num86z1">
    <w:name w:val="WW8Num86z1"/>
    <w:uiPriority w:val="99"/>
    <w:qFormat/>
    <w:rsid w:val="00986055"/>
    <w:rPr>
      <w:rFonts w:ascii="Courier New" w:hAnsi="Courier New"/>
    </w:rPr>
  </w:style>
  <w:style w:type="character" w:customStyle="1" w:styleId="WW8Num86z3">
    <w:name w:val="WW8Num86z3"/>
    <w:uiPriority w:val="99"/>
    <w:qFormat/>
    <w:rsid w:val="00986055"/>
    <w:rPr>
      <w:rFonts w:ascii="Symbol" w:hAnsi="Symbol"/>
    </w:rPr>
  </w:style>
  <w:style w:type="character" w:customStyle="1" w:styleId="WW8Num87z0">
    <w:name w:val="WW8Num87z0"/>
    <w:uiPriority w:val="99"/>
    <w:qFormat/>
    <w:rsid w:val="00986055"/>
    <w:rPr>
      <w:rFonts w:ascii="Symbol" w:hAnsi="Symbol"/>
    </w:rPr>
  </w:style>
  <w:style w:type="character" w:customStyle="1" w:styleId="WW8Num89z0">
    <w:name w:val="WW8Num89z0"/>
    <w:uiPriority w:val="99"/>
    <w:qFormat/>
    <w:rsid w:val="00986055"/>
    <w:rPr>
      <w:rFonts w:ascii="Symbol" w:hAnsi="Symbol"/>
    </w:rPr>
  </w:style>
  <w:style w:type="character" w:customStyle="1" w:styleId="WW8Num90z0">
    <w:name w:val="WW8Num90z0"/>
    <w:uiPriority w:val="99"/>
    <w:qFormat/>
    <w:rsid w:val="00986055"/>
    <w:rPr>
      <w:rFonts w:ascii="Symbol" w:hAnsi="Symbol"/>
    </w:rPr>
  </w:style>
  <w:style w:type="character" w:customStyle="1" w:styleId="WW8Num92z0">
    <w:name w:val="WW8Num92z0"/>
    <w:uiPriority w:val="99"/>
    <w:qFormat/>
    <w:rsid w:val="00986055"/>
    <w:rPr>
      <w:rFonts w:ascii="Symbol" w:hAnsi="Symbol"/>
    </w:rPr>
  </w:style>
  <w:style w:type="character" w:customStyle="1" w:styleId="WW8Num93z0">
    <w:name w:val="WW8Num93z0"/>
    <w:uiPriority w:val="99"/>
    <w:qFormat/>
    <w:rsid w:val="00986055"/>
    <w:rPr>
      <w:rFonts w:ascii="Wingdings" w:hAnsi="Wingdings"/>
    </w:rPr>
  </w:style>
  <w:style w:type="character" w:customStyle="1" w:styleId="WW8Num93z1">
    <w:name w:val="WW8Num93z1"/>
    <w:uiPriority w:val="99"/>
    <w:qFormat/>
    <w:rsid w:val="00986055"/>
    <w:rPr>
      <w:rFonts w:ascii="Courier New" w:hAnsi="Courier New"/>
    </w:rPr>
  </w:style>
  <w:style w:type="character" w:customStyle="1" w:styleId="WW8Num93z3">
    <w:name w:val="WW8Num93z3"/>
    <w:uiPriority w:val="99"/>
    <w:qFormat/>
    <w:rsid w:val="00986055"/>
    <w:rPr>
      <w:rFonts w:ascii="Symbol" w:hAnsi="Symbol"/>
    </w:rPr>
  </w:style>
  <w:style w:type="character" w:customStyle="1" w:styleId="WW8Num94z0">
    <w:name w:val="WW8Num94z0"/>
    <w:uiPriority w:val="99"/>
    <w:qFormat/>
    <w:rsid w:val="00986055"/>
    <w:rPr>
      <w:rFonts w:ascii="Symbol" w:hAnsi="Symbol"/>
    </w:rPr>
  </w:style>
  <w:style w:type="character" w:customStyle="1" w:styleId="WW8Num97z0">
    <w:name w:val="WW8Num97z0"/>
    <w:uiPriority w:val="99"/>
    <w:qFormat/>
    <w:rsid w:val="00986055"/>
    <w:rPr>
      <w:rFonts w:ascii="Symbol" w:hAnsi="Symbol"/>
    </w:rPr>
  </w:style>
  <w:style w:type="character" w:customStyle="1" w:styleId="WW8Num99z0">
    <w:name w:val="WW8Num99z0"/>
    <w:uiPriority w:val="99"/>
    <w:qFormat/>
    <w:rsid w:val="00986055"/>
    <w:rPr>
      <w:rFonts w:ascii="Symbol" w:hAnsi="Symbol"/>
    </w:rPr>
  </w:style>
  <w:style w:type="character" w:customStyle="1" w:styleId="WW8Num101z0">
    <w:name w:val="WW8Num101z0"/>
    <w:uiPriority w:val="99"/>
    <w:qFormat/>
    <w:rsid w:val="00986055"/>
    <w:rPr>
      <w:rFonts w:ascii="Symbol" w:hAnsi="Symbol"/>
    </w:rPr>
  </w:style>
  <w:style w:type="character" w:customStyle="1" w:styleId="WW8Num104z0">
    <w:name w:val="WW8Num104z0"/>
    <w:uiPriority w:val="99"/>
    <w:qFormat/>
    <w:rsid w:val="00986055"/>
    <w:rPr>
      <w:rFonts w:ascii="Symbol" w:hAnsi="Symbol"/>
    </w:rPr>
  </w:style>
  <w:style w:type="character" w:customStyle="1" w:styleId="WW8Num107z0">
    <w:name w:val="WW8Num107z0"/>
    <w:uiPriority w:val="99"/>
    <w:qFormat/>
    <w:rsid w:val="00986055"/>
    <w:rPr>
      <w:rFonts w:ascii="Symbol" w:hAnsi="Symbol"/>
    </w:rPr>
  </w:style>
  <w:style w:type="character" w:customStyle="1" w:styleId="WW8Num109z0">
    <w:name w:val="WW8Num109z0"/>
    <w:uiPriority w:val="99"/>
    <w:qFormat/>
    <w:rsid w:val="00986055"/>
    <w:rPr>
      <w:rFonts w:ascii="Symbol" w:hAnsi="Symbol"/>
    </w:rPr>
  </w:style>
  <w:style w:type="character" w:customStyle="1" w:styleId="WW8Num112z1">
    <w:name w:val="WW8Num112z1"/>
    <w:uiPriority w:val="99"/>
    <w:qFormat/>
    <w:rsid w:val="00986055"/>
    <w:rPr>
      <w:color w:val="000000"/>
    </w:rPr>
  </w:style>
  <w:style w:type="character" w:customStyle="1" w:styleId="WW8Num114z0">
    <w:name w:val="WW8Num114z0"/>
    <w:uiPriority w:val="99"/>
    <w:qFormat/>
    <w:rsid w:val="00986055"/>
    <w:rPr>
      <w:rFonts w:ascii="Symbol" w:hAnsi="Symbol"/>
    </w:rPr>
  </w:style>
  <w:style w:type="character" w:customStyle="1" w:styleId="WW8Num117z0">
    <w:name w:val="WW8Num117z0"/>
    <w:uiPriority w:val="99"/>
    <w:qFormat/>
    <w:rsid w:val="00986055"/>
    <w:rPr>
      <w:rFonts w:ascii="Symbol" w:hAnsi="Symbol"/>
    </w:rPr>
  </w:style>
  <w:style w:type="character" w:customStyle="1" w:styleId="WW8Num118z0">
    <w:name w:val="WW8Num118z0"/>
    <w:uiPriority w:val="99"/>
    <w:qFormat/>
    <w:rsid w:val="00986055"/>
    <w:rPr>
      <w:rFonts w:ascii="Wingdings" w:hAnsi="Wingdings"/>
    </w:rPr>
  </w:style>
  <w:style w:type="character" w:customStyle="1" w:styleId="WW8Num118z1">
    <w:name w:val="WW8Num118z1"/>
    <w:uiPriority w:val="99"/>
    <w:qFormat/>
    <w:rsid w:val="00986055"/>
    <w:rPr>
      <w:rFonts w:ascii="Courier New" w:hAnsi="Courier New"/>
    </w:rPr>
  </w:style>
  <w:style w:type="character" w:customStyle="1" w:styleId="WW8Num118z3">
    <w:name w:val="WW8Num118z3"/>
    <w:uiPriority w:val="99"/>
    <w:qFormat/>
    <w:rsid w:val="00986055"/>
    <w:rPr>
      <w:rFonts w:ascii="Symbol" w:hAnsi="Symbol"/>
    </w:rPr>
  </w:style>
  <w:style w:type="character" w:customStyle="1" w:styleId="WW8Num120z0">
    <w:name w:val="WW8Num120z0"/>
    <w:uiPriority w:val="99"/>
    <w:qFormat/>
    <w:rsid w:val="00986055"/>
    <w:rPr>
      <w:rFonts w:ascii="Symbol" w:hAnsi="Symbol"/>
    </w:rPr>
  </w:style>
  <w:style w:type="character" w:customStyle="1" w:styleId="WW8Num121z0">
    <w:name w:val="WW8Num121z0"/>
    <w:uiPriority w:val="99"/>
    <w:qFormat/>
    <w:rsid w:val="00986055"/>
    <w:rPr>
      <w:rFonts w:ascii="Symbol" w:hAnsi="Symbol"/>
    </w:rPr>
  </w:style>
  <w:style w:type="character" w:customStyle="1" w:styleId="WW8Num124z0">
    <w:name w:val="WW8Num124z0"/>
    <w:uiPriority w:val="99"/>
    <w:qFormat/>
    <w:rsid w:val="00986055"/>
    <w:rPr>
      <w:rFonts w:ascii="Symbol" w:hAnsi="Symbol"/>
    </w:rPr>
  </w:style>
  <w:style w:type="character" w:customStyle="1" w:styleId="WW8Num125z0">
    <w:name w:val="WW8Num125z0"/>
    <w:uiPriority w:val="99"/>
    <w:qFormat/>
    <w:rsid w:val="00986055"/>
    <w:rPr>
      <w:rFonts w:ascii="Wingdings" w:hAnsi="Wingdings"/>
    </w:rPr>
  </w:style>
  <w:style w:type="character" w:customStyle="1" w:styleId="WW8Num125z1">
    <w:name w:val="WW8Num125z1"/>
    <w:uiPriority w:val="99"/>
    <w:qFormat/>
    <w:rsid w:val="00986055"/>
    <w:rPr>
      <w:rFonts w:ascii="Courier New" w:hAnsi="Courier New"/>
    </w:rPr>
  </w:style>
  <w:style w:type="character" w:customStyle="1" w:styleId="WW8Num125z3">
    <w:name w:val="WW8Num125z3"/>
    <w:uiPriority w:val="99"/>
    <w:qFormat/>
    <w:rsid w:val="00986055"/>
    <w:rPr>
      <w:rFonts w:ascii="Symbol" w:hAnsi="Symbol"/>
    </w:rPr>
  </w:style>
  <w:style w:type="character" w:customStyle="1" w:styleId="WW8Num126z0">
    <w:name w:val="WW8Num126z0"/>
    <w:uiPriority w:val="99"/>
    <w:qFormat/>
    <w:rsid w:val="00986055"/>
    <w:rPr>
      <w:rFonts w:ascii="Symbol" w:hAnsi="Symbol"/>
    </w:rPr>
  </w:style>
  <w:style w:type="character" w:customStyle="1" w:styleId="WW8Num127z0">
    <w:name w:val="WW8Num127z0"/>
    <w:uiPriority w:val="99"/>
    <w:qFormat/>
    <w:rsid w:val="00986055"/>
    <w:rPr>
      <w:rFonts w:ascii="Symbol" w:hAnsi="Symbol"/>
    </w:rPr>
  </w:style>
  <w:style w:type="character" w:customStyle="1" w:styleId="WW8Num130z0">
    <w:name w:val="WW8Num130z0"/>
    <w:uiPriority w:val="99"/>
    <w:qFormat/>
    <w:rsid w:val="00986055"/>
    <w:rPr>
      <w:rFonts w:ascii="Symbol" w:hAnsi="Symbol"/>
    </w:rPr>
  </w:style>
  <w:style w:type="character" w:customStyle="1" w:styleId="WW8Num131z0">
    <w:name w:val="WW8Num131z0"/>
    <w:uiPriority w:val="99"/>
    <w:qFormat/>
    <w:rsid w:val="00986055"/>
    <w:rPr>
      <w:rFonts w:ascii="Symbol" w:hAnsi="Symbol"/>
    </w:rPr>
  </w:style>
  <w:style w:type="character" w:customStyle="1" w:styleId="WW8Num132z0">
    <w:name w:val="WW8Num132z0"/>
    <w:uiPriority w:val="99"/>
    <w:qFormat/>
    <w:rsid w:val="00986055"/>
    <w:rPr>
      <w:rFonts w:ascii="Symbol" w:hAnsi="Symbol"/>
    </w:rPr>
  </w:style>
  <w:style w:type="character" w:customStyle="1" w:styleId="WW8Num134z0">
    <w:name w:val="WW8Num134z0"/>
    <w:uiPriority w:val="99"/>
    <w:qFormat/>
    <w:rsid w:val="00986055"/>
    <w:rPr>
      <w:rFonts w:ascii="Wingdings" w:hAnsi="Wingdings"/>
    </w:rPr>
  </w:style>
  <w:style w:type="character" w:customStyle="1" w:styleId="WW8Num136z0">
    <w:name w:val="WW8Num136z0"/>
    <w:uiPriority w:val="99"/>
    <w:qFormat/>
    <w:rsid w:val="00986055"/>
    <w:rPr>
      <w:rFonts w:ascii="Symbol" w:hAnsi="Symbol"/>
    </w:rPr>
  </w:style>
  <w:style w:type="character" w:customStyle="1" w:styleId="WW8Num139z0">
    <w:name w:val="WW8Num139z0"/>
    <w:uiPriority w:val="99"/>
    <w:qFormat/>
    <w:rsid w:val="00986055"/>
    <w:rPr>
      <w:rFonts w:ascii="Symbol" w:hAnsi="Symbol"/>
    </w:rPr>
  </w:style>
  <w:style w:type="character" w:customStyle="1" w:styleId="WW8Num143z0">
    <w:name w:val="WW8Num143z0"/>
    <w:uiPriority w:val="99"/>
    <w:qFormat/>
    <w:rsid w:val="00986055"/>
    <w:rPr>
      <w:rFonts w:ascii="Symbol" w:hAnsi="Symbol"/>
    </w:rPr>
  </w:style>
  <w:style w:type="character" w:customStyle="1" w:styleId="WW8Num144z0">
    <w:name w:val="WW8Num144z0"/>
    <w:uiPriority w:val="99"/>
    <w:qFormat/>
    <w:rsid w:val="00986055"/>
    <w:rPr>
      <w:rFonts w:ascii="Symbol" w:hAnsi="Symbol"/>
    </w:rPr>
  </w:style>
  <w:style w:type="character" w:customStyle="1" w:styleId="WW8Num145z0">
    <w:name w:val="WW8Num145z0"/>
    <w:uiPriority w:val="99"/>
    <w:qFormat/>
    <w:rsid w:val="00986055"/>
    <w:rPr>
      <w:rFonts w:ascii="Symbol" w:hAnsi="Symbol"/>
    </w:rPr>
  </w:style>
  <w:style w:type="character" w:customStyle="1" w:styleId="WW8Num146z0">
    <w:name w:val="WW8Num146z0"/>
    <w:uiPriority w:val="99"/>
    <w:qFormat/>
    <w:rsid w:val="00986055"/>
    <w:rPr>
      <w:rFonts w:ascii="Symbol" w:hAnsi="Symbol"/>
    </w:rPr>
  </w:style>
  <w:style w:type="character" w:customStyle="1" w:styleId="WW8Num147z0">
    <w:name w:val="WW8Num147z0"/>
    <w:uiPriority w:val="99"/>
    <w:qFormat/>
    <w:rsid w:val="00986055"/>
    <w:rPr>
      <w:rFonts w:ascii="Wingdings" w:hAnsi="Wingdings"/>
    </w:rPr>
  </w:style>
  <w:style w:type="character" w:customStyle="1" w:styleId="WW8Num147z1">
    <w:name w:val="WW8Num147z1"/>
    <w:uiPriority w:val="99"/>
    <w:qFormat/>
    <w:rsid w:val="00986055"/>
    <w:rPr>
      <w:rFonts w:ascii="Courier New" w:hAnsi="Courier New"/>
    </w:rPr>
  </w:style>
  <w:style w:type="character" w:customStyle="1" w:styleId="WW8Num147z3">
    <w:name w:val="WW8Num147z3"/>
    <w:uiPriority w:val="99"/>
    <w:qFormat/>
    <w:rsid w:val="00986055"/>
    <w:rPr>
      <w:rFonts w:ascii="Symbol" w:hAnsi="Symbol"/>
    </w:rPr>
  </w:style>
  <w:style w:type="character" w:customStyle="1" w:styleId="WW8Num150z0">
    <w:name w:val="WW8Num150z0"/>
    <w:uiPriority w:val="99"/>
    <w:qFormat/>
    <w:rsid w:val="00986055"/>
    <w:rPr>
      <w:rFonts w:ascii="Symbol" w:hAnsi="Symbol"/>
    </w:rPr>
  </w:style>
  <w:style w:type="character" w:customStyle="1" w:styleId="WW8Num157z0">
    <w:name w:val="WW8Num157z0"/>
    <w:uiPriority w:val="99"/>
    <w:qFormat/>
    <w:rsid w:val="00986055"/>
    <w:rPr>
      <w:rFonts w:ascii="Symbol" w:hAnsi="Symbol"/>
    </w:rPr>
  </w:style>
  <w:style w:type="character" w:customStyle="1" w:styleId="WW8Num159z0">
    <w:name w:val="WW8Num159z0"/>
    <w:uiPriority w:val="99"/>
    <w:qFormat/>
    <w:rsid w:val="00986055"/>
    <w:rPr>
      <w:rFonts w:ascii="Symbol" w:hAnsi="Symbol"/>
    </w:rPr>
  </w:style>
  <w:style w:type="character" w:customStyle="1" w:styleId="WW8Num160z0">
    <w:name w:val="WW8Num160z0"/>
    <w:uiPriority w:val="99"/>
    <w:qFormat/>
    <w:rsid w:val="00986055"/>
    <w:rPr>
      <w:rFonts w:ascii="Symbol" w:hAnsi="Symbol"/>
    </w:rPr>
  </w:style>
  <w:style w:type="character" w:customStyle="1" w:styleId="WW8Num162z0">
    <w:name w:val="WW8Num162z0"/>
    <w:uiPriority w:val="99"/>
    <w:qFormat/>
    <w:rsid w:val="00986055"/>
    <w:rPr>
      <w:rFonts w:ascii="Symbol" w:hAnsi="Symbol"/>
    </w:rPr>
  </w:style>
  <w:style w:type="character" w:customStyle="1" w:styleId="WW8Num163z0">
    <w:name w:val="WW8Num163z0"/>
    <w:uiPriority w:val="99"/>
    <w:qFormat/>
    <w:rsid w:val="00986055"/>
    <w:rPr>
      <w:rFonts w:ascii="Symbol" w:hAnsi="Symbol"/>
    </w:rPr>
  </w:style>
  <w:style w:type="character" w:customStyle="1" w:styleId="WW8Num164z0">
    <w:name w:val="WW8Num164z0"/>
    <w:uiPriority w:val="99"/>
    <w:qFormat/>
    <w:rsid w:val="00986055"/>
    <w:rPr>
      <w:rFonts w:ascii="Wingdings" w:hAnsi="Wingdings"/>
    </w:rPr>
  </w:style>
  <w:style w:type="character" w:customStyle="1" w:styleId="WW8Num164z1">
    <w:name w:val="WW8Num164z1"/>
    <w:uiPriority w:val="99"/>
    <w:qFormat/>
    <w:rsid w:val="00986055"/>
    <w:rPr>
      <w:rFonts w:ascii="Courier New" w:hAnsi="Courier New"/>
    </w:rPr>
  </w:style>
  <w:style w:type="character" w:customStyle="1" w:styleId="WW8Num164z3">
    <w:name w:val="WW8Num164z3"/>
    <w:uiPriority w:val="99"/>
    <w:qFormat/>
    <w:rsid w:val="00986055"/>
    <w:rPr>
      <w:rFonts w:ascii="Symbol" w:hAnsi="Symbol"/>
    </w:rPr>
  </w:style>
  <w:style w:type="character" w:customStyle="1" w:styleId="WW8Num168z0">
    <w:name w:val="WW8Num168z0"/>
    <w:uiPriority w:val="99"/>
    <w:qFormat/>
    <w:rsid w:val="00986055"/>
    <w:rPr>
      <w:rFonts w:ascii="Symbol" w:hAnsi="Symbol"/>
    </w:rPr>
  </w:style>
  <w:style w:type="character" w:customStyle="1" w:styleId="WW8Num169z0">
    <w:name w:val="WW8Num169z0"/>
    <w:uiPriority w:val="99"/>
    <w:qFormat/>
    <w:rsid w:val="00986055"/>
    <w:rPr>
      <w:rFonts w:ascii="Symbol" w:hAnsi="Symbol"/>
    </w:rPr>
  </w:style>
  <w:style w:type="character" w:customStyle="1" w:styleId="WW8Num170z0">
    <w:name w:val="WW8Num170z0"/>
    <w:uiPriority w:val="99"/>
    <w:qFormat/>
    <w:rsid w:val="00986055"/>
    <w:rPr>
      <w:rFonts w:ascii="Symbol" w:hAnsi="Symbol"/>
    </w:rPr>
  </w:style>
  <w:style w:type="character" w:customStyle="1" w:styleId="WW8Num174z0">
    <w:name w:val="WW8Num174z0"/>
    <w:uiPriority w:val="99"/>
    <w:qFormat/>
    <w:rsid w:val="00986055"/>
    <w:rPr>
      <w:rFonts w:ascii="Symbol" w:hAnsi="Symbol"/>
    </w:rPr>
  </w:style>
  <w:style w:type="character" w:customStyle="1" w:styleId="WW8Num177z0">
    <w:name w:val="WW8Num177z0"/>
    <w:uiPriority w:val="99"/>
    <w:qFormat/>
    <w:rsid w:val="00986055"/>
    <w:rPr>
      <w:rFonts w:ascii="Symbol" w:hAnsi="Symbol"/>
    </w:rPr>
  </w:style>
  <w:style w:type="character" w:customStyle="1" w:styleId="WW8Num178z0">
    <w:name w:val="WW8Num178z0"/>
    <w:uiPriority w:val="99"/>
    <w:qFormat/>
    <w:rsid w:val="00986055"/>
    <w:rPr>
      <w:rFonts w:ascii="Symbol" w:hAnsi="Symbol"/>
    </w:rPr>
  </w:style>
  <w:style w:type="character" w:customStyle="1" w:styleId="WW8Num182z0">
    <w:name w:val="WW8Num182z0"/>
    <w:uiPriority w:val="99"/>
    <w:qFormat/>
    <w:rsid w:val="00986055"/>
    <w:rPr>
      <w:rFonts w:ascii="Symbol" w:hAnsi="Symbol"/>
    </w:rPr>
  </w:style>
  <w:style w:type="character" w:customStyle="1" w:styleId="WW8Num37z0">
    <w:name w:val="WW8Num37z0"/>
    <w:uiPriority w:val="99"/>
    <w:qFormat/>
    <w:rsid w:val="00986055"/>
    <w:rPr>
      <w:rFonts w:ascii="Wingdings" w:hAnsi="Wingdings"/>
    </w:rPr>
  </w:style>
  <w:style w:type="character" w:customStyle="1" w:styleId="WW8Num38z0">
    <w:name w:val="WW8Num38z0"/>
    <w:uiPriority w:val="99"/>
    <w:qFormat/>
    <w:rsid w:val="00986055"/>
    <w:rPr>
      <w:rFonts w:ascii="Wingdings" w:hAnsi="Wingdings"/>
    </w:rPr>
  </w:style>
  <w:style w:type="character" w:customStyle="1" w:styleId="WW8Num40z0">
    <w:name w:val="WW8Num40z0"/>
    <w:uiPriority w:val="99"/>
    <w:qFormat/>
    <w:rsid w:val="00986055"/>
    <w:rPr>
      <w:rFonts w:ascii="Wingdings" w:hAnsi="Wingdings"/>
    </w:rPr>
  </w:style>
  <w:style w:type="character" w:customStyle="1" w:styleId="WW8Num41z0">
    <w:name w:val="WW8Num41z0"/>
    <w:uiPriority w:val="99"/>
    <w:qFormat/>
    <w:rsid w:val="00986055"/>
    <w:rPr>
      <w:rFonts w:ascii="Wingdings" w:hAnsi="Wingdings"/>
    </w:rPr>
  </w:style>
  <w:style w:type="character" w:customStyle="1" w:styleId="WW8Num43z0">
    <w:name w:val="WW8Num43z0"/>
    <w:uiPriority w:val="99"/>
    <w:qFormat/>
    <w:rsid w:val="00986055"/>
    <w:rPr>
      <w:rFonts w:ascii="Wingdings" w:hAnsi="Wingdings"/>
    </w:rPr>
  </w:style>
  <w:style w:type="character" w:customStyle="1" w:styleId="WW8Num20z1">
    <w:name w:val="WW8Num20z1"/>
    <w:uiPriority w:val="99"/>
    <w:qFormat/>
    <w:rsid w:val="00986055"/>
    <w:rPr>
      <w:rFonts w:ascii="Courier New" w:hAnsi="Courier New"/>
    </w:rPr>
  </w:style>
  <w:style w:type="character" w:customStyle="1" w:styleId="WW8Num20z3">
    <w:name w:val="WW8Num20z3"/>
    <w:uiPriority w:val="99"/>
    <w:qFormat/>
    <w:rsid w:val="00986055"/>
    <w:rPr>
      <w:rFonts w:ascii="Symbol" w:hAnsi="Symbol"/>
    </w:rPr>
  </w:style>
  <w:style w:type="character" w:customStyle="1" w:styleId="WW8Num26z3">
    <w:name w:val="WW8Num26z3"/>
    <w:uiPriority w:val="99"/>
    <w:qFormat/>
    <w:rsid w:val="00986055"/>
    <w:rPr>
      <w:rFonts w:ascii="Symbol" w:hAnsi="Symbol"/>
    </w:rPr>
  </w:style>
  <w:style w:type="character" w:customStyle="1" w:styleId="WW8Num33z0">
    <w:name w:val="WW8Num33z0"/>
    <w:uiPriority w:val="99"/>
    <w:qFormat/>
    <w:rsid w:val="00986055"/>
    <w:rPr>
      <w:rFonts w:ascii="Wingdings" w:hAnsi="Wingdings"/>
    </w:rPr>
  </w:style>
  <w:style w:type="character" w:customStyle="1" w:styleId="WW8Num33z3">
    <w:name w:val="WW8Num33z3"/>
    <w:uiPriority w:val="99"/>
    <w:qFormat/>
    <w:rsid w:val="00986055"/>
    <w:rPr>
      <w:rFonts w:ascii="Symbol" w:hAnsi="Symbol"/>
    </w:rPr>
  </w:style>
  <w:style w:type="character" w:customStyle="1" w:styleId="WW8Num33z4">
    <w:name w:val="WW8Num33z4"/>
    <w:uiPriority w:val="99"/>
    <w:qFormat/>
    <w:rsid w:val="00986055"/>
    <w:rPr>
      <w:rFonts w:ascii="Courier New" w:hAnsi="Courier New"/>
    </w:rPr>
  </w:style>
  <w:style w:type="character" w:customStyle="1" w:styleId="WW8Num34z0">
    <w:name w:val="WW8Num34z0"/>
    <w:uiPriority w:val="99"/>
    <w:qFormat/>
    <w:rsid w:val="00986055"/>
    <w:rPr>
      <w:rFonts w:ascii="Wingdings" w:hAnsi="Wingdings"/>
    </w:rPr>
  </w:style>
  <w:style w:type="character" w:customStyle="1" w:styleId="WW8Num34z1">
    <w:name w:val="WW8Num34z1"/>
    <w:uiPriority w:val="99"/>
    <w:qFormat/>
    <w:rsid w:val="00986055"/>
    <w:rPr>
      <w:rFonts w:ascii="Courier New" w:hAnsi="Courier New"/>
    </w:rPr>
  </w:style>
  <w:style w:type="character" w:customStyle="1" w:styleId="WW8Num34z3">
    <w:name w:val="WW8Num34z3"/>
    <w:uiPriority w:val="99"/>
    <w:qFormat/>
    <w:rsid w:val="00986055"/>
    <w:rPr>
      <w:rFonts w:ascii="Symbol" w:hAnsi="Symbol"/>
    </w:rPr>
  </w:style>
  <w:style w:type="character" w:customStyle="1" w:styleId="WW8Num35z0">
    <w:name w:val="WW8Num35z0"/>
    <w:uiPriority w:val="99"/>
    <w:qFormat/>
    <w:rsid w:val="00986055"/>
    <w:rPr>
      <w:rFonts w:ascii="Wingdings" w:hAnsi="Wingdings"/>
    </w:rPr>
  </w:style>
  <w:style w:type="character" w:customStyle="1" w:styleId="WW8Num35z1">
    <w:name w:val="WW8Num35z1"/>
    <w:uiPriority w:val="99"/>
    <w:qFormat/>
    <w:rsid w:val="00986055"/>
    <w:rPr>
      <w:rFonts w:ascii="Courier New" w:hAnsi="Courier New"/>
    </w:rPr>
  </w:style>
  <w:style w:type="character" w:customStyle="1" w:styleId="WW8Num35z3">
    <w:name w:val="WW8Num35z3"/>
    <w:uiPriority w:val="99"/>
    <w:qFormat/>
    <w:rsid w:val="00986055"/>
    <w:rPr>
      <w:rFonts w:ascii="Symbol" w:hAnsi="Symbol"/>
    </w:rPr>
  </w:style>
  <w:style w:type="character" w:customStyle="1" w:styleId="WW8Num36z1">
    <w:name w:val="WW8Num36z1"/>
    <w:uiPriority w:val="99"/>
    <w:qFormat/>
    <w:rsid w:val="00986055"/>
    <w:rPr>
      <w:rFonts w:ascii="Courier New" w:hAnsi="Courier New"/>
    </w:rPr>
  </w:style>
  <w:style w:type="character" w:customStyle="1" w:styleId="WW8Num36z3">
    <w:name w:val="WW8Num36z3"/>
    <w:uiPriority w:val="99"/>
    <w:qFormat/>
    <w:rsid w:val="00986055"/>
    <w:rPr>
      <w:rFonts w:ascii="Symbol" w:hAnsi="Symbol"/>
    </w:rPr>
  </w:style>
  <w:style w:type="character" w:customStyle="1" w:styleId="WW8Num37z1">
    <w:name w:val="WW8Num37z1"/>
    <w:uiPriority w:val="99"/>
    <w:qFormat/>
    <w:rsid w:val="00986055"/>
    <w:rPr>
      <w:rFonts w:ascii="Courier New" w:hAnsi="Courier New"/>
    </w:rPr>
  </w:style>
  <w:style w:type="character" w:customStyle="1" w:styleId="WW8Num37z3">
    <w:name w:val="WW8Num37z3"/>
    <w:uiPriority w:val="99"/>
    <w:qFormat/>
    <w:rsid w:val="00986055"/>
    <w:rPr>
      <w:rFonts w:ascii="Symbol" w:hAnsi="Symbol"/>
    </w:rPr>
  </w:style>
  <w:style w:type="character" w:customStyle="1" w:styleId="WW8Num39z1">
    <w:name w:val="WW8Num39z1"/>
    <w:uiPriority w:val="99"/>
    <w:qFormat/>
    <w:rsid w:val="00986055"/>
    <w:rPr>
      <w:rFonts w:ascii="Times New Roman" w:hAnsi="Times New Roman"/>
    </w:rPr>
  </w:style>
  <w:style w:type="character" w:customStyle="1" w:styleId="WW8Num39z3">
    <w:name w:val="WW8Num39z3"/>
    <w:uiPriority w:val="99"/>
    <w:qFormat/>
    <w:rsid w:val="00986055"/>
    <w:rPr>
      <w:rFonts w:ascii="Symbol" w:hAnsi="Symbol"/>
    </w:rPr>
  </w:style>
  <w:style w:type="character" w:customStyle="1" w:styleId="WW8Num39z4">
    <w:name w:val="WW8Num39z4"/>
    <w:uiPriority w:val="99"/>
    <w:qFormat/>
    <w:rsid w:val="00986055"/>
    <w:rPr>
      <w:rFonts w:ascii="Courier New" w:hAnsi="Courier New"/>
    </w:rPr>
  </w:style>
  <w:style w:type="character" w:customStyle="1" w:styleId="WW8Num42z1">
    <w:name w:val="WW8Num42z1"/>
    <w:uiPriority w:val="99"/>
    <w:qFormat/>
    <w:rsid w:val="00986055"/>
    <w:rPr>
      <w:rFonts w:ascii="Courier New" w:hAnsi="Courier New"/>
    </w:rPr>
  </w:style>
  <w:style w:type="character" w:customStyle="1" w:styleId="WW8Num42z3">
    <w:name w:val="WW8Num42z3"/>
    <w:uiPriority w:val="99"/>
    <w:qFormat/>
    <w:rsid w:val="00986055"/>
    <w:rPr>
      <w:rFonts w:ascii="Symbol" w:hAnsi="Symbol"/>
    </w:rPr>
  </w:style>
  <w:style w:type="character" w:customStyle="1" w:styleId="WW8Num45z0">
    <w:name w:val="WW8Num45z0"/>
    <w:uiPriority w:val="99"/>
    <w:qFormat/>
    <w:rsid w:val="00986055"/>
    <w:rPr>
      <w:rFonts w:ascii="Wingdings" w:hAnsi="Wingdings"/>
    </w:rPr>
  </w:style>
  <w:style w:type="character" w:customStyle="1" w:styleId="WW8Num45z1">
    <w:name w:val="WW8Num45z1"/>
    <w:uiPriority w:val="99"/>
    <w:qFormat/>
    <w:rsid w:val="00986055"/>
    <w:rPr>
      <w:rFonts w:ascii="Courier New" w:hAnsi="Courier New"/>
    </w:rPr>
  </w:style>
  <w:style w:type="character" w:customStyle="1" w:styleId="WW8Num45z3">
    <w:name w:val="WW8Num45z3"/>
    <w:uiPriority w:val="99"/>
    <w:qFormat/>
    <w:rsid w:val="00986055"/>
    <w:rPr>
      <w:rFonts w:ascii="Symbol" w:hAnsi="Symbol"/>
    </w:rPr>
  </w:style>
  <w:style w:type="character" w:customStyle="1" w:styleId="WW8Num46z0">
    <w:name w:val="WW8Num46z0"/>
    <w:uiPriority w:val="99"/>
    <w:qFormat/>
    <w:rsid w:val="00986055"/>
    <w:rPr>
      <w:rFonts w:ascii="Wingdings" w:hAnsi="Wingdings"/>
    </w:rPr>
  </w:style>
  <w:style w:type="character" w:customStyle="1" w:styleId="WW8Num46z1">
    <w:name w:val="WW8Num46z1"/>
    <w:uiPriority w:val="99"/>
    <w:qFormat/>
    <w:rsid w:val="00986055"/>
    <w:rPr>
      <w:rFonts w:ascii="Courier New" w:hAnsi="Courier New"/>
    </w:rPr>
  </w:style>
  <w:style w:type="character" w:customStyle="1" w:styleId="WW8Num46z3">
    <w:name w:val="WW8Num46z3"/>
    <w:uiPriority w:val="99"/>
    <w:qFormat/>
    <w:rsid w:val="00986055"/>
    <w:rPr>
      <w:rFonts w:ascii="Symbol" w:hAnsi="Symbol"/>
    </w:rPr>
  </w:style>
  <w:style w:type="character" w:customStyle="1" w:styleId="WW8Num48z0">
    <w:name w:val="WW8Num48z0"/>
    <w:uiPriority w:val="99"/>
    <w:qFormat/>
    <w:rsid w:val="00986055"/>
    <w:rPr>
      <w:rFonts w:ascii="Wingdings" w:hAnsi="Wingdings"/>
    </w:rPr>
  </w:style>
  <w:style w:type="character" w:customStyle="1" w:styleId="WW8Num48z1">
    <w:name w:val="WW8Num48z1"/>
    <w:uiPriority w:val="99"/>
    <w:qFormat/>
    <w:rsid w:val="00986055"/>
    <w:rPr>
      <w:rFonts w:ascii="Courier New" w:hAnsi="Courier New"/>
    </w:rPr>
  </w:style>
  <w:style w:type="character" w:customStyle="1" w:styleId="WW8Num48z3">
    <w:name w:val="WW8Num48z3"/>
    <w:uiPriority w:val="99"/>
    <w:qFormat/>
    <w:rsid w:val="00986055"/>
    <w:rPr>
      <w:rFonts w:ascii="Symbol" w:hAnsi="Symbol"/>
    </w:rPr>
  </w:style>
  <w:style w:type="character" w:customStyle="1" w:styleId="WW8Num49z0">
    <w:name w:val="WW8Num49z0"/>
    <w:uiPriority w:val="99"/>
    <w:qFormat/>
    <w:rsid w:val="00986055"/>
    <w:rPr>
      <w:rFonts w:ascii="Wingdings" w:hAnsi="Wingdings"/>
    </w:rPr>
  </w:style>
  <w:style w:type="character" w:customStyle="1" w:styleId="WW8Num49z1">
    <w:name w:val="WW8Num49z1"/>
    <w:uiPriority w:val="99"/>
    <w:qFormat/>
    <w:rsid w:val="00986055"/>
    <w:rPr>
      <w:rFonts w:ascii="Courier New" w:hAnsi="Courier New"/>
    </w:rPr>
  </w:style>
  <w:style w:type="character" w:customStyle="1" w:styleId="WW8Num49z3">
    <w:name w:val="WW8Num49z3"/>
    <w:uiPriority w:val="99"/>
    <w:qFormat/>
    <w:rsid w:val="00986055"/>
    <w:rPr>
      <w:rFonts w:ascii="Symbol" w:hAnsi="Symbol"/>
    </w:rPr>
  </w:style>
  <w:style w:type="character" w:customStyle="1" w:styleId="WW8Num50z1">
    <w:name w:val="WW8Num50z1"/>
    <w:uiPriority w:val="99"/>
    <w:qFormat/>
    <w:rsid w:val="00986055"/>
    <w:rPr>
      <w:rFonts w:ascii="Courier New" w:hAnsi="Courier New"/>
    </w:rPr>
  </w:style>
  <w:style w:type="character" w:customStyle="1" w:styleId="WW8Num50z3">
    <w:name w:val="WW8Num50z3"/>
    <w:uiPriority w:val="99"/>
    <w:qFormat/>
    <w:rsid w:val="00986055"/>
    <w:rPr>
      <w:rFonts w:ascii="Symbol" w:hAnsi="Symbol"/>
    </w:rPr>
  </w:style>
  <w:style w:type="character" w:customStyle="1" w:styleId="WW8Num51z1">
    <w:name w:val="WW8Num51z1"/>
    <w:uiPriority w:val="99"/>
    <w:qFormat/>
    <w:rsid w:val="00986055"/>
    <w:rPr>
      <w:rFonts w:ascii="Courier New" w:hAnsi="Courier New"/>
    </w:rPr>
  </w:style>
  <w:style w:type="character" w:customStyle="1" w:styleId="WW8Num51z3">
    <w:name w:val="WW8Num51z3"/>
    <w:uiPriority w:val="99"/>
    <w:qFormat/>
    <w:rsid w:val="00986055"/>
    <w:rPr>
      <w:rFonts w:ascii="Symbol" w:hAnsi="Symbol"/>
    </w:rPr>
  </w:style>
  <w:style w:type="character" w:customStyle="1" w:styleId="WW-">
    <w:name w:val="WW-Основной шрифт абзаца"/>
    <w:uiPriority w:val="99"/>
    <w:qFormat/>
    <w:rsid w:val="00986055"/>
  </w:style>
  <w:style w:type="character" w:customStyle="1" w:styleId="FontStyle1600">
    <w:name w:val="Font Style160"/>
    <w:uiPriority w:val="99"/>
    <w:qFormat/>
    <w:rsid w:val="00986055"/>
    <w:rPr>
      <w:rFonts w:ascii="Bookman Old Style" w:hAnsi="Bookman Old Style"/>
      <w:sz w:val="18"/>
    </w:rPr>
  </w:style>
  <w:style w:type="character" w:customStyle="1" w:styleId="FontStyle116">
    <w:name w:val="Font Style116"/>
    <w:uiPriority w:val="99"/>
    <w:qFormat/>
    <w:rsid w:val="00986055"/>
    <w:rPr>
      <w:rFonts w:ascii="Bookman Old Style" w:hAnsi="Bookman Old Style"/>
      <w:sz w:val="18"/>
    </w:rPr>
  </w:style>
  <w:style w:type="character" w:customStyle="1" w:styleId="FontStyle131">
    <w:name w:val="Font Style131"/>
    <w:uiPriority w:val="99"/>
    <w:qFormat/>
    <w:rsid w:val="00986055"/>
    <w:rPr>
      <w:rFonts w:ascii="Arial" w:hAnsi="Arial"/>
      <w:b/>
      <w:sz w:val="16"/>
    </w:rPr>
  </w:style>
  <w:style w:type="character" w:customStyle="1" w:styleId="FontStyle221">
    <w:name w:val="Font Style221"/>
    <w:uiPriority w:val="99"/>
    <w:qFormat/>
    <w:rsid w:val="00986055"/>
    <w:rPr>
      <w:rFonts w:ascii="Times New Roman" w:hAnsi="Times New Roman"/>
      <w:sz w:val="20"/>
    </w:rPr>
  </w:style>
  <w:style w:type="character" w:customStyle="1" w:styleId="31c">
    <w:name w:val="Основной текст + Полужирный31"/>
    <w:uiPriority w:val="99"/>
    <w:qFormat/>
    <w:rsid w:val="00986055"/>
    <w:rPr>
      <w:rFonts w:ascii="Microsoft Sans Serif" w:hAnsi="Microsoft Sans Serif"/>
      <w:b/>
      <w:spacing w:val="10"/>
      <w:sz w:val="26"/>
    </w:rPr>
  </w:style>
  <w:style w:type="character" w:customStyle="1" w:styleId="303">
    <w:name w:val="Основной текст + Полужирный30"/>
    <w:uiPriority w:val="99"/>
    <w:qFormat/>
    <w:rsid w:val="00986055"/>
    <w:rPr>
      <w:rFonts w:ascii="Microsoft Sans Serif" w:hAnsi="Microsoft Sans Serif"/>
      <w:b/>
      <w:spacing w:val="10"/>
      <w:sz w:val="26"/>
    </w:rPr>
  </w:style>
  <w:style w:type="character" w:customStyle="1" w:styleId="291">
    <w:name w:val="Основной текст + Полужирный29"/>
    <w:uiPriority w:val="99"/>
    <w:qFormat/>
    <w:rsid w:val="00986055"/>
    <w:rPr>
      <w:rFonts w:ascii="Microsoft Sans Serif" w:hAnsi="Microsoft Sans Serif"/>
      <w:b/>
      <w:spacing w:val="10"/>
      <w:sz w:val="26"/>
    </w:rPr>
  </w:style>
  <w:style w:type="character" w:customStyle="1" w:styleId="284">
    <w:name w:val="Основной текст + Полужирный28"/>
    <w:uiPriority w:val="99"/>
    <w:qFormat/>
    <w:rsid w:val="00986055"/>
    <w:rPr>
      <w:rFonts w:ascii="Microsoft Sans Serif" w:hAnsi="Microsoft Sans Serif"/>
      <w:b/>
      <w:spacing w:val="10"/>
      <w:sz w:val="26"/>
    </w:rPr>
  </w:style>
  <w:style w:type="character" w:customStyle="1" w:styleId="276">
    <w:name w:val="Основной текст + Полужирный27"/>
    <w:uiPriority w:val="99"/>
    <w:rsid w:val="00986055"/>
    <w:rPr>
      <w:rFonts w:ascii="Microsoft Sans Serif" w:hAnsi="Microsoft Sans Serif"/>
      <w:b/>
      <w:spacing w:val="10"/>
      <w:sz w:val="26"/>
    </w:rPr>
  </w:style>
  <w:style w:type="character" w:customStyle="1" w:styleId="12pt21">
    <w:name w:val="Основной текст + 12 pt21"/>
    <w:aliases w:val="Курсив31,Интервал 1 pt37"/>
    <w:uiPriority w:val="99"/>
    <w:qFormat/>
    <w:rsid w:val="00986055"/>
    <w:rPr>
      <w:rFonts w:ascii="Microsoft Sans Serif" w:hAnsi="Microsoft Sans Serif"/>
      <w:i/>
      <w:spacing w:val="30"/>
      <w:sz w:val="24"/>
    </w:rPr>
  </w:style>
  <w:style w:type="character" w:customStyle="1" w:styleId="12pt20">
    <w:name w:val="Основной текст + 12 pt20"/>
    <w:aliases w:val="Курсив30,Интервал 1 pt36"/>
    <w:uiPriority w:val="99"/>
    <w:qFormat/>
    <w:rsid w:val="00986055"/>
    <w:rPr>
      <w:rFonts w:ascii="Microsoft Sans Serif" w:hAnsi="Microsoft Sans Serif"/>
      <w:i/>
      <w:spacing w:val="30"/>
      <w:sz w:val="24"/>
    </w:rPr>
  </w:style>
  <w:style w:type="character" w:customStyle="1" w:styleId="12pt19">
    <w:name w:val="Основной текст + 12 pt19"/>
    <w:aliases w:val="Курсив29,Интервал 1 pt35"/>
    <w:uiPriority w:val="99"/>
    <w:qFormat/>
    <w:rsid w:val="00986055"/>
    <w:rPr>
      <w:rFonts w:ascii="Microsoft Sans Serif" w:hAnsi="Microsoft Sans Serif"/>
      <w:i/>
      <w:spacing w:val="30"/>
      <w:sz w:val="24"/>
    </w:rPr>
  </w:style>
  <w:style w:type="character" w:customStyle="1" w:styleId="12pt18">
    <w:name w:val="Основной текст + 12 pt18"/>
    <w:aliases w:val="Курсив28,Интервал 1 pt34"/>
    <w:uiPriority w:val="99"/>
    <w:qFormat/>
    <w:rsid w:val="00986055"/>
    <w:rPr>
      <w:rFonts w:ascii="Microsoft Sans Serif" w:hAnsi="Microsoft Sans Serif"/>
      <w:i/>
      <w:spacing w:val="30"/>
      <w:sz w:val="24"/>
    </w:rPr>
  </w:style>
  <w:style w:type="character" w:customStyle="1" w:styleId="12pt17">
    <w:name w:val="Основной текст + 12 pt17"/>
    <w:aliases w:val="Курсив27,Интервал 1 pt33"/>
    <w:uiPriority w:val="99"/>
    <w:qFormat/>
    <w:rsid w:val="00986055"/>
    <w:rPr>
      <w:rFonts w:ascii="Microsoft Sans Serif" w:hAnsi="Microsoft Sans Serif"/>
      <w:i/>
      <w:spacing w:val="30"/>
      <w:sz w:val="24"/>
    </w:rPr>
  </w:style>
  <w:style w:type="character" w:customStyle="1" w:styleId="266">
    <w:name w:val="Основной текст + Полужирный26"/>
    <w:uiPriority w:val="99"/>
    <w:qFormat/>
    <w:rsid w:val="00986055"/>
    <w:rPr>
      <w:rFonts w:ascii="Microsoft Sans Serif" w:hAnsi="Microsoft Sans Serif"/>
      <w:b/>
      <w:spacing w:val="10"/>
      <w:sz w:val="26"/>
    </w:rPr>
  </w:style>
  <w:style w:type="character" w:customStyle="1" w:styleId="25d">
    <w:name w:val="Основной текст + Полужирный25"/>
    <w:uiPriority w:val="99"/>
    <w:qFormat/>
    <w:rsid w:val="00986055"/>
    <w:rPr>
      <w:rFonts w:ascii="Microsoft Sans Serif" w:hAnsi="Microsoft Sans Serif"/>
      <w:b/>
      <w:spacing w:val="10"/>
      <w:sz w:val="26"/>
    </w:rPr>
  </w:style>
  <w:style w:type="character" w:customStyle="1" w:styleId="247">
    <w:name w:val="Основной текст + Полужирный24"/>
    <w:uiPriority w:val="99"/>
    <w:qFormat/>
    <w:rsid w:val="00986055"/>
    <w:rPr>
      <w:rFonts w:ascii="Microsoft Sans Serif" w:hAnsi="Microsoft Sans Serif"/>
      <w:b/>
      <w:spacing w:val="10"/>
      <w:sz w:val="26"/>
    </w:rPr>
  </w:style>
  <w:style w:type="character" w:customStyle="1" w:styleId="12pt16">
    <w:name w:val="Основной текст + 12 pt16"/>
    <w:aliases w:val="Курсив26,Интервал 1 pt32"/>
    <w:uiPriority w:val="99"/>
    <w:qFormat/>
    <w:rsid w:val="00986055"/>
    <w:rPr>
      <w:rFonts w:ascii="Microsoft Sans Serif" w:hAnsi="Microsoft Sans Serif"/>
      <w:i/>
      <w:spacing w:val="30"/>
      <w:sz w:val="24"/>
    </w:rPr>
  </w:style>
  <w:style w:type="character" w:customStyle="1" w:styleId="23d">
    <w:name w:val="Основной текст + Полужирный23"/>
    <w:uiPriority w:val="99"/>
    <w:qFormat/>
    <w:rsid w:val="00986055"/>
    <w:rPr>
      <w:rFonts w:ascii="Microsoft Sans Serif" w:hAnsi="Microsoft Sans Serif"/>
      <w:b/>
      <w:spacing w:val="10"/>
      <w:sz w:val="26"/>
    </w:rPr>
  </w:style>
  <w:style w:type="character" w:customStyle="1" w:styleId="22f1">
    <w:name w:val="Основной текст + Полужирный22"/>
    <w:uiPriority w:val="99"/>
    <w:qFormat/>
    <w:rsid w:val="00986055"/>
    <w:rPr>
      <w:rFonts w:ascii="Microsoft Sans Serif" w:hAnsi="Microsoft Sans Serif"/>
      <w:b/>
      <w:spacing w:val="10"/>
      <w:sz w:val="26"/>
    </w:rPr>
  </w:style>
  <w:style w:type="character" w:customStyle="1" w:styleId="21fa">
    <w:name w:val="Основной текст + Полужирный21"/>
    <w:uiPriority w:val="99"/>
    <w:qFormat/>
    <w:rsid w:val="00986055"/>
    <w:rPr>
      <w:rFonts w:ascii="Microsoft Sans Serif" w:hAnsi="Microsoft Sans Serif"/>
      <w:b/>
      <w:spacing w:val="10"/>
      <w:sz w:val="26"/>
    </w:rPr>
  </w:style>
  <w:style w:type="character" w:customStyle="1" w:styleId="20a">
    <w:name w:val="Основной текст + Полужирный20"/>
    <w:uiPriority w:val="99"/>
    <w:qFormat/>
    <w:rsid w:val="00986055"/>
    <w:rPr>
      <w:rFonts w:ascii="Microsoft Sans Serif" w:hAnsi="Microsoft Sans Serif"/>
      <w:b/>
      <w:spacing w:val="10"/>
      <w:sz w:val="26"/>
    </w:rPr>
  </w:style>
  <w:style w:type="character" w:customStyle="1" w:styleId="4pt">
    <w:name w:val="Основной текст + Интервал 4 pt"/>
    <w:uiPriority w:val="99"/>
    <w:qFormat/>
    <w:rsid w:val="00986055"/>
    <w:rPr>
      <w:rFonts w:ascii="Microsoft Sans Serif" w:hAnsi="Microsoft Sans Serif"/>
      <w:spacing w:val="80"/>
      <w:sz w:val="26"/>
    </w:rPr>
  </w:style>
  <w:style w:type="character" w:customStyle="1" w:styleId="19a">
    <w:name w:val="Основной текст + Полужирный19"/>
    <w:uiPriority w:val="99"/>
    <w:qFormat/>
    <w:rsid w:val="00986055"/>
    <w:rPr>
      <w:rFonts w:ascii="Microsoft Sans Serif" w:hAnsi="Microsoft Sans Serif"/>
      <w:b/>
      <w:spacing w:val="10"/>
      <w:sz w:val="26"/>
    </w:rPr>
  </w:style>
  <w:style w:type="character" w:customStyle="1" w:styleId="189">
    <w:name w:val="Основной текст + Полужирный18"/>
    <w:uiPriority w:val="99"/>
    <w:qFormat/>
    <w:rsid w:val="00986055"/>
    <w:rPr>
      <w:rFonts w:ascii="Microsoft Sans Serif" w:hAnsi="Microsoft Sans Serif"/>
      <w:b/>
      <w:spacing w:val="10"/>
      <w:sz w:val="26"/>
    </w:rPr>
  </w:style>
  <w:style w:type="character" w:customStyle="1" w:styleId="17b">
    <w:name w:val="Основной текст + Полужирный17"/>
    <w:uiPriority w:val="99"/>
    <w:qFormat/>
    <w:rsid w:val="00986055"/>
    <w:rPr>
      <w:rFonts w:ascii="Microsoft Sans Serif" w:hAnsi="Microsoft Sans Serif"/>
      <w:b/>
      <w:spacing w:val="10"/>
      <w:sz w:val="26"/>
    </w:rPr>
  </w:style>
  <w:style w:type="character" w:customStyle="1" w:styleId="12pt14">
    <w:name w:val="Основной текст + 12 pt14"/>
    <w:aliases w:val="Курсив24,Интервал 1 pt30"/>
    <w:uiPriority w:val="99"/>
    <w:qFormat/>
    <w:rsid w:val="00986055"/>
    <w:rPr>
      <w:rFonts w:ascii="Microsoft Sans Serif" w:hAnsi="Microsoft Sans Serif"/>
      <w:i/>
      <w:spacing w:val="30"/>
      <w:sz w:val="24"/>
    </w:rPr>
  </w:style>
  <w:style w:type="character" w:customStyle="1" w:styleId="16a">
    <w:name w:val="Основной текст + Полужирный16"/>
    <w:uiPriority w:val="99"/>
    <w:qFormat/>
    <w:rsid w:val="00986055"/>
    <w:rPr>
      <w:rFonts w:ascii="Microsoft Sans Serif" w:hAnsi="Microsoft Sans Serif"/>
      <w:b/>
      <w:spacing w:val="10"/>
      <w:sz w:val="26"/>
    </w:rPr>
  </w:style>
  <w:style w:type="character" w:customStyle="1" w:styleId="6pt">
    <w:name w:val="Основной текст + Интервал 6 pt"/>
    <w:uiPriority w:val="99"/>
    <w:qFormat/>
    <w:rsid w:val="00986055"/>
    <w:rPr>
      <w:rFonts w:ascii="Microsoft Sans Serif" w:eastAsia="SimSun" w:hAnsi="Microsoft Sans Serif"/>
      <w:spacing w:val="130"/>
      <w:sz w:val="27"/>
      <w:u w:val="none"/>
      <w:lang w:val="ru-RU" w:eastAsia="zh-CN"/>
    </w:rPr>
  </w:style>
  <w:style w:type="character" w:customStyle="1" w:styleId="12pt13">
    <w:name w:val="Основной текст + 12 pt13"/>
    <w:aliases w:val="Курсив22,Интервал 1 pt28"/>
    <w:uiPriority w:val="99"/>
    <w:qFormat/>
    <w:rsid w:val="00986055"/>
    <w:rPr>
      <w:rFonts w:ascii="Microsoft Sans Serif" w:hAnsi="Microsoft Sans Serif"/>
      <w:i/>
      <w:spacing w:val="30"/>
      <w:sz w:val="24"/>
    </w:rPr>
  </w:style>
  <w:style w:type="character" w:customStyle="1" w:styleId="12pt12">
    <w:name w:val="Основной текст + 12 pt12"/>
    <w:aliases w:val="Курсив21,Интервал 1 pt27"/>
    <w:uiPriority w:val="99"/>
    <w:qFormat/>
    <w:rsid w:val="00986055"/>
    <w:rPr>
      <w:rFonts w:ascii="Microsoft Sans Serif" w:hAnsi="Microsoft Sans Serif"/>
      <w:i/>
      <w:spacing w:val="30"/>
      <w:sz w:val="24"/>
    </w:rPr>
  </w:style>
  <w:style w:type="character" w:customStyle="1" w:styleId="15a">
    <w:name w:val="Основной текст + Полужирный15"/>
    <w:uiPriority w:val="99"/>
    <w:qFormat/>
    <w:rsid w:val="00986055"/>
    <w:rPr>
      <w:rFonts w:ascii="Microsoft Sans Serif" w:hAnsi="Microsoft Sans Serif"/>
      <w:b/>
      <w:spacing w:val="10"/>
      <w:sz w:val="26"/>
    </w:rPr>
  </w:style>
  <w:style w:type="character" w:customStyle="1" w:styleId="2ffffa">
    <w:name w:val="Основной текст + Полужирный2"/>
    <w:uiPriority w:val="99"/>
    <w:qFormat/>
    <w:rsid w:val="00986055"/>
    <w:rPr>
      <w:rFonts w:ascii="Microsoft Sans Serif" w:hAnsi="Microsoft Sans Serif"/>
      <w:b/>
      <w:spacing w:val="10"/>
      <w:sz w:val="26"/>
    </w:rPr>
  </w:style>
  <w:style w:type="character" w:customStyle="1" w:styleId="12pt5">
    <w:name w:val="Основной текст + 12 pt5"/>
    <w:aliases w:val="Курсив5,Интервал 1 pt5"/>
    <w:uiPriority w:val="99"/>
    <w:qFormat/>
    <w:rsid w:val="00986055"/>
    <w:rPr>
      <w:rFonts w:ascii="Microsoft Sans Serif" w:hAnsi="Microsoft Sans Serif"/>
      <w:i/>
      <w:spacing w:val="30"/>
      <w:sz w:val="24"/>
    </w:rPr>
  </w:style>
  <w:style w:type="character" w:customStyle="1" w:styleId="12pt3">
    <w:name w:val="Основной текст + 12 pt3"/>
    <w:aliases w:val="Курсив3,Интервал 1 pt3,Основной текст + 94,5 pt5"/>
    <w:uiPriority w:val="99"/>
    <w:qFormat/>
    <w:rsid w:val="00986055"/>
    <w:rPr>
      <w:rFonts w:ascii="Microsoft Sans Serif" w:hAnsi="Microsoft Sans Serif"/>
      <w:i/>
      <w:spacing w:val="30"/>
      <w:sz w:val="24"/>
    </w:rPr>
  </w:style>
  <w:style w:type="character" w:customStyle="1" w:styleId="MicrosoftSansSerif">
    <w:name w:val="Колонтитул + Microsoft Sans Serif"/>
    <w:aliases w:val="11 pt,Интервал 1 pt,Колонтитул + Microsoft Sans Serif2"/>
    <w:uiPriority w:val="99"/>
    <w:qFormat/>
    <w:rsid w:val="00986055"/>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Основной текст + 92,5 pt3"/>
    <w:uiPriority w:val="99"/>
    <w:qFormat/>
    <w:rsid w:val="00986055"/>
    <w:rPr>
      <w:rFonts w:ascii="Microsoft Sans Serif" w:hAnsi="Microsoft Sans Serif"/>
      <w:i/>
      <w:spacing w:val="30"/>
      <w:sz w:val="24"/>
    </w:rPr>
  </w:style>
  <w:style w:type="character" w:customStyle="1" w:styleId="12pt1">
    <w:name w:val="Основной текст + 12 pt1"/>
    <w:aliases w:val="Курсив1,Интервал 1 pt1,Основной текст + 91,5 pt1"/>
    <w:uiPriority w:val="99"/>
    <w:qFormat/>
    <w:rsid w:val="00986055"/>
    <w:rPr>
      <w:rFonts w:ascii="Microsoft Sans Serif" w:hAnsi="Microsoft Sans Serif"/>
      <w:i/>
      <w:spacing w:val="30"/>
      <w:sz w:val="24"/>
    </w:rPr>
  </w:style>
  <w:style w:type="character" w:customStyle="1" w:styleId="2ffffb">
    <w:name w:val="Основной текст (2) + Полужирный"/>
    <w:uiPriority w:val="99"/>
    <w:qFormat/>
    <w:rsid w:val="00986055"/>
    <w:rPr>
      <w:rFonts w:ascii="Times New Roman" w:hAnsi="Times New Roman"/>
      <w:b/>
      <w:sz w:val="19"/>
      <w:shd w:val="clear" w:color="auto" w:fill="FFFFFF"/>
    </w:rPr>
  </w:style>
  <w:style w:type="character" w:customStyle="1" w:styleId="keyword2">
    <w:name w:val="keyword2"/>
    <w:uiPriority w:val="99"/>
    <w:qFormat/>
    <w:rsid w:val="00986055"/>
    <w:rPr>
      <w:rFonts w:ascii="Times New Roman" w:hAnsi="Times New Roman" w:cs="Times New Roman"/>
    </w:rPr>
  </w:style>
  <w:style w:type="character" w:customStyle="1" w:styleId="c8">
    <w:name w:val="c8"/>
    <w:uiPriority w:val="99"/>
    <w:qFormat/>
    <w:rsid w:val="00986055"/>
    <w:rPr>
      <w:rFonts w:ascii="Times New Roman" w:hAnsi="Times New Roman" w:cs="Times New Roman"/>
    </w:rPr>
  </w:style>
  <w:style w:type="character" w:customStyle="1" w:styleId="FontStyle805">
    <w:name w:val="Font Style805"/>
    <w:uiPriority w:val="99"/>
    <w:qFormat/>
    <w:rsid w:val="00986055"/>
    <w:rPr>
      <w:rFonts w:ascii="Arial Narrow" w:hAnsi="Arial Narrow"/>
      <w:i/>
      <w:sz w:val="12"/>
    </w:rPr>
  </w:style>
  <w:style w:type="character" w:customStyle="1" w:styleId="FontStyle97">
    <w:name w:val="Font Style97"/>
    <w:qFormat/>
    <w:rsid w:val="00986055"/>
    <w:rPr>
      <w:rFonts w:ascii="Times New Roman" w:hAnsi="Times New Roman"/>
      <w:sz w:val="24"/>
    </w:rPr>
  </w:style>
  <w:style w:type="character" w:customStyle="1" w:styleId="FontStyle764">
    <w:name w:val="Font Style764"/>
    <w:uiPriority w:val="99"/>
    <w:qFormat/>
    <w:rsid w:val="00986055"/>
    <w:rPr>
      <w:rFonts w:ascii="Times New Roman" w:hAnsi="Times New Roman"/>
      <w:b/>
      <w:i/>
      <w:sz w:val="20"/>
    </w:rPr>
  </w:style>
  <w:style w:type="character" w:customStyle="1" w:styleId="11fd">
    <w:name w:val="Слабое выделение11"/>
    <w:uiPriority w:val="99"/>
    <w:qFormat/>
    <w:rsid w:val="00986055"/>
    <w:rPr>
      <w:i/>
      <w:color w:val="808080"/>
    </w:rPr>
  </w:style>
  <w:style w:type="character" w:customStyle="1" w:styleId="mathjax1">
    <w:name w:val="mathjax1"/>
    <w:qFormat/>
    <w:rsid w:val="00986055"/>
    <w:rPr>
      <w:spacing w:val="0"/>
      <w:sz w:val="24"/>
    </w:rPr>
  </w:style>
  <w:style w:type="character" w:customStyle="1" w:styleId="2ffffc">
    <w:name w:val="Заголовок 2 Знак Знак"/>
    <w:uiPriority w:val="99"/>
    <w:qFormat/>
    <w:locked/>
    <w:rsid w:val="00986055"/>
    <w:rPr>
      <w:rFonts w:ascii="Arial" w:hAnsi="Arial"/>
      <w:b/>
      <w:sz w:val="28"/>
      <w:lang w:val="ru-RU" w:eastAsia="en-US"/>
    </w:rPr>
  </w:style>
  <w:style w:type="character" w:customStyle="1" w:styleId="2ffffd">
    <w:name w:val="Основной текст (2)"/>
    <w:qFormat/>
    <w:rsid w:val="00986055"/>
    <w:rPr>
      <w:rFonts w:ascii="Times New Roman" w:hAnsi="Times New Roman"/>
      <w:color w:val="000000"/>
      <w:spacing w:val="0"/>
      <w:w w:val="100"/>
      <w:position w:val="0"/>
      <w:sz w:val="19"/>
      <w:u w:val="none"/>
      <w:lang w:val="ru-RU" w:eastAsia="ru-RU"/>
    </w:rPr>
  </w:style>
  <w:style w:type="character" w:customStyle="1" w:styleId="rvts210">
    <w:name w:val="rvts210"/>
    <w:uiPriority w:val="99"/>
    <w:qFormat/>
    <w:rsid w:val="00986055"/>
    <w:rPr>
      <w:i/>
      <w:color w:val="000000"/>
      <w:sz w:val="20"/>
    </w:rPr>
  </w:style>
  <w:style w:type="character" w:customStyle="1" w:styleId="3100">
    <w:name w:val="Знак Знак310"/>
    <w:qFormat/>
    <w:locked/>
    <w:rsid w:val="00986055"/>
    <w:rPr>
      <w:rFonts w:ascii="Tahoma" w:hAnsi="Tahoma"/>
      <w:sz w:val="16"/>
      <w:lang w:val="ru-RU" w:eastAsia="ru-RU"/>
    </w:rPr>
  </w:style>
  <w:style w:type="character" w:customStyle="1" w:styleId="3520">
    <w:name w:val="Знак Знак352"/>
    <w:uiPriority w:val="99"/>
    <w:qFormat/>
    <w:locked/>
    <w:rsid w:val="00986055"/>
    <w:rPr>
      <w:sz w:val="24"/>
      <w:lang w:val="ru-RU" w:eastAsia="ru-RU"/>
    </w:rPr>
  </w:style>
  <w:style w:type="character" w:customStyle="1" w:styleId="4011">
    <w:name w:val="Знак Знак401"/>
    <w:uiPriority w:val="99"/>
    <w:qFormat/>
    <w:locked/>
    <w:rsid w:val="00986055"/>
    <w:rPr>
      <w:b/>
      <w:sz w:val="27"/>
      <w:lang w:val="ru-RU" w:eastAsia="ru-RU"/>
    </w:rPr>
  </w:style>
  <w:style w:type="character" w:customStyle="1" w:styleId="3910">
    <w:name w:val="Знак Знак391"/>
    <w:uiPriority w:val="99"/>
    <w:qFormat/>
    <w:locked/>
    <w:rsid w:val="00986055"/>
    <w:rPr>
      <w:b/>
      <w:sz w:val="28"/>
      <w:lang w:val="ru-RU" w:eastAsia="ru-RU"/>
    </w:rPr>
  </w:style>
  <w:style w:type="character" w:customStyle="1" w:styleId="3810">
    <w:name w:val="Знак Знак381"/>
    <w:uiPriority w:val="99"/>
    <w:qFormat/>
    <w:locked/>
    <w:rsid w:val="00986055"/>
    <w:rPr>
      <w:b/>
      <w:i/>
      <w:sz w:val="26"/>
      <w:lang w:val="ru-RU" w:eastAsia="ru-RU"/>
    </w:rPr>
  </w:style>
  <w:style w:type="character" w:customStyle="1" w:styleId="3710">
    <w:name w:val="Знак Знак371"/>
    <w:uiPriority w:val="99"/>
    <w:qFormat/>
    <w:locked/>
    <w:rsid w:val="00986055"/>
    <w:rPr>
      <w:sz w:val="24"/>
      <w:lang w:val="ru-RU" w:eastAsia="ru-RU"/>
    </w:rPr>
  </w:style>
  <w:style w:type="character" w:customStyle="1" w:styleId="3610">
    <w:name w:val="Знак Знак361"/>
    <w:uiPriority w:val="99"/>
    <w:qFormat/>
    <w:locked/>
    <w:rsid w:val="00986055"/>
    <w:rPr>
      <w:sz w:val="24"/>
      <w:lang w:val="ru-RU" w:eastAsia="ru-RU"/>
    </w:rPr>
  </w:style>
  <w:style w:type="character" w:customStyle="1" w:styleId="3510">
    <w:name w:val="Знак Знак351"/>
    <w:uiPriority w:val="99"/>
    <w:qFormat/>
    <w:locked/>
    <w:rsid w:val="00986055"/>
    <w:rPr>
      <w:i/>
      <w:sz w:val="24"/>
      <w:lang w:val="ru-RU" w:eastAsia="ru-RU"/>
    </w:rPr>
  </w:style>
  <w:style w:type="character" w:customStyle="1" w:styleId="3410">
    <w:name w:val="Знак Знак341"/>
    <w:uiPriority w:val="99"/>
    <w:qFormat/>
    <w:locked/>
    <w:rsid w:val="00986055"/>
    <w:rPr>
      <w:rFonts w:ascii="Arial" w:hAnsi="Arial"/>
      <w:sz w:val="22"/>
      <w:lang w:val="ru-RU" w:eastAsia="ru-RU"/>
    </w:rPr>
  </w:style>
  <w:style w:type="character" w:customStyle="1" w:styleId="3310">
    <w:name w:val="Знак Знак331"/>
    <w:uiPriority w:val="99"/>
    <w:qFormat/>
    <w:locked/>
    <w:rsid w:val="00986055"/>
    <w:rPr>
      <w:rFonts w:ascii="Courier New" w:hAnsi="Courier New"/>
      <w:lang w:val="ru-RU" w:eastAsia="ru-RU"/>
    </w:rPr>
  </w:style>
  <w:style w:type="character" w:customStyle="1" w:styleId="3212">
    <w:name w:val="Знак Знак321"/>
    <w:uiPriority w:val="99"/>
    <w:qFormat/>
    <w:locked/>
    <w:rsid w:val="00986055"/>
    <w:rPr>
      <w:lang w:val="ru-RU" w:eastAsia="ru-RU"/>
    </w:rPr>
  </w:style>
  <w:style w:type="character" w:customStyle="1" w:styleId="3114">
    <w:name w:val="Знак Знак311"/>
    <w:uiPriority w:val="99"/>
    <w:qFormat/>
    <w:locked/>
    <w:rsid w:val="00986055"/>
    <w:rPr>
      <w:sz w:val="24"/>
      <w:lang w:val="ru-RU" w:eastAsia="ru-RU"/>
    </w:rPr>
  </w:style>
  <w:style w:type="character" w:customStyle="1" w:styleId="2910">
    <w:name w:val="Знак Знак291"/>
    <w:uiPriority w:val="99"/>
    <w:qFormat/>
    <w:locked/>
    <w:rsid w:val="00986055"/>
    <w:rPr>
      <w:sz w:val="16"/>
      <w:lang w:val="ru-RU" w:eastAsia="ru-RU"/>
    </w:rPr>
  </w:style>
  <w:style w:type="character" w:customStyle="1" w:styleId="2810">
    <w:name w:val="Знак Знак281"/>
    <w:uiPriority w:val="99"/>
    <w:qFormat/>
    <w:locked/>
    <w:rsid w:val="00986055"/>
    <w:rPr>
      <w:sz w:val="16"/>
      <w:lang w:val="ru-RU" w:eastAsia="ru-RU"/>
    </w:rPr>
  </w:style>
  <w:style w:type="character" w:customStyle="1" w:styleId="2710">
    <w:name w:val="Знак Знак271"/>
    <w:uiPriority w:val="99"/>
    <w:qFormat/>
    <w:locked/>
    <w:rsid w:val="00986055"/>
    <w:rPr>
      <w:rFonts w:ascii="Courier New" w:hAnsi="Courier New"/>
      <w:lang w:val="ru-RU" w:eastAsia="ru-RU"/>
    </w:rPr>
  </w:style>
  <w:style w:type="character" w:customStyle="1" w:styleId="1320">
    <w:name w:val="Знак Знак132"/>
    <w:uiPriority w:val="99"/>
    <w:qFormat/>
    <w:locked/>
    <w:rsid w:val="00986055"/>
    <w:rPr>
      <w:lang w:val="ru-RU" w:eastAsia="ar-SA" w:bidi="ar-SA"/>
    </w:rPr>
  </w:style>
  <w:style w:type="character" w:customStyle="1" w:styleId="1221">
    <w:name w:val="Знак Знак122"/>
    <w:uiPriority w:val="99"/>
    <w:qFormat/>
    <w:locked/>
    <w:rsid w:val="00986055"/>
    <w:rPr>
      <w:sz w:val="28"/>
      <w:lang w:val="ru-RU" w:eastAsia="ru-RU"/>
    </w:rPr>
  </w:style>
  <w:style w:type="character" w:customStyle="1" w:styleId="1124">
    <w:name w:val="Знак Знак112"/>
    <w:uiPriority w:val="99"/>
    <w:qFormat/>
    <w:locked/>
    <w:rsid w:val="00986055"/>
    <w:rPr>
      <w:sz w:val="28"/>
      <w:lang w:val="ru-RU" w:eastAsia="ru-RU"/>
    </w:rPr>
  </w:style>
  <w:style w:type="character" w:customStyle="1" w:styleId="922">
    <w:name w:val="Знак Знак92"/>
    <w:uiPriority w:val="99"/>
    <w:qFormat/>
    <w:locked/>
    <w:rsid w:val="00986055"/>
    <w:rPr>
      <w:rFonts w:ascii="Tahoma" w:hAnsi="Tahoma"/>
      <w:lang w:val="ru-RU" w:eastAsia="ru-RU"/>
    </w:rPr>
  </w:style>
  <w:style w:type="character" w:customStyle="1" w:styleId="4020">
    <w:name w:val="Знак Знак402"/>
    <w:uiPriority w:val="99"/>
    <w:qFormat/>
    <w:locked/>
    <w:rsid w:val="00986055"/>
    <w:rPr>
      <w:rFonts w:ascii="Arial" w:hAnsi="Arial"/>
      <w:b/>
      <w:i/>
      <w:sz w:val="28"/>
      <w:lang w:val="ru-RU" w:eastAsia="zh-CN"/>
    </w:rPr>
  </w:style>
  <w:style w:type="character" w:customStyle="1" w:styleId="3920">
    <w:name w:val="Знак Знак392"/>
    <w:uiPriority w:val="99"/>
    <w:qFormat/>
    <w:locked/>
    <w:rsid w:val="00986055"/>
    <w:rPr>
      <w:b/>
      <w:sz w:val="27"/>
      <w:lang w:val="ru-RU" w:eastAsia="zh-CN"/>
    </w:rPr>
  </w:style>
  <w:style w:type="character" w:customStyle="1" w:styleId="3820">
    <w:name w:val="Знак Знак382"/>
    <w:uiPriority w:val="99"/>
    <w:qFormat/>
    <w:locked/>
    <w:rsid w:val="00986055"/>
    <w:rPr>
      <w:b/>
      <w:sz w:val="28"/>
      <w:lang w:val="ru-RU" w:eastAsia="ru-RU"/>
    </w:rPr>
  </w:style>
  <w:style w:type="character" w:customStyle="1" w:styleId="3720">
    <w:name w:val="Знак Знак372"/>
    <w:uiPriority w:val="99"/>
    <w:qFormat/>
    <w:locked/>
    <w:rsid w:val="00986055"/>
    <w:rPr>
      <w:b/>
      <w:i/>
      <w:sz w:val="26"/>
      <w:lang w:val="ru-RU" w:eastAsia="zh-CN"/>
    </w:rPr>
  </w:style>
  <w:style w:type="character" w:customStyle="1" w:styleId="3620">
    <w:name w:val="Знак Знак362"/>
    <w:uiPriority w:val="99"/>
    <w:qFormat/>
    <w:locked/>
    <w:rsid w:val="00986055"/>
    <w:rPr>
      <w:sz w:val="24"/>
      <w:lang w:val="ru-RU" w:eastAsia="ru-RU"/>
    </w:rPr>
  </w:style>
  <w:style w:type="character" w:customStyle="1" w:styleId="3121">
    <w:name w:val="Знак Знак312"/>
    <w:uiPriority w:val="99"/>
    <w:qFormat/>
    <w:locked/>
    <w:rsid w:val="00986055"/>
    <w:rPr>
      <w:rFonts w:ascii="Courier New" w:hAnsi="Courier New"/>
      <w:lang w:val="ru-RU" w:eastAsia="ru-RU"/>
    </w:rPr>
  </w:style>
  <w:style w:type="character" w:customStyle="1" w:styleId="3420">
    <w:name w:val="Знак Знак342"/>
    <w:uiPriority w:val="99"/>
    <w:qFormat/>
    <w:locked/>
    <w:rsid w:val="00986055"/>
    <w:rPr>
      <w:rFonts w:ascii="Calibri" w:hAnsi="Calibri"/>
      <w:i/>
      <w:sz w:val="24"/>
      <w:lang w:val="ru-RU" w:eastAsia="zh-CN"/>
    </w:rPr>
  </w:style>
  <w:style w:type="character" w:customStyle="1" w:styleId="3220">
    <w:name w:val="Знак Знак322"/>
    <w:uiPriority w:val="99"/>
    <w:qFormat/>
    <w:locked/>
    <w:rsid w:val="00986055"/>
    <w:rPr>
      <w:rFonts w:ascii="Arial" w:hAnsi="Arial"/>
      <w:sz w:val="22"/>
      <w:lang w:val="ru-RU" w:eastAsia="ru-RU"/>
    </w:rPr>
  </w:style>
  <w:style w:type="character" w:customStyle="1" w:styleId="3010">
    <w:name w:val="Знак Знак301"/>
    <w:uiPriority w:val="99"/>
    <w:qFormat/>
    <w:locked/>
    <w:rsid w:val="00986055"/>
    <w:rPr>
      <w:lang w:val="ru-RU" w:eastAsia="ru-RU"/>
    </w:rPr>
  </w:style>
  <w:style w:type="character" w:customStyle="1" w:styleId="292">
    <w:name w:val="Знак Знак292"/>
    <w:uiPriority w:val="99"/>
    <w:qFormat/>
    <w:locked/>
    <w:rsid w:val="00986055"/>
    <w:rPr>
      <w:sz w:val="24"/>
      <w:lang w:val="ru-RU" w:eastAsia="zh-CN"/>
    </w:rPr>
  </w:style>
  <w:style w:type="character" w:customStyle="1" w:styleId="2820">
    <w:name w:val="Знак Знак282"/>
    <w:uiPriority w:val="99"/>
    <w:qFormat/>
    <w:locked/>
    <w:rsid w:val="00986055"/>
    <w:rPr>
      <w:sz w:val="24"/>
      <w:lang w:val="ru-RU" w:eastAsia="ru-RU"/>
    </w:rPr>
  </w:style>
  <w:style w:type="character" w:customStyle="1" w:styleId="2720">
    <w:name w:val="Знак Знак272"/>
    <w:uiPriority w:val="99"/>
    <w:qFormat/>
    <w:locked/>
    <w:rsid w:val="00986055"/>
    <w:rPr>
      <w:sz w:val="16"/>
      <w:lang w:val="ru-RU" w:eastAsia="ru-RU"/>
    </w:rPr>
  </w:style>
  <w:style w:type="character" w:customStyle="1" w:styleId="2125">
    <w:name w:val="Знак Знак212"/>
    <w:uiPriority w:val="99"/>
    <w:qFormat/>
    <w:locked/>
    <w:rsid w:val="00986055"/>
    <w:rPr>
      <w:rFonts w:ascii="Tahoma" w:hAnsi="Tahoma"/>
      <w:lang w:val="ru-RU" w:eastAsia="ru-RU"/>
    </w:rPr>
  </w:style>
  <w:style w:type="character" w:customStyle="1" w:styleId="2620">
    <w:name w:val="Знак Знак262"/>
    <w:uiPriority w:val="99"/>
    <w:qFormat/>
    <w:rsid w:val="00986055"/>
    <w:rPr>
      <w:rFonts w:ascii="Cambria" w:hAnsi="Cambria"/>
      <w:b/>
      <w:sz w:val="26"/>
    </w:rPr>
  </w:style>
  <w:style w:type="character" w:customStyle="1" w:styleId="2420">
    <w:name w:val="Знак Знак242"/>
    <w:uiPriority w:val="99"/>
    <w:qFormat/>
    <w:rsid w:val="00986055"/>
    <w:rPr>
      <w:rFonts w:ascii="Times New Roman" w:hAnsi="Times New Roman"/>
      <w:b/>
      <w:i/>
      <w:sz w:val="26"/>
    </w:rPr>
  </w:style>
  <w:style w:type="character" w:customStyle="1" w:styleId="2320">
    <w:name w:val="Знак Знак232"/>
    <w:uiPriority w:val="99"/>
    <w:qFormat/>
    <w:rsid w:val="00986055"/>
    <w:rPr>
      <w:rFonts w:ascii="Times New Roman" w:hAnsi="Times New Roman"/>
      <w:b/>
      <w:sz w:val="22"/>
    </w:rPr>
  </w:style>
  <w:style w:type="character" w:customStyle="1" w:styleId="3131">
    <w:name w:val="Знак Знак313"/>
    <w:uiPriority w:val="99"/>
    <w:qFormat/>
    <w:locked/>
    <w:rsid w:val="00986055"/>
    <w:rPr>
      <w:rFonts w:ascii="PragmaticaCTT" w:hAnsi="PragmaticaCTT"/>
      <w:b/>
      <w:sz w:val="24"/>
      <w:lang w:val="ru-RU" w:eastAsia="ru-RU"/>
    </w:rPr>
  </w:style>
  <w:style w:type="character" w:customStyle="1" w:styleId="2015">
    <w:name w:val="Знак Знак2015"/>
    <w:uiPriority w:val="99"/>
    <w:rsid w:val="00986055"/>
    <w:rPr>
      <w:rFonts w:ascii="Arial" w:hAnsi="Arial"/>
      <w:sz w:val="22"/>
    </w:rPr>
  </w:style>
  <w:style w:type="character" w:customStyle="1" w:styleId="font55">
    <w:name w:val="font55"/>
    <w:uiPriority w:val="99"/>
    <w:rsid w:val="00986055"/>
    <w:rPr>
      <w:rFonts w:ascii="Times New Roman" w:hAnsi="Times New Roman" w:cs="Times New Roman"/>
    </w:rPr>
  </w:style>
  <w:style w:type="character" w:customStyle="1" w:styleId="WW8Num24z4">
    <w:name w:val="WW8Num24z4"/>
    <w:uiPriority w:val="99"/>
    <w:rsid w:val="00986055"/>
  </w:style>
  <w:style w:type="character" w:customStyle="1" w:styleId="WW8Num24z5">
    <w:name w:val="WW8Num24z5"/>
    <w:uiPriority w:val="99"/>
    <w:rsid w:val="00986055"/>
  </w:style>
  <w:style w:type="character" w:customStyle="1" w:styleId="WW8Num24z6">
    <w:name w:val="WW8Num24z6"/>
    <w:uiPriority w:val="99"/>
    <w:rsid w:val="00986055"/>
  </w:style>
  <w:style w:type="character" w:customStyle="1" w:styleId="WW8Num24z7">
    <w:name w:val="WW8Num24z7"/>
    <w:uiPriority w:val="99"/>
    <w:rsid w:val="00986055"/>
  </w:style>
  <w:style w:type="character" w:customStyle="1" w:styleId="WW8Num24z8">
    <w:name w:val="WW8Num24z8"/>
    <w:uiPriority w:val="99"/>
    <w:rsid w:val="00986055"/>
  </w:style>
  <w:style w:type="character" w:customStyle="1" w:styleId="WW8Num25z4">
    <w:name w:val="WW8Num25z4"/>
    <w:uiPriority w:val="99"/>
    <w:rsid w:val="00986055"/>
  </w:style>
  <w:style w:type="character" w:customStyle="1" w:styleId="WW8Num25z5">
    <w:name w:val="WW8Num25z5"/>
    <w:uiPriority w:val="99"/>
    <w:rsid w:val="00986055"/>
  </w:style>
  <w:style w:type="character" w:customStyle="1" w:styleId="WW8Num25z6">
    <w:name w:val="WW8Num25z6"/>
    <w:uiPriority w:val="99"/>
    <w:rsid w:val="00986055"/>
  </w:style>
  <w:style w:type="character" w:customStyle="1" w:styleId="WW8Num25z7">
    <w:name w:val="WW8Num25z7"/>
    <w:uiPriority w:val="99"/>
    <w:rsid w:val="00986055"/>
  </w:style>
  <w:style w:type="character" w:customStyle="1" w:styleId="WW8Num25z8">
    <w:name w:val="WW8Num25z8"/>
    <w:uiPriority w:val="99"/>
    <w:rsid w:val="00986055"/>
  </w:style>
  <w:style w:type="character" w:customStyle="1" w:styleId="WW8Num30z2">
    <w:name w:val="WW8Num30z2"/>
    <w:uiPriority w:val="99"/>
    <w:rsid w:val="00986055"/>
  </w:style>
  <w:style w:type="character" w:customStyle="1" w:styleId="WW8Num30z4">
    <w:name w:val="WW8Num30z4"/>
    <w:uiPriority w:val="99"/>
    <w:rsid w:val="00986055"/>
  </w:style>
  <w:style w:type="character" w:customStyle="1" w:styleId="WW8Num30z5">
    <w:name w:val="WW8Num30z5"/>
    <w:uiPriority w:val="99"/>
    <w:rsid w:val="00986055"/>
  </w:style>
  <w:style w:type="character" w:customStyle="1" w:styleId="WW8Num30z6">
    <w:name w:val="WW8Num30z6"/>
    <w:uiPriority w:val="99"/>
    <w:rsid w:val="00986055"/>
  </w:style>
  <w:style w:type="character" w:customStyle="1" w:styleId="WW8Num30z7">
    <w:name w:val="WW8Num30z7"/>
    <w:uiPriority w:val="99"/>
    <w:rsid w:val="00986055"/>
  </w:style>
  <w:style w:type="character" w:customStyle="1" w:styleId="WW8Num30z8">
    <w:name w:val="WW8Num30z8"/>
    <w:uiPriority w:val="99"/>
    <w:rsid w:val="00986055"/>
  </w:style>
  <w:style w:type="character" w:customStyle="1" w:styleId="WW8Num32z4">
    <w:name w:val="WW8Num32z4"/>
    <w:uiPriority w:val="99"/>
    <w:rsid w:val="00986055"/>
  </w:style>
  <w:style w:type="character" w:customStyle="1" w:styleId="WW8Num32z5">
    <w:name w:val="WW8Num32z5"/>
    <w:uiPriority w:val="99"/>
    <w:rsid w:val="00986055"/>
  </w:style>
  <w:style w:type="character" w:customStyle="1" w:styleId="WW8Num32z6">
    <w:name w:val="WW8Num32z6"/>
    <w:uiPriority w:val="99"/>
    <w:rsid w:val="00986055"/>
  </w:style>
  <w:style w:type="character" w:customStyle="1" w:styleId="WW8Num32z7">
    <w:name w:val="WW8Num32z7"/>
    <w:uiPriority w:val="99"/>
    <w:rsid w:val="00986055"/>
  </w:style>
  <w:style w:type="character" w:customStyle="1" w:styleId="WW8Num32z8">
    <w:name w:val="WW8Num32z8"/>
    <w:uiPriority w:val="99"/>
    <w:rsid w:val="00986055"/>
  </w:style>
  <w:style w:type="character" w:customStyle="1" w:styleId="WW8Num33z1">
    <w:name w:val="WW8Num33z1"/>
    <w:uiPriority w:val="99"/>
    <w:rsid w:val="00986055"/>
  </w:style>
  <w:style w:type="character" w:customStyle="1" w:styleId="WW8Num33z2">
    <w:name w:val="WW8Num33z2"/>
    <w:uiPriority w:val="99"/>
    <w:rsid w:val="00986055"/>
  </w:style>
  <w:style w:type="character" w:customStyle="1" w:styleId="WW8Num33z5">
    <w:name w:val="WW8Num33z5"/>
    <w:uiPriority w:val="99"/>
    <w:rsid w:val="00986055"/>
  </w:style>
  <w:style w:type="character" w:customStyle="1" w:styleId="WW8Num33z6">
    <w:name w:val="WW8Num33z6"/>
    <w:uiPriority w:val="99"/>
    <w:rsid w:val="00986055"/>
  </w:style>
  <w:style w:type="character" w:customStyle="1" w:styleId="WW8Num33z7">
    <w:name w:val="WW8Num33z7"/>
    <w:uiPriority w:val="99"/>
    <w:rsid w:val="00986055"/>
  </w:style>
  <w:style w:type="character" w:customStyle="1" w:styleId="WW8Num33z8">
    <w:name w:val="WW8Num33z8"/>
    <w:uiPriority w:val="99"/>
    <w:rsid w:val="00986055"/>
  </w:style>
  <w:style w:type="character" w:customStyle="1" w:styleId="WW8Num35z2">
    <w:name w:val="WW8Num35z2"/>
    <w:uiPriority w:val="99"/>
    <w:rsid w:val="00986055"/>
  </w:style>
  <w:style w:type="character" w:customStyle="1" w:styleId="WW8Num35z4">
    <w:name w:val="WW8Num35z4"/>
    <w:uiPriority w:val="99"/>
    <w:rsid w:val="00986055"/>
  </w:style>
  <w:style w:type="character" w:customStyle="1" w:styleId="WW8Num35z5">
    <w:name w:val="WW8Num35z5"/>
    <w:uiPriority w:val="99"/>
    <w:rsid w:val="00986055"/>
  </w:style>
  <w:style w:type="character" w:customStyle="1" w:styleId="WW8Num35z6">
    <w:name w:val="WW8Num35z6"/>
    <w:uiPriority w:val="99"/>
    <w:rsid w:val="00986055"/>
  </w:style>
  <w:style w:type="character" w:customStyle="1" w:styleId="WW8Num35z7">
    <w:name w:val="WW8Num35z7"/>
    <w:uiPriority w:val="99"/>
    <w:rsid w:val="00986055"/>
  </w:style>
  <w:style w:type="character" w:customStyle="1" w:styleId="WW8Num35z8">
    <w:name w:val="WW8Num35z8"/>
    <w:uiPriority w:val="99"/>
    <w:rsid w:val="00986055"/>
  </w:style>
  <w:style w:type="character" w:customStyle="1" w:styleId="WW8Num37z2">
    <w:name w:val="WW8Num37z2"/>
    <w:uiPriority w:val="99"/>
    <w:rsid w:val="00986055"/>
  </w:style>
  <w:style w:type="character" w:customStyle="1" w:styleId="WW8Num37z4">
    <w:name w:val="WW8Num37z4"/>
    <w:uiPriority w:val="99"/>
    <w:rsid w:val="00986055"/>
  </w:style>
  <w:style w:type="character" w:customStyle="1" w:styleId="WW8Num37z5">
    <w:name w:val="WW8Num37z5"/>
    <w:uiPriority w:val="99"/>
    <w:rsid w:val="00986055"/>
  </w:style>
  <w:style w:type="character" w:customStyle="1" w:styleId="WW8Num37z6">
    <w:name w:val="WW8Num37z6"/>
    <w:uiPriority w:val="99"/>
    <w:rsid w:val="00986055"/>
  </w:style>
  <w:style w:type="character" w:customStyle="1" w:styleId="WW8Num37z7">
    <w:name w:val="WW8Num37z7"/>
    <w:uiPriority w:val="99"/>
    <w:rsid w:val="00986055"/>
  </w:style>
  <w:style w:type="character" w:customStyle="1" w:styleId="WW8Num37z8">
    <w:name w:val="WW8Num37z8"/>
    <w:uiPriority w:val="99"/>
    <w:rsid w:val="00986055"/>
  </w:style>
  <w:style w:type="character" w:customStyle="1" w:styleId="WW8Num38z1">
    <w:name w:val="WW8Num38z1"/>
    <w:uiPriority w:val="99"/>
    <w:rsid w:val="00986055"/>
  </w:style>
  <w:style w:type="character" w:customStyle="1" w:styleId="WW8Num38z2">
    <w:name w:val="WW8Num38z2"/>
    <w:uiPriority w:val="99"/>
    <w:rsid w:val="00986055"/>
  </w:style>
  <w:style w:type="character" w:customStyle="1" w:styleId="WW8Num38z3">
    <w:name w:val="WW8Num38z3"/>
    <w:uiPriority w:val="99"/>
    <w:rsid w:val="00986055"/>
  </w:style>
  <w:style w:type="character" w:customStyle="1" w:styleId="WW8Num38z4">
    <w:name w:val="WW8Num38z4"/>
    <w:uiPriority w:val="99"/>
    <w:rsid w:val="00986055"/>
  </w:style>
  <w:style w:type="character" w:customStyle="1" w:styleId="WW8Num38z5">
    <w:name w:val="WW8Num38z5"/>
    <w:uiPriority w:val="99"/>
    <w:rsid w:val="00986055"/>
  </w:style>
  <w:style w:type="character" w:customStyle="1" w:styleId="WW8Num38z6">
    <w:name w:val="WW8Num38z6"/>
    <w:uiPriority w:val="99"/>
    <w:rsid w:val="00986055"/>
  </w:style>
  <w:style w:type="character" w:customStyle="1" w:styleId="WW8Num38z7">
    <w:name w:val="WW8Num38z7"/>
    <w:uiPriority w:val="99"/>
    <w:rsid w:val="00986055"/>
  </w:style>
  <w:style w:type="character" w:customStyle="1" w:styleId="WW8Num38z8">
    <w:name w:val="WW8Num38z8"/>
    <w:uiPriority w:val="99"/>
    <w:rsid w:val="00986055"/>
  </w:style>
  <w:style w:type="character" w:customStyle="1" w:styleId="WW8Num40z1">
    <w:name w:val="WW8Num40z1"/>
    <w:uiPriority w:val="99"/>
    <w:rsid w:val="00986055"/>
    <w:rPr>
      <w:rFonts w:ascii="Courier New" w:hAnsi="Courier New"/>
    </w:rPr>
  </w:style>
  <w:style w:type="character" w:customStyle="1" w:styleId="WW8Num40z2">
    <w:name w:val="WW8Num40z2"/>
    <w:uiPriority w:val="99"/>
    <w:rsid w:val="00986055"/>
    <w:rPr>
      <w:rFonts w:ascii="Wingdings" w:hAnsi="Wingdings"/>
    </w:rPr>
  </w:style>
  <w:style w:type="character" w:customStyle="1" w:styleId="WW8Num41z1">
    <w:name w:val="WW8Num41z1"/>
    <w:uiPriority w:val="99"/>
    <w:rsid w:val="00986055"/>
  </w:style>
  <w:style w:type="character" w:customStyle="1" w:styleId="WW8Num41z2">
    <w:name w:val="WW8Num41z2"/>
    <w:uiPriority w:val="99"/>
    <w:rsid w:val="00986055"/>
  </w:style>
  <w:style w:type="character" w:customStyle="1" w:styleId="WW8Num41z3">
    <w:name w:val="WW8Num41z3"/>
    <w:uiPriority w:val="99"/>
    <w:rsid w:val="00986055"/>
  </w:style>
  <w:style w:type="character" w:customStyle="1" w:styleId="WW8Num41z4">
    <w:name w:val="WW8Num41z4"/>
    <w:uiPriority w:val="99"/>
    <w:rsid w:val="00986055"/>
  </w:style>
  <w:style w:type="character" w:customStyle="1" w:styleId="WW8Num41z5">
    <w:name w:val="WW8Num41z5"/>
    <w:uiPriority w:val="99"/>
    <w:rsid w:val="00986055"/>
  </w:style>
  <w:style w:type="character" w:customStyle="1" w:styleId="WW8Num41z6">
    <w:name w:val="WW8Num41z6"/>
    <w:uiPriority w:val="99"/>
    <w:rsid w:val="00986055"/>
  </w:style>
  <w:style w:type="character" w:customStyle="1" w:styleId="WW8Num41z7">
    <w:name w:val="WW8Num41z7"/>
    <w:uiPriority w:val="99"/>
    <w:rsid w:val="00986055"/>
  </w:style>
  <w:style w:type="character" w:customStyle="1" w:styleId="WW8Num41z8">
    <w:name w:val="WW8Num41z8"/>
    <w:uiPriority w:val="99"/>
    <w:rsid w:val="00986055"/>
  </w:style>
  <w:style w:type="character" w:customStyle="1" w:styleId="WW8Num43z1">
    <w:name w:val="WW8Num43z1"/>
    <w:uiPriority w:val="99"/>
    <w:rsid w:val="00986055"/>
  </w:style>
  <w:style w:type="character" w:customStyle="1" w:styleId="WW8Num43z2">
    <w:name w:val="WW8Num43z2"/>
    <w:uiPriority w:val="99"/>
    <w:rsid w:val="00986055"/>
  </w:style>
  <w:style w:type="character" w:customStyle="1" w:styleId="WW8Num43z3">
    <w:name w:val="WW8Num43z3"/>
    <w:uiPriority w:val="99"/>
    <w:rsid w:val="00986055"/>
  </w:style>
  <w:style w:type="character" w:customStyle="1" w:styleId="WW8Num43z4">
    <w:name w:val="WW8Num43z4"/>
    <w:uiPriority w:val="99"/>
    <w:rsid w:val="00986055"/>
  </w:style>
  <w:style w:type="character" w:customStyle="1" w:styleId="WW8Num43z5">
    <w:name w:val="WW8Num43z5"/>
    <w:uiPriority w:val="99"/>
    <w:rsid w:val="00986055"/>
  </w:style>
  <w:style w:type="character" w:customStyle="1" w:styleId="WW8Num43z6">
    <w:name w:val="WW8Num43z6"/>
    <w:uiPriority w:val="99"/>
    <w:rsid w:val="00986055"/>
  </w:style>
  <w:style w:type="character" w:customStyle="1" w:styleId="WW8Num43z7">
    <w:name w:val="WW8Num43z7"/>
    <w:uiPriority w:val="99"/>
    <w:rsid w:val="00986055"/>
  </w:style>
  <w:style w:type="character" w:customStyle="1" w:styleId="WW8Num43z8">
    <w:name w:val="WW8Num43z8"/>
    <w:uiPriority w:val="99"/>
    <w:rsid w:val="00986055"/>
  </w:style>
  <w:style w:type="character" w:customStyle="1" w:styleId="WW8Num44z2">
    <w:name w:val="WW8Num44z2"/>
    <w:uiPriority w:val="99"/>
    <w:rsid w:val="00986055"/>
    <w:rPr>
      <w:rFonts w:ascii="Wingdings" w:hAnsi="Wingdings"/>
    </w:rPr>
  </w:style>
  <w:style w:type="character" w:customStyle="1" w:styleId="WW8Num46z2">
    <w:name w:val="WW8Num46z2"/>
    <w:uiPriority w:val="99"/>
    <w:rsid w:val="00986055"/>
    <w:rPr>
      <w:rFonts w:ascii="Wingdings" w:hAnsi="Wingdings"/>
    </w:rPr>
  </w:style>
  <w:style w:type="character" w:customStyle="1" w:styleId="WW8Num47z2">
    <w:name w:val="WW8Num47z2"/>
    <w:uiPriority w:val="99"/>
    <w:rsid w:val="00986055"/>
    <w:rPr>
      <w:rFonts w:ascii="Wingdings" w:hAnsi="Wingdings"/>
    </w:rPr>
  </w:style>
  <w:style w:type="character" w:customStyle="1" w:styleId="WW8NumSt31z0">
    <w:name w:val="WW8NumSt31z0"/>
    <w:uiPriority w:val="99"/>
    <w:rsid w:val="00986055"/>
    <w:rPr>
      <w:rFonts w:ascii="Times New Roman" w:hAnsi="Times New Roman"/>
      <w:sz w:val="20"/>
    </w:rPr>
  </w:style>
  <w:style w:type="character" w:customStyle="1" w:styleId="FootnoteCharacters">
    <w:name w:val="Footnote Characters"/>
    <w:uiPriority w:val="99"/>
    <w:rsid w:val="00986055"/>
    <w:rPr>
      <w:vertAlign w:val="superscript"/>
    </w:rPr>
  </w:style>
  <w:style w:type="character" w:customStyle="1" w:styleId="1fffffffc">
    <w:name w:val="Знак примечания1"/>
    <w:uiPriority w:val="99"/>
    <w:rsid w:val="00986055"/>
    <w:rPr>
      <w:sz w:val="16"/>
    </w:rPr>
  </w:style>
  <w:style w:type="character" w:customStyle="1" w:styleId="EndnoteCharacters">
    <w:name w:val="Endnote Characters"/>
    <w:uiPriority w:val="99"/>
    <w:rsid w:val="00986055"/>
    <w:rPr>
      <w:vertAlign w:val="superscript"/>
    </w:rPr>
  </w:style>
  <w:style w:type="character" w:customStyle="1" w:styleId="InternetLink">
    <w:name w:val="Internet Link"/>
    <w:uiPriority w:val="99"/>
    <w:rsid w:val="00986055"/>
    <w:rPr>
      <w:color w:val="0000FF"/>
      <w:u w:val="single"/>
    </w:rPr>
  </w:style>
  <w:style w:type="character" w:customStyle="1" w:styleId="23e">
    <w:name w:val="Основной текст с отступом 2 Знак3"/>
    <w:uiPriority w:val="99"/>
    <w:qFormat/>
    <w:rsid w:val="00986055"/>
    <w:rPr>
      <w:rFonts w:ascii="Microsoft Sans Serif" w:hAnsi="Microsoft Sans Serif"/>
      <w:b/>
      <w:spacing w:val="10"/>
      <w:sz w:val="26"/>
    </w:rPr>
  </w:style>
  <w:style w:type="character" w:customStyle="1" w:styleId="34a">
    <w:name w:val="Основной текст с отступом 3 Знак4"/>
    <w:uiPriority w:val="99"/>
    <w:qFormat/>
    <w:locked/>
    <w:rsid w:val="00986055"/>
    <w:rPr>
      <w:rFonts w:ascii="Times New Roman" w:hAnsi="Times New Roman"/>
      <w:sz w:val="24"/>
      <w:lang w:val="en-US"/>
    </w:rPr>
  </w:style>
  <w:style w:type="character" w:customStyle="1" w:styleId="327">
    <w:name w:val="Основной текст 3 Знак2"/>
    <w:uiPriority w:val="99"/>
    <w:qFormat/>
    <w:locked/>
    <w:rsid w:val="00986055"/>
    <w:rPr>
      <w:rFonts w:ascii="Garamond" w:hAnsi="Garamond"/>
      <w:sz w:val="24"/>
      <w:shd w:val="clear" w:color="auto" w:fill="FFFFFF"/>
    </w:rPr>
  </w:style>
  <w:style w:type="character" w:customStyle="1" w:styleId="ListLabel7">
    <w:name w:val="ListLabel 7"/>
    <w:uiPriority w:val="99"/>
    <w:qFormat/>
    <w:rsid w:val="00986055"/>
  </w:style>
  <w:style w:type="character" w:customStyle="1" w:styleId="ListLabel8">
    <w:name w:val="ListLabel 8"/>
    <w:uiPriority w:val="99"/>
    <w:qFormat/>
    <w:rsid w:val="00986055"/>
  </w:style>
  <w:style w:type="character" w:customStyle="1" w:styleId="ListLabel9">
    <w:name w:val="ListLabel 9"/>
    <w:uiPriority w:val="99"/>
    <w:qFormat/>
    <w:rsid w:val="00986055"/>
  </w:style>
  <w:style w:type="character" w:customStyle="1" w:styleId="ListLabel10">
    <w:name w:val="ListLabel 10"/>
    <w:uiPriority w:val="99"/>
    <w:qFormat/>
    <w:rsid w:val="00986055"/>
  </w:style>
  <w:style w:type="character" w:customStyle="1" w:styleId="ListLabel11">
    <w:name w:val="ListLabel 11"/>
    <w:uiPriority w:val="99"/>
    <w:qFormat/>
    <w:rsid w:val="00986055"/>
  </w:style>
  <w:style w:type="character" w:customStyle="1" w:styleId="ListLabel12">
    <w:name w:val="ListLabel 12"/>
    <w:uiPriority w:val="99"/>
    <w:qFormat/>
    <w:rsid w:val="00986055"/>
  </w:style>
  <w:style w:type="character" w:customStyle="1" w:styleId="ListLabel13">
    <w:name w:val="ListLabel 13"/>
    <w:uiPriority w:val="99"/>
    <w:qFormat/>
    <w:rsid w:val="00986055"/>
  </w:style>
  <w:style w:type="character" w:customStyle="1" w:styleId="ListLabel14">
    <w:name w:val="ListLabel 14"/>
    <w:uiPriority w:val="99"/>
    <w:qFormat/>
    <w:rsid w:val="00986055"/>
  </w:style>
  <w:style w:type="character" w:customStyle="1" w:styleId="ListLabel15">
    <w:name w:val="ListLabel 15"/>
    <w:uiPriority w:val="99"/>
    <w:qFormat/>
    <w:rsid w:val="00986055"/>
  </w:style>
  <w:style w:type="character" w:customStyle="1" w:styleId="ListLabel16">
    <w:name w:val="ListLabel 16"/>
    <w:uiPriority w:val="99"/>
    <w:qFormat/>
    <w:rsid w:val="00986055"/>
  </w:style>
  <w:style w:type="character" w:customStyle="1" w:styleId="ListLabel17">
    <w:name w:val="ListLabel 17"/>
    <w:uiPriority w:val="99"/>
    <w:qFormat/>
    <w:rsid w:val="00986055"/>
  </w:style>
  <w:style w:type="character" w:customStyle="1" w:styleId="ListLabel18">
    <w:name w:val="ListLabel 18"/>
    <w:uiPriority w:val="99"/>
    <w:qFormat/>
    <w:rsid w:val="00986055"/>
  </w:style>
  <w:style w:type="character" w:customStyle="1" w:styleId="ListLabel19">
    <w:name w:val="ListLabel 19"/>
    <w:uiPriority w:val="99"/>
    <w:qFormat/>
    <w:rsid w:val="00986055"/>
  </w:style>
  <w:style w:type="character" w:customStyle="1" w:styleId="ListLabel20">
    <w:name w:val="ListLabel 20"/>
    <w:uiPriority w:val="99"/>
    <w:qFormat/>
    <w:rsid w:val="00986055"/>
  </w:style>
  <w:style w:type="character" w:customStyle="1" w:styleId="ListLabel21">
    <w:name w:val="ListLabel 21"/>
    <w:uiPriority w:val="99"/>
    <w:qFormat/>
    <w:rsid w:val="00986055"/>
  </w:style>
  <w:style w:type="character" w:customStyle="1" w:styleId="ListLabel22">
    <w:name w:val="ListLabel 22"/>
    <w:uiPriority w:val="99"/>
    <w:qFormat/>
    <w:rsid w:val="00986055"/>
  </w:style>
  <w:style w:type="character" w:customStyle="1" w:styleId="ListLabel23">
    <w:name w:val="ListLabel 23"/>
    <w:uiPriority w:val="99"/>
    <w:qFormat/>
    <w:rsid w:val="00986055"/>
  </w:style>
  <w:style w:type="character" w:customStyle="1" w:styleId="ListLabel24">
    <w:name w:val="ListLabel 24"/>
    <w:uiPriority w:val="99"/>
    <w:qFormat/>
    <w:rsid w:val="00986055"/>
  </w:style>
  <w:style w:type="character" w:customStyle="1" w:styleId="ListLabel25">
    <w:name w:val="ListLabel 25"/>
    <w:uiPriority w:val="99"/>
    <w:qFormat/>
    <w:rsid w:val="00986055"/>
  </w:style>
  <w:style w:type="character" w:customStyle="1" w:styleId="ListLabel26">
    <w:name w:val="ListLabel 26"/>
    <w:uiPriority w:val="99"/>
    <w:qFormat/>
    <w:rsid w:val="00986055"/>
  </w:style>
  <w:style w:type="character" w:customStyle="1" w:styleId="ListLabel27">
    <w:name w:val="ListLabel 27"/>
    <w:uiPriority w:val="99"/>
    <w:qFormat/>
    <w:rsid w:val="00986055"/>
  </w:style>
  <w:style w:type="character" w:customStyle="1" w:styleId="ListLabel28">
    <w:name w:val="ListLabel 28"/>
    <w:uiPriority w:val="99"/>
    <w:qFormat/>
    <w:rsid w:val="00986055"/>
  </w:style>
  <w:style w:type="character" w:customStyle="1" w:styleId="ListLabel29">
    <w:name w:val="ListLabel 29"/>
    <w:uiPriority w:val="99"/>
    <w:qFormat/>
    <w:rsid w:val="00986055"/>
  </w:style>
  <w:style w:type="character" w:customStyle="1" w:styleId="ListLabel30">
    <w:name w:val="ListLabel 30"/>
    <w:uiPriority w:val="99"/>
    <w:qFormat/>
    <w:rsid w:val="00986055"/>
  </w:style>
  <w:style w:type="character" w:customStyle="1" w:styleId="ListLabel31">
    <w:name w:val="ListLabel 31"/>
    <w:uiPriority w:val="99"/>
    <w:qFormat/>
    <w:rsid w:val="00986055"/>
  </w:style>
  <w:style w:type="character" w:customStyle="1" w:styleId="ListLabel32">
    <w:name w:val="ListLabel 32"/>
    <w:uiPriority w:val="99"/>
    <w:qFormat/>
    <w:rsid w:val="00986055"/>
  </w:style>
  <w:style w:type="character" w:customStyle="1" w:styleId="ListLabel33">
    <w:name w:val="ListLabel 33"/>
    <w:uiPriority w:val="99"/>
    <w:qFormat/>
    <w:rsid w:val="00986055"/>
  </w:style>
  <w:style w:type="character" w:customStyle="1" w:styleId="ListLabel34">
    <w:name w:val="ListLabel 34"/>
    <w:uiPriority w:val="99"/>
    <w:qFormat/>
    <w:rsid w:val="00986055"/>
    <w:rPr>
      <w:color w:val="00000A"/>
    </w:rPr>
  </w:style>
  <w:style w:type="character" w:customStyle="1" w:styleId="ListLabel35">
    <w:name w:val="ListLabel 35"/>
    <w:uiPriority w:val="99"/>
    <w:qFormat/>
    <w:rsid w:val="00986055"/>
  </w:style>
  <w:style w:type="character" w:customStyle="1" w:styleId="ListLabel36">
    <w:name w:val="ListLabel 36"/>
    <w:uiPriority w:val="99"/>
    <w:qFormat/>
    <w:rsid w:val="00986055"/>
  </w:style>
  <w:style w:type="character" w:customStyle="1" w:styleId="ListLabel37">
    <w:name w:val="ListLabel 37"/>
    <w:uiPriority w:val="99"/>
    <w:qFormat/>
    <w:rsid w:val="00986055"/>
  </w:style>
  <w:style w:type="character" w:customStyle="1" w:styleId="ListLabel38">
    <w:name w:val="ListLabel 38"/>
    <w:uiPriority w:val="99"/>
    <w:qFormat/>
    <w:rsid w:val="00986055"/>
  </w:style>
  <w:style w:type="character" w:customStyle="1" w:styleId="ListLabel39">
    <w:name w:val="ListLabel 39"/>
    <w:uiPriority w:val="99"/>
    <w:qFormat/>
    <w:rsid w:val="00986055"/>
  </w:style>
  <w:style w:type="character" w:customStyle="1" w:styleId="ListLabel40">
    <w:name w:val="ListLabel 40"/>
    <w:uiPriority w:val="99"/>
    <w:qFormat/>
    <w:rsid w:val="00986055"/>
  </w:style>
  <w:style w:type="character" w:customStyle="1" w:styleId="ListLabel41">
    <w:name w:val="ListLabel 41"/>
    <w:uiPriority w:val="99"/>
    <w:qFormat/>
    <w:rsid w:val="00986055"/>
  </w:style>
  <w:style w:type="character" w:customStyle="1" w:styleId="ListLabel42">
    <w:name w:val="ListLabel 42"/>
    <w:uiPriority w:val="99"/>
    <w:qFormat/>
    <w:rsid w:val="00986055"/>
  </w:style>
  <w:style w:type="character" w:customStyle="1" w:styleId="ListLabel43">
    <w:name w:val="ListLabel 43"/>
    <w:uiPriority w:val="99"/>
    <w:qFormat/>
    <w:rsid w:val="00986055"/>
  </w:style>
  <w:style w:type="character" w:customStyle="1" w:styleId="ListLabel44">
    <w:name w:val="ListLabel 44"/>
    <w:uiPriority w:val="99"/>
    <w:qFormat/>
    <w:rsid w:val="00986055"/>
  </w:style>
  <w:style w:type="character" w:customStyle="1" w:styleId="ListLabel45">
    <w:name w:val="ListLabel 45"/>
    <w:uiPriority w:val="99"/>
    <w:qFormat/>
    <w:rsid w:val="00986055"/>
  </w:style>
  <w:style w:type="character" w:customStyle="1" w:styleId="ListLabel46">
    <w:name w:val="ListLabel 46"/>
    <w:uiPriority w:val="99"/>
    <w:qFormat/>
    <w:rsid w:val="00986055"/>
  </w:style>
  <w:style w:type="character" w:customStyle="1" w:styleId="ListLabel47">
    <w:name w:val="ListLabel 47"/>
    <w:uiPriority w:val="99"/>
    <w:qFormat/>
    <w:rsid w:val="00986055"/>
  </w:style>
  <w:style w:type="character" w:customStyle="1" w:styleId="ListLabel48">
    <w:name w:val="ListLabel 48"/>
    <w:uiPriority w:val="99"/>
    <w:qFormat/>
    <w:rsid w:val="00986055"/>
  </w:style>
  <w:style w:type="character" w:customStyle="1" w:styleId="ListLabel49">
    <w:name w:val="ListLabel 49"/>
    <w:uiPriority w:val="99"/>
    <w:qFormat/>
    <w:rsid w:val="00986055"/>
  </w:style>
  <w:style w:type="character" w:customStyle="1" w:styleId="ListLabel50">
    <w:name w:val="ListLabel 50"/>
    <w:uiPriority w:val="99"/>
    <w:qFormat/>
    <w:rsid w:val="00986055"/>
  </w:style>
  <w:style w:type="character" w:customStyle="1" w:styleId="ListLabel51">
    <w:name w:val="ListLabel 51"/>
    <w:uiPriority w:val="99"/>
    <w:qFormat/>
    <w:rsid w:val="00986055"/>
  </w:style>
  <w:style w:type="character" w:customStyle="1" w:styleId="ListLabel52">
    <w:name w:val="ListLabel 52"/>
    <w:uiPriority w:val="99"/>
    <w:qFormat/>
    <w:rsid w:val="00986055"/>
  </w:style>
  <w:style w:type="character" w:customStyle="1" w:styleId="ListLabel53">
    <w:name w:val="ListLabel 53"/>
    <w:uiPriority w:val="99"/>
    <w:qFormat/>
    <w:rsid w:val="00986055"/>
    <w:rPr>
      <w:color w:val="00000A"/>
      <w:position w:val="0"/>
      <w:sz w:val="24"/>
      <w:u w:val="none"/>
      <w:vertAlign w:val="baseline"/>
    </w:rPr>
  </w:style>
  <w:style w:type="character" w:customStyle="1" w:styleId="ListLabel54">
    <w:name w:val="ListLabel 54"/>
    <w:uiPriority w:val="99"/>
    <w:qFormat/>
    <w:rsid w:val="00986055"/>
    <w:rPr>
      <w:position w:val="0"/>
      <w:sz w:val="20"/>
      <w:u w:val="none"/>
      <w:vertAlign w:val="baseline"/>
    </w:rPr>
  </w:style>
  <w:style w:type="character" w:customStyle="1" w:styleId="ListLabel55">
    <w:name w:val="ListLabel 55"/>
    <w:uiPriority w:val="99"/>
    <w:qFormat/>
    <w:rsid w:val="00986055"/>
    <w:rPr>
      <w:position w:val="0"/>
      <w:sz w:val="20"/>
      <w:u w:val="none"/>
      <w:vertAlign w:val="baseline"/>
    </w:rPr>
  </w:style>
  <w:style w:type="character" w:customStyle="1" w:styleId="ListLabel56">
    <w:name w:val="ListLabel 56"/>
    <w:uiPriority w:val="99"/>
    <w:qFormat/>
    <w:rsid w:val="00986055"/>
  </w:style>
  <w:style w:type="character" w:customStyle="1" w:styleId="ListLabel57">
    <w:name w:val="ListLabel 57"/>
    <w:uiPriority w:val="99"/>
    <w:qFormat/>
    <w:rsid w:val="00986055"/>
  </w:style>
  <w:style w:type="character" w:customStyle="1" w:styleId="ListLabel58">
    <w:name w:val="ListLabel 58"/>
    <w:uiPriority w:val="99"/>
    <w:qFormat/>
    <w:rsid w:val="00986055"/>
  </w:style>
  <w:style w:type="character" w:customStyle="1" w:styleId="ListLabel59">
    <w:name w:val="ListLabel 59"/>
    <w:uiPriority w:val="99"/>
    <w:qFormat/>
    <w:rsid w:val="00986055"/>
  </w:style>
  <w:style w:type="character" w:customStyle="1" w:styleId="ListLabel60">
    <w:name w:val="ListLabel 60"/>
    <w:uiPriority w:val="99"/>
    <w:qFormat/>
    <w:rsid w:val="00986055"/>
  </w:style>
  <w:style w:type="character" w:customStyle="1" w:styleId="ListLabel61">
    <w:name w:val="ListLabel 61"/>
    <w:uiPriority w:val="99"/>
    <w:qFormat/>
    <w:rsid w:val="00986055"/>
  </w:style>
  <w:style w:type="character" w:customStyle="1" w:styleId="ListLabel62">
    <w:name w:val="ListLabel 62"/>
    <w:uiPriority w:val="99"/>
    <w:qFormat/>
    <w:rsid w:val="00986055"/>
  </w:style>
  <w:style w:type="character" w:customStyle="1" w:styleId="ListLabel63">
    <w:name w:val="ListLabel 63"/>
    <w:uiPriority w:val="99"/>
    <w:qFormat/>
    <w:rsid w:val="00986055"/>
    <w:rPr>
      <w:sz w:val="24"/>
    </w:rPr>
  </w:style>
  <w:style w:type="character" w:customStyle="1" w:styleId="ListLabel64">
    <w:name w:val="ListLabel 64"/>
    <w:uiPriority w:val="99"/>
    <w:qFormat/>
    <w:rsid w:val="00986055"/>
  </w:style>
  <w:style w:type="character" w:customStyle="1" w:styleId="ListLabel65">
    <w:name w:val="ListLabel 65"/>
    <w:uiPriority w:val="99"/>
    <w:qFormat/>
    <w:rsid w:val="00986055"/>
  </w:style>
  <w:style w:type="character" w:customStyle="1" w:styleId="ListLabel66">
    <w:name w:val="ListLabel 66"/>
    <w:uiPriority w:val="99"/>
    <w:qFormat/>
    <w:rsid w:val="00986055"/>
  </w:style>
  <w:style w:type="character" w:customStyle="1" w:styleId="ListLabel67">
    <w:name w:val="ListLabel 67"/>
    <w:uiPriority w:val="99"/>
    <w:qFormat/>
    <w:rsid w:val="00986055"/>
  </w:style>
  <w:style w:type="character" w:customStyle="1" w:styleId="ListLabel68">
    <w:name w:val="ListLabel 68"/>
    <w:uiPriority w:val="99"/>
    <w:qFormat/>
    <w:rsid w:val="00986055"/>
  </w:style>
  <w:style w:type="character" w:customStyle="1" w:styleId="ListLabel69">
    <w:name w:val="ListLabel 69"/>
    <w:uiPriority w:val="99"/>
    <w:qFormat/>
    <w:rsid w:val="00986055"/>
  </w:style>
  <w:style w:type="character" w:customStyle="1" w:styleId="ListLabel70">
    <w:name w:val="ListLabel 70"/>
    <w:uiPriority w:val="99"/>
    <w:qFormat/>
    <w:rsid w:val="00986055"/>
  </w:style>
  <w:style w:type="character" w:customStyle="1" w:styleId="ListLabel71">
    <w:name w:val="ListLabel 71"/>
    <w:uiPriority w:val="99"/>
    <w:qFormat/>
    <w:rsid w:val="00986055"/>
  </w:style>
  <w:style w:type="character" w:customStyle="1" w:styleId="ListLabel72">
    <w:name w:val="ListLabel 72"/>
    <w:uiPriority w:val="99"/>
    <w:qFormat/>
    <w:rsid w:val="00986055"/>
  </w:style>
  <w:style w:type="character" w:customStyle="1" w:styleId="ListLabel73">
    <w:name w:val="ListLabel 73"/>
    <w:uiPriority w:val="99"/>
    <w:qFormat/>
    <w:rsid w:val="00986055"/>
  </w:style>
  <w:style w:type="character" w:customStyle="1" w:styleId="ListLabel74">
    <w:name w:val="ListLabel 74"/>
    <w:uiPriority w:val="99"/>
    <w:qFormat/>
    <w:rsid w:val="00986055"/>
  </w:style>
  <w:style w:type="character" w:customStyle="1" w:styleId="ListLabel75">
    <w:name w:val="ListLabel 75"/>
    <w:uiPriority w:val="99"/>
    <w:qFormat/>
    <w:rsid w:val="00986055"/>
  </w:style>
  <w:style w:type="character" w:customStyle="1" w:styleId="ListLabel76">
    <w:name w:val="ListLabel 76"/>
    <w:uiPriority w:val="99"/>
    <w:qFormat/>
    <w:rsid w:val="00986055"/>
  </w:style>
  <w:style w:type="character" w:customStyle="1" w:styleId="ListLabel77">
    <w:name w:val="ListLabel 77"/>
    <w:uiPriority w:val="99"/>
    <w:qFormat/>
    <w:rsid w:val="00986055"/>
  </w:style>
  <w:style w:type="character" w:customStyle="1" w:styleId="ListLabel78">
    <w:name w:val="ListLabel 78"/>
    <w:uiPriority w:val="99"/>
    <w:qFormat/>
    <w:rsid w:val="00986055"/>
    <w:rPr>
      <w:sz w:val="24"/>
    </w:rPr>
  </w:style>
  <w:style w:type="character" w:customStyle="1" w:styleId="ListLabel79">
    <w:name w:val="ListLabel 79"/>
    <w:uiPriority w:val="99"/>
    <w:qFormat/>
    <w:rsid w:val="00986055"/>
  </w:style>
  <w:style w:type="character" w:customStyle="1" w:styleId="ListLabel80">
    <w:name w:val="ListLabel 80"/>
    <w:uiPriority w:val="99"/>
    <w:qFormat/>
    <w:rsid w:val="00986055"/>
  </w:style>
  <w:style w:type="character" w:customStyle="1" w:styleId="ListLabel81">
    <w:name w:val="ListLabel 81"/>
    <w:uiPriority w:val="99"/>
    <w:qFormat/>
    <w:rsid w:val="00986055"/>
  </w:style>
  <w:style w:type="character" w:customStyle="1" w:styleId="ListLabel82">
    <w:name w:val="ListLabel 82"/>
    <w:uiPriority w:val="99"/>
    <w:qFormat/>
    <w:rsid w:val="00986055"/>
  </w:style>
  <w:style w:type="character" w:customStyle="1" w:styleId="ListLabel83">
    <w:name w:val="ListLabel 83"/>
    <w:uiPriority w:val="99"/>
    <w:qFormat/>
    <w:rsid w:val="00986055"/>
  </w:style>
  <w:style w:type="character" w:customStyle="1" w:styleId="ListLabel84">
    <w:name w:val="ListLabel 84"/>
    <w:uiPriority w:val="99"/>
    <w:qFormat/>
    <w:rsid w:val="00986055"/>
  </w:style>
  <w:style w:type="character" w:customStyle="1" w:styleId="ListLabel85">
    <w:name w:val="ListLabel 85"/>
    <w:uiPriority w:val="99"/>
    <w:qFormat/>
    <w:rsid w:val="00986055"/>
  </w:style>
  <w:style w:type="character" w:customStyle="1" w:styleId="ListLabel86">
    <w:name w:val="ListLabel 86"/>
    <w:uiPriority w:val="99"/>
    <w:qFormat/>
    <w:rsid w:val="00986055"/>
  </w:style>
  <w:style w:type="character" w:customStyle="1" w:styleId="ListLabel87">
    <w:name w:val="ListLabel 87"/>
    <w:uiPriority w:val="99"/>
    <w:qFormat/>
    <w:rsid w:val="00986055"/>
  </w:style>
  <w:style w:type="character" w:customStyle="1" w:styleId="ListLabel88">
    <w:name w:val="ListLabel 88"/>
    <w:uiPriority w:val="99"/>
    <w:qFormat/>
    <w:rsid w:val="00986055"/>
  </w:style>
  <w:style w:type="character" w:customStyle="1" w:styleId="ListLabel89">
    <w:name w:val="ListLabel 89"/>
    <w:uiPriority w:val="99"/>
    <w:qFormat/>
    <w:rsid w:val="00986055"/>
  </w:style>
  <w:style w:type="character" w:customStyle="1" w:styleId="ListLabel90">
    <w:name w:val="ListLabel 90"/>
    <w:uiPriority w:val="99"/>
    <w:qFormat/>
    <w:rsid w:val="00986055"/>
  </w:style>
  <w:style w:type="character" w:customStyle="1" w:styleId="ListLabel91">
    <w:name w:val="ListLabel 91"/>
    <w:uiPriority w:val="99"/>
    <w:qFormat/>
    <w:rsid w:val="00986055"/>
  </w:style>
  <w:style w:type="character" w:customStyle="1" w:styleId="ListLabel92">
    <w:name w:val="ListLabel 92"/>
    <w:uiPriority w:val="99"/>
    <w:qFormat/>
    <w:rsid w:val="00986055"/>
  </w:style>
  <w:style w:type="character" w:customStyle="1" w:styleId="ListLabel93">
    <w:name w:val="ListLabel 93"/>
    <w:uiPriority w:val="99"/>
    <w:qFormat/>
    <w:rsid w:val="00986055"/>
  </w:style>
  <w:style w:type="character" w:customStyle="1" w:styleId="ListLabel94">
    <w:name w:val="ListLabel 94"/>
    <w:uiPriority w:val="99"/>
    <w:qFormat/>
    <w:rsid w:val="00986055"/>
  </w:style>
  <w:style w:type="character" w:customStyle="1" w:styleId="ListLabel95">
    <w:name w:val="ListLabel 95"/>
    <w:uiPriority w:val="99"/>
    <w:qFormat/>
    <w:rsid w:val="00986055"/>
  </w:style>
  <w:style w:type="character" w:customStyle="1" w:styleId="ListLabel96">
    <w:name w:val="ListLabel 96"/>
    <w:uiPriority w:val="99"/>
    <w:qFormat/>
    <w:rsid w:val="00986055"/>
    <w:rPr>
      <w:sz w:val="24"/>
    </w:rPr>
  </w:style>
  <w:style w:type="character" w:customStyle="1" w:styleId="ListLabel97">
    <w:name w:val="ListLabel 97"/>
    <w:uiPriority w:val="99"/>
    <w:qFormat/>
    <w:rsid w:val="00986055"/>
  </w:style>
  <w:style w:type="character" w:customStyle="1" w:styleId="ListLabel98">
    <w:name w:val="ListLabel 98"/>
    <w:uiPriority w:val="99"/>
    <w:qFormat/>
    <w:rsid w:val="00986055"/>
  </w:style>
  <w:style w:type="character" w:customStyle="1" w:styleId="ListLabel99">
    <w:name w:val="ListLabel 99"/>
    <w:uiPriority w:val="99"/>
    <w:qFormat/>
    <w:rsid w:val="00986055"/>
  </w:style>
  <w:style w:type="character" w:customStyle="1" w:styleId="ListLabel100">
    <w:name w:val="ListLabel 100"/>
    <w:uiPriority w:val="99"/>
    <w:qFormat/>
    <w:rsid w:val="00986055"/>
  </w:style>
  <w:style w:type="character" w:customStyle="1" w:styleId="ListLabel101">
    <w:name w:val="ListLabel 101"/>
    <w:uiPriority w:val="99"/>
    <w:qFormat/>
    <w:rsid w:val="00986055"/>
  </w:style>
  <w:style w:type="character" w:customStyle="1" w:styleId="ListLabel102">
    <w:name w:val="ListLabel 102"/>
    <w:uiPriority w:val="99"/>
    <w:qFormat/>
    <w:rsid w:val="00986055"/>
  </w:style>
  <w:style w:type="character" w:customStyle="1" w:styleId="ListLabel103">
    <w:name w:val="ListLabel 103"/>
    <w:uiPriority w:val="99"/>
    <w:qFormat/>
    <w:rsid w:val="00986055"/>
  </w:style>
  <w:style w:type="character" w:customStyle="1" w:styleId="ListLabel104">
    <w:name w:val="ListLabel 104"/>
    <w:uiPriority w:val="99"/>
    <w:qFormat/>
    <w:rsid w:val="00986055"/>
  </w:style>
  <w:style w:type="character" w:customStyle="1" w:styleId="ListLabel105">
    <w:name w:val="ListLabel 105"/>
    <w:uiPriority w:val="99"/>
    <w:qFormat/>
    <w:rsid w:val="00986055"/>
  </w:style>
  <w:style w:type="character" w:customStyle="1" w:styleId="ListLabel106">
    <w:name w:val="ListLabel 106"/>
    <w:uiPriority w:val="99"/>
    <w:qFormat/>
    <w:rsid w:val="00986055"/>
  </w:style>
  <w:style w:type="character" w:customStyle="1" w:styleId="ListLabel107">
    <w:name w:val="ListLabel 107"/>
    <w:uiPriority w:val="99"/>
    <w:qFormat/>
    <w:rsid w:val="00986055"/>
  </w:style>
  <w:style w:type="character" w:customStyle="1" w:styleId="ListLabel108">
    <w:name w:val="ListLabel 108"/>
    <w:uiPriority w:val="99"/>
    <w:qFormat/>
    <w:rsid w:val="00986055"/>
  </w:style>
  <w:style w:type="character" w:customStyle="1" w:styleId="ListLabel109">
    <w:name w:val="ListLabel 109"/>
    <w:uiPriority w:val="99"/>
    <w:qFormat/>
    <w:rsid w:val="00986055"/>
  </w:style>
  <w:style w:type="character" w:customStyle="1" w:styleId="ListLabel110">
    <w:name w:val="ListLabel 110"/>
    <w:uiPriority w:val="99"/>
    <w:qFormat/>
    <w:rsid w:val="00986055"/>
  </w:style>
  <w:style w:type="character" w:customStyle="1" w:styleId="ListLabel111">
    <w:name w:val="ListLabel 111"/>
    <w:uiPriority w:val="99"/>
    <w:qFormat/>
    <w:rsid w:val="00986055"/>
  </w:style>
  <w:style w:type="character" w:customStyle="1" w:styleId="ListLabel112">
    <w:name w:val="ListLabel 112"/>
    <w:uiPriority w:val="99"/>
    <w:qFormat/>
    <w:rsid w:val="00986055"/>
  </w:style>
  <w:style w:type="character" w:customStyle="1" w:styleId="ListLabel113">
    <w:name w:val="ListLabel 113"/>
    <w:uiPriority w:val="99"/>
    <w:qFormat/>
    <w:rsid w:val="00986055"/>
  </w:style>
  <w:style w:type="character" w:customStyle="1" w:styleId="ListLabel114">
    <w:name w:val="ListLabel 114"/>
    <w:uiPriority w:val="99"/>
    <w:qFormat/>
    <w:rsid w:val="00986055"/>
    <w:rPr>
      <w:sz w:val="24"/>
    </w:rPr>
  </w:style>
  <w:style w:type="character" w:customStyle="1" w:styleId="ListLabel115">
    <w:name w:val="ListLabel 115"/>
    <w:uiPriority w:val="99"/>
    <w:qFormat/>
    <w:rsid w:val="00986055"/>
  </w:style>
  <w:style w:type="character" w:customStyle="1" w:styleId="ListLabel116">
    <w:name w:val="ListLabel 116"/>
    <w:uiPriority w:val="99"/>
    <w:qFormat/>
    <w:rsid w:val="00986055"/>
  </w:style>
  <w:style w:type="character" w:customStyle="1" w:styleId="ListLabel117">
    <w:name w:val="ListLabel 117"/>
    <w:uiPriority w:val="99"/>
    <w:qFormat/>
    <w:rsid w:val="00986055"/>
  </w:style>
  <w:style w:type="character" w:customStyle="1" w:styleId="ListLabel118">
    <w:name w:val="ListLabel 118"/>
    <w:uiPriority w:val="99"/>
    <w:qFormat/>
    <w:rsid w:val="00986055"/>
  </w:style>
  <w:style w:type="character" w:customStyle="1" w:styleId="ListLabel119">
    <w:name w:val="ListLabel 119"/>
    <w:uiPriority w:val="99"/>
    <w:qFormat/>
    <w:rsid w:val="00986055"/>
  </w:style>
  <w:style w:type="character" w:customStyle="1" w:styleId="ListLabel120">
    <w:name w:val="ListLabel 120"/>
    <w:uiPriority w:val="99"/>
    <w:qFormat/>
    <w:rsid w:val="00986055"/>
  </w:style>
  <w:style w:type="character" w:customStyle="1" w:styleId="ListLabel121">
    <w:name w:val="ListLabel 121"/>
    <w:uiPriority w:val="99"/>
    <w:qFormat/>
    <w:rsid w:val="00986055"/>
  </w:style>
  <w:style w:type="character" w:customStyle="1" w:styleId="ListLabel122">
    <w:name w:val="ListLabel 122"/>
    <w:uiPriority w:val="99"/>
    <w:qFormat/>
    <w:rsid w:val="00986055"/>
  </w:style>
  <w:style w:type="character" w:customStyle="1" w:styleId="ListLabel123">
    <w:name w:val="ListLabel 123"/>
    <w:uiPriority w:val="99"/>
    <w:qFormat/>
    <w:rsid w:val="00986055"/>
  </w:style>
  <w:style w:type="character" w:customStyle="1" w:styleId="ListLabel124">
    <w:name w:val="ListLabel 124"/>
    <w:uiPriority w:val="99"/>
    <w:qFormat/>
    <w:rsid w:val="00986055"/>
  </w:style>
  <w:style w:type="character" w:customStyle="1" w:styleId="ListLabel125">
    <w:name w:val="ListLabel 125"/>
    <w:uiPriority w:val="99"/>
    <w:qFormat/>
    <w:rsid w:val="00986055"/>
  </w:style>
  <w:style w:type="character" w:customStyle="1" w:styleId="ListLabel126">
    <w:name w:val="ListLabel 126"/>
    <w:uiPriority w:val="99"/>
    <w:qFormat/>
    <w:rsid w:val="00986055"/>
  </w:style>
  <w:style w:type="character" w:customStyle="1" w:styleId="ListLabel127">
    <w:name w:val="ListLabel 127"/>
    <w:uiPriority w:val="99"/>
    <w:qFormat/>
    <w:rsid w:val="00986055"/>
  </w:style>
  <w:style w:type="character" w:customStyle="1" w:styleId="ListLabel128">
    <w:name w:val="ListLabel 128"/>
    <w:uiPriority w:val="99"/>
    <w:qFormat/>
    <w:rsid w:val="00986055"/>
  </w:style>
  <w:style w:type="character" w:customStyle="1" w:styleId="ListLabel129">
    <w:name w:val="ListLabel 129"/>
    <w:uiPriority w:val="99"/>
    <w:qFormat/>
    <w:rsid w:val="00986055"/>
  </w:style>
  <w:style w:type="character" w:customStyle="1" w:styleId="ListLabel130">
    <w:name w:val="ListLabel 130"/>
    <w:uiPriority w:val="99"/>
    <w:qFormat/>
    <w:rsid w:val="00986055"/>
  </w:style>
  <w:style w:type="character" w:customStyle="1" w:styleId="ListLabel131">
    <w:name w:val="ListLabel 131"/>
    <w:uiPriority w:val="99"/>
    <w:qFormat/>
    <w:rsid w:val="00986055"/>
  </w:style>
  <w:style w:type="character" w:customStyle="1" w:styleId="ListLabel132">
    <w:name w:val="ListLabel 132"/>
    <w:uiPriority w:val="99"/>
    <w:qFormat/>
    <w:rsid w:val="00986055"/>
  </w:style>
  <w:style w:type="character" w:customStyle="1" w:styleId="ListLabel133">
    <w:name w:val="ListLabel 133"/>
    <w:uiPriority w:val="99"/>
    <w:qFormat/>
    <w:rsid w:val="00986055"/>
  </w:style>
  <w:style w:type="character" w:customStyle="1" w:styleId="ListLabel134">
    <w:name w:val="ListLabel 134"/>
    <w:uiPriority w:val="99"/>
    <w:qFormat/>
    <w:rsid w:val="00986055"/>
  </w:style>
  <w:style w:type="character" w:customStyle="1" w:styleId="ListLabel135">
    <w:name w:val="ListLabel 135"/>
    <w:uiPriority w:val="99"/>
    <w:qFormat/>
    <w:rsid w:val="00986055"/>
  </w:style>
  <w:style w:type="character" w:customStyle="1" w:styleId="ListLabel136">
    <w:name w:val="ListLabel 136"/>
    <w:uiPriority w:val="99"/>
    <w:qFormat/>
    <w:rsid w:val="00986055"/>
  </w:style>
  <w:style w:type="character" w:customStyle="1" w:styleId="ListLabel137">
    <w:name w:val="ListLabel 137"/>
    <w:uiPriority w:val="99"/>
    <w:qFormat/>
    <w:rsid w:val="00986055"/>
  </w:style>
  <w:style w:type="character" w:customStyle="1" w:styleId="ListLabel138">
    <w:name w:val="ListLabel 138"/>
    <w:uiPriority w:val="99"/>
    <w:qFormat/>
    <w:rsid w:val="00986055"/>
  </w:style>
  <w:style w:type="character" w:customStyle="1" w:styleId="ListLabel139">
    <w:name w:val="ListLabel 139"/>
    <w:uiPriority w:val="99"/>
    <w:qFormat/>
    <w:rsid w:val="00986055"/>
  </w:style>
  <w:style w:type="character" w:customStyle="1" w:styleId="ListLabel140">
    <w:name w:val="ListLabel 140"/>
    <w:uiPriority w:val="99"/>
    <w:qFormat/>
    <w:rsid w:val="00986055"/>
  </w:style>
  <w:style w:type="character" w:customStyle="1" w:styleId="ListLabel141">
    <w:name w:val="ListLabel 141"/>
    <w:uiPriority w:val="99"/>
    <w:qFormat/>
    <w:rsid w:val="00986055"/>
  </w:style>
  <w:style w:type="character" w:customStyle="1" w:styleId="ListLabel142">
    <w:name w:val="ListLabel 142"/>
    <w:uiPriority w:val="99"/>
    <w:qFormat/>
    <w:rsid w:val="00986055"/>
  </w:style>
  <w:style w:type="character" w:customStyle="1" w:styleId="ListLabel143">
    <w:name w:val="ListLabel 143"/>
    <w:uiPriority w:val="99"/>
    <w:qFormat/>
    <w:rsid w:val="00986055"/>
  </w:style>
  <w:style w:type="character" w:customStyle="1" w:styleId="ListLabel144">
    <w:name w:val="ListLabel 144"/>
    <w:uiPriority w:val="99"/>
    <w:qFormat/>
    <w:rsid w:val="00986055"/>
  </w:style>
  <w:style w:type="character" w:customStyle="1" w:styleId="ListLabel145">
    <w:name w:val="ListLabel 145"/>
    <w:uiPriority w:val="99"/>
    <w:qFormat/>
    <w:rsid w:val="00986055"/>
  </w:style>
  <w:style w:type="character" w:customStyle="1" w:styleId="ListLabel146">
    <w:name w:val="ListLabel 146"/>
    <w:uiPriority w:val="99"/>
    <w:qFormat/>
    <w:rsid w:val="00986055"/>
  </w:style>
  <w:style w:type="character" w:customStyle="1" w:styleId="ListLabel147">
    <w:name w:val="ListLabel 147"/>
    <w:uiPriority w:val="99"/>
    <w:qFormat/>
    <w:rsid w:val="00986055"/>
  </w:style>
  <w:style w:type="character" w:customStyle="1" w:styleId="ListLabel148">
    <w:name w:val="ListLabel 148"/>
    <w:uiPriority w:val="99"/>
    <w:qFormat/>
    <w:rsid w:val="00986055"/>
  </w:style>
  <w:style w:type="character" w:customStyle="1" w:styleId="ListLabel149">
    <w:name w:val="ListLabel 149"/>
    <w:uiPriority w:val="99"/>
    <w:qFormat/>
    <w:rsid w:val="00986055"/>
  </w:style>
  <w:style w:type="character" w:customStyle="1" w:styleId="ListLabel150">
    <w:name w:val="ListLabel 150"/>
    <w:uiPriority w:val="99"/>
    <w:qFormat/>
    <w:rsid w:val="00986055"/>
    <w:rPr>
      <w:sz w:val="24"/>
    </w:rPr>
  </w:style>
  <w:style w:type="character" w:customStyle="1" w:styleId="ListLabel151">
    <w:name w:val="ListLabel 151"/>
    <w:uiPriority w:val="99"/>
    <w:qFormat/>
    <w:rsid w:val="00986055"/>
  </w:style>
  <w:style w:type="character" w:customStyle="1" w:styleId="ListLabel152">
    <w:name w:val="ListLabel 152"/>
    <w:uiPriority w:val="99"/>
    <w:qFormat/>
    <w:rsid w:val="00986055"/>
  </w:style>
  <w:style w:type="character" w:customStyle="1" w:styleId="ListLabel153">
    <w:name w:val="ListLabel 153"/>
    <w:uiPriority w:val="99"/>
    <w:qFormat/>
    <w:rsid w:val="00986055"/>
  </w:style>
  <w:style w:type="character" w:customStyle="1" w:styleId="ListLabel154">
    <w:name w:val="ListLabel 154"/>
    <w:uiPriority w:val="99"/>
    <w:qFormat/>
    <w:rsid w:val="00986055"/>
  </w:style>
  <w:style w:type="character" w:customStyle="1" w:styleId="ListLabel155">
    <w:name w:val="ListLabel 155"/>
    <w:uiPriority w:val="99"/>
    <w:qFormat/>
    <w:rsid w:val="00986055"/>
  </w:style>
  <w:style w:type="character" w:customStyle="1" w:styleId="ListLabel156">
    <w:name w:val="ListLabel 156"/>
    <w:uiPriority w:val="99"/>
    <w:qFormat/>
    <w:rsid w:val="00986055"/>
  </w:style>
  <w:style w:type="character" w:customStyle="1" w:styleId="ListLabel157">
    <w:name w:val="ListLabel 157"/>
    <w:uiPriority w:val="99"/>
    <w:qFormat/>
    <w:rsid w:val="00986055"/>
  </w:style>
  <w:style w:type="character" w:customStyle="1" w:styleId="ListLabel158">
    <w:name w:val="ListLabel 158"/>
    <w:uiPriority w:val="99"/>
    <w:qFormat/>
    <w:rsid w:val="00986055"/>
  </w:style>
  <w:style w:type="character" w:customStyle="1" w:styleId="ListLabel159">
    <w:name w:val="ListLabel 159"/>
    <w:uiPriority w:val="99"/>
    <w:qFormat/>
    <w:rsid w:val="00986055"/>
    <w:rPr>
      <w:sz w:val="24"/>
    </w:rPr>
  </w:style>
  <w:style w:type="character" w:customStyle="1" w:styleId="ListLabel160">
    <w:name w:val="ListLabel 160"/>
    <w:uiPriority w:val="99"/>
    <w:qFormat/>
    <w:rsid w:val="00986055"/>
  </w:style>
  <w:style w:type="character" w:customStyle="1" w:styleId="ListLabel161">
    <w:name w:val="ListLabel 161"/>
    <w:uiPriority w:val="99"/>
    <w:qFormat/>
    <w:rsid w:val="00986055"/>
  </w:style>
  <w:style w:type="character" w:customStyle="1" w:styleId="ListLabel162">
    <w:name w:val="ListLabel 162"/>
    <w:uiPriority w:val="99"/>
    <w:qFormat/>
    <w:rsid w:val="00986055"/>
  </w:style>
  <w:style w:type="character" w:customStyle="1" w:styleId="ListLabel163">
    <w:name w:val="ListLabel 163"/>
    <w:uiPriority w:val="99"/>
    <w:qFormat/>
    <w:rsid w:val="00986055"/>
  </w:style>
  <w:style w:type="character" w:customStyle="1" w:styleId="ListLabel164">
    <w:name w:val="ListLabel 164"/>
    <w:uiPriority w:val="99"/>
    <w:qFormat/>
    <w:rsid w:val="00986055"/>
  </w:style>
  <w:style w:type="character" w:customStyle="1" w:styleId="ListLabel165">
    <w:name w:val="ListLabel 165"/>
    <w:uiPriority w:val="99"/>
    <w:qFormat/>
    <w:rsid w:val="00986055"/>
  </w:style>
  <w:style w:type="character" w:customStyle="1" w:styleId="ListLabel166">
    <w:name w:val="ListLabel 166"/>
    <w:uiPriority w:val="99"/>
    <w:qFormat/>
    <w:rsid w:val="00986055"/>
  </w:style>
  <w:style w:type="character" w:customStyle="1" w:styleId="ListLabel167">
    <w:name w:val="ListLabel 167"/>
    <w:uiPriority w:val="99"/>
    <w:qFormat/>
    <w:rsid w:val="00986055"/>
  </w:style>
  <w:style w:type="character" w:customStyle="1" w:styleId="ListLabel168">
    <w:name w:val="ListLabel 168"/>
    <w:uiPriority w:val="99"/>
    <w:qFormat/>
    <w:rsid w:val="00986055"/>
    <w:rPr>
      <w:sz w:val="24"/>
    </w:rPr>
  </w:style>
  <w:style w:type="character" w:customStyle="1" w:styleId="ListLabel169">
    <w:name w:val="ListLabel 169"/>
    <w:uiPriority w:val="99"/>
    <w:qFormat/>
    <w:rsid w:val="00986055"/>
  </w:style>
  <w:style w:type="character" w:customStyle="1" w:styleId="ListLabel170">
    <w:name w:val="ListLabel 170"/>
    <w:uiPriority w:val="99"/>
    <w:qFormat/>
    <w:rsid w:val="00986055"/>
  </w:style>
  <w:style w:type="character" w:customStyle="1" w:styleId="ListLabel171">
    <w:name w:val="ListLabel 171"/>
    <w:uiPriority w:val="99"/>
    <w:qFormat/>
    <w:rsid w:val="00986055"/>
  </w:style>
  <w:style w:type="character" w:customStyle="1" w:styleId="ListLabel172">
    <w:name w:val="ListLabel 172"/>
    <w:uiPriority w:val="99"/>
    <w:qFormat/>
    <w:rsid w:val="00986055"/>
  </w:style>
  <w:style w:type="character" w:customStyle="1" w:styleId="ListLabel173">
    <w:name w:val="ListLabel 173"/>
    <w:uiPriority w:val="99"/>
    <w:qFormat/>
    <w:rsid w:val="00986055"/>
  </w:style>
  <w:style w:type="character" w:customStyle="1" w:styleId="ListLabel174">
    <w:name w:val="ListLabel 174"/>
    <w:uiPriority w:val="99"/>
    <w:qFormat/>
    <w:rsid w:val="00986055"/>
  </w:style>
  <w:style w:type="character" w:customStyle="1" w:styleId="ListLabel175">
    <w:name w:val="ListLabel 175"/>
    <w:uiPriority w:val="99"/>
    <w:qFormat/>
    <w:rsid w:val="00986055"/>
  </w:style>
  <w:style w:type="character" w:customStyle="1" w:styleId="ListLabel176">
    <w:name w:val="ListLabel 176"/>
    <w:uiPriority w:val="99"/>
    <w:qFormat/>
    <w:rsid w:val="00986055"/>
  </w:style>
  <w:style w:type="character" w:customStyle="1" w:styleId="ListLabel177">
    <w:name w:val="ListLabel 177"/>
    <w:uiPriority w:val="99"/>
    <w:qFormat/>
    <w:rsid w:val="00986055"/>
  </w:style>
  <w:style w:type="character" w:customStyle="1" w:styleId="ListLabel178">
    <w:name w:val="ListLabel 178"/>
    <w:uiPriority w:val="99"/>
    <w:qFormat/>
    <w:rsid w:val="00986055"/>
  </w:style>
  <w:style w:type="character" w:customStyle="1" w:styleId="ListLabel179">
    <w:name w:val="ListLabel 179"/>
    <w:uiPriority w:val="99"/>
    <w:qFormat/>
    <w:rsid w:val="00986055"/>
  </w:style>
  <w:style w:type="character" w:customStyle="1" w:styleId="ListLabel180">
    <w:name w:val="ListLabel 180"/>
    <w:uiPriority w:val="99"/>
    <w:qFormat/>
    <w:rsid w:val="00986055"/>
  </w:style>
  <w:style w:type="character" w:customStyle="1" w:styleId="ListLabel181">
    <w:name w:val="ListLabel 181"/>
    <w:uiPriority w:val="99"/>
    <w:qFormat/>
    <w:rsid w:val="00986055"/>
  </w:style>
  <w:style w:type="character" w:customStyle="1" w:styleId="ListLabel182">
    <w:name w:val="ListLabel 182"/>
    <w:uiPriority w:val="99"/>
    <w:qFormat/>
    <w:rsid w:val="00986055"/>
  </w:style>
  <w:style w:type="character" w:customStyle="1" w:styleId="ListLabel183">
    <w:name w:val="ListLabel 183"/>
    <w:uiPriority w:val="99"/>
    <w:qFormat/>
    <w:rsid w:val="00986055"/>
  </w:style>
  <w:style w:type="character" w:customStyle="1" w:styleId="ListLabel184">
    <w:name w:val="ListLabel 184"/>
    <w:uiPriority w:val="99"/>
    <w:qFormat/>
    <w:rsid w:val="00986055"/>
  </w:style>
  <w:style w:type="character" w:customStyle="1" w:styleId="ListLabel185">
    <w:name w:val="ListLabel 185"/>
    <w:uiPriority w:val="99"/>
    <w:qFormat/>
    <w:rsid w:val="00986055"/>
  </w:style>
  <w:style w:type="character" w:customStyle="1" w:styleId="ListLabel186">
    <w:name w:val="ListLabel 186"/>
    <w:uiPriority w:val="99"/>
    <w:qFormat/>
    <w:rsid w:val="00986055"/>
    <w:rPr>
      <w:sz w:val="20"/>
    </w:rPr>
  </w:style>
  <w:style w:type="character" w:customStyle="1" w:styleId="ListLabel187">
    <w:name w:val="ListLabel 187"/>
    <w:uiPriority w:val="99"/>
    <w:qFormat/>
    <w:rsid w:val="00986055"/>
  </w:style>
  <w:style w:type="character" w:customStyle="1" w:styleId="ListLabel188">
    <w:name w:val="ListLabel 188"/>
    <w:uiPriority w:val="99"/>
    <w:qFormat/>
    <w:rsid w:val="00986055"/>
  </w:style>
  <w:style w:type="character" w:customStyle="1" w:styleId="ListLabel189">
    <w:name w:val="ListLabel 189"/>
    <w:uiPriority w:val="99"/>
    <w:qFormat/>
    <w:rsid w:val="00986055"/>
  </w:style>
  <w:style w:type="character" w:customStyle="1" w:styleId="ListLabel190">
    <w:name w:val="ListLabel 190"/>
    <w:uiPriority w:val="99"/>
    <w:qFormat/>
    <w:rsid w:val="00986055"/>
  </w:style>
  <w:style w:type="character" w:customStyle="1" w:styleId="ListLabel191">
    <w:name w:val="ListLabel 191"/>
    <w:uiPriority w:val="99"/>
    <w:qFormat/>
    <w:rsid w:val="00986055"/>
  </w:style>
  <w:style w:type="character" w:customStyle="1" w:styleId="ListLabel192">
    <w:name w:val="ListLabel 192"/>
    <w:uiPriority w:val="99"/>
    <w:qFormat/>
    <w:rsid w:val="00986055"/>
  </w:style>
  <w:style w:type="character" w:customStyle="1" w:styleId="ListLabel193">
    <w:name w:val="ListLabel 193"/>
    <w:uiPriority w:val="99"/>
    <w:qFormat/>
    <w:rsid w:val="00986055"/>
  </w:style>
  <w:style w:type="character" w:customStyle="1" w:styleId="ListLabel194">
    <w:name w:val="ListLabel 194"/>
    <w:uiPriority w:val="99"/>
    <w:qFormat/>
    <w:rsid w:val="00986055"/>
  </w:style>
  <w:style w:type="character" w:customStyle="1" w:styleId="ListLabel195">
    <w:name w:val="ListLabel 195"/>
    <w:uiPriority w:val="99"/>
    <w:qFormat/>
    <w:rsid w:val="00986055"/>
    <w:rPr>
      <w:sz w:val="20"/>
    </w:rPr>
  </w:style>
  <w:style w:type="character" w:customStyle="1" w:styleId="ListLabel196">
    <w:name w:val="ListLabel 196"/>
    <w:uiPriority w:val="99"/>
    <w:qFormat/>
    <w:rsid w:val="00986055"/>
  </w:style>
  <w:style w:type="character" w:customStyle="1" w:styleId="ListLabel197">
    <w:name w:val="ListLabel 197"/>
    <w:uiPriority w:val="99"/>
    <w:qFormat/>
    <w:rsid w:val="00986055"/>
  </w:style>
  <w:style w:type="character" w:customStyle="1" w:styleId="ListLabel198">
    <w:name w:val="ListLabel 198"/>
    <w:uiPriority w:val="99"/>
    <w:qFormat/>
    <w:rsid w:val="00986055"/>
  </w:style>
  <w:style w:type="character" w:customStyle="1" w:styleId="ListLabel199">
    <w:name w:val="ListLabel 199"/>
    <w:uiPriority w:val="99"/>
    <w:qFormat/>
    <w:rsid w:val="00986055"/>
  </w:style>
  <w:style w:type="character" w:customStyle="1" w:styleId="ListLabel200">
    <w:name w:val="ListLabel 200"/>
    <w:uiPriority w:val="99"/>
    <w:qFormat/>
    <w:rsid w:val="00986055"/>
  </w:style>
  <w:style w:type="character" w:customStyle="1" w:styleId="ListLabel201">
    <w:name w:val="ListLabel 201"/>
    <w:uiPriority w:val="99"/>
    <w:qFormat/>
    <w:rsid w:val="00986055"/>
  </w:style>
  <w:style w:type="character" w:customStyle="1" w:styleId="ListLabel202">
    <w:name w:val="ListLabel 202"/>
    <w:uiPriority w:val="99"/>
    <w:qFormat/>
    <w:rsid w:val="00986055"/>
  </w:style>
  <w:style w:type="character" w:customStyle="1" w:styleId="ListLabel203">
    <w:name w:val="ListLabel 203"/>
    <w:uiPriority w:val="99"/>
    <w:qFormat/>
    <w:rsid w:val="00986055"/>
  </w:style>
  <w:style w:type="character" w:customStyle="1" w:styleId="ListLabel204">
    <w:name w:val="ListLabel 204"/>
    <w:uiPriority w:val="99"/>
    <w:qFormat/>
    <w:rsid w:val="00986055"/>
  </w:style>
  <w:style w:type="character" w:customStyle="1" w:styleId="ListLabel205">
    <w:name w:val="ListLabel 205"/>
    <w:uiPriority w:val="99"/>
    <w:qFormat/>
    <w:rsid w:val="00986055"/>
  </w:style>
  <w:style w:type="character" w:customStyle="1" w:styleId="ListLabel206">
    <w:name w:val="ListLabel 206"/>
    <w:uiPriority w:val="99"/>
    <w:qFormat/>
    <w:rsid w:val="00986055"/>
  </w:style>
  <w:style w:type="character" w:customStyle="1" w:styleId="ListLabel207">
    <w:name w:val="ListLabel 207"/>
    <w:uiPriority w:val="99"/>
    <w:qFormat/>
    <w:rsid w:val="00986055"/>
  </w:style>
  <w:style w:type="character" w:customStyle="1" w:styleId="ListLabel208">
    <w:name w:val="ListLabel 208"/>
    <w:uiPriority w:val="99"/>
    <w:qFormat/>
    <w:rsid w:val="00986055"/>
  </w:style>
  <w:style w:type="character" w:customStyle="1" w:styleId="ListLabel209">
    <w:name w:val="ListLabel 209"/>
    <w:uiPriority w:val="99"/>
    <w:qFormat/>
    <w:rsid w:val="00986055"/>
  </w:style>
  <w:style w:type="character" w:customStyle="1" w:styleId="ListLabel210">
    <w:name w:val="ListLabel 210"/>
    <w:uiPriority w:val="99"/>
    <w:qFormat/>
    <w:rsid w:val="00986055"/>
  </w:style>
  <w:style w:type="character" w:customStyle="1" w:styleId="ListLabel211">
    <w:name w:val="ListLabel 211"/>
    <w:uiPriority w:val="99"/>
    <w:qFormat/>
    <w:rsid w:val="00986055"/>
  </w:style>
  <w:style w:type="character" w:customStyle="1" w:styleId="ListLabel212">
    <w:name w:val="ListLabel 212"/>
    <w:uiPriority w:val="99"/>
    <w:qFormat/>
    <w:rsid w:val="00986055"/>
  </w:style>
  <w:style w:type="character" w:customStyle="1" w:styleId="ListLabel213">
    <w:name w:val="ListLabel 213"/>
    <w:uiPriority w:val="99"/>
    <w:qFormat/>
    <w:rsid w:val="00986055"/>
  </w:style>
  <w:style w:type="character" w:customStyle="1" w:styleId="ListLabel214">
    <w:name w:val="ListLabel 214"/>
    <w:uiPriority w:val="99"/>
    <w:qFormat/>
    <w:rsid w:val="00986055"/>
  </w:style>
  <w:style w:type="character" w:customStyle="1" w:styleId="ListLabel215">
    <w:name w:val="ListLabel 215"/>
    <w:uiPriority w:val="99"/>
    <w:qFormat/>
    <w:rsid w:val="00986055"/>
  </w:style>
  <w:style w:type="character" w:customStyle="1" w:styleId="ListLabel216">
    <w:name w:val="ListLabel 216"/>
    <w:uiPriority w:val="99"/>
    <w:qFormat/>
    <w:rsid w:val="00986055"/>
  </w:style>
  <w:style w:type="character" w:customStyle="1" w:styleId="ListLabel217">
    <w:name w:val="ListLabel 217"/>
    <w:uiPriority w:val="99"/>
    <w:qFormat/>
    <w:rsid w:val="00986055"/>
  </w:style>
  <w:style w:type="character" w:customStyle="1" w:styleId="ListLabel218">
    <w:name w:val="ListLabel 218"/>
    <w:uiPriority w:val="99"/>
    <w:qFormat/>
    <w:rsid w:val="00986055"/>
  </w:style>
  <w:style w:type="character" w:customStyle="1" w:styleId="ListLabel219">
    <w:name w:val="ListLabel 219"/>
    <w:uiPriority w:val="99"/>
    <w:qFormat/>
    <w:rsid w:val="00986055"/>
  </w:style>
  <w:style w:type="character" w:customStyle="1" w:styleId="ListLabel220">
    <w:name w:val="ListLabel 220"/>
    <w:uiPriority w:val="99"/>
    <w:qFormat/>
    <w:rsid w:val="00986055"/>
  </w:style>
  <w:style w:type="character" w:customStyle="1" w:styleId="ListLabel221">
    <w:name w:val="ListLabel 221"/>
    <w:uiPriority w:val="99"/>
    <w:qFormat/>
    <w:rsid w:val="00986055"/>
  </w:style>
  <w:style w:type="character" w:customStyle="1" w:styleId="ListLabel222">
    <w:name w:val="ListLabel 222"/>
    <w:uiPriority w:val="99"/>
    <w:qFormat/>
    <w:rsid w:val="00986055"/>
  </w:style>
  <w:style w:type="character" w:customStyle="1" w:styleId="ListLabel223">
    <w:name w:val="ListLabel 223"/>
    <w:uiPriority w:val="99"/>
    <w:qFormat/>
    <w:rsid w:val="00986055"/>
  </w:style>
  <w:style w:type="character" w:customStyle="1" w:styleId="ListLabel224">
    <w:name w:val="ListLabel 224"/>
    <w:uiPriority w:val="99"/>
    <w:qFormat/>
    <w:rsid w:val="00986055"/>
  </w:style>
  <w:style w:type="character" w:customStyle="1" w:styleId="ListLabel225">
    <w:name w:val="ListLabel 225"/>
    <w:uiPriority w:val="99"/>
    <w:qFormat/>
    <w:rsid w:val="00986055"/>
  </w:style>
  <w:style w:type="character" w:customStyle="1" w:styleId="ListLabel226">
    <w:name w:val="ListLabel 226"/>
    <w:uiPriority w:val="99"/>
    <w:qFormat/>
    <w:rsid w:val="00986055"/>
    <w:rPr>
      <w:b/>
      <w:sz w:val="20"/>
    </w:rPr>
  </w:style>
  <w:style w:type="character" w:customStyle="1" w:styleId="ListLabel227">
    <w:name w:val="ListLabel 227"/>
    <w:uiPriority w:val="99"/>
    <w:qFormat/>
    <w:rsid w:val="00986055"/>
  </w:style>
  <w:style w:type="character" w:customStyle="1" w:styleId="ListLabel228">
    <w:name w:val="ListLabel 228"/>
    <w:uiPriority w:val="99"/>
    <w:qFormat/>
    <w:rsid w:val="00986055"/>
  </w:style>
  <w:style w:type="character" w:customStyle="1" w:styleId="ListLabel229">
    <w:name w:val="ListLabel 229"/>
    <w:uiPriority w:val="99"/>
    <w:qFormat/>
    <w:rsid w:val="00986055"/>
  </w:style>
  <w:style w:type="character" w:customStyle="1" w:styleId="ListLabel230">
    <w:name w:val="ListLabel 230"/>
    <w:uiPriority w:val="99"/>
    <w:qFormat/>
    <w:rsid w:val="00986055"/>
  </w:style>
  <w:style w:type="character" w:customStyle="1" w:styleId="ListLabel231">
    <w:name w:val="ListLabel 231"/>
    <w:uiPriority w:val="99"/>
    <w:qFormat/>
    <w:rsid w:val="00986055"/>
  </w:style>
  <w:style w:type="character" w:customStyle="1" w:styleId="ListLabel232">
    <w:name w:val="ListLabel 232"/>
    <w:uiPriority w:val="99"/>
    <w:qFormat/>
    <w:rsid w:val="00986055"/>
  </w:style>
  <w:style w:type="character" w:customStyle="1" w:styleId="ListLabel233">
    <w:name w:val="ListLabel 233"/>
    <w:uiPriority w:val="99"/>
    <w:qFormat/>
    <w:rsid w:val="00986055"/>
  </w:style>
  <w:style w:type="character" w:customStyle="1" w:styleId="ListLabel234">
    <w:name w:val="ListLabel 234"/>
    <w:uiPriority w:val="99"/>
    <w:qFormat/>
    <w:rsid w:val="00986055"/>
  </w:style>
  <w:style w:type="character" w:customStyle="1" w:styleId="ListLabel235">
    <w:name w:val="ListLabel 235"/>
    <w:uiPriority w:val="99"/>
    <w:qFormat/>
    <w:rsid w:val="00986055"/>
    <w:rPr>
      <w:sz w:val="20"/>
    </w:rPr>
  </w:style>
  <w:style w:type="character" w:customStyle="1" w:styleId="ListLabel236">
    <w:name w:val="ListLabel 236"/>
    <w:uiPriority w:val="99"/>
    <w:qFormat/>
    <w:rsid w:val="00986055"/>
  </w:style>
  <w:style w:type="character" w:customStyle="1" w:styleId="ListLabel237">
    <w:name w:val="ListLabel 237"/>
    <w:uiPriority w:val="99"/>
    <w:qFormat/>
    <w:rsid w:val="00986055"/>
  </w:style>
  <w:style w:type="character" w:customStyle="1" w:styleId="ListLabel238">
    <w:name w:val="ListLabel 238"/>
    <w:uiPriority w:val="99"/>
    <w:qFormat/>
    <w:rsid w:val="00986055"/>
  </w:style>
  <w:style w:type="character" w:customStyle="1" w:styleId="ListLabel239">
    <w:name w:val="ListLabel 239"/>
    <w:uiPriority w:val="99"/>
    <w:qFormat/>
    <w:rsid w:val="00986055"/>
  </w:style>
  <w:style w:type="character" w:customStyle="1" w:styleId="ListLabel240">
    <w:name w:val="ListLabel 240"/>
    <w:uiPriority w:val="99"/>
    <w:qFormat/>
    <w:rsid w:val="00986055"/>
  </w:style>
  <w:style w:type="character" w:customStyle="1" w:styleId="ListLabel241">
    <w:name w:val="ListLabel 241"/>
    <w:uiPriority w:val="99"/>
    <w:qFormat/>
    <w:rsid w:val="00986055"/>
  </w:style>
  <w:style w:type="character" w:customStyle="1" w:styleId="ListLabel242">
    <w:name w:val="ListLabel 242"/>
    <w:uiPriority w:val="99"/>
    <w:qFormat/>
    <w:rsid w:val="00986055"/>
  </w:style>
  <w:style w:type="character" w:customStyle="1" w:styleId="ListLabel243">
    <w:name w:val="ListLabel 243"/>
    <w:uiPriority w:val="99"/>
    <w:qFormat/>
    <w:rsid w:val="00986055"/>
  </w:style>
  <w:style w:type="character" w:customStyle="1" w:styleId="ListLabel244">
    <w:name w:val="ListLabel 244"/>
    <w:uiPriority w:val="99"/>
    <w:qFormat/>
    <w:rsid w:val="00986055"/>
    <w:rPr>
      <w:sz w:val="20"/>
    </w:rPr>
  </w:style>
  <w:style w:type="character" w:customStyle="1" w:styleId="ListLabel245">
    <w:name w:val="ListLabel 245"/>
    <w:uiPriority w:val="99"/>
    <w:qFormat/>
    <w:rsid w:val="00986055"/>
  </w:style>
  <w:style w:type="character" w:customStyle="1" w:styleId="ListLabel246">
    <w:name w:val="ListLabel 246"/>
    <w:uiPriority w:val="99"/>
    <w:qFormat/>
    <w:rsid w:val="00986055"/>
  </w:style>
  <w:style w:type="character" w:customStyle="1" w:styleId="ListLabel247">
    <w:name w:val="ListLabel 247"/>
    <w:uiPriority w:val="99"/>
    <w:qFormat/>
    <w:rsid w:val="00986055"/>
  </w:style>
  <w:style w:type="character" w:customStyle="1" w:styleId="ListLabel248">
    <w:name w:val="ListLabel 248"/>
    <w:uiPriority w:val="99"/>
    <w:qFormat/>
    <w:rsid w:val="00986055"/>
  </w:style>
  <w:style w:type="character" w:customStyle="1" w:styleId="ListLabel249">
    <w:name w:val="ListLabel 249"/>
    <w:uiPriority w:val="99"/>
    <w:qFormat/>
    <w:rsid w:val="00986055"/>
  </w:style>
  <w:style w:type="character" w:customStyle="1" w:styleId="ListLabel250">
    <w:name w:val="ListLabel 250"/>
    <w:uiPriority w:val="99"/>
    <w:qFormat/>
    <w:rsid w:val="00986055"/>
  </w:style>
  <w:style w:type="character" w:customStyle="1" w:styleId="ListLabel251">
    <w:name w:val="ListLabel 251"/>
    <w:uiPriority w:val="99"/>
    <w:qFormat/>
    <w:rsid w:val="00986055"/>
  </w:style>
  <w:style w:type="character" w:customStyle="1" w:styleId="ListLabel252">
    <w:name w:val="ListLabel 252"/>
    <w:uiPriority w:val="99"/>
    <w:qFormat/>
    <w:rsid w:val="00986055"/>
  </w:style>
  <w:style w:type="character" w:customStyle="1" w:styleId="ListLabel253">
    <w:name w:val="ListLabel 253"/>
    <w:uiPriority w:val="99"/>
    <w:qFormat/>
    <w:rsid w:val="00986055"/>
    <w:rPr>
      <w:sz w:val="20"/>
    </w:rPr>
  </w:style>
  <w:style w:type="character" w:customStyle="1" w:styleId="ListLabel254">
    <w:name w:val="ListLabel 254"/>
    <w:uiPriority w:val="99"/>
    <w:qFormat/>
    <w:rsid w:val="00986055"/>
  </w:style>
  <w:style w:type="character" w:customStyle="1" w:styleId="ListLabel255">
    <w:name w:val="ListLabel 255"/>
    <w:uiPriority w:val="99"/>
    <w:qFormat/>
    <w:rsid w:val="00986055"/>
  </w:style>
  <w:style w:type="character" w:customStyle="1" w:styleId="ListLabel256">
    <w:name w:val="ListLabel 256"/>
    <w:uiPriority w:val="99"/>
    <w:qFormat/>
    <w:rsid w:val="00986055"/>
  </w:style>
  <w:style w:type="character" w:customStyle="1" w:styleId="ListLabel257">
    <w:name w:val="ListLabel 257"/>
    <w:uiPriority w:val="99"/>
    <w:qFormat/>
    <w:rsid w:val="00986055"/>
  </w:style>
  <w:style w:type="character" w:customStyle="1" w:styleId="ListLabel258">
    <w:name w:val="ListLabel 258"/>
    <w:uiPriority w:val="99"/>
    <w:qFormat/>
    <w:rsid w:val="00986055"/>
  </w:style>
  <w:style w:type="character" w:customStyle="1" w:styleId="ListLabel259">
    <w:name w:val="ListLabel 259"/>
    <w:uiPriority w:val="99"/>
    <w:qFormat/>
    <w:rsid w:val="00986055"/>
  </w:style>
  <w:style w:type="character" w:customStyle="1" w:styleId="ListLabel260">
    <w:name w:val="ListLabel 260"/>
    <w:uiPriority w:val="99"/>
    <w:qFormat/>
    <w:rsid w:val="00986055"/>
  </w:style>
  <w:style w:type="character" w:customStyle="1" w:styleId="ListLabel261">
    <w:name w:val="ListLabel 261"/>
    <w:uiPriority w:val="99"/>
    <w:qFormat/>
    <w:rsid w:val="00986055"/>
  </w:style>
  <w:style w:type="character" w:customStyle="1" w:styleId="ListLabel262">
    <w:name w:val="ListLabel 262"/>
    <w:uiPriority w:val="99"/>
    <w:qFormat/>
    <w:rsid w:val="00986055"/>
    <w:rPr>
      <w:sz w:val="20"/>
    </w:rPr>
  </w:style>
  <w:style w:type="character" w:customStyle="1" w:styleId="ListLabel263">
    <w:name w:val="ListLabel 263"/>
    <w:uiPriority w:val="99"/>
    <w:qFormat/>
    <w:rsid w:val="00986055"/>
  </w:style>
  <w:style w:type="character" w:customStyle="1" w:styleId="ListLabel264">
    <w:name w:val="ListLabel 264"/>
    <w:uiPriority w:val="99"/>
    <w:qFormat/>
    <w:rsid w:val="00986055"/>
  </w:style>
  <w:style w:type="character" w:customStyle="1" w:styleId="ListLabel265">
    <w:name w:val="ListLabel 265"/>
    <w:uiPriority w:val="99"/>
    <w:qFormat/>
    <w:rsid w:val="00986055"/>
  </w:style>
  <w:style w:type="character" w:customStyle="1" w:styleId="ListLabel266">
    <w:name w:val="ListLabel 266"/>
    <w:uiPriority w:val="99"/>
    <w:qFormat/>
    <w:rsid w:val="00986055"/>
  </w:style>
  <w:style w:type="character" w:customStyle="1" w:styleId="ListLabel267">
    <w:name w:val="ListLabel 267"/>
    <w:uiPriority w:val="99"/>
    <w:qFormat/>
    <w:rsid w:val="00986055"/>
  </w:style>
  <w:style w:type="character" w:customStyle="1" w:styleId="ListLabel268">
    <w:name w:val="ListLabel 268"/>
    <w:uiPriority w:val="99"/>
    <w:qFormat/>
    <w:rsid w:val="00986055"/>
  </w:style>
  <w:style w:type="character" w:customStyle="1" w:styleId="ListLabel269">
    <w:name w:val="ListLabel 269"/>
    <w:uiPriority w:val="99"/>
    <w:qFormat/>
    <w:rsid w:val="00986055"/>
  </w:style>
  <w:style w:type="character" w:customStyle="1" w:styleId="ListLabel270">
    <w:name w:val="ListLabel 270"/>
    <w:uiPriority w:val="99"/>
    <w:qFormat/>
    <w:rsid w:val="00986055"/>
  </w:style>
  <w:style w:type="character" w:customStyle="1" w:styleId="ListLabel271">
    <w:name w:val="ListLabel 271"/>
    <w:uiPriority w:val="99"/>
    <w:qFormat/>
    <w:rsid w:val="00986055"/>
    <w:rPr>
      <w:sz w:val="20"/>
    </w:rPr>
  </w:style>
  <w:style w:type="character" w:customStyle="1" w:styleId="ListLabel272">
    <w:name w:val="ListLabel 272"/>
    <w:uiPriority w:val="99"/>
    <w:qFormat/>
    <w:rsid w:val="00986055"/>
  </w:style>
  <w:style w:type="character" w:customStyle="1" w:styleId="ListLabel273">
    <w:name w:val="ListLabel 273"/>
    <w:uiPriority w:val="99"/>
    <w:qFormat/>
    <w:rsid w:val="00986055"/>
  </w:style>
  <w:style w:type="character" w:customStyle="1" w:styleId="ListLabel274">
    <w:name w:val="ListLabel 274"/>
    <w:uiPriority w:val="99"/>
    <w:qFormat/>
    <w:rsid w:val="00986055"/>
  </w:style>
  <w:style w:type="character" w:customStyle="1" w:styleId="ListLabel275">
    <w:name w:val="ListLabel 275"/>
    <w:uiPriority w:val="99"/>
    <w:qFormat/>
    <w:rsid w:val="00986055"/>
  </w:style>
  <w:style w:type="character" w:customStyle="1" w:styleId="ListLabel276">
    <w:name w:val="ListLabel 276"/>
    <w:uiPriority w:val="99"/>
    <w:qFormat/>
    <w:rsid w:val="00986055"/>
  </w:style>
  <w:style w:type="character" w:customStyle="1" w:styleId="ListLabel277">
    <w:name w:val="ListLabel 277"/>
    <w:uiPriority w:val="99"/>
    <w:qFormat/>
    <w:rsid w:val="00986055"/>
  </w:style>
  <w:style w:type="character" w:customStyle="1" w:styleId="ListLabel278">
    <w:name w:val="ListLabel 278"/>
    <w:uiPriority w:val="99"/>
    <w:qFormat/>
    <w:rsid w:val="00986055"/>
  </w:style>
  <w:style w:type="character" w:customStyle="1" w:styleId="ListLabel279">
    <w:name w:val="ListLabel 279"/>
    <w:uiPriority w:val="99"/>
    <w:qFormat/>
    <w:rsid w:val="00986055"/>
  </w:style>
  <w:style w:type="character" w:customStyle="1" w:styleId="ListLabel280">
    <w:name w:val="ListLabel 280"/>
    <w:uiPriority w:val="99"/>
    <w:qFormat/>
    <w:rsid w:val="00986055"/>
    <w:rPr>
      <w:sz w:val="20"/>
    </w:rPr>
  </w:style>
  <w:style w:type="character" w:customStyle="1" w:styleId="ListLabel281">
    <w:name w:val="ListLabel 281"/>
    <w:uiPriority w:val="99"/>
    <w:qFormat/>
    <w:rsid w:val="00986055"/>
  </w:style>
  <w:style w:type="character" w:customStyle="1" w:styleId="ListLabel282">
    <w:name w:val="ListLabel 282"/>
    <w:uiPriority w:val="99"/>
    <w:qFormat/>
    <w:rsid w:val="00986055"/>
  </w:style>
  <w:style w:type="character" w:customStyle="1" w:styleId="ListLabel283">
    <w:name w:val="ListLabel 283"/>
    <w:uiPriority w:val="99"/>
    <w:qFormat/>
    <w:rsid w:val="00986055"/>
  </w:style>
  <w:style w:type="character" w:customStyle="1" w:styleId="ListLabel284">
    <w:name w:val="ListLabel 284"/>
    <w:uiPriority w:val="99"/>
    <w:qFormat/>
    <w:rsid w:val="00986055"/>
  </w:style>
  <w:style w:type="character" w:customStyle="1" w:styleId="ListLabel285">
    <w:name w:val="ListLabel 285"/>
    <w:uiPriority w:val="99"/>
    <w:qFormat/>
    <w:rsid w:val="00986055"/>
  </w:style>
  <w:style w:type="character" w:customStyle="1" w:styleId="ListLabel286">
    <w:name w:val="ListLabel 286"/>
    <w:uiPriority w:val="99"/>
    <w:qFormat/>
    <w:rsid w:val="00986055"/>
  </w:style>
  <w:style w:type="character" w:customStyle="1" w:styleId="ListLabel287">
    <w:name w:val="ListLabel 287"/>
    <w:uiPriority w:val="99"/>
    <w:qFormat/>
    <w:rsid w:val="00986055"/>
  </w:style>
  <w:style w:type="character" w:customStyle="1" w:styleId="ListLabel288">
    <w:name w:val="ListLabel 288"/>
    <w:uiPriority w:val="99"/>
    <w:qFormat/>
    <w:rsid w:val="00986055"/>
  </w:style>
  <w:style w:type="character" w:customStyle="1" w:styleId="ListLabel289">
    <w:name w:val="ListLabel 289"/>
    <w:uiPriority w:val="99"/>
    <w:qFormat/>
    <w:rsid w:val="00986055"/>
    <w:rPr>
      <w:b/>
      <w:color w:val="00000A"/>
      <w:sz w:val="20"/>
    </w:rPr>
  </w:style>
  <w:style w:type="character" w:customStyle="1" w:styleId="ListLabel290">
    <w:name w:val="ListLabel 290"/>
    <w:uiPriority w:val="99"/>
    <w:qFormat/>
    <w:rsid w:val="00986055"/>
  </w:style>
  <w:style w:type="character" w:customStyle="1" w:styleId="ListLabel291">
    <w:name w:val="ListLabel 291"/>
    <w:uiPriority w:val="99"/>
    <w:qFormat/>
    <w:rsid w:val="00986055"/>
  </w:style>
  <w:style w:type="character" w:customStyle="1" w:styleId="ListLabel292">
    <w:name w:val="ListLabel 292"/>
    <w:uiPriority w:val="99"/>
    <w:qFormat/>
    <w:rsid w:val="00986055"/>
  </w:style>
  <w:style w:type="character" w:customStyle="1" w:styleId="ListLabel293">
    <w:name w:val="ListLabel 293"/>
    <w:uiPriority w:val="99"/>
    <w:qFormat/>
    <w:rsid w:val="00986055"/>
  </w:style>
  <w:style w:type="character" w:customStyle="1" w:styleId="ListLabel294">
    <w:name w:val="ListLabel 294"/>
    <w:uiPriority w:val="99"/>
    <w:qFormat/>
    <w:rsid w:val="00986055"/>
  </w:style>
  <w:style w:type="character" w:customStyle="1" w:styleId="ListLabel295">
    <w:name w:val="ListLabel 295"/>
    <w:uiPriority w:val="99"/>
    <w:qFormat/>
    <w:rsid w:val="00986055"/>
  </w:style>
  <w:style w:type="character" w:customStyle="1" w:styleId="ListLabel296">
    <w:name w:val="ListLabel 296"/>
    <w:uiPriority w:val="99"/>
    <w:qFormat/>
    <w:rsid w:val="00986055"/>
  </w:style>
  <w:style w:type="character" w:customStyle="1" w:styleId="ListLabel297">
    <w:name w:val="ListLabel 297"/>
    <w:uiPriority w:val="99"/>
    <w:qFormat/>
    <w:rsid w:val="00986055"/>
  </w:style>
  <w:style w:type="character" w:customStyle="1" w:styleId="ListLabel298">
    <w:name w:val="ListLabel 298"/>
    <w:uiPriority w:val="99"/>
    <w:qFormat/>
    <w:rsid w:val="00986055"/>
    <w:rPr>
      <w:b/>
      <w:color w:val="00000A"/>
      <w:sz w:val="20"/>
    </w:rPr>
  </w:style>
  <w:style w:type="character" w:customStyle="1" w:styleId="Bullets">
    <w:name w:val="Bullets"/>
    <w:uiPriority w:val="99"/>
    <w:qFormat/>
    <w:rsid w:val="00986055"/>
    <w:rPr>
      <w:rFonts w:ascii="OpenSymbol" w:hAnsi="OpenSymbol"/>
    </w:rPr>
  </w:style>
  <w:style w:type="character" w:customStyle="1" w:styleId="StrongEmphasis">
    <w:name w:val="Strong Emphasis"/>
    <w:uiPriority w:val="99"/>
    <w:qFormat/>
    <w:rsid w:val="00986055"/>
    <w:rPr>
      <w:b/>
    </w:rPr>
  </w:style>
  <w:style w:type="character" w:customStyle="1" w:styleId="ListLabel299">
    <w:name w:val="ListLabel 299"/>
    <w:uiPriority w:val="99"/>
    <w:qFormat/>
    <w:rsid w:val="00986055"/>
    <w:rPr>
      <w:sz w:val="20"/>
    </w:rPr>
  </w:style>
  <w:style w:type="character" w:customStyle="1" w:styleId="ListLabel300">
    <w:name w:val="ListLabel 300"/>
    <w:uiPriority w:val="99"/>
    <w:qFormat/>
    <w:rsid w:val="00986055"/>
  </w:style>
  <w:style w:type="character" w:customStyle="1" w:styleId="ListLabel301">
    <w:name w:val="ListLabel 301"/>
    <w:uiPriority w:val="99"/>
    <w:qFormat/>
    <w:rsid w:val="00986055"/>
  </w:style>
  <w:style w:type="character" w:customStyle="1" w:styleId="ListLabel302">
    <w:name w:val="ListLabel 302"/>
    <w:uiPriority w:val="99"/>
    <w:qFormat/>
    <w:rsid w:val="00986055"/>
  </w:style>
  <w:style w:type="character" w:customStyle="1" w:styleId="ListLabel303">
    <w:name w:val="ListLabel 303"/>
    <w:uiPriority w:val="99"/>
    <w:qFormat/>
    <w:rsid w:val="00986055"/>
  </w:style>
  <w:style w:type="character" w:customStyle="1" w:styleId="ListLabel304">
    <w:name w:val="ListLabel 304"/>
    <w:uiPriority w:val="99"/>
    <w:qFormat/>
    <w:rsid w:val="00986055"/>
  </w:style>
  <w:style w:type="character" w:customStyle="1" w:styleId="ListLabel305">
    <w:name w:val="ListLabel 305"/>
    <w:uiPriority w:val="99"/>
    <w:qFormat/>
    <w:rsid w:val="00986055"/>
  </w:style>
  <w:style w:type="character" w:customStyle="1" w:styleId="ListLabel306">
    <w:name w:val="ListLabel 306"/>
    <w:uiPriority w:val="99"/>
    <w:qFormat/>
    <w:rsid w:val="00986055"/>
  </w:style>
  <w:style w:type="character" w:customStyle="1" w:styleId="ListLabel307">
    <w:name w:val="ListLabel 307"/>
    <w:uiPriority w:val="99"/>
    <w:qFormat/>
    <w:rsid w:val="00986055"/>
  </w:style>
  <w:style w:type="character" w:customStyle="1" w:styleId="ListLabel308">
    <w:name w:val="ListLabel 308"/>
    <w:uiPriority w:val="99"/>
    <w:qFormat/>
    <w:rsid w:val="00986055"/>
    <w:rPr>
      <w:sz w:val="20"/>
    </w:rPr>
  </w:style>
  <w:style w:type="character" w:customStyle="1" w:styleId="ListLabel309">
    <w:name w:val="ListLabel 309"/>
    <w:uiPriority w:val="99"/>
    <w:qFormat/>
    <w:rsid w:val="00986055"/>
    <w:rPr>
      <w:sz w:val="20"/>
    </w:rPr>
  </w:style>
  <w:style w:type="character" w:customStyle="1" w:styleId="ListLabel310">
    <w:name w:val="ListLabel 310"/>
    <w:uiPriority w:val="99"/>
    <w:qFormat/>
    <w:rsid w:val="00986055"/>
  </w:style>
  <w:style w:type="character" w:customStyle="1" w:styleId="ListLabel311">
    <w:name w:val="ListLabel 311"/>
    <w:uiPriority w:val="99"/>
    <w:qFormat/>
    <w:rsid w:val="00986055"/>
  </w:style>
  <w:style w:type="character" w:customStyle="1" w:styleId="ListLabel312">
    <w:name w:val="ListLabel 312"/>
    <w:uiPriority w:val="99"/>
    <w:qFormat/>
    <w:rsid w:val="00986055"/>
  </w:style>
  <w:style w:type="character" w:customStyle="1" w:styleId="ListLabel313">
    <w:name w:val="ListLabel 313"/>
    <w:uiPriority w:val="99"/>
    <w:qFormat/>
    <w:rsid w:val="00986055"/>
  </w:style>
  <w:style w:type="character" w:customStyle="1" w:styleId="ListLabel314">
    <w:name w:val="ListLabel 314"/>
    <w:uiPriority w:val="99"/>
    <w:qFormat/>
    <w:rsid w:val="00986055"/>
  </w:style>
  <w:style w:type="character" w:customStyle="1" w:styleId="ListLabel315">
    <w:name w:val="ListLabel 315"/>
    <w:uiPriority w:val="99"/>
    <w:qFormat/>
    <w:rsid w:val="00986055"/>
  </w:style>
  <w:style w:type="character" w:customStyle="1" w:styleId="ListLabel316">
    <w:name w:val="ListLabel 316"/>
    <w:uiPriority w:val="99"/>
    <w:qFormat/>
    <w:rsid w:val="00986055"/>
  </w:style>
  <w:style w:type="character" w:customStyle="1" w:styleId="ListLabel317">
    <w:name w:val="ListLabel 317"/>
    <w:uiPriority w:val="99"/>
    <w:qFormat/>
    <w:rsid w:val="00986055"/>
  </w:style>
  <w:style w:type="character" w:customStyle="1" w:styleId="ListLabel318">
    <w:name w:val="ListLabel 318"/>
    <w:uiPriority w:val="99"/>
    <w:qFormat/>
    <w:rsid w:val="00986055"/>
    <w:rPr>
      <w:sz w:val="20"/>
    </w:rPr>
  </w:style>
  <w:style w:type="character" w:customStyle="1" w:styleId="ListLabel319">
    <w:name w:val="ListLabel 319"/>
    <w:uiPriority w:val="99"/>
    <w:qFormat/>
    <w:rsid w:val="00986055"/>
  </w:style>
  <w:style w:type="character" w:customStyle="1" w:styleId="ListLabel320">
    <w:name w:val="ListLabel 320"/>
    <w:uiPriority w:val="99"/>
    <w:qFormat/>
    <w:rsid w:val="00986055"/>
  </w:style>
  <w:style w:type="character" w:customStyle="1" w:styleId="ListLabel321">
    <w:name w:val="ListLabel 321"/>
    <w:uiPriority w:val="99"/>
    <w:qFormat/>
    <w:rsid w:val="00986055"/>
  </w:style>
  <w:style w:type="character" w:customStyle="1" w:styleId="ListLabel322">
    <w:name w:val="ListLabel 322"/>
    <w:uiPriority w:val="99"/>
    <w:qFormat/>
    <w:rsid w:val="00986055"/>
  </w:style>
  <w:style w:type="character" w:customStyle="1" w:styleId="ListLabel323">
    <w:name w:val="ListLabel 323"/>
    <w:uiPriority w:val="99"/>
    <w:qFormat/>
    <w:rsid w:val="00986055"/>
  </w:style>
  <w:style w:type="character" w:customStyle="1" w:styleId="ListLabel324">
    <w:name w:val="ListLabel 324"/>
    <w:uiPriority w:val="99"/>
    <w:qFormat/>
    <w:rsid w:val="00986055"/>
  </w:style>
  <w:style w:type="character" w:customStyle="1" w:styleId="ListLabel325">
    <w:name w:val="ListLabel 325"/>
    <w:uiPriority w:val="99"/>
    <w:qFormat/>
    <w:rsid w:val="00986055"/>
  </w:style>
  <w:style w:type="character" w:customStyle="1" w:styleId="ListLabel326">
    <w:name w:val="ListLabel 326"/>
    <w:uiPriority w:val="99"/>
    <w:qFormat/>
    <w:rsid w:val="00986055"/>
  </w:style>
  <w:style w:type="character" w:customStyle="1" w:styleId="ListLabel327">
    <w:name w:val="ListLabel 327"/>
    <w:uiPriority w:val="99"/>
    <w:qFormat/>
    <w:rsid w:val="00986055"/>
    <w:rPr>
      <w:b/>
      <w:sz w:val="20"/>
    </w:rPr>
  </w:style>
  <w:style w:type="character" w:customStyle="1" w:styleId="ListLabel328">
    <w:name w:val="ListLabel 328"/>
    <w:uiPriority w:val="99"/>
    <w:qFormat/>
    <w:rsid w:val="00986055"/>
  </w:style>
  <w:style w:type="character" w:customStyle="1" w:styleId="ListLabel329">
    <w:name w:val="ListLabel 329"/>
    <w:uiPriority w:val="99"/>
    <w:qFormat/>
    <w:rsid w:val="00986055"/>
  </w:style>
  <w:style w:type="character" w:customStyle="1" w:styleId="ListLabel330">
    <w:name w:val="ListLabel 330"/>
    <w:uiPriority w:val="99"/>
    <w:qFormat/>
    <w:rsid w:val="00986055"/>
  </w:style>
  <w:style w:type="character" w:customStyle="1" w:styleId="ListLabel331">
    <w:name w:val="ListLabel 331"/>
    <w:uiPriority w:val="99"/>
    <w:qFormat/>
    <w:rsid w:val="00986055"/>
  </w:style>
  <w:style w:type="character" w:customStyle="1" w:styleId="ListLabel332">
    <w:name w:val="ListLabel 332"/>
    <w:uiPriority w:val="99"/>
    <w:qFormat/>
    <w:rsid w:val="00986055"/>
  </w:style>
  <w:style w:type="character" w:customStyle="1" w:styleId="ListLabel333">
    <w:name w:val="ListLabel 333"/>
    <w:uiPriority w:val="99"/>
    <w:qFormat/>
    <w:rsid w:val="00986055"/>
  </w:style>
  <w:style w:type="character" w:customStyle="1" w:styleId="ListLabel334">
    <w:name w:val="ListLabel 334"/>
    <w:uiPriority w:val="99"/>
    <w:qFormat/>
    <w:rsid w:val="00986055"/>
  </w:style>
  <w:style w:type="character" w:customStyle="1" w:styleId="ListLabel335">
    <w:name w:val="ListLabel 335"/>
    <w:uiPriority w:val="99"/>
    <w:qFormat/>
    <w:rsid w:val="00986055"/>
  </w:style>
  <w:style w:type="character" w:customStyle="1" w:styleId="ListLabel336">
    <w:name w:val="ListLabel 336"/>
    <w:uiPriority w:val="99"/>
    <w:qFormat/>
    <w:rsid w:val="00986055"/>
    <w:rPr>
      <w:sz w:val="20"/>
    </w:rPr>
  </w:style>
  <w:style w:type="character" w:customStyle="1" w:styleId="ListLabel337">
    <w:name w:val="ListLabel 337"/>
    <w:uiPriority w:val="99"/>
    <w:qFormat/>
    <w:rsid w:val="00986055"/>
  </w:style>
  <w:style w:type="character" w:customStyle="1" w:styleId="ListLabel338">
    <w:name w:val="ListLabel 338"/>
    <w:uiPriority w:val="99"/>
    <w:qFormat/>
    <w:rsid w:val="00986055"/>
  </w:style>
  <w:style w:type="character" w:customStyle="1" w:styleId="ListLabel339">
    <w:name w:val="ListLabel 339"/>
    <w:uiPriority w:val="99"/>
    <w:qFormat/>
    <w:rsid w:val="00986055"/>
  </w:style>
  <w:style w:type="character" w:customStyle="1" w:styleId="ListLabel340">
    <w:name w:val="ListLabel 340"/>
    <w:uiPriority w:val="99"/>
    <w:qFormat/>
    <w:rsid w:val="00986055"/>
  </w:style>
  <w:style w:type="character" w:customStyle="1" w:styleId="ListLabel341">
    <w:name w:val="ListLabel 341"/>
    <w:uiPriority w:val="99"/>
    <w:qFormat/>
    <w:rsid w:val="00986055"/>
  </w:style>
  <w:style w:type="character" w:customStyle="1" w:styleId="ListLabel342">
    <w:name w:val="ListLabel 342"/>
    <w:uiPriority w:val="99"/>
    <w:qFormat/>
    <w:rsid w:val="00986055"/>
  </w:style>
  <w:style w:type="character" w:customStyle="1" w:styleId="ListLabel343">
    <w:name w:val="ListLabel 343"/>
    <w:uiPriority w:val="99"/>
    <w:qFormat/>
    <w:rsid w:val="00986055"/>
  </w:style>
  <w:style w:type="character" w:customStyle="1" w:styleId="ListLabel344">
    <w:name w:val="ListLabel 344"/>
    <w:uiPriority w:val="99"/>
    <w:qFormat/>
    <w:rsid w:val="00986055"/>
  </w:style>
  <w:style w:type="character" w:customStyle="1" w:styleId="ListLabel345">
    <w:name w:val="ListLabel 345"/>
    <w:uiPriority w:val="99"/>
    <w:qFormat/>
    <w:rsid w:val="00986055"/>
    <w:rPr>
      <w:sz w:val="20"/>
    </w:rPr>
  </w:style>
  <w:style w:type="character" w:customStyle="1" w:styleId="ListLabel346">
    <w:name w:val="ListLabel 346"/>
    <w:uiPriority w:val="99"/>
    <w:qFormat/>
    <w:rsid w:val="00986055"/>
  </w:style>
  <w:style w:type="character" w:customStyle="1" w:styleId="ListLabel347">
    <w:name w:val="ListLabel 347"/>
    <w:uiPriority w:val="99"/>
    <w:qFormat/>
    <w:rsid w:val="00986055"/>
  </w:style>
  <w:style w:type="character" w:customStyle="1" w:styleId="ListLabel348">
    <w:name w:val="ListLabel 348"/>
    <w:uiPriority w:val="99"/>
    <w:qFormat/>
    <w:rsid w:val="00986055"/>
  </w:style>
  <w:style w:type="character" w:customStyle="1" w:styleId="ListLabel349">
    <w:name w:val="ListLabel 349"/>
    <w:uiPriority w:val="99"/>
    <w:qFormat/>
    <w:rsid w:val="00986055"/>
  </w:style>
  <w:style w:type="character" w:customStyle="1" w:styleId="ListLabel350">
    <w:name w:val="ListLabel 350"/>
    <w:uiPriority w:val="99"/>
    <w:qFormat/>
    <w:rsid w:val="00986055"/>
  </w:style>
  <w:style w:type="character" w:customStyle="1" w:styleId="ListLabel351">
    <w:name w:val="ListLabel 351"/>
    <w:uiPriority w:val="99"/>
    <w:qFormat/>
    <w:rsid w:val="00986055"/>
  </w:style>
  <w:style w:type="character" w:customStyle="1" w:styleId="ListLabel352">
    <w:name w:val="ListLabel 352"/>
    <w:uiPriority w:val="99"/>
    <w:qFormat/>
    <w:rsid w:val="00986055"/>
  </w:style>
  <w:style w:type="character" w:customStyle="1" w:styleId="ListLabel353">
    <w:name w:val="ListLabel 353"/>
    <w:uiPriority w:val="99"/>
    <w:qFormat/>
    <w:rsid w:val="00986055"/>
  </w:style>
  <w:style w:type="character" w:customStyle="1" w:styleId="ListLabel354">
    <w:name w:val="ListLabel 354"/>
    <w:uiPriority w:val="99"/>
    <w:qFormat/>
    <w:rsid w:val="00986055"/>
    <w:rPr>
      <w:sz w:val="20"/>
    </w:rPr>
  </w:style>
  <w:style w:type="character" w:customStyle="1" w:styleId="ListLabel355">
    <w:name w:val="ListLabel 355"/>
    <w:uiPriority w:val="99"/>
    <w:qFormat/>
    <w:rsid w:val="00986055"/>
  </w:style>
  <w:style w:type="character" w:customStyle="1" w:styleId="ListLabel356">
    <w:name w:val="ListLabel 356"/>
    <w:uiPriority w:val="99"/>
    <w:qFormat/>
    <w:rsid w:val="00986055"/>
  </w:style>
  <w:style w:type="character" w:customStyle="1" w:styleId="ListLabel357">
    <w:name w:val="ListLabel 357"/>
    <w:uiPriority w:val="99"/>
    <w:qFormat/>
    <w:rsid w:val="00986055"/>
  </w:style>
  <w:style w:type="character" w:customStyle="1" w:styleId="ListLabel358">
    <w:name w:val="ListLabel 358"/>
    <w:uiPriority w:val="99"/>
    <w:qFormat/>
    <w:rsid w:val="00986055"/>
  </w:style>
  <w:style w:type="character" w:customStyle="1" w:styleId="ListLabel359">
    <w:name w:val="ListLabel 359"/>
    <w:uiPriority w:val="99"/>
    <w:qFormat/>
    <w:rsid w:val="00986055"/>
  </w:style>
  <w:style w:type="character" w:customStyle="1" w:styleId="ListLabel360">
    <w:name w:val="ListLabel 360"/>
    <w:uiPriority w:val="99"/>
    <w:qFormat/>
    <w:rsid w:val="00986055"/>
  </w:style>
  <w:style w:type="character" w:customStyle="1" w:styleId="ListLabel361">
    <w:name w:val="ListLabel 361"/>
    <w:uiPriority w:val="99"/>
    <w:qFormat/>
    <w:rsid w:val="00986055"/>
  </w:style>
  <w:style w:type="character" w:customStyle="1" w:styleId="ListLabel362">
    <w:name w:val="ListLabel 362"/>
    <w:uiPriority w:val="99"/>
    <w:qFormat/>
    <w:rsid w:val="00986055"/>
  </w:style>
  <w:style w:type="character" w:customStyle="1" w:styleId="ListLabel363">
    <w:name w:val="ListLabel 363"/>
    <w:uiPriority w:val="99"/>
    <w:qFormat/>
    <w:rsid w:val="00986055"/>
    <w:rPr>
      <w:sz w:val="20"/>
    </w:rPr>
  </w:style>
  <w:style w:type="character" w:customStyle="1" w:styleId="ListLabel364">
    <w:name w:val="ListLabel 364"/>
    <w:uiPriority w:val="99"/>
    <w:qFormat/>
    <w:rsid w:val="00986055"/>
  </w:style>
  <w:style w:type="character" w:customStyle="1" w:styleId="ListLabel365">
    <w:name w:val="ListLabel 365"/>
    <w:uiPriority w:val="99"/>
    <w:qFormat/>
    <w:rsid w:val="00986055"/>
  </w:style>
  <w:style w:type="character" w:customStyle="1" w:styleId="ListLabel366">
    <w:name w:val="ListLabel 366"/>
    <w:uiPriority w:val="99"/>
    <w:qFormat/>
    <w:rsid w:val="00986055"/>
  </w:style>
  <w:style w:type="character" w:customStyle="1" w:styleId="ListLabel367">
    <w:name w:val="ListLabel 367"/>
    <w:uiPriority w:val="99"/>
    <w:qFormat/>
    <w:rsid w:val="00986055"/>
  </w:style>
  <w:style w:type="character" w:customStyle="1" w:styleId="ListLabel368">
    <w:name w:val="ListLabel 368"/>
    <w:uiPriority w:val="99"/>
    <w:qFormat/>
    <w:rsid w:val="00986055"/>
  </w:style>
  <w:style w:type="character" w:customStyle="1" w:styleId="ListLabel369">
    <w:name w:val="ListLabel 369"/>
    <w:uiPriority w:val="99"/>
    <w:qFormat/>
    <w:rsid w:val="00986055"/>
  </w:style>
  <w:style w:type="character" w:customStyle="1" w:styleId="ListLabel370">
    <w:name w:val="ListLabel 370"/>
    <w:uiPriority w:val="99"/>
    <w:qFormat/>
    <w:rsid w:val="00986055"/>
  </w:style>
  <w:style w:type="character" w:customStyle="1" w:styleId="ListLabel371">
    <w:name w:val="ListLabel 371"/>
    <w:uiPriority w:val="99"/>
    <w:qFormat/>
    <w:rsid w:val="00986055"/>
  </w:style>
  <w:style w:type="character" w:customStyle="1" w:styleId="ListLabel372">
    <w:name w:val="ListLabel 372"/>
    <w:uiPriority w:val="99"/>
    <w:qFormat/>
    <w:rsid w:val="00986055"/>
    <w:rPr>
      <w:sz w:val="20"/>
    </w:rPr>
  </w:style>
  <w:style w:type="character" w:customStyle="1" w:styleId="ListLabel373">
    <w:name w:val="ListLabel 373"/>
    <w:uiPriority w:val="99"/>
    <w:qFormat/>
    <w:rsid w:val="00986055"/>
  </w:style>
  <w:style w:type="character" w:customStyle="1" w:styleId="ListLabel374">
    <w:name w:val="ListLabel 374"/>
    <w:uiPriority w:val="99"/>
    <w:qFormat/>
    <w:rsid w:val="00986055"/>
  </w:style>
  <w:style w:type="character" w:customStyle="1" w:styleId="ListLabel375">
    <w:name w:val="ListLabel 375"/>
    <w:uiPriority w:val="99"/>
    <w:qFormat/>
    <w:rsid w:val="00986055"/>
  </w:style>
  <w:style w:type="character" w:customStyle="1" w:styleId="ListLabel376">
    <w:name w:val="ListLabel 376"/>
    <w:uiPriority w:val="99"/>
    <w:qFormat/>
    <w:rsid w:val="00986055"/>
  </w:style>
  <w:style w:type="character" w:customStyle="1" w:styleId="ListLabel377">
    <w:name w:val="ListLabel 377"/>
    <w:uiPriority w:val="99"/>
    <w:qFormat/>
    <w:rsid w:val="00986055"/>
  </w:style>
  <w:style w:type="character" w:customStyle="1" w:styleId="ListLabel378">
    <w:name w:val="ListLabel 378"/>
    <w:uiPriority w:val="99"/>
    <w:qFormat/>
    <w:rsid w:val="00986055"/>
  </w:style>
  <w:style w:type="character" w:customStyle="1" w:styleId="ListLabel379">
    <w:name w:val="ListLabel 379"/>
    <w:uiPriority w:val="99"/>
    <w:qFormat/>
    <w:rsid w:val="00986055"/>
  </w:style>
  <w:style w:type="character" w:customStyle="1" w:styleId="ListLabel380">
    <w:name w:val="ListLabel 380"/>
    <w:uiPriority w:val="99"/>
    <w:qFormat/>
    <w:rsid w:val="00986055"/>
  </w:style>
  <w:style w:type="character" w:customStyle="1" w:styleId="ListLabel381">
    <w:name w:val="ListLabel 381"/>
    <w:uiPriority w:val="99"/>
    <w:qFormat/>
    <w:rsid w:val="00986055"/>
    <w:rPr>
      <w:b/>
      <w:color w:val="00000A"/>
      <w:sz w:val="20"/>
    </w:rPr>
  </w:style>
  <w:style w:type="character" w:customStyle="1" w:styleId="ListLabel382">
    <w:name w:val="ListLabel 382"/>
    <w:uiPriority w:val="99"/>
    <w:qFormat/>
    <w:rsid w:val="00986055"/>
  </w:style>
  <w:style w:type="character" w:customStyle="1" w:styleId="ListLabel383">
    <w:name w:val="ListLabel 383"/>
    <w:uiPriority w:val="99"/>
    <w:qFormat/>
    <w:rsid w:val="00986055"/>
  </w:style>
  <w:style w:type="character" w:customStyle="1" w:styleId="ListLabel384">
    <w:name w:val="ListLabel 384"/>
    <w:uiPriority w:val="99"/>
    <w:qFormat/>
    <w:rsid w:val="00986055"/>
  </w:style>
  <w:style w:type="character" w:customStyle="1" w:styleId="ListLabel385">
    <w:name w:val="ListLabel 385"/>
    <w:uiPriority w:val="99"/>
    <w:qFormat/>
    <w:rsid w:val="00986055"/>
  </w:style>
  <w:style w:type="character" w:customStyle="1" w:styleId="ListLabel386">
    <w:name w:val="ListLabel 386"/>
    <w:uiPriority w:val="99"/>
    <w:qFormat/>
    <w:rsid w:val="00986055"/>
  </w:style>
  <w:style w:type="character" w:customStyle="1" w:styleId="ListLabel387">
    <w:name w:val="ListLabel 387"/>
    <w:uiPriority w:val="99"/>
    <w:qFormat/>
    <w:rsid w:val="00986055"/>
  </w:style>
  <w:style w:type="character" w:customStyle="1" w:styleId="ListLabel388">
    <w:name w:val="ListLabel 388"/>
    <w:uiPriority w:val="99"/>
    <w:qFormat/>
    <w:rsid w:val="00986055"/>
  </w:style>
  <w:style w:type="character" w:customStyle="1" w:styleId="ListLabel389">
    <w:name w:val="ListLabel 389"/>
    <w:uiPriority w:val="99"/>
    <w:qFormat/>
    <w:rsid w:val="00986055"/>
  </w:style>
  <w:style w:type="character" w:customStyle="1" w:styleId="ListLabel390">
    <w:name w:val="ListLabel 390"/>
    <w:uiPriority w:val="99"/>
    <w:qFormat/>
    <w:rsid w:val="00986055"/>
    <w:rPr>
      <w:b/>
      <w:color w:val="00000A"/>
      <w:sz w:val="20"/>
    </w:rPr>
  </w:style>
  <w:style w:type="character" w:customStyle="1" w:styleId="ListLabel391">
    <w:name w:val="ListLabel 391"/>
    <w:uiPriority w:val="99"/>
    <w:qFormat/>
    <w:rsid w:val="00986055"/>
  </w:style>
  <w:style w:type="character" w:customStyle="1" w:styleId="ListLabel392">
    <w:name w:val="ListLabel 392"/>
    <w:uiPriority w:val="99"/>
    <w:qFormat/>
    <w:rsid w:val="00986055"/>
  </w:style>
  <w:style w:type="character" w:customStyle="1" w:styleId="ListLabel393">
    <w:name w:val="ListLabel 393"/>
    <w:uiPriority w:val="99"/>
    <w:qFormat/>
    <w:rsid w:val="00986055"/>
  </w:style>
  <w:style w:type="character" w:customStyle="1" w:styleId="ListLabel394">
    <w:name w:val="ListLabel 394"/>
    <w:uiPriority w:val="99"/>
    <w:qFormat/>
    <w:rsid w:val="00986055"/>
  </w:style>
  <w:style w:type="character" w:customStyle="1" w:styleId="ListLabel395">
    <w:name w:val="ListLabel 395"/>
    <w:uiPriority w:val="99"/>
    <w:qFormat/>
    <w:rsid w:val="00986055"/>
  </w:style>
  <w:style w:type="character" w:customStyle="1" w:styleId="ListLabel396">
    <w:name w:val="ListLabel 396"/>
    <w:uiPriority w:val="99"/>
    <w:qFormat/>
    <w:rsid w:val="00986055"/>
  </w:style>
  <w:style w:type="character" w:customStyle="1" w:styleId="ListLabel397">
    <w:name w:val="ListLabel 397"/>
    <w:uiPriority w:val="99"/>
    <w:qFormat/>
    <w:rsid w:val="00986055"/>
  </w:style>
  <w:style w:type="character" w:customStyle="1" w:styleId="ListLabel398">
    <w:name w:val="ListLabel 398"/>
    <w:uiPriority w:val="99"/>
    <w:qFormat/>
    <w:rsid w:val="00986055"/>
  </w:style>
  <w:style w:type="character" w:customStyle="1" w:styleId="BodyText3Char4">
    <w:name w:val="Body Text 3 Char4"/>
    <w:aliases w:val="Знак5 Char4"/>
    <w:uiPriority w:val="99"/>
    <w:locked/>
    <w:rsid w:val="00986055"/>
    <w:rPr>
      <w:sz w:val="16"/>
    </w:rPr>
  </w:style>
  <w:style w:type="character" w:customStyle="1" w:styleId="6230">
    <w:name w:val="Знак Знак623"/>
    <w:uiPriority w:val="99"/>
    <w:rsid w:val="00986055"/>
    <w:rPr>
      <w:rFonts w:ascii="Cambria" w:hAnsi="Cambria"/>
      <w:b/>
      <w:kern w:val="2"/>
      <w:sz w:val="32"/>
      <w:lang w:val="ru-RU" w:eastAsia="ar-SA" w:bidi="ar-SA"/>
    </w:rPr>
  </w:style>
  <w:style w:type="character" w:customStyle="1" w:styleId="QuoteChar5">
    <w:name w:val="Quote Char5"/>
    <w:uiPriority w:val="99"/>
    <w:locked/>
    <w:rsid w:val="00986055"/>
    <w:rPr>
      <w:i/>
      <w:color w:val="000000"/>
      <w:sz w:val="24"/>
    </w:rPr>
  </w:style>
  <w:style w:type="character" w:customStyle="1" w:styleId="IntenseQuoteChar5">
    <w:name w:val="Intense Quote Char5"/>
    <w:uiPriority w:val="99"/>
    <w:locked/>
    <w:rsid w:val="00986055"/>
    <w:rPr>
      <w:b/>
      <w:i/>
      <w:color w:val="4F81BD"/>
      <w:sz w:val="24"/>
    </w:rPr>
  </w:style>
  <w:style w:type="character" w:customStyle="1" w:styleId="Heading2Char4">
    <w:name w:val="Heading 2 Char4"/>
    <w:aliases w:val="Знак3 Знак Char4"/>
    <w:uiPriority w:val="99"/>
    <w:locked/>
    <w:rsid w:val="00986055"/>
    <w:rPr>
      <w:rFonts w:ascii="Cambria" w:hAnsi="Cambria"/>
      <w:b/>
      <w:i/>
      <w:sz w:val="28"/>
    </w:rPr>
  </w:style>
  <w:style w:type="character" w:customStyle="1" w:styleId="7110">
    <w:name w:val="Знак Знак711"/>
    <w:uiPriority w:val="99"/>
    <w:rsid w:val="00986055"/>
    <w:rPr>
      <w:sz w:val="16"/>
      <w:lang w:val="ru-RU" w:eastAsia="ru-RU"/>
    </w:rPr>
  </w:style>
  <w:style w:type="character" w:customStyle="1" w:styleId="1890">
    <w:name w:val="Знак Знак189"/>
    <w:uiPriority w:val="99"/>
    <w:rsid w:val="00986055"/>
    <w:rPr>
      <w:rFonts w:ascii="Courier New" w:hAnsi="Courier New"/>
    </w:rPr>
  </w:style>
  <w:style w:type="character" w:customStyle="1" w:styleId="931">
    <w:name w:val="Знак Знак93"/>
    <w:uiPriority w:val="99"/>
    <w:locked/>
    <w:rsid w:val="00986055"/>
    <w:rPr>
      <w:rFonts w:ascii="Tahoma" w:hAnsi="Tahoma"/>
      <w:lang w:val="ru-RU" w:eastAsia="ru-RU"/>
    </w:rPr>
  </w:style>
  <w:style w:type="character" w:customStyle="1" w:styleId="1330">
    <w:name w:val="Знак Знак133"/>
    <w:uiPriority w:val="99"/>
    <w:locked/>
    <w:rsid w:val="00986055"/>
    <w:rPr>
      <w:lang w:val="ru-RU" w:eastAsia="ar-SA" w:bidi="ar-SA"/>
    </w:rPr>
  </w:style>
  <w:style w:type="character" w:customStyle="1" w:styleId="1133">
    <w:name w:val="Знак Знак113"/>
    <w:uiPriority w:val="99"/>
    <w:locked/>
    <w:rsid w:val="00986055"/>
    <w:rPr>
      <w:sz w:val="28"/>
      <w:lang w:val="ru-RU" w:eastAsia="ru-RU"/>
    </w:rPr>
  </w:style>
  <w:style w:type="character" w:customStyle="1" w:styleId="1192">
    <w:name w:val="Знак1 Знак Знак19"/>
    <w:uiPriority w:val="99"/>
    <w:locked/>
    <w:rsid w:val="00986055"/>
    <w:rPr>
      <w:rFonts w:ascii="Times New Roman" w:hAnsi="Times New Roman"/>
      <w:sz w:val="24"/>
      <w:lang w:eastAsia="ru-RU"/>
    </w:rPr>
  </w:style>
  <w:style w:type="character" w:customStyle="1" w:styleId="690">
    <w:name w:val="Знак6 Знак Знак9"/>
    <w:uiPriority w:val="99"/>
    <w:rsid w:val="00986055"/>
    <w:rPr>
      <w:sz w:val="24"/>
      <w:lang w:val="ru-RU" w:eastAsia="ru-RU"/>
    </w:rPr>
  </w:style>
  <w:style w:type="character" w:customStyle="1" w:styleId="QuoteChar6">
    <w:name w:val="Quote Char6"/>
    <w:uiPriority w:val="99"/>
    <w:locked/>
    <w:rsid w:val="00986055"/>
    <w:rPr>
      <w:rFonts w:ascii="Times New Roman" w:hAnsi="Times New Roman" w:cs="Times New Roman"/>
      <w:i/>
      <w:iCs/>
      <w:color w:val="000000"/>
      <w:sz w:val="24"/>
      <w:szCs w:val="24"/>
    </w:rPr>
  </w:style>
  <w:style w:type="character" w:customStyle="1" w:styleId="IntenseQuoteChar6">
    <w:name w:val="Intense Quote Char6"/>
    <w:uiPriority w:val="99"/>
    <w:locked/>
    <w:rsid w:val="00986055"/>
    <w:rPr>
      <w:rFonts w:ascii="Times New Roman" w:hAnsi="Times New Roman" w:cs="Times New Roman"/>
      <w:b/>
      <w:bCs/>
      <w:i/>
      <w:iCs/>
      <w:color w:val="4F81BD"/>
      <w:sz w:val="24"/>
      <w:szCs w:val="24"/>
    </w:rPr>
  </w:style>
  <w:style w:type="character" w:customStyle="1" w:styleId="821">
    <w:name w:val="Знак Знак82"/>
    <w:uiPriority w:val="99"/>
    <w:locked/>
    <w:rsid w:val="00986055"/>
    <w:rPr>
      <w:rFonts w:ascii="Arial" w:hAnsi="Arial"/>
      <w:sz w:val="24"/>
      <w:lang w:val="ru-RU" w:eastAsia="ru-RU"/>
    </w:rPr>
  </w:style>
  <w:style w:type="character" w:customStyle="1" w:styleId="2012">
    <w:name w:val="Знак Знак2012"/>
    <w:uiPriority w:val="99"/>
    <w:rsid w:val="00986055"/>
    <w:rPr>
      <w:rFonts w:ascii="Arial" w:hAnsi="Arial"/>
      <w:sz w:val="22"/>
    </w:rPr>
  </w:style>
  <w:style w:type="character" w:customStyle="1" w:styleId="2014">
    <w:name w:val="Знак Знак2014"/>
    <w:uiPriority w:val="99"/>
    <w:rsid w:val="00986055"/>
    <w:rPr>
      <w:rFonts w:ascii="Arial" w:hAnsi="Arial"/>
      <w:sz w:val="22"/>
    </w:rPr>
  </w:style>
  <w:style w:type="character" w:customStyle="1" w:styleId="6fb">
    <w:name w:val="Слабое выделение6"/>
    <w:uiPriority w:val="99"/>
    <w:rsid w:val="00986055"/>
    <w:rPr>
      <w:i/>
      <w:color w:val="808080"/>
    </w:rPr>
  </w:style>
  <w:style w:type="character" w:customStyle="1" w:styleId="5f9">
    <w:name w:val="Основной шрифт абзаца5"/>
    <w:uiPriority w:val="99"/>
    <w:rsid w:val="00986055"/>
  </w:style>
  <w:style w:type="character" w:customStyle="1" w:styleId="5fa">
    <w:name w:val="Замещающий текст5"/>
    <w:uiPriority w:val="99"/>
    <w:rsid w:val="00986055"/>
    <w:rPr>
      <w:color w:val="808080"/>
    </w:rPr>
  </w:style>
  <w:style w:type="character" w:customStyle="1" w:styleId="6fc">
    <w:name w:val="Сильное выделение6"/>
    <w:uiPriority w:val="99"/>
    <w:rsid w:val="00986055"/>
    <w:rPr>
      <w:b/>
    </w:rPr>
  </w:style>
  <w:style w:type="character" w:customStyle="1" w:styleId="2013">
    <w:name w:val="Знак Знак2013"/>
    <w:uiPriority w:val="99"/>
    <w:rsid w:val="00986055"/>
    <w:rPr>
      <w:rFonts w:ascii="Arial" w:hAnsi="Arial"/>
      <w:sz w:val="22"/>
    </w:rPr>
  </w:style>
  <w:style w:type="character" w:customStyle="1" w:styleId="7f5">
    <w:name w:val="Слабое выделение7"/>
    <w:uiPriority w:val="99"/>
    <w:rsid w:val="00986055"/>
    <w:rPr>
      <w:i/>
      <w:color w:val="808080"/>
    </w:rPr>
  </w:style>
  <w:style w:type="character" w:customStyle="1" w:styleId="6fd">
    <w:name w:val="Основной шрифт абзаца6"/>
    <w:uiPriority w:val="99"/>
    <w:rsid w:val="00986055"/>
  </w:style>
  <w:style w:type="character" w:customStyle="1" w:styleId="6fe">
    <w:name w:val="Замещающий текст6"/>
    <w:uiPriority w:val="99"/>
    <w:rsid w:val="00986055"/>
    <w:rPr>
      <w:color w:val="808080"/>
    </w:rPr>
  </w:style>
  <w:style w:type="character" w:customStyle="1" w:styleId="7f6">
    <w:name w:val="Сильное выделение7"/>
    <w:uiPriority w:val="99"/>
    <w:rsid w:val="00986055"/>
    <w:rPr>
      <w:b/>
    </w:rPr>
  </w:style>
  <w:style w:type="paragraph" w:customStyle="1" w:styleId="22f2">
    <w:name w:val="Красная строка 22"/>
    <w:basedOn w:val="a8"/>
    <w:uiPriority w:val="99"/>
    <w:qFormat/>
    <w:rsid w:val="00986055"/>
    <w:pPr>
      <w:suppressAutoHyphens/>
      <w:spacing w:before="0" w:beforeAutospacing="0" w:after="120" w:afterAutospacing="0"/>
      <w:ind w:left="283" w:firstLine="210"/>
    </w:pPr>
    <w:rPr>
      <w:rFonts w:cs="PragmaticaCTT"/>
      <w:lang w:eastAsia="zh-CN"/>
    </w:rPr>
  </w:style>
  <w:style w:type="paragraph" w:customStyle="1" w:styleId="10f">
    <w:name w:val="Загол10"/>
    <w:basedOn w:val="9b"/>
    <w:uiPriority w:val="99"/>
    <w:qFormat/>
    <w:rsid w:val="00986055"/>
    <w:rPr>
      <w:caps/>
      <w:color w:val="auto"/>
      <w:sz w:val="20"/>
      <w:szCs w:val="20"/>
    </w:rPr>
  </w:style>
  <w:style w:type="paragraph" w:customStyle="1" w:styleId="11fe">
    <w:name w:val="Загол11"/>
    <w:basedOn w:val="10f"/>
    <w:uiPriority w:val="99"/>
    <w:qFormat/>
    <w:rsid w:val="00986055"/>
    <w:rPr>
      <w:sz w:val="22"/>
      <w:szCs w:val="22"/>
    </w:rPr>
  </w:style>
  <w:style w:type="character" w:customStyle="1" w:styleId="800">
    <w:name w:val="Знак Знак80"/>
    <w:uiPriority w:val="99"/>
    <w:rsid w:val="00986055"/>
    <w:rPr>
      <w:rFonts w:ascii="Times New Roman" w:hAnsi="Times New Roman"/>
      <w:lang w:eastAsia="en-US"/>
    </w:rPr>
  </w:style>
  <w:style w:type="paragraph" w:customStyle="1" w:styleId="10f0">
    <w:name w:val="Абзац списка10"/>
    <w:basedOn w:val="a8"/>
    <w:qFormat/>
    <w:rsid w:val="00986055"/>
    <w:pPr>
      <w:spacing w:before="0" w:beforeAutospacing="0" w:after="0" w:afterAutospacing="0"/>
      <w:ind w:left="708"/>
    </w:pPr>
    <w:rPr>
      <w:rFonts w:eastAsia="Times New Roman"/>
    </w:rPr>
  </w:style>
  <w:style w:type="character" w:customStyle="1" w:styleId="8c">
    <w:name w:val="Слабое выделение8"/>
    <w:rsid w:val="00986055"/>
    <w:rPr>
      <w:i/>
      <w:color w:val="808080"/>
    </w:rPr>
  </w:style>
  <w:style w:type="paragraph" w:customStyle="1" w:styleId="8d">
    <w:name w:val="Без интервала8"/>
    <w:qFormat/>
    <w:rsid w:val="00986055"/>
    <w:pPr>
      <w:spacing w:after="0" w:line="240" w:lineRule="auto"/>
    </w:pPr>
    <w:rPr>
      <w:rFonts w:ascii="Times New Roman" w:eastAsia="Times New Roman" w:hAnsi="Times New Roman" w:cs="Times New Roman"/>
      <w:sz w:val="24"/>
      <w:szCs w:val="24"/>
    </w:rPr>
  </w:style>
  <w:style w:type="paragraph" w:customStyle="1" w:styleId="277">
    <w:name w:val="Цитата 27"/>
    <w:basedOn w:val="a8"/>
    <w:next w:val="a8"/>
    <w:qFormat/>
    <w:rsid w:val="00986055"/>
    <w:pPr>
      <w:spacing w:before="0" w:beforeAutospacing="0" w:after="0" w:afterAutospacing="0"/>
    </w:pPr>
    <w:rPr>
      <w:rFonts w:ascii="Calibri" w:eastAsia="Times New Roman" w:hAnsi="Calibri"/>
      <w:i/>
      <w:iCs/>
      <w:color w:val="000000"/>
    </w:rPr>
  </w:style>
  <w:style w:type="paragraph" w:customStyle="1" w:styleId="7f7">
    <w:name w:val="Выделенная цитата7"/>
    <w:basedOn w:val="a8"/>
    <w:next w:val="a8"/>
    <w:qFormat/>
    <w:rsid w:val="00986055"/>
    <w:pPr>
      <w:pBdr>
        <w:bottom w:val="single" w:sz="4" w:space="4" w:color="4F81BD"/>
      </w:pBdr>
      <w:spacing w:before="200" w:beforeAutospacing="0" w:after="280" w:afterAutospacing="0"/>
      <w:ind w:left="936" w:right="936"/>
    </w:pPr>
    <w:rPr>
      <w:rFonts w:ascii="Calibri" w:eastAsia="Times New Roman" w:hAnsi="Calibri"/>
      <w:b/>
      <w:i/>
      <w:color w:val="4F81BD"/>
      <w:szCs w:val="20"/>
    </w:rPr>
  </w:style>
  <w:style w:type="paragraph" w:customStyle="1" w:styleId="4ff2">
    <w:name w:val="Заголовок оглавления4"/>
    <w:basedOn w:val="1b"/>
    <w:next w:val="a8"/>
    <w:qFormat/>
    <w:rsid w:val="00986055"/>
    <w:pPr>
      <w:keepNext/>
      <w:keepLines/>
      <w:spacing w:before="480" w:beforeAutospacing="0" w:after="0" w:afterAutospacing="0"/>
      <w:ind w:left="0"/>
      <w:outlineLvl w:val="9"/>
    </w:pPr>
    <w:rPr>
      <w:rFonts w:ascii="Cambria" w:eastAsia="Times New Roman" w:hAnsi="Cambria" w:cs="Arial"/>
      <w:b/>
      <w:bCs/>
      <w:caps/>
      <w:color w:val="365F91"/>
      <w:kern w:val="32"/>
      <w:sz w:val="28"/>
      <w:szCs w:val="28"/>
    </w:rPr>
  </w:style>
  <w:style w:type="character" w:customStyle="1" w:styleId="8e">
    <w:name w:val="Сильное выделение8"/>
    <w:rsid w:val="00986055"/>
    <w:rPr>
      <w:b/>
    </w:rPr>
  </w:style>
  <w:style w:type="character" w:customStyle="1" w:styleId="3fff2">
    <w:name w:val="Слабая ссылка3"/>
    <w:rsid w:val="00986055"/>
    <w:rPr>
      <w:smallCaps/>
      <w:color w:val="C0504D"/>
      <w:u w:val="single"/>
    </w:rPr>
  </w:style>
  <w:style w:type="character" w:customStyle="1" w:styleId="3fff3">
    <w:name w:val="Сильная ссылка3"/>
    <w:rsid w:val="00986055"/>
    <w:rPr>
      <w:b/>
      <w:smallCaps/>
      <w:color w:val="C0504D"/>
      <w:spacing w:val="5"/>
      <w:u w:val="single"/>
    </w:rPr>
  </w:style>
  <w:style w:type="character" w:customStyle="1" w:styleId="3fff4">
    <w:name w:val="Название книги3"/>
    <w:rsid w:val="00986055"/>
    <w:rPr>
      <w:b/>
      <w:smallCaps/>
      <w:spacing w:val="5"/>
    </w:rPr>
  </w:style>
  <w:style w:type="character" w:customStyle="1" w:styleId="7f8">
    <w:name w:val="Замещающий текст7"/>
    <w:rsid w:val="00986055"/>
    <w:rPr>
      <w:color w:val="808080"/>
    </w:rPr>
  </w:style>
  <w:style w:type="character" w:customStyle="1" w:styleId="394">
    <w:name w:val="Знак Знак394"/>
    <w:rsid w:val="00986055"/>
    <w:rPr>
      <w:rFonts w:ascii="Arial" w:hAnsi="Arial"/>
      <w:b/>
      <w:sz w:val="26"/>
    </w:rPr>
  </w:style>
  <w:style w:type="character" w:customStyle="1" w:styleId="3840">
    <w:name w:val="Знак Знак384"/>
    <w:rsid w:val="00986055"/>
    <w:rPr>
      <w:b/>
      <w:sz w:val="28"/>
    </w:rPr>
  </w:style>
  <w:style w:type="character" w:customStyle="1" w:styleId="3740">
    <w:name w:val="Знак Знак374"/>
    <w:rsid w:val="00986055"/>
    <w:rPr>
      <w:b/>
      <w:i/>
      <w:sz w:val="26"/>
    </w:rPr>
  </w:style>
  <w:style w:type="character" w:customStyle="1" w:styleId="3640">
    <w:name w:val="Знак Знак364"/>
    <w:rsid w:val="00986055"/>
    <w:rPr>
      <w:b/>
      <w:sz w:val="22"/>
      <w:lang w:val="ru-RU" w:eastAsia="ru-RU"/>
    </w:rPr>
  </w:style>
  <w:style w:type="character" w:customStyle="1" w:styleId="3540">
    <w:name w:val="Знак Знак354"/>
    <w:rsid w:val="00986055"/>
    <w:rPr>
      <w:sz w:val="24"/>
      <w:lang w:val="ru-RU" w:eastAsia="ru-RU"/>
    </w:rPr>
  </w:style>
  <w:style w:type="character" w:customStyle="1" w:styleId="3440">
    <w:name w:val="Знак Знак344"/>
    <w:rsid w:val="00986055"/>
    <w:rPr>
      <w:rFonts w:ascii="Calibri" w:hAnsi="Calibri"/>
      <w:i/>
      <w:sz w:val="24"/>
      <w:lang w:eastAsia="en-US"/>
    </w:rPr>
  </w:style>
  <w:style w:type="character" w:customStyle="1" w:styleId="3240">
    <w:name w:val="Знак Знак324"/>
    <w:rsid w:val="00986055"/>
    <w:rPr>
      <w:sz w:val="16"/>
    </w:rPr>
  </w:style>
  <w:style w:type="character" w:customStyle="1" w:styleId="3150">
    <w:name w:val="Знак Знак315"/>
    <w:uiPriority w:val="99"/>
    <w:rsid w:val="00986055"/>
    <w:rPr>
      <w:sz w:val="24"/>
    </w:rPr>
  </w:style>
  <w:style w:type="paragraph" w:customStyle="1" w:styleId="11ff">
    <w:name w:val="Знак Знак Знак Знак Знак Знак11"/>
    <w:basedOn w:val="a8"/>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3030">
    <w:name w:val="Знак Знак303"/>
    <w:rsid w:val="00986055"/>
    <w:rPr>
      <w:sz w:val="24"/>
    </w:rPr>
  </w:style>
  <w:style w:type="character" w:customStyle="1" w:styleId="294">
    <w:name w:val="Знак Знак294"/>
    <w:rsid w:val="00986055"/>
    <w:rPr>
      <w:sz w:val="24"/>
    </w:rPr>
  </w:style>
  <w:style w:type="character" w:customStyle="1" w:styleId="770">
    <w:name w:val="Знак Знак77"/>
    <w:uiPriority w:val="99"/>
    <w:qFormat/>
    <w:rsid w:val="00986055"/>
    <w:rPr>
      <w:sz w:val="16"/>
      <w:lang w:val="ru-RU" w:eastAsia="ru-RU"/>
    </w:rPr>
  </w:style>
  <w:style w:type="paragraph" w:customStyle="1" w:styleId="16b">
    <w:name w:val="Обычный16"/>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character" w:customStyle="1" w:styleId="14100">
    <w:name w:val="Знак Знак1410"/>
    <w:locked/>
    <w:rsid w:val="00986055"/>
    <w:rPr>
      <w:b/>
      <w:sz w:val="27"/>
      <w:lang w:val="ru-RU" w:eastAsia="ru-RU"/>
    </w:rPr>
  </w:style>
  <w:style w:type="character" w:customStyle="1" w:styleId="2840">
    <w:name w:val="Знак Знак284"/>
    <w:rsid w:val="00986055"/>
    <w:rPr>
      <w:rFonts w:ascii="Tahoma" w:hAnsi="Tahoma"/>
    </w:rPr>
  </w:style>
  <w:style w:type="character" w:customStyle="1" w:styleId="2740">
    <w:name w:val="Знак Знак274"/>
    <w:rsid w:val="00986055"/>
    <w:rPr>
      <w:sz w:val="24"/>
    </w:rPr>
  </w:style>
  <w:style w:type="character" w:customStyle="1" w:styleId="1010">
    <w:name w:val="Знак Знак1010"/>
    <w:locked/>
    <w:rsid w:val="00986055"/>
    <w:rPr>
      <w:sz w:val="16"/>
      <w:lang w:val="ru-RU" w:eastAsia="ru-RU"/>
    </w:rPr>
  </w:style>
  <w:style w:type="character" w:customStyle="1" w:styleId="628">
    <w:name w:val="Знак Знак628"/>
    <w:rsid w:val="00986055"/>
    <w:rPr>
      <w:rFonts w:ascii="Arial" w:hAnsi="Arial"/>
      <w:b/>
      <w:i/>
      <w:sz w:val="28"/>
      <w:lang w:val="ru-RU" w:eastAsia="en-US"/>
    </w:rPr>
  </w:style>
  <w:style w:type="character" w:customStyle="1" w:styleId="2140">
    <w:name w:val="Знак Знак214"/>
    <w:locked/>
    <w:rsid w:val="00986055"/>
    <w:rPr>
      <w:sz w:val="24"/>
      <w:lang w:val="en-US"/>
    </w:rPr>
  </w:style>
  <w:style w:type="character" w:customStyle="1" w:styleId="1241">
    <w:name w:val="Знак Знак124"/>
    <w:rsid w:val="00986055"/>
    <w:rPr>
      <w:sz w:val="16"/>
    </w:rPr>
  </w:style>
  <w:style w:type="character" w:customStyle="1" w:styleId="1360">
    <w:name w:val="Знак Знак136"/>
    <w:rsid w:val="00986055"/>
    <w:rPr>
      <w:lang w:val="ru-RU" w:eastAsia="ru-RU"/>
    </w:rPr>
  </w:style>
  <w:style w:type="character" w:customStyle="1" w:styleId="1611">
    <w:name w:val="Знак Знак1611"/>
    <w:locked/>
    <w:rsid w:val="00986055"/>
    <w:rPr>
      <w:b/>
      <w:caps/>
      <w:sz w:val="24"/>
      <w:lang w:val="ru-RU" w:eastAsia="ru-RU"/>
    </w:rPr>
  </w:style>
  <w:style w:type="character" w:customStyle="1" w:styleId="1173">
    <w:name w:val="Знак Знак117"/>
    <w:rsid w:val="00986055"/>
    <w:rPr>
      <w:sz w:val="24"/>
    </w:rPr>
  </w:style>
  <w:style w:type="paragraph" w:customStyle="1" w:styleId="295">
    <w:name w:val="Основной текст 29"/>
    <w:basedOn w:val="a8"/>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character" w:customStyle="1" w:styleId="12f1">
    <w:name w:val="Знак Знак Знак12"/>
    <w:rsid w:val="00986055"/>
    <w:rPr>
      <w:rFonts w:ascii="Times New Roman" w:hAnsi="Times New Roman"/>
      <w:b/>
      <w:caps/>
      <w:sz w:val="28"/>
    </w:rPr>
  </w:style>
  <w:style w:type="character" w:customStyle="1" w:styleId="2510">
    <w:name w:val="Знак Знак2510"/>
    <w:rsid w:val="00986055"/>
    <w:rPr>
      <w:rFonts w:ascii="Times New Roman" w:hAnsi="Times New Roman"/>
      <w:b/>
      <w:sz w:val="28"/>
    </w:rPr>
  </w:style>
  <w:style w:type="character" w:customStyle="1" w:styleId="22100">
    <w:name w:val="Знак Знак2210"/>
    <w:rsid w:val="00986055"/>
    <w:rPr>
      <w:rFonts w:ascii="Times New Roman" w:hAnsi="Times New Roman"/>
      <w:sz w:val="24"/>
    </w:rPr>
  </w:style>
  <w:style w:type="character" w:customStyle="1" w:styleId="2017">
    <w:name w:val="Знак Знак2017"/>
    <w:rsid w:val="00986055"/>
    <w:rPr>
      <w:rFonts w:ascii="Arial" w:hAnsi="Arial"/>
      <w:sz w:val="22"/>
    </w:rPr>
  </w:style>
  <w:style w:type="character" w:customStyle="1" w:styleId="1910">
    <w:name w:val="Знак Знак1910"/>
    <w:rsid w:val="00986055"/>
    <w:rPr>
      <w:rFonts w:ascii="Times New Roman" w:hAnsi="Times New Roman"/>
      <w:sz w:val="16"/>
      <w:lang w:eastAsia="ru-RU"/>
    </w:rPr>
  </w:style>
  <w:style w:type="character" w:customStyle="1" w:styleId="1812">
    <w:name w:val="Знак Знак1812"/>
    <w:rsid w:val="00986055"/>
    <w:rPr>
      <w:rFonts w:ascii="Courier New" w:hAnsi="Courier New"/>
    </w:rPr>
  </w:style>
  <w:style w:type="character" w:customStyle="1" w:styleId="1710">
    <w:name w:val="Знак Знак1710"/>
    <w:rsid w:val="00986055"/>
    <w:rPr>
      <w:rFonts w:ascii="Times New Roman" w:hAnsi="Times New Roman"/>
      <w:sz w:val="24"/>
    </w:rPr>
  </w:style>
  <w:style w:type="character" w:customStyle="1" w:styleId="960">
    <w:name w:val="Знак Знак96"/>
    <w:rsid w:val="00986055"/>
    <w:rPr>
      <w:rFonts w:ascii="PragmaticaCTT" w:hAnsi="PragmaticaCTT"/>
      <w:b/>
      <w:sz w:val="24"/>
      <w:lang w:val="ru-RU" w:eastAsia="ru-RU"/>
    </w:rPr>
  </w:style>
  <w:style w:type="character" w:customStyle="1" w:styleId="860">
    <w:name w:val="Знак Знак86"/>
    <w:uiPriority w:val="99"/>
    <w:rsid w:val="00986055"/>
    <w:rPr>
      <w:sz w:val="24"/>
    </w:rPr>
  </w:style>
  <w:style w:type="character" w:customStyle="1" w:styleId="5300">
    <w:name w:val="Знак Знак530"/>
    <w:rsid w:val="00986055"/>
    <w:rPr>
      <w:rFonts w:ascii="Tahoma" w:hAnsi="Tahoma"/>
      <w:sz w:val="16"/>
      <w:lang w:val="ru-RU" w:eastAsia="ru-RU"/>
    </w:rPr>
  </w:style>
  <w:style w:type="paragraph" w:customStyle="1" w:styleId="3101">
    <w:name w:val="Заголовок 310"/>
    <w:basedOn w:val="16b"/>
    <w:next w:val="16b"/>
    <w:qFormat/>
    <w:rsid w:val="00986055"/>
    <w:pPr>
      <w:keepNext/>
      <w:widowControl/>
      <w:ind w:left="0" w:firstLine="0"/>
      <w:outlineLvl w:val="2"/>
    </w:pPr>
    <w:rPr>
      <w:sz w:val="24"/>
    </w:rPr>
  </w:style>
  <w:style w:type="paragraph" w:customStyle="1" w:styleId="10f1">
    <w:name w:val="Основной текст10"/>
    <w:basedOn w:val="16b"/>
    <w:qFormat/>
    <w:rsid w:val="00986055"/>
    <w:pPr>
      <w:widowControl/>
      <w:spacing w:line="360" w:lineRule="auto"/>
      <w:ind w:left="0" w:firstLine="0"/>
    </w:pPr>
    <w:rPr>
      <w:sz w:val="24"/>
    </w:rPr>
  </w:style>
  <w:style w:type="character" w:customStyle="1" w:styleId="4300">
    <w:name w:val="Знак Знак430"/>
    <w:uiPriority w:val="99"/>
    <w:rsid w:val="00986055"/>
    <w:rPr>
      <w:rFonts w:ascii="Courier New" w:hAnsi="Courier New"/>
      <w:lang w:val="ru-RU" w:eastAsia="ru-RU"/>
    </w:rPr>
  </w:style>
  <w:style w:type="character" w:customStyle="1" w:styleId="1510">
    <w:name w:val="Знак Знак1510"/>
    <w:rsid w:val="00986055"/>
    <w:rPr>
      <w:b/>
      <w:sz w:val="28"/>
    </w:rPr>
  </w:style>
  <w:style w:type="paragraph" w:customStyle="1" w:styleId="296">
    <w:name w:val="Заголовок 29"/>
    <w:basedOn w:val="a8"/>
    <w:next w:val="a8"/>
    <w:qFormat/>
    <w:rsid w:val="00986055"/>
    <w:pPr>
      <w:keepNext/>
      <w:widowControl w:val="0"/>
      <w:spacing w:before="0" w:beforeAutospacing="0" w:after="0" w:afterAutospacing="0"/>
      <w:jc w:val="center"/>
    </w:pPr>
    <w:rPr>
      <w:rFonts w:eastAsia="Times New Roman"/>
      <w:b/>
      <w:sz w:val="26"/>
      <w:szCs w:val="20"/>
    </w:rPr>
  </w:style>
  <w:style w:type="paragraph" w:customStyle="1" w:styleId="8f">
    <w:name w:val="Цитата8"/>
    <w:basedOn w:val="a8"/>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9f">
    <w:name w:val="Текст9"/>
    <w:basedOn w:val="a8"/>
    <w:qFormat/>
    <w:rsid w:val="00986055"/>
    <w:pPr>
      <w:spacing w:before="0" w:beforeAutospacing="0" w:after="0" w:afterAutospacing="0"/>
    </w:pPr>
    <w:rPr>
      <w:rFonts w:ascii="Courier New" w:eastAsia="Times New Roman" w:hAnsi="Courier New"/>
      <w:sz w:val="20"/>
      <w:szCs w:val="20"/>
    </w:rPr>
  </w:style>
  <w:style w:type="paragraph" w:customStyle="1" w:styleId="395">
    <w:name w:val="Основной текст 39"/>
    <w:basedOn w:val="16b"/>
    <w:qFormat/>
    <w:rsid w:val="00986055"/>
    <w:pPr>
      <w:widowControl/>
      <w:tabs>
        <w:tab w:val="left" w:pos="360"/>
      </w:tabs>
      <w:ind w:left="0" w:firstLine="0"/>
      <w:jc w:val="both"/>
    </w:pPr>
    <w:rPr>
      <w:i/>
      <w:sz w:val="26"/>
    </w:rPr>
  </w:style>
  <w:style w:type="paragraph" w:customStyle="1" w:styleId="285">
    <w:name w:val="Основной текст с отступом 28"/>
    <w:basedOn w:val="a8"/>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96">
    <w:name w:val="Основной текст с отступом 39"/>
    <w:basedOn w:val="a8"/>
    <w:qFormat/>
    <w:rsid w:val="00986055"/>
    <w:pPr>
      <w:spacing w:before="0" w:beforeAutospacing="0" w:after="0" w:afterAutospacing="0" w:line="360" w:lineRule="auto"/>
      <w:ind w:firstLine="709"/>
      <w:jc w:val="both"/>
    </w:pPr>
    <w:rPr>
      <w:rFonts w:eastAsia="Times New Roman"/>
      <w:sz w:val="28"/>
      <w:szCs w:val="20"/>
    </w:rPr>
  </w:style>
  <w:style w:type="paragraph" w:customStyle="1" w:styleId="7f9">
    <w:name w:val="Верхний колонтитул7"/>
    <w:basedOn w:val="a8"/>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41100">
    <w:name w:val="Знак Знак4110"/>
    <w:locked/>
    <w:rsid w:val="00986055"/>
    <w:rPr>
      <w:rFonts w:ascii="Arial" w:hAnsi="Arial"/>
      <w:b/>
      <w:i/>
      <w:sz w:val="28"/>
      <w:lang w:val="ru-RU" w:eastAsia="en-US"/>
    </w:rPr>
  </w:style>
  <w:style w:type="character" w:customStyle="1" w:styleId="1163">
    <w:name w:val="Знак Знак116"/>
    <w:uiPriority w:val="99"/>
    <w:rsid w:val="00986055"/>
    <w:rPr>
      <w:rFonts w:ascii="Arial" w:hAnsi="Arial"/>
      <w:b/>
      <w:sz w:val="36"/>
      <w:lang w:val="ru-RU" w:eastAsia="en-US"/>
    </w:rPr>
  </w:style>
  <w:style w:type="character" w:customStyle="1" w:styleId="7fa">
    <w:name w:val="Основной шрифт абзаца7"/>
    <w:rsid w:val="00986055"/>
  </w:style>
  <w:style w:type="paragraph" w:customStyle="1" w:styleId="14b">
    <w:name w:val="Знак Знак Знак Знак Знак Знак Знак Знак Знак Знак Знак Знак Знак14"/>
    <w:basedOn w:val="a8"/>
    <w:rsid w:val="00986055"/>
    <w:pPr>
      <w:spacing w:before="0" w:beforeAutospacing="0" w:after="160" w:afterAutospacing="0" w:line="240" w:lineRule="exact"/>
    </w:pPr>
    <w:rPr>
      <w:rFonts w:ascii="Verdana" w:eastAsia="Times New Roman" w:hAnsi="Verdana"/>
      <w:lang w:val="en-US" w:eastAsia="en-US"/>
    </w:rPr>
  </w:style>
  <w:style w:type="paragraph" w:customStyle="1" w:styleId="3102">
    <w:name w:val="Знак310"/>
    <w:basedOn w:val="a8"/>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100">
    <w:name w:val="Знак Знак5310"/>
    <w:locked/>
    <w:rsid w:val="00986055"/>
    <w:rPr>
      <w:b/>
      <w:caps/>
      <w:sz w:val="24"/>
      <w:lang w:val="ru-RU" w:eastAsia="ru-RU"/>
    </w:rPr>
  </w:style>
  <w:style w:type="character" w:customStyle="1" w:styleId="11110">
    <w:name w:val="Знак1 Знак Знак111"/>
    <w:locked/>
    <w:rsid w:val="00986055"/>
    <w:rPr>
      <w:rFonts w:ascii="Times New Roman" w:hAnsi="Times New Roman"/>
      <w:sz w:val="24"/>
      <w:lang w:eastAsia="ru-RU"/>
    </w:rPr>
  </w:style>
  <w:style w:type="character" w:customStyle="1" w:styleId="4610">
    <w:name w:val="Знак Знак4610"/>
    <w:locked/>
    <w:rsid w:val="00986055"/>
    <w:rPr>
      <w:b/>
      <w:sz w:val="27"/>
      <w:lang w:val="ru-RU" w:eastAsia="ru-RU"/>
    </w:rPr>
  </w:style>
  <w:style w:type="character" w:customStyle="1" w:styleId="4810">
    <w:name w:val="Знак Знак4810"/>
    <w:uiPriority w:val="99"/>
    <w:locked/>
    <w:rsid w:val="00986055"/>
    <w:rPr>
      <w:b/>
      <w:sz w:val="27"/>
      <w:lang w:val="ru-RU" w:eastAsia="ru-RU"/>
    </w:rPr>
  </w:style>
  <w:style w:type="character" w:customStyle="1" w:styleId="4410">
    <w:name w:val="Знак Знак4410"/>
    <w:uiPriority w:val="99"/>
    <w:locked/>
    <w:rsid w:val="00986055"/>
    <w:rPr>
      <w:sz w:val="24"/>
    </w:rPr>
  </w:style>
  <w:style w:type="character" w:customStyle="1" w:styleId="51110">
    <w:name w:val="Знак Знак5111"/>
    <w:uiPriority w:val="99"/>
    <w:locked/>
    <w:rsid w:val="00986055"/>
    <w:rPr>
      <w:b/>
      <w:sz w:val="27"/>
      <w:lang w:val="ru-RU" w:eastAsia="ru-RU"/>
    </w:rPr>
  </w:style>
  <w:style w:type="character" w:customStyle="1" w:styleId="4310">
    <w:name w:val="Знак Знак4310"/>
    <w:uiPriority w:val="99"/>
    <w:locked/>
    <w:rsid w:val="00986055"/>
    <w:rPr>
      <w:color w:val="000000"/>
      <w:sz w:val="24"/>
      <w:lang w:eastAsia="ru-RU"/>
    </w:rPr>
  </w:style>
  <w:style w:type="character" w:customStyle="1" w:styleId="4210">
    <w:name w:val="Знак Знак4210"/>
    <w:uiPriority w:val="99"/>
    <w:rsid w:val="00986055"/>
    <w:rPr>
      <w:rFonts w:ascii="Times New Roman" w:hAnsi="Times New Roman"/>
      <w:sz w:val="16"/>
    </w:rPr>
  </w:style>
  <w:style w:type="character" w:customStyle="1" w:styleId="4910">
    <w:name w:val="Знак Знак4910"/>
    <w:uiPriority w:val="99"/>
    <w:rsid w:val="00986055"/>
    <w:rPr>
      <w:rFonts w:ascii="Times New Roman" w:hAnsi="Times New Roman"/>
      <w:b/>
      <w:caps/>
      <w:sz w:val="24"/>
      <w:lang w:eastAsia="ru-RU"/>
    </w:rPr>
  </w:style>
  <w:style w:type="paragraph" w:customStyle="1" w:styleId="4101">
    <w:name w:val="Заголовок 410"/>
    <w:basedOn w:val="16b"/>
    <w:next w:val="16b"/>
    <w:qFormat/>
    <w:rsid w:val="00986055"/>
    <w:pPr>
      <w:keepNext/>
      <w:widowControl/>
      <w:ind w:left="0" w:firstLine="0"/>
    </w:pPr>
    <w:rPr>
      <w:sz w:val="24"/>
    </w:rPr>
  </w:style>
  <w:style w:type="character" w:customStyle="1" w:styleId="4710">
    <w:name w:val="Знак Знак4710"/>
    <w:uiPriority w:val="99"/>
    <w:rsid w:val="00986055"/>
    <w:rPr>
      <w:rFonts w:ascii="Times New Roman" w:hAnsi="Times New Roman"/>
      <w:b/>
      <w:sz w:val="27"/>
      <w:lang w:eastAsia="ru-RU"/>
    </w:rPr>
  </w:style>
  <w:style w:type="character" w:customStyle="1" w:styleId="4510">
    <w:name w:val="Знак Знак4510"/>
    <w:uiPriority w:val="99"/>
    <w:rsid w:val="00986055"/>
    <w:rPr>
      <w:rFonts w:ascii="Times New Roman" w:hAnsi="Times New Roman"/>
      <w:b/>
      <w:i/>
      <w:sz w:val="26"/>
      <w:lang w:eastAsia="ru-RU"/>
    </w:rPr>
  </w:style>
  <w:style w:type="paragraph" w:customStyle="1" w:styleId="684">
    <w:name w:val="Заголовок 68"/>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201">
    <w:name w:val="Знак5 Знак Знак20"/>
    <w:uiPriority w:val="99"/>
    <w:locked/>
    <w:rsid w:val="00986055"/>
    <w:rPr>
      <w:sz w:val="16"/>
    </w:rPr>
  </w:style>
  <w:style w:type="character" w:customStyle="1" w:styleId="5010">
    <w:name w:val="Знак Знак5010"/>
    <w:uiPriority w:val="99"/>
    <w:locked/>
    <w:rsid w:val="00986055"/>
    <w:rPr>
      <w:b/>
      <w:sz w:val="28"/>
      <w:lang w:val="ru-RU" w:eastAsia="ru-RU"/>
    </w:rPr>
  </w:style>
  <w:style w:type="character" w:customStyle="1" w:styleId="52100">
    <w:name w:val="Знак Знак5210"/>
    <w:uiPriority w:val="99"/>
    <w:rsid w:val="00986055"/>
    <w:rPr>
      <w:rFonts w:ascii="Arial" w:hAnsi="Arial"/>
      <w:b/>
      <w:i/>
      <w:sz w:val="28"/>
    </w:rPr>
  </w:style>
  <w:style w:type="character" w:customStyle="1" w:styleId="51101">
    <w:name w:val="Знак5 Знак Знак110"/>
    <w:uiPriority w:val="99"/>
    <w:locked/>
    <w:rsid w:val="00986055"/>
    <w:rPr>
      <w:sz w:val="16"/>
      <w:lang w:val="ru-RU" w:eastAsia="ru-RU"/>
    </w:rPr>
  </w:style>
  <w:style w:type="character" w:customStyle="1" w:styleId="6111">
    <w:name w:val="Знак6 Знак Знак11"/>
    <w:uiPriority w:val="99"/>
    <w:rsid w:val="00986055"/>
    <w:rPr>
      <w:sz w:val="24"/>
      <w:lang w:val="ru-RU" w:eastAsia="ru-RU"/>
    </w:rPr>
  </w:style>
  <w:style w:type="character" w:customStyle="1" w:styleId="554">
    <w:name w:val="Знак Знак554"/>
    <w:uiPriority w:val="99"/>
    <w:locked/>
    <w:rsid w:val="00986055"/>
    <w:rPr>
      <w:sz w:val="24"/>
      <w:lang w:val="ru-RU" w:eastAsia="ru-RU"/>
    </w:rPr>
  </w:style>
  <w:style w:type="character" w:customStyle="1" w:styleId="654">
    <w:name w:val="Знак Знак654"/>
    <w:uiPriority w:val="99"/>
    <w:locked/>
    <w:rsid w:val="00986055"/>
    <w:rPr>
      <w:b/>
      <w:sz w:val="27"/>
      <w:lang w:val="ru-RU" w:eastAsia="ru-RU"/>
    </w:rPr>
  </w:style>
  <w:style w:type="character" w:customStyle="1" w:styleId="644">
    <w:name w:val="Знак Знак644"/>
    <w:uiPriority w:val="99"/>
    <w:locked/>
    <w:rsid w:val="00986055"/>
    <w:rPr>
      <w:b/>
      <w:sz w:val="28"/>
      <w:lang w:val="ru-RU" w:eastAsia="ru-RU"/>
    </w:rPr>
  </w:style>
  <w:style w:type="character" w:customStyle="1" w:styleId="634">
    <w:name w:val="Знак Знак634"/>
    <w:uiPriority w:val="99"/>
    <w:locked/>
    <w:rsid w:val="00986055"/>
    <w:rPr>
      <w:b/>
      <w:i/>
      <w:sz w:val="26"/>
      <w:lang w:val="ru-RU" w:eastAsia="ru-RU"/>
    </w:rPr>
  </w:style>
  <w:style w:type="character" w:customStyle="1" w:styleId="627">
    <w:name w:val="Знак Знак627"/>
    <w:uiPriority w:val="99"/>
    <w:locked/>
    <w:rsid w:val="00986055"/>
    <w:rPr>
      <w:sz w:val="24"/>
      <w:lang w:val="ru-RU" w:eastAsia="ru-RU"/>
    </w:rPr>
  </w:style>
  <w:style w:type="character" w:customStyle="1" w:styleId="61110">
    <w:name w:val="Знак Знак6111"/>
    <w:uiPriority w:val="99"/>
    <w:locked/>
    <w:rsid w:val="00986055"/>
    <w:rPr>
      <w:sz w:val="24"/>
      <w:lang w:val="ru-RU" w:eastAsia="ru-RU"/>
    </w:rPr>
  </w:style>
  <w:style w:type="character" w:customStyle="1" w:styleId="604">
    <w:name w:val="Знак Знак604"/>
    <w:uiPriority w:val="99"/>
    <w:locked/>
    <w:rsid w:val="00986055"/>
    <w:rPr>
      <w:i/>
      <w:sz w:val="24"/>
      <w:lang w:val="ru-RU" w:eastAsia="ru-RU"/>
    </w:rPr>
  </w:style>
  <w:style w:type="character" w:customStyle="1" w:styleId="594">
    <w:name w:val="Знак Знак594"/>
    <w:uiPriority w:val="99"/>
    <w:locked/>
    <w:rsid w:val="00986055"/>
    <w:rPr>
      <w:rFonts w:ascii="Arial" w:hAnsi="Arial"/>
      <w:sz w:val="22"/>
      <w:lang w:val="ru-RU" w:eastAsia="ru-RU"/>
    </w:rPr>
  </w:style>
  <w:style w:type="character" w:customStyle="1" w:styleId="584">
    <w:name w:val="Знак Знак584"/>
    <w:uiPriority w:val="99"/>
    <w:locked/>
    <w:rsid w:val="00986055"/>
    <w:rPr>
      <w:rFonts w:ascii="Courier New" w:hAnsi="Courier New"/>
      <w:lang w:val="ru-RU" w:eastAsia="ru-RU"/>
    </w:rPr>
  </w:style>
  <w:style w:type="character" w:customStyle="1" w:styleId="574">
    <w:name w:val="Знак Знак574"/>
    <w:uiPriority w:val="99"/>
    <w:locked/>
    <w:rsid w:val="00986055"/>
    <w:rPr>
      <w:lang w:val="ru-RU" w:eastAsia="ru-RU"/>
    </w:rPr>
  </w:style>
  <w:style w:type="character" w:customStyle="1" w:styleId="564">
    <w:name w:val="Знак Знак564"/>
    <w:uiPriority w:val="99"/>
    <w:locked/>
    <w:rsid w:val="00986055"/>
    <w:rPr>
      <w:sz w:val="24"/>
      <w:lang w:val="ru-RU" w:eastAsia="ru-RU"/>
    </w:rPr>
  </w:style>
  <w:style w:type="character" w:customStyle="1" w:styleId="544">
    <w:name w:val="Знак Знак544"/>
    <w:uiPriority w:val="99"/>
    <w:locked/>
    <w:rsid w:val="00986055"/>
    <w:rPr>
      <w:sz w:val="24"/>
      <w:lang w:val="en-US" w:eastAsia="ru-RU"/>
    </w:rPr>
  </w:style>
  <w:style w:type="character" w:customStyle="1" w:styleId="674">
    <w:name w:val="Знак Знак674"/>
    <w:uiPriority w:val="99"/>
    <w:rsid w:val="00986055"/>
    <w:rPr>
      <w:rFonts w:ascii="Arial" w:hAnsi="Arial"/>
      <w:b/>
      <w:sz w:val="26"/>
    </w:rPr>
  </w:style>
  <w:style w:type="character" w:customStyle="1" w:styleId="664">
    <w:name w:val="Знак Знак664"/>
    <w:uiPriority w:val="99"/>
    <w:rsid w:val="00986055"/>
    <w:rPr>
      <w:b/>
      <w:sz w:val="28"/>
    </w:rPr>
  </w:style>
  <w:style w:type="character" w:customStyle="1" w:styleId="704">
    <w:name w:val="Знак Знак704"/>
    <w:uiPriority w:val="99"/>
    <w:rsid w:val="00986055"/>
    <w:rPr>
      <w:rFonts w:ascii="Arial" w:hAnsi="Arial"/>
      <w:b/>
      <w:sz w:val="26"/>
    </w:rPr>
  </w:style>
  <w:style w:type="character" w:customStyle="1" w:styleId="694">
    <w:name w:val="Знак Знак694"/>
    <w:uiPriority w:val="99"/>
    <w:rsid w:val="00986055"/>
    <w:rPr>
      <w:b/>
      <w:sz w:val="28"/>
    </w:rPr>
  </w:style>
  <w:style w:type="character" w:customStyle="1" w:styleId="6840">
    <w:name w:val="Знак Знак684"/>
    <w:uiPriority w:val="99"/>
    <w:rsid w:val="00986055"/>
    <w:rPr>
      <w:b/>
      <w:i/>
      <w:sz w:val="26"/>
    </w:rPr>
  </w:style>
  <w:style w:type="paragraph" w:customStyle="1" w:styleId="HTML70">
    <w:name w:val="Стандартный HTML7"/>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30">
    <w:name w:val="Знак Знак403"/>
    <w:uiPriority w:val="99"/>
    <w:rsid w:val="00986055"/>
    <w:rPr>
      <w:rFonts w:ascii="Arial" w:hAnsi="Arial"/>
      <w:b/>
      <w:sz w:val="26"/>
    </w:rPr>
  </w:style>
  <w:style w:type="character" w:customStyle="1" w:styleId="2221">
    <w:name w:val="Знак2 Знак Знак22"/>
    <w:uiPriority w:val="99"/>
    <w:locked/>
    <w:rsid w:val="00986055"/>
    <w:rPr>
      <w:b/>
      <w:sz w:val="27"/>
      <w:lang w:val="ru-RU" w:eastAsia="ru-RU"/>
    </w:rPr>
  </w:style>
  <w:style w:type="paragraph" w:customStyle="1" w:styleId="941">
    <w:name w:val="Знак94"/>
    <w:basedOn w:val="a8"/>
    <w:uiPriority w:val="99"/>
    <w:rsid w:val="00986055"/>
    <w:pPr>
      <w:spacing w:before="0" w:beforeAutospacing="0" w:after="160" w:afterAutospacing="0" w:line="240" w:lineRule="exact"/>
    </w:pPr>
    <w:rPr>
      <w:rFonts w:ascii="Verdana" w:eastAsia="Times New Roman" w:hAnsi="Verdana"/>
      <w:lang w:val="en-US" w:eastAsia="en-US"/>
    </w:rPr>
  </w:style>
  <w:style w:type="character" w:customStyle="1" w:styleId="4160">
    <w:name w:val="Знак4 Знак Знак16"/>
    <w:uiPriority w:val="99"/>
    <w:locked/>
    <w:rsid w:val="00986055"/>
    <w:rPr>
      <w:rFonts w:ascii="Arial" w:hAnsi="Arial"/>
      <w:b/>
      <w:kern w:val="32"/>
      <w:sz w:val="32"/>
      <w:lang w:val="ru-RU" w:eastAsia="ru-RU"/>
    </w:rPr>
  </w:style>
  <w:style w:type="character" w:customStyle="1" w:styleId="2141">
    <w:name w:val="Знак2 Знак Знак14"/>
    <w:uiPriority w:val="99"/>
    <w:locked/>
    <w:rsid w:val="00986055"/>
    <w:rPr>
      <w:b/>
      <w:sz w:val="27"/>
      <w:lang w:val="ru-RU" w:eastAsia="ru-RU"/>
    </w:rPr>
  </w:style>
  <w:style w:type="character" w:customStyle="1" w:styleId="44a">
    <w:name w:val="Знак4 Знак Знак4"/>
    <w:uiPriority w:val="99"/>
    <w:locked/>
    <w:rsid w:val="00986055"/>
    <w:rPr>
      <w:rFonts w:ascii="Arial" w:hAnsi="Arial"/>
      <w:b/>
      <w:kern w:val="32"/>
      <w:sz w:val="32"/>
      <w:lang w:val="ru-RU" w:eastAsia="ru-RU"/>
    </w:rPr>
  </w:style>
  <w:style w:type="character" w:customStyle="1" w:styleId="25e">
    <w:name w:val="Знак2 Знак Знак5"/>
    <w:uiPriority w:val="99"/>
    <w:semiHidden/>
    <w:locked/>
    <w:rsid w:val="00986055"/>
    <w:rPr>
      <w:rFonts w:ascii="Arial" w:hAnsi="Arial"/>
      <w:b/>
      <w:sz w:val="26"/>
      <w:lang w:val="ru-RU" w:eastAsia="ru-RU"/>
    </w:rPr>
  </w:style>
  <w:style w:type="paragraph" w:customStyle="1" w:styleId="831">
    <w:name w:val="Заголовок 83"/>
    <w:basedOn w:val="a8"/>
    <w:next w:val="a8"/>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3fff5">
    <w:name w:val="Название объекта3"/>
    <w:basedOn w:val="a8"/>
    <w:qFormat/>
    <w:rsid w:val="00986055"/>
    <w:pPr>
      <w:suppressLineNumbers/>
      <w:spacing w:before="120" w:beforeAutospacing="0" w:after="120" w:afterAutospacing="0"/>
    </w:pPr>
    <w:rPr>
      <w:rFonts w:eastAsia="Times New Roman" w:cs="FreeSans"/>
      <w:i/>
      <w:iCs/>
      <w:color w:val="00000A"/>
    </w:rPr>
  </w:style>
  <w:style w:type="paragraph" w:customStyle="1" w:styleId="1fffffffd">
    <w:name w:val="Нижний колонтитул1"/>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11ff0">
    <w:name w:val="Оглавление 11"/>
    <w:basedOn w:val="a8"/>
    <w:uiPriority w:val="99"/>
    <w:qFormat/>
    <w:rsid w:val="00986055"/>
    <w:pPr>
      <w:tabs>
        <w:tab w:val="right" w:leader="dot" w:pos="10195"/>
      </w:tabs>
      <w:spacing w:before="0" w:beforeAutospacing="0" w:after="0" w:afterAutospacing="0"/>
    </w:pPr>
    <w:rPr>
      <w:rFonts w:eastAsia="Times New Roman"/>
      <w:color w:val="00000A"/>
    </w:rPr>
  </w:style>
  <w:style w:type="paragraph" w:customStyle="1" w:styleId="21fb">
    <w:name w:val="Оглавление 21"/>
    <w:basedOn w:val="a8"/>
    <w:uiPriority w:val="99"/>
    <w:qFormat/>
    <w:rsid w:val="00986055"/>
    <w:pPr>
      <w:spacing w:before="0" w:beforeAutospacing="0" w:after="0" w:afterAutospacing="0"/>
      <w:ind w:left="238"/>
    </w:pPr>
    <w:rPr>
      <w:rFonts w:eastAsia="Times New Roman"/>
      <w:color w:val="00000A"/>
    </w:rPr>
  </w:style>
  <w:style w:type="paragraph" w:customStyle="1" w:styleId="31d">
    <w:name w:val="Оглавление 31"/>
    <w:basedOn w:val="a8"/>
    <w:uiPriority w:val="99"/>
    <w:qFormat/>
    <w:rsid w:val="00986055"/>
    <w:pPr>
      <w:spacing w:before="0" w:beforeAutospacing="0" w:after="0" w:afterAutospacing="0"/>
      <w:ind w:left="480"/>
    </w:pPr>
    <w:rPr>
      <w:rFonts w:eastAsia="Times New Roman"/>
      <w:color w:val="00000A"/>
    </w:rPr>
  </w:style>
  <w:style w:type="paragraph" w:customStyle="1" w:styleId="41a">
    <w:name w:val="Оглавление 41"/>
    <w:basedOn w:val="a8"/>
    <w:uiPriority w:val="99"/>
    <w:qFormat/>
    <w:rsid w:val="00986055"/>
    <w:pPr>
      <w:widowControl w:val="0"/>
      <w:tabs>
        <w:tab w:val="left" w:pos="502"/>
        <w:tab w:val="left" w:pos="3330"/>
      </w:tabs>
      <w:spacing w:before="0" w:beforeAutospacing="0" w:after="0" w:afterAutospacing="0"/>
      <w:ind w:left="502" w:hanging="720"/>
    </w:pPr>
    <w:rPr>
      <w:color w:val="00000A"/>
    </w:rPr>
  </w:style>
  <w:style w:type="paragraph" w:customStyle="1" w:styleId="51b">
    <w:name w:val="Оглавление 51"/>
    <w:basedOn w:val="a8"/>
    <w:uiPriority w:val="99"/>
    <w:qFormat/>
    <w:rsid w:val="00986055"/>
    <w:pPr>
      <w:spacing w:before="0" w:beforeAutospacing="0" w:afterAutospacing="0" w:line="276" w:lineRule="auto"/>
      <w:ind w:left="880"/>
    </w:pPr>
    <w:rPr>
      <w:rFonts w:ascii="Calibri" w:eastAsia="Times New Roman" w:hAnsi="Calibri"/>
      <w:color w:val="00000A"/>
      <w:sz w:val="22"/>
      <w:szCs w:val="22"/>
    </w:rPr>
  </w:style>
  <w:style w:type="paragraph" w:customStyle="1" w:styleId="61a">
    <w:name w:val="Оглавление 61"/>
    <w:basedOn w:val="a8"/>
    <w:uiPriority w:val="99"/>
    <w:qFormat/>
    <w:rsid w:val="00986055"/>
    <w:pPr>
      <w:spacing w:before="0" w:beforeAutospacing="0" w:afterAutospacing="0" w:line="276" w:lineRule="auto"/>
      <w:ind w:left="1100"/>
    </w:pPr>
    <w:rPr>
      <w:rFonts w:ascii="Calibri" w:eastAsia="Times New Roman" w:hAnsi="Calibri"/>
      <w:color w:val="00000A"/>
      <w:sz w:val="22"/>
      <w:szCs w:val="22"/>
    </w:rPr>
  </w:style>
  <w:style w:type="paragraph" w:customStyle="1" w:styleId="714">
    <w:name w:val="Оглавление 71"/>
    <w:basedOn w:val="a8"/>
    <w:uiPriority w:val="99"/>
    <w:qFormat/>
    <w:rsid w:val="00986055"/>
    <w:pPr>
      <w:spacing w:before="0" w:beforeAutospacing="0" w:afterAutospacing="0" w:line="276" w:lineRule="auto"/>
      <w:ind w:left="1320"/>
    </w:pPr>
    <w:rPr>
      <w:rFonts w:ascii="Calibri" w:eastAsia="Times New Roman" w:hAnsi="Calibri"/>
      <w:color w:val="00000A"/>
      <w:sz w:val="22"/>
      <w:szCs w:val="22"/>
    </w:rPr>
  </w:style>
  <w:style w:type="paragraph" w:customStyle="1" w:styleId="815">
    <w:name w:val="Оглавление 81"/>
    <w:basedOn w:val="a8"/>
    <w:uiPriority w:val="99"/>
    <w:qFormat/>
    <w:rsid w:val="00986055"/>
    <w:pPr>
      <w:spacing w:before="0" w:beforeAutospacing="0" w:afterAutospacing="0" w:line="276" w:lineRule="auto"/>
      <w:ind w:left="1540"/>
    </w:pPr>
    <w:rPr>
      <w:rFonts w:ascii="Calibri" w:eastAsia="Times New Roman" w:hAnsi="Calibri"/>
      <w:color w:val="00000A"/>
      <w:sz w:val="22"/>
      <w:szCs w:val="22"/>
    </w:rPr>
  </w:style>
  <w:style w:type="paragraph" w:customStyle="1" w:styleId="914">
    <w:name w:val="Оглавление 91"/>
    <w:basedOn w:val="a8"/>
    <w:uiPriority w:val="99"/>
    <w:qFormat/>
    <w:rsid w:val="00986055"/>
    <w:pPr>
      <w:spacing w:before="0" w:beforeAutospacing="0" w:afterAutospacing="0" w:line="276" w:lineRule="auto"/>
      <w:ind w:left="1760"/>
    </w:pPr>
    <w:rPr>
      <w:rFonts w:ascii="Calibri" w:eastAsia="Times New Roman" w:hAnsi="Calibri"/>
      <w:color w:val="00000A"/>
      <w:sz w:val="22"/>
      <w:szCs w:val="22"/>
    </w:rPr>
  </w:style>
  <w:style w:type="character" w:customStyle="1" w:styleId="5fb">
    <w:name w:val="Текст сноски Знак5"/>
    <w:aliases w:val="Footnote Text1 Знак1"/>
    <w:uiPriority w:val="99"/>
    <w:locked/>
    <w:rsid w:val="00986055"/>
    <w:rPr>
      <w:rFonts w:ascii="Courier New" w:hAnsi="Courier New"/>
      <w:color w:val="000000"/>
      <w:sz w:val="24"/>
    </w:rPr>
  </w:style>
  <w:style w:type="character" w:customStyle="1" w:styleId="3fff6">
    <w:name w:val="Текст сноски Знак3"/>
    <w:aliases w:val="Знак3 Знак Знак5 Знак,Текст сноски1 Знак,footnote tex Знак"/>
    <w:rsid w:val="00986055"/>
    <w:rPr>
      <w:rFonts w:cs="Times New Roman"/>
    </w:rPr>
  </w:style>
  <w:style w:type="character" w:customStyle="1" w:styleId="4ff3">
    <w:name w:val="Текст сноски Знак4"/>
    <w:uiPriority w:val="99"/>
    <w:semiHidden/>
    <w:rsid w:val="00986055"/>
    <w:rPr>
      <w:rFonts w:ascii="Times New Roman" w:hAnsi="Times New Roman" w:cs="Times New Roman"/>
      <w:sz w:val="20"/>
      <w:szCs w:val="20"/>
      <w:lang w:eastAsia="ru-RU"/>
    </w:rPr>
  </w:style>
  <w:style w:type="paragraph" w:customStyle="1" w:styleId="2ffffe">
    <w:name w:val="Текст 2"/>
    <w:basedOn w:val="a8"/>
    <w:rsid w:val="00986055"/>
    <w:pPr>
      <w:widowControl w:val="0"/>
      <w:spacing w:before="0" w:beforeAutospacing="0" w:after="0" w:afterAutospacing="0"/>
      <w:ind w:firstLine="709"/>
      <w:jc w:val="both"/>
    </w:pPr>
    <w:rPr>
      <w:rFonts w:ascii="Arial" w:eastAsia="Times New Roman" w:hAnsi="Arial"/>
    </w:rPr>
  </w:style>
  <w:style w:type="paragraph" w:customStyle="1" w:styleId="13c">
    <w:name w:val="Стиль13"/>
    <w:basedOn w:val="a8"/>
    <w:next w:val="afff6"/>
    <w:uiPriority w:val="99"/>
    <w:rsid w:val="00986055"/>
    <w:pPr>
      <w:spacing w:before="0" w:beforeAutospacing="0" w:after="0" w:afterAutospacing="0"/>
    </w:pPr>
    <w:rPr>
      <w:rFonts w:eastAsia="Times New Roman"/>
    </w:rPr>
  </w:style>
  <w:style w:type="character" w:customStyle="1" w:styleId="4200">
    <w:name w:val="Знак Знак420"/>
    <w:rsid w:val="00986055"/>
    <w:rPr>
      <w:rFonts w:ascii="Courier New" w:hAnsi="Courier New"/>
      <w:lang w:val="ru-RU" w:eastAsia="ru-RU"/>
    </w:rPr>
  </w:style>
  <w:style w:type="paragraph" w:customStyle="1" w:styleId="51c">
    <w:name w:val="Обычный51"/>
    <w:basedOn w:val="a8"/>
    <w:uiPriority w:val="99"/>
    <w:rsid w:val="00986055"/>
    <w:rPr>
      <w:rFonts w:eastAsia="Times New Roman"/>
    </w:rPr>
  </w:style>
  <w:style w:type="paragraph" w:customStyle="1" w:styleId="2116">
    <w:name w:val="Цитата 211"/>
    <w:basedOn w:val="a8"/>
    <w:next w:val="a8"/>
    <w:qFormat/>
    <w:rsid w:val="00986055"/>
    <w:pPr>
      <w:spacing w:before="0" w:beforeAutospacing="0" w:after="0" w:afterAutospacing="0"/>
    </w:pPr>
    <w:rPr>
      <w:rFonts w:ascii="Calibri" w:hAnsi="Calibri"/>
      <w:i/>
      <w:color w:val="000000"/>
      <w:szCs w:val="20"/>
    </w:rPr>
  </w:style>
  <w:style w:type="paragraph" w:customStyle="1" w:styleId="11ff1">
    <w:name w:val="Выделенная цитата11"/>
    <w:basedOn w:val="a8"/>
    <w:next w:val="a8"/>
    <w:qFormat/>
    <w:rsid w:val="00986055"/>
    <w:pPr>
      <w:pBdr>
        <w:bottom w:val="single" w:sz="4" w:space="4" w:color="4F81BD"/>
      </w:pBdr>
      <w:spacing w:before="200" w:beforeAutospacing="0" w:after="280" w:afterAutospacing="0"/>
      <w:ind w:left="936" w:right="936"/>
    </w:pPr>
    <w:rPr>
      <w:rFonts w:ascii="Calibri" w:hAnsi="Calibri"/>
      <w:b/>
      <w:i/>
      <w:color w:val="4F81BD"/>
      <w:szCs w:val="20"/>
    </w:rPr>
  </w:style>
  <w:style w:type="character" w:customStyle="1" w:styleId="11ff2">
    <w:name w:val="Замещающий текст11"/>
    <w:uiPriority w:val="99"/>
    <w:qFormat/>
    <w:rsid w:val="00986055"/>
    <w:rPr>
      <w:color w:val="808080"/>
    </w:rPr>
  </w:style>
  <w:style w:type="paragraph" w:customStyle="1" w:styleId="2311">
    <w:name w:val="Основной текст 231"/>
    <w:basedOn w:val="a8"/>
    <w:uiPriority w:val="99"/>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13">
    <w:name w:val="Заголовок 321"/>
    <w:basedOn w:val="51c"/>
    <w:next w:val="51c"/>
    <w:uiPriority w:val="99"/>
    <w:rsid w:val="00986055"/>
    <w:pPr>
      <w:keepNext/>
      <w:spacing w:before="0" w:beforeAutospacing="0" w:after="0" w:afterAutospacing="0"/>
      <w:outlineLvl w:val="2"/>
    </w:pPr>
    <w:rPr>
      <w:szCs w:val="20"/>
    </w:rPr>
  </w:style>
  <w:style w:type="paragraph" w:customStyle="1" w:styleId="41b">
    <w:name w:val="Основной текст41"/>
    <w:basedOn w:val="51c"/>
    <w:uiPriority w:val="99"/>
    <w:rsid w:val="00986055"/>
    <w:pPr>
      <w:spacing w:before="0" w:beforeAutospacing="0" w:after="0" w:afterAutospacing="0" w:line="360" w:lineRule="auto"/>
    </w:pPr>
    <w:rPr>
      <w:szCs w:val="20"/>
    </w:rPr>
  </w:style>
  <w:style w:type="paragraph" w:customStyle="1" w:styleId="2212">
    <w:name w:val="Заголовок 221"/>
    <w:basedOn w:val="a8"/>
    <w:next w:val="a8"/>
    <w:uiPriority w:val="99"/>
    <w:rsid w:val="00986055"/>
    <w:pPr>
      <w:keepNext/>
      <w:widowControl w:val="0"/>
      <w:spacing w:before="0" w:beforeAutospacing="0" w:after="0" w:afterAutospacing="0"/>
      <w:jc w:val="center"/>
    </w:pPr>
    <w:rPr>
      <w:rFonts w:eastAsia="Times New Roman"/>
      <w:b/>
      <w:sz w:val="26"/>
      <w:szCs w:val="20"/>
    </w:rPr>
  </w:style>
  <w:style w:type="paragraph" w:customStyle="1" w:styleId="31e">
    <w:name w:val="Цитата31"/>
    <w:basedOn w:val="a8"/>
    <w:uiPriority w:val="99"/>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31f">
    <w:name w:val="Текст31"/>
    <w:basedOn w:val="a8"/>
    <w:uiPriority w:val="99"/>
    <w:rsid w:val="00986055"/>
    <w:pPr>
      <w:spacing w:before="0" w:beforeAutospacing="0" w:after="0" w:afterAutospacing="0"/>
    </w:pPr>
    <w:rPr>
      <w:rFonts w:ascii="Courier New" w:eastAsia="Times New Roman" w:hAnsi="Courier New"/>
      <w:sz w:val="20"/>
      <w:szCs w:val="20"/>
    </w:rPr>
  </w:style>
  <w:style w:type="paragraph" w:customStyle="1" w:styleId="3311">
    <w:name w:val="Основной текст 331"/>
    <w:basedOn w:val="51c"/>
    <w:uiPriority w:val="99"/>
    <w:rsid w:val="00986055"/>
    <w:pPr>
      <w:tabs>
        <w:tab w:val="left" w:pos="360"/>
      </w:tabs>
      <w:spacing w:before="0" w:beforeAutospacing="0" w:after="0" w:afterAutospacing="0"/>
      <w:jc w:val="both"/>
    </w:pPr>
    <w:rPr>
      <w:i/>
      <w:sz w:val="26"/>
      <w:szCs w:val="20"/>
    </w:rPr>
  </w:style>
  <w:style w:type="paragraph" w:customStyle="1" w:styleId="2213">
    <w:name w:val="Основной текст с отступом 221"/>
    <w:basedOn w:val="a8"/>
    <w:uiPriority w:val="99"/>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312">
    <w:name w:val="Основной текст с отступом 331"/>
    <w:basedOn w:val="a8"/>
    <w:uiPriority w:val="99"/>
    <w:rsid w:val="00986055"/>
    <w:pPr>
      <w:spacing w:before="0" w:beforeAutospacing="0" w:after="0" w:afterAutospacing="0" w:line="360" w:lineRule="auto"/>
      <w:ind w:firstLine="709"/>
      <w:jc w:val="both"/>
    </w:pPr>
    <w:rPr>
      <w:rFonts w:eastAsia="Times New Roman"/>
      <w:sz w:val="28"/>
      <w:szCs w:val="20"/>
    </w:rPr>
  </w:style>
  <w:style w:type="paragraph" w:customStyle="1" w:styleId="21fc">
    <w:name w:val="Верхний колонтитул21"/>
    <w:basedOn w:val="a8"/>
    <w:uiPriority w:val="99"/>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21fd">
    <w:name w:val="Основной шрифт абзаца21"/>
    <w:uiPriority w:val="99"/>
    <w:rsid w:val="00986055"/>
  </w:style>
  <w:style w:type="paragraph" w:customStyle="1" w:styleId="4211">
    <w:name w:val="Заголовок 421"/>
    <w:basedOn w:val="51c"/>
    <w:next w:val="51c"/>
    <w:uiPriority w:val="99"/>
    <w:rsid w:val="00986055"/>
    <w:pPr>
      <w:keepNext/>
      <w:spacing w:before="0" w:beforeAutospacing="0" w:after="0" w:afterAutospacing="0"/>
    </w:pPr>
    <w:rPr>
      <w:szCs w:val="20"/>
    </w:rPr>
  </w:style>
  <w:style w:type="paragraph" w:customStyle="1" w:styleId="6112">
    <w:name w:val="Заголовок 611"/>
    <w:uiPriority w:val="99"/>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TML210">
    <w:name w:val="Стандартный HTML21"/>
    <w:basedOn w:val="a8"/>
    <w:uiPriority w:val="99"/>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2214">
    <w:name w:val="Знак2 Знак Знак21"/>
    <w:uiPriority w:val="99"/>
    <w:locked/>
    <w:rsid w:val="00986055"/>
    <w:rPr>
      <w:b/>
      <w:sz w:val="27"/>
      <w:lang w:val="ru-RU" w:eastAsia="ru-RU"/>
    </w:rPr>
  </w:style>
  <w:style w:type="paragraph" w:customStyle="1" w:styleId="12f2">
    <w:name w:val="Стиль12"/>
    <w:basedOn w:val="a8"/>
    <w:next w:val="afff6"/>
    <w:uiPriority w:val="99"/>
    <w:rsid w:val="00986055"/>
    <w:pPr>
      <w:spacing w:before="0" w:beforeAutospacing="0" w:after="0" w:afterAutospacing="0"/>
    </w:pPr>
    <w:rPr>
      <w:rFonts w:eastAsia="Times New Roman"/>
    </w:rPr>
  </w:style>
  <w:style w:type="table" w:customStyle="1" w:styleId="TableNormal1">
    <w:name w:val="Table Normal1"/>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Times New Roman" w:eastAsia="Arial Unicode MS" w:hAnsi="Times New Roman" w:cs="Times New Roman"/>
      <w:sz w:val="20"/>
      <w:szCs w:val="20"/>
      <w:lang w:eastAsia="ru-RU"/>
    </w:rPr>
    <w:tblPr>
      <w:tblCellMar>
        <w:top w:w="0" w:type="dxa"/>
        <w:left w:w="0" w:type="dxa"/>
        <w:bottom w:w="0" w:type="dxa"/>
        <w:right w:w="0" w:type="dxa"/>
      </w:tblCellMar>
    </w:tblPr>
  </w:style>
  <w:style w:type="paragraph" w:customStyle="1" w:styleId="afffffffffff5">
    <w:name w:val="Колонтитулы"/>
    <w:uiPriority w:val="99"/>
    <w:rsid w:val="00986055"/>
    <w:pPr>
      <w:pBdr>
        <w:top w:val="none" w:sz="96" w:space="31" w:color="FFFFFF"/>
        <w:left w:val="none" w:sz="96" w:space="31" w:color="FFFFFF"/>
        <w:bottom w:val="none" w:sz="96" w:space="31" w:color="FFFFFF"/>
        <w:right w:val="none" w:sz="96" w:space="31" w:color="FFFFFF"/>
      </w:pBdr>
      <w:tabs>
        <w:tab w:val="right" w:pos="9020"/>
      </w:tabs>
      <w:spacing w:after="0" w:line="240" w:lineRule="auto"/>
    </w:pPr>
    <w:rPr>
      <w:rFonts w:ascii="Helvetica Neue" w:eastAsia="Arial Unicode MS" w:hAnsi="Helvetica Neue" w:cs="Arial Unicode MS"/>
      <w:color w:val="000000"/>
      <w:sz w:val="24"/>
      <w:szCs w:val="24"/>
      <w:lang w:eastAsia="ru-RU"/>
    </w:rPr>
  </w:style>
  <w:style w:type="paragraph" w:customStyle="1" w:styleId="5fc">
    <w:name w:val="Стиль таблицы 5"/>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Helvetica Neue" w:eastAsia="Arial Unicode MS" w:hAnsi="Helvetica Neue" w:cs="Arial Unicode MS"/>
      <w:color w:val="FEFFFE"/>
      <w:sz w:val="20"/>
      <w:szCs w:val="20"/>
      <w:lang w:eastAsia="ru-RU"/>
    </w:rPr>
  </w:style>
  <w:style w:type="paragraph" w:customStyle="1" w:styleId="afffffffffff6">
    <w:name w:val="По умолчанию"/>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Helvetica Neue" w:eastAsia="Calibri" w:hAnsi="Helvetica Neue" w:cs="Helvetica Neue"/>
      <w:color w:val="000000"/>
      <w:u w:color="000000"/>
      <w:lang w:eastAsia="ru-RU"/>
    </w:rPr>
  </w:style>
  <w:style w:type="character" w:customStyle="1" w:styleId="afffffffffff7">
    <w:name w:val="Нет"/>
    <w:rsid w:val="00986055"/>
  </w:style>
  <w:style w:type="character" w:customStyle="1" w:styleId="Hyperlink0">
    <w:name w:val="Hyperlink.0"/>
    <w:uiPriority w:val="99"/>
    <w:rsid w:val="00986055"/>
    <w:rPr>
      <w:rFonts w:cs="Times New Roman"/>
    </w:rPr>
  </w:style>
  <w:style w:type="character" w:customStyle="1" w:styleId="1fffffffe">
    <w:name w:val="Неразрешенное упоминание1"/>
    <w:uiPriority w:val="99"/>
    <w:semiHidden/>
    <w:qFormat/>
    <w:rsid w:val="00986055"/>
    <w:rPr>
      <w:color w:val="605E5C"/>
      <w:shd w:val="clear" w:color="auto" w:fill="E1DFDD"/>
    </w:rPr>
  </w:style>
  <w:style w:type="character" w:customStyle="1" w:styleId="2fffff">
    <w:name w:val="Неразрешенное упоминание2"/>
    <w:uiPriority w:val="99"/>
    <w:semiHidden/>
    <w:qFormat/>
    <w:rsid w:val="00986055"/>
    <w:rPr>
      <w:color w:val="808080"/>
      <w:shd w:val="clear" w:color="auto" w:fill="E6E6E6"/>
    </w:rPr>
  </w:style>
  <w:style w:type="paragraph" w:customStyle="1" w:styleId="13d">
    <w:name w:val="Абзац списка13"/>
    <w:basedOn w:val="a8"/>
    <w:uiPriority w:val="99"/>
    <w:qFormat/>
    <w:rsid w:val="00986055"/>
    <w:pPr>
      <w:spacing w:before="0" w:beforeAutospacing="0" w:after="0" w:afterAutospacing="0"/>
      <w:ind w:left="708"/>
    </w:pPr>
    <w:rPr>
      <w:rFonts w:eastAsia="Times New Roman"/>
    </w:rPr>
  </w:style>
  <w:style w:type="paragraph" w:customStyle="1" w:styleId="14c">
    <w:name w:val="Абзац списка14"/>
    <w:basedOn w:val="a8"/>
    <w:uiPriority w:val="99"/>
    <w:qFormat/>
    <w:rsid w:val="00986055"/>
    <w:pPr>
      <w:spacing w:before="0" w:beforeAutospacing="0" w:after="0" w:afterAutospacing="0"/>
      <w:ind w:left="708"/>
    </w:pPr>
    <w:rPr>
      <w:rFonts w:eastAsia="Times New Roman"/>
      <w:szCs w:val="20"/>
    </w:rPr>
  </w:style>
  <w:style w:type="character" w:customStyle="1" w:styleId="9f0">
    <w:name w:val="Слабое выделение9"/>
    <w:rsid w:val="00986055"/>
    <w:rPr>
      <w:i/>
      <w:color w:val="808080"/>
    </w:rPr>
  </w:style>
  <w:style w:type="paragraph" w:customStyle="1" w:styleId="9f1">
    <w:name w:val="Без интервала9"/>
    <w:qFormat/>
    <w:rsid w:val="00986055"/>
    <w:pPr>
      <w:spacing w:after="0" w:line="240" w:lineRule="auto"/>
    </w:pPr>
    <w:rPr>
      <w:rFonts w:ascii="Calibri" w:eastAsia="Times New Roman" w:hAnsi="Calibri" w:cs="Times New Roman"/>
      <w:lang w:val="en-US"/>
    </w:rPr>
  </w:style>
  <w:style w:type="paragraph" w:customStyle="1" w:styleId="286">
    <w:name w:val="Цитата 28"/>
    <w:basedOn w:val="a8"/>
    <w:next w:val="a8"/>
    <w:uiPriority w:val="99"/>
    <w:qFormat/>
    <w:rsid w:val="00986055"/>
    <w:pPr>
      <w:spacing w:before="0" w:beforeAutospacing="0" w:after="0" w:afterAutospacing="0"/>
    </w:pPr>
    <w:rPr>
      <w:rFonts w:ascii="Calibri" w:hAnsi="Calibri"/>
      <w:i/>
      <w:color w:val="000000"/>
      <w:szCs w:val="20"/>
    </w:rPr>
  </w:style>
  <w:style w:type="paragraph" w:customStyle="1" w:styleId="8f0">
    <w:name w:val="Выделенная цитата8"/>
    <w:basedOn w:val="a8"/>
    <w:next w:val="a8"/>
    <w:uiPriority w:val="99"/>
    <w:qFormat/>
    <w:rsid w:val="00986055"/>
    <w:pPr>
      <w:pBdr>
        <w:bottom w:val="single" w:sz="4" w:space="4" w:color="4F81BD"/>
      </w:pBdr>
      <w:spacing w:before="200" w:beforeAutospacing="0" w:after="280" w:afterAutospacing="0"/>
      <w:ind w:left="936" w:right="936"/>
    </w:pPr>
    <w:rPr>
      <w:rFonts w:ascii="Calibri" w:hAnsi="Calibri"/>
      <w:b/>
      <w:i/>
      <w:color w:val="4F81BD"/>
      <w:szCs w:val="20"/>
    </w:rPr>
  </w:style>
  <w:style w:type="paragraph" w:customStyle="1" w:styleId="5fd">
    <w:name w:val="Заголовок оглавления5"/>
    <w:basedOn w:val="1b"/>
    <w:next w:val="a8"/>
    <w:rsid w:val="00986055"/>
    <w:pPr>
      <w:keepNext/>
      <w:keepLines/>
      <w:spacing w:before="480" w:beforeAutospacing="0" w:after="0" w:afterAutospacing="0"/>
      <w:ind w:left="0"/>
      <w:outlineLvl w:val="9"/>
    </w:pPr>
    <w:rPr>
      <w:rFonts w:ascii="Cambria" w:hAnsi="Cambria"/>
      <w:b/>
      <w:caps/>
      <w:color w:val="365F91"/>
      <w:kern w:val="32"/>
      <w:sz w:val="28"/>
      <w:szCs w:val="28"/>
    </w:rPr>
  </w:style>
  <w:style w:type="character" w:customStyle="1" w:styleId="9f2">
    <w:name w:val="Сильное выделение9"/>
    <w:rsid w:val="00986055"/>
    <w:rPr>
      <w:b/>
      <w:i/>
      <w:color w:val="4F81BD"/>
    </w:rPr>
  </w:style>
  <w:style w:type="character" w:customStyle="1" w:styleId="4ff4">
    <w:name w:val="Слабая ссылка4"/>
    <w:rsid w:val="00986055"/>
    <w:rPr>
      <w:smallCaps/>
      <w:color w:val="C0504D"/>
      <w:u w:val="single"/>
    </w:rPr>
  </w:style>
  <w:style w:type="character" w:customStyle="1" w:styleId="4ff5">
    <w:name w:val="Сильная ссылка4"/>
    <w:rsid w:val="00986055"/>
    <w:rPr>
      <w:b/>
      <w:smallCaps/>
      <w:color w:val="C0504D"/>
      <w:spacing w:val="5"/>
      <w:u w:val="single"/>
    </w:rPr>
  </w:style>
  <w:style w:type="character" w:customStyle="1" w:styleId="4ff6">
    <w:name w:val="Название книги4"/>
    <w:rsid w:val="00986055"/>
    <w:rPr>
      <w:b/>
      <w:smallCaps/>
      <w:spacing w:val="5"/>
    </w:rPr>
  </w:style>
  <w:style w:type="character" w:customStyle="1" w:styleId="8f1">
    <w:name w:val="Замещающий текст8"/>
    <w:rsid w:val="00986055"/>
    <w:rPr>
      <w:color w:val="808080"/>
    </w:rPr>
  </w:style>
  <w:style w:type="character" w:customStyle="1" w:styleId="FootnoteTextChar3">
    <w:name w:val="Footnote Text Char3"/>
    <w:aliases w:val="Текст сноски Знак1 Char1,Текст сноски Знак Знак Char3,Знак3 Знак Знак Char3,Текст сноски Знак Знак Знак Знак Char1,Текст сноски Знак Знак Знак Знак Знак Знак Char1,Текст сноски Знак Знак Знак Знак Знак Знак Знак Знак Знак Char1"/>
    <w:uiPriority w:val="99"/>
    <w:locked/>
    <w:rsid w:val="00986055"/>
    <w:rPr>
      <w:rFonts w:ascii="Courier New" w:hAnsi="Courier New"/>
      <w:color w:val="000000"/>
      <w:sz w:val="24"/>
    </w:rPr>
  </w:style>
  <w:style w:type="paragraph" w:customStyle="1" w:styleId="3122">
    <w:name w:val="Заголовок 312"/>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932">
    <w:name w:val="Заголовок 9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3e">
    <w:name w:val="Заголовок 1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695">
    <w:name w:val="Заголовок 6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731">
    <w:name w:val="Заголовок 7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2101">
    <w:name w:val="Заголовок 210"/>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53a">
    <w:name w:val="Заголовок 5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7c">
    <w:name w:val="Обычный17"/>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102">
    <w:name w:val="Основной текст 210"/>
    <w:basedOn w:val="a8"/>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13f">
    <w:name w:val="Основной текст13"/>
    <w:basedOn w:val="17c"/>
    <w:qFormat/>
    <w:rsid w:val="00986055"/>
    <w:pPr>
      <w:widowControl/>
      <w:snapToGrid/>
      <w:spacing w:line="360" w:lineRule="auto"/>
      <w:ind w:left="0" w:firstLine="0"/>
    </w:pPr>
    <w:rPr>
      <w:sz w:val="24"/>
    </w:rPr>
  </w:style>
  <w:style w:type="paragraph" w:customStyle="1" w:styleId="9f3">
    <w:name w:val="Цитата9"/>
    <w:basedOn w:val="a8"/>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10f2">
    <w:name w:val="Текст10"/>
    <w:basedOn w:val="a8"/>
    <w:qFormat/>
    <w:rsid w:val="00986055"/>
    <w:pPr>
      <w:spacing w:before="0" w:beforeAutospacing="0" w:after="0" w:afterAutospacing="0"/>
    </w:pPr>
    <w:rPr>
      <w:rFonts w:ascii="Courier New" w:eastAsia="Times New Roman" w:hAnsi="Courier New"/>
      <w:sz w:val="20"/>
      <w:szCs w:val="20"/>
    </w:rPr>
  </w:style>
  <w:style w:type="paragraph" w:customStyle="1" w:styleId="3103">
    <w:name w:val="Основной текст 310"/>
    <w:basedOn w:val="17c"/>
    <w:qFormat/>
    <w:rsid w:val="00986055"/>
    <w:pPr>
      <w:widowControl/>
      <w:tabs>
        <w:tab w:val="left" w:pos="360"/>
      </w:tabs>
      <w:snapToGrid/>
      <w:ind w:left="0" w:firstLine="0"/>
      <w:jc w:val="both"/>
    </w:pPr>
    <w:rPr>
      <w:i/>
      <w:sz w:val="26"/>
    </w:rPr>
  </w:style>
  <w:style w:type="paragraph" w:customStyle="1" w:styleId="297">
    <w:name w:val="Основной текст с отступом 29"/>
    <w:basedOn w:val="a8"/>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104">
    <w:name w:val="Основной текст с отступом 310"/>
    <w:basedOn w:val="a8"/>
    <w:qFormat/>
    <w:rsid w:val="00986055"/>
    <w:pPr>
      <w:spacing w:before="0" w:beforeAutospacing="0" w:after="0" w:afterAutospacing="0" w:line="360" w:lineRule="auto"/>
      <w:ind w:firstLine="709"/>
      <w:jc w:val="both"/>
    </w:pPr>
    <w:rPr>
      <w:rFonts w:eastAsia="Times New Roman"/>
      <w:sz w:val="28"/>
      <w:szCs w:val="20"/>
    </w:rPr>
  </w:style>
  <w:style w:type="paragraph" w:customStyle="1" w:styleId="8f2">
    <w:name w:val="Верхний колонтитул8"/>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4131">
    <w:name w:val="Заголовок 413"/>
    <w:basedOn w:val="17c"/>
    <w:next w:val="17c"/>
    <w:qFormat/>
    <w:rsid w:val="00986055"/>
    <w:pPr>
      <w:keepNext/>
      <w:widowControl/>
      <w:snapToGrid/>
      <w:ind w:left="0" w:firstLine="0"/>
    </w:pPr>
    <w:rPr>
      <w:sz w:val="24"/>
    </w:rPr>
  </w:style>
  <w:style w:type="paragraph" w:customStyle="1" w:styleId="HTML80">
    <w:name w:val="Стандартный HTML8"/>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8f3">
    <w:name w:val="Основной шрифт абзаца8"/>
    <w:rsid w:val="00986055"/>
  </w:style>
  <w:style w:type="character" w:customStyle="1" w:styleId="11ff3">
    <w:name w:val="Основной текст + 11"/>
    <w:aliases w:val="5 pt60"/>
    <w:rsid w:val="00986055"/>
    <w:rPr>
      <w:rFonts w:ascii="Times New Roman" w:hAnsi="Times New Roman" w:cs="Times New Roman"/>
      <w:sz w:val="23"/>
      <w:szCs w:val="23"/>
      <w:u w:val="none"/>
      <w:shd w:val="clear" w:color="auto" w:fill="FFFFFF"/>
      <w:lang w:bidi="ar-SA"/>
    </w:rPr>
  </w:style>
  <w:style w:type="numbering" w:customStyle="1" w:styleId="210">
    <w:name w:val="Стиль Стиль нумерованный + многоуровневый210"/>
    <w:rsid w:val="00986055"/>
    <w:pPr>
      <w:numPr>
        <w:numId w:val="19"/>
      </w:numPr>
    </w:pPr>
  </w:style>
  <w:style w:type="numbering" w:customStyle="1" w:styleId="13">
    <w:name w:val="Стиль нумерованный13"/>
    <w:qFormat/>
    <w:rsid w:val="00986055"/>
    <w:pPr>
      <w:numPr>
        <w:numId w:val="14"/>
      </w:numPr>
    </w:pPr>
  </w:style>
  <w:style w:type="numbering" w:customStyle="1" w:styleId="a0">
    <w:name w:val="Стиль нумерованный полужирный"/>
    <w:rsid w:val="00986055"/>
    <w:pPr>
      <w:numPr>
        <w:numId w:val="20"/>
      </w:numPr>
    </w:pPr>
  </w:style>
  <w:style w:type="numbering" w:customStyle="1" w:styleId="42">
    <w:name w:val="Стиль Стиль нумерованный4"/>
    <w:rsid w:val="00986055"/>
    <w:pPr>
      <w:numPr>
        <w:numId w:val="15"/>
      </w:numPr>
    </w:pPr>
  </w:style>
  <w:style w:type="numbering" w:customStyle="1" w:styleId="a1">
    <w:name w:val="Стиль Стиль нумерованный + многоуровневый"/>
    <w:rsid w:val="00986055"/>
    <w:pPr>
      <w:numPr>
        <w:numId w:val="22"/>
      </w:numPr>
    </w:pPr>
  </w:style>
  <w:style w:type="numbering" w:customStyle="1" w:styleId="20">
    <w:name w:val="Стиль нумерованный2"/>
    <w:rsid w:val="00986055"/>
    <w:pPr>
      <w:numPr>
        <w:numId w:val="16"/>
      </w:numPr>
    </w:pPr>
  </w:style>
  <w:style w:type="numbering" w:customStyle="1" w:styleId="140">
    <w:name w:val="Стиль нумерованный14"/>
    <w:rsid w:val="00986055"/>
    <w:pPr>
      <w:numPr>
        <w:numId w:val="17"/>
      </w:numPr>
    </w:pPr>
  </w:style>
  <w:style w:type="numbering" w:customStyle="1" w:styleId="a4">
    <w:name w:val="Стиль нумерованный"/>
    <w:rsid w:val="00986055"/>
    <w:pPr>
      <w:numPr>
        <w:numId w:val="25"/>
      </w:numPr>
    </w:pPr>
  </w:style>
  <w:style w:type="numbering" w:customStyle="1" w:styleId="30">
    <w:name w:val="Стиль нумерованный3"/>
    <w:rsid w:val="00986055"/>
    <w:pPr>
      <w:numPr>
        <w:numId w:val="26"/>
      </w:numPr>
    </w:pPr>
  </w:style>
  <w:style w:type="numbering" w:customStyle="1" w:styleId="14">
    <w:name w:val="Стиль Стиль нумерованный1"/>
    <w:rsid w:val="00986055"/>
    <w:pPr>
      <w:numPr>
        <w:numId w:val="27"/>
      </w:numPr>
    </w:pPr>
  </w:style>
  <w:style w:type="numbering" w:customStyle="1" w:styleId="110">
    <w:name w:val="Стиль нумерованный11"/>
    <w:rsid w:val="00986055"/>
    <w:pPr>
      <w:numPr>
        <w:numId w:val="28"/>
      </w:numPr>
    </w:pPr>
  </w:style>
  <w:style w:type="numbering" w:customStyle="1" w:styleId="a6">
    <w:name w:val="Стиль Стиль нумерованный"/>
    <w:rsid w:val="00986055"/>
    <w:pPr>
      <w:numPr>
        <w:numId w:val="29"/>
      </w:numPr>
    </w:pPr>
  </w:style>
  <w:style w:type="numbering" w:customStyle="1" w:styleId="120">
    <w:name w:val="Стиль нумерованный 12 пт"/>
    <w:rsid w:val="00986055"/>
    <w:pPr>
      <w:numPr>
        <w:numId w:val="30"/>
      </w:numPr>
    </w:pPr>
  </w:style>
  <w:style w:type="numbering" w:customStyle="1" w:styleId="17">
    <w:name w:val="Стиль нумерованный1"/>
    <w:rsid w:val="00986055"/>
    <w:pPr>
      <w:numPr>
        <w:numId w:val="31"/>
      </w:numPr>
    </w:pPr>
  </w:style>
  <w:style w:type="numbering" w:customStyle="1" w:styleId="24">
    <w:name w:val="Стиль Стиль нумерованный2"/>
    <w:rsid w:val="00986055"/>
    <w:pPr>
      <w:numPr>
        <w:numId w:val="32"/>
      </w:numPr>
    </w:pPr>
  </w:style>
  <w:style w:type="numbering" w:customStyle="1" w:styleId="1a">
    <w:name w:val="Стиль Стиль нумерованный + многоуровневый1"/>
    <w:rsid w:val="00986055"/>
    <w:pPr>
      <w:numPr>
        <w:numId w:val="18"/>
      </w:numPr>
    </w:pPr>
  </w:style>
  <w:style w:type="numbering" w:customStyle="1" w:styleId="121">
    <w:name w:val="Стиль нумерованный12"/>
    <w:rsid w:val="00986055"/>
    <w:pPr>
      <w:numPr>
        <w:numId w:val="33"/>
      </w:numPr>
    </w:pPr>
  </w:style>
  <w:style w:type="numbering" w:customStyle="1" w:styleId="51">
    <w:name w:val="Стиль нумерованный5"/>
    <w:rsid w:val="00986055"/>
    <w:pPr>
      <w:numPr>
        <w:numId w:val="34"/>
      </w:numPr>
    </w:pPr>
  </w:style>
  <w:style w:type="numbering" w:customStyle="1" w:styleId="43">
    <w:name w:val="Стиль Стиль нумерованный + многоуровневый4"/>
    <w:rsid w:val="00986055"/>
    <w:pPr>
      <w:numPr>
        <w:numId w:val="35"/>
      </w:numPr>
    </w:pPr>
  </w:style>
  <w:style w:type="numbering" w:customStyle="1" w:styleId="25">
    <w:name w:val="Стиль Стиль нумерованный + многоуровневый2"/>
    <w:rsid w:val="00986055"/>
    <w:pPr>
      <w:numPr>
        <w:numId w:val="36"/>
      </w:numPr>
    </w:pPr>
  </w:style>
  <w:style w:type="character" w:customStyle="1" w:styleId="278">
    <w:name w:val="Знак Знак27"/>
    <w:qFormat/>
    <w:locked/>
    <w:rsid w:val="00986055"/>
    <w:rPr>
      <w:rFonts w:ascii="Arial" w:hAnsi="Arial"/>
      <w:b/>
      <w:sz w:val="26"/>
    </w:rPr>
  </w:style>
  <w:style w:type="character" w:customStyle="1" w:styleId="2fffff0">
    <w:name w:val="Основной текст (2) + Курсив"/>
    <w:rsid w:val="00986055"/>
    <w:rPr>
      <w:rFonts w:ascii="Times New Roman" w:hAnsi="Times New Roman" w:cs="Times New Roman"/>
      <w:i/>
      <w:iCs/>
      <w:color w:val="000000"/>
      <w:spacing w:val="0"/>
      <w:w w:val="100"/>
      <w:position w:val="0"/>
      <w:sz w:val="21"/>
      <w:szCs w:val="21"/>
      <w:u w:val="none"/>
      <w:lang w:val="ru-RU" w:eastAsia="ru-RU"/>
    </w:rPr>
  </w:style>
  <w:style w:type="character" w:customStyle="1" w:styleId="29pt">
    <w:name w:val="Основной текст (2) + 9 pt"/>
    <w:rsid w:val="00986055"/>
    <w:rPr>
      <w:rFonts w:ascii="Times New Roman" w:hAnsi="Times New Roman" w:cs="Times New Roman"/>
      <w:color w:val="000000"/>
      <w:spacing w:val="0"/>
      <w:w w:val="100"/>
      <w:position w:val="0"/>
      <w:sz w:val="18"/>
      <w:szCs w:val="18"/>
      <w:u w:val="none"/>
      <w:lang w:val="ru-RU" w:eastAsia="ru-RU"/>
    </w:rPr>
  </w:style>
  <w:style w:type="numbering" w:customStyle="1" w:styleId="1ffffffff">
    <w:name w:val="Нет списка1"/>
    <w:next w:val="ab"/>
    <w:uiPriority w:val="99"/>
    <w:semiHidden/>
    <w:unhideWhenUsed/>
    <w:rsid w:val="00986055"/>
  </w:style>
  <w:style w:type="table" w:customStyle="1" w:styleId="11ff4">
    <w:name w:val="Сетка таблицы 11"/>
    <w:basedOn w:val="aa"/>
    <w:next w:val="1f1"/>
    <w:rsid w:val="0098605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1ffffffff0">
    <w:name w:val="Стандартная таблица1"/>
    <w:basedOn w:val="aa"/>
    <w:next w:val="afffc"/>
    <w:rsid w:val="0098605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3f0">
    <w:name w:val="Сетка таблицы13"/>
    <w:rsid w:val="0098605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Сетка таблицы111"/>
    <w:rsid w:val="00986055"/>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ff7">
    <w:name w:val="Название Знак4"/>
    <w:uiPriority w:val="99"/>
    <w:qFormat/>
    <w:locked/>
    <w:rsid w:val="00986055"/>
    <w:rPr>
      <w:rFonts w:ascii="Times New Roman" w:hAnsi="Times New Roman"/>
      <w:sz w:val="24"/>
      <w:lang w:val="en-US"/>
    </w:rPr>
  </w:style>
  <w:style w:type="numbering" w:customStyle="1" w:styleId="19">
    <w:name w:val="Импортированный стиль 19"/>
    <w:rsid w:val="00986055"/>
    <w:pPr>
      <w:numPr>
        <w:numId w:val="40"/>
      </w:numPr>
    </w:pPr>
  </w:style>
  <w:style w:type="numbering" w:customStyle="1" w:styleId="1">
    <w:name w:val="Стиль нумерованный полужирный1"/>
    <w:qFormat/>
    <w:rsid w:val="00986055"/>
    <w:pPr>
      <w:numPr>
        <w:numId w:val="58"/>
      </w:numPr>
    </w:pPr>
  </w:style>
  <w:style w:type="numbering" w:customStyle="1" w:styleId="16">
    <w:name w:val="Импортированный стиль 16"/>
    <w:rsid w:val="00986055"/>
    <w:pPr>
      <w:numPr>
        <w:numId w:val="39"/>
      </w:numPr>
    </w:pPr>
  </w:style>
  <w:style w:type="numbering" w:customStyle="1" w:styleId="41">
    <w:name w:val="Стиль Стиль нумерованный41"/>
    <w:qFormat/>
    <w:rsid w:val="00986055"/>
    <w:pPr>
      <w:numPr>
        <w:numId w:val="11"/>
      </w:numPr>
    </w:pPr>
  </w:style>
  <w:style w:type="numbering" w:customStyle="1" w:styleId="11">
    <w:name w:val="Импортированный стиль 11"/>
    <w:rsid w:val="00986055"/>
    <w:pPr>
      <w:numPr>
        <w:numId w:val="45"/>
      </w:numPr>
    </w:pPr>
  </w:style>
  <w:style w:type="numbering" w:customStyle="1" w:styleId="18">
    <w:name w:val="Импортированный стиль 18"/>
    <w:rsid w:val="00986055"/>
    <w:pPr>
      <w:numPr>
        <w:numId w:val="48"/>
      </w:numPr>
    </w:pPr>
  </w:style>
  <w:style w:type="numbering" w:customStyle="1" w:styleId="32">
    <w:name w:val="Стиль Стиль нумерованный + многоуровневый3"/>
    <w:qFormat/>
    <w:rsid w:val="00986055"/>
    <w:pPr>
      <w:numPr>
        <w:numId w:val="12"/>
      </w:numPr>
    </w:pPr>
  </w:style>
  <w:style w:type="numbering" w:customStyle="1" w:styleId="211">
    <w:name w:val="Стиль нумерованный21"/>
    <w:qFormat/>
    <w:rsid w:val="00986055"/>
    <w:pPr>
      <w:numPr>
        <w:numId w:val="61"/>
      </w:numPr>
    </w:pPr>
  </w:style>
  <w:style w:type="numbering" w:customStyle="1" w:styleId="141">
    <w:name w:val="Стиль нумерованный141"/>
    <w:qFormat/>
    <w:rsid w:val="00986055"/>
    <w:pPr>
      <w:numPr>
        <w:numId w:val="59"/>
      </w:numPr>
    </w:pPr>
  </w:style>
  <w:style w:type="numbering" w:customStyle="1" w:styleId="40">
    <w:name w:val="Стиль нумерованный4"/>
    <w:qFormat/>
    <w:rsid w:val="00986055"/>
    <w:pPr>
      <w:numPr>
        <w:numId w:val="56"/>
      </w:numPr>
    </w:pPr>
  </w:style>
  <w:style w:type="numbering" w:customStyle="1" w:styleId="12">
    <w:name w:val="Импортированный стиль 12"/>
    <w:rsid w:val="00986055"/>
    <w:pPr>
      <w:numPr>
        <w:numId w:val="46"/>
      </w:numPr>
    </w:pPr>
  </w:style>
  <w:style w:type="numbering" w:customStyle="1" w:styleId="22">
    <w:name w:val="Импортированный стиль 22"/>
    <w:rsid w:val="00986055"/>
    <w:pPr>
      <w:numPr>
        <w:numId w:val="51"/>
      </w:numPr>
    </w:pPr>
  </w:style>
  <w:style w:type="numbering" w:customStyle="1" w:styleId="23">
    <w:name w:val="Импортированный стиль 23"/>
    <w:rsid w:val="00986055"/>
    <w:pPr>
      <w:numPr>
        <w:numId w:val="52"/>
      </w:numPr>
    </w:pPr>
  </w:style>
  <w:style w:type="numbering" w:customStyle="1" w:styleId="31">
    <w:name w:val="Стиль нумерованный31"/>
    <w:qFormat/>
    <w:rsid w:val="00986055"/>
    <w:pPr>
      <w:numPr>
        <w:numId w:val="57"/>
      </w:numPr>
    </w:pPr>
  </w:style>
  <w:style w:type="numbering" w:customStyle="1" w:styleId="8">
    <w:name w:val="Импортированный стиль 8"/>
    <w:rsid w:val="00986055"/>
    <w:pPr>
      <w:numPr>
        <w:numId w:val="42"/>
      </w:numPr>
    </w:pPr>
  </w:style>
  <w:style w:type="numbering" w:customStyle="1" w:styleId="a5">
    <w:name w:val="С числами"/>
    <w:rsid w:val="00986055"/>
    <w:pPr>
      <w:numPr>
        <w:numId w:val="50"/>
      </w:numPr>
    </w:pPr>
  </w:style>
  <w:style w:type="numbering" w:customStyle="1" w:styleId="21">
    <w:name w:val="Импортированный стиль 21"/>
    <w:rsid w:val="00986055"/>
    <w:pPr>
      <w:numPr>
        <w:numId w:val="49"/>
      </w:numPr>
    </w:pPr>
  </w:style>
  <w:style w:type="numbering" w:customStyle="1" w:styleId="10">
    <w:name w:val="Импортированный стиль 10"/>
    <w:rsid w:val="00986055"/>
    <w:pPr>
      <w:numPr>
        <w:numId w:val="44"/>
      </w:numPr>
    </w:pPr>
  </w:style>
  <w:style w:type="numbering" w:customStyle="1" w:styleId="112">
    <w:name w:val="Стиль Стиль нумерованный11"/>
    <w:qFormat/>
    <w:rsid w:val="00986055"/>
    <w:pPr>
      <w:numPr>
        <w:numId w:val="60"/>
      </w:numPr>
    </w:pPr>
  </w:style>
  <w:style w:type="numbering" w:customStyle="1" w:styleId="111">
    <w:name w:val="Стиль нумерованный111"/>
    <w:qFormat/>
    <w:rsid w:val="00986055"/>
    <w:pPr>
      <w:numPr>
        <w:numId w:val="23"/>
      </w:numPr>
    </w:pPr>
  </w:style>
  <w:style w:type="numbering" w:customStyle="1" w:styleId="50">
    <w:name w:val="Импортированный стиль 5"/>
    <w:rsid w:val="00986055"/>
    <w:pPr>
      <w:numPr>
        <w:numId w:val="41"/>
      </w:numPr>
    </w:pPr>
  </w:style>
  <w:style w:type="numbering" w:customStyle="1" w:styleId="9">
    <w:name w:val="Импортированный стиль 9"/>
    <w:rsid w:val="00986055"/>
    <w:pPr>
      <w:numPr>
        <w:numId w:val="4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6981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qsp.su/tools/onlinehelp/about_license_gpl_russian.html" TargetMode="External"/><Relationship Id="rId13" Type="http://schemas.openxmlformats.org/officeDocument/2006/relationships/hyperlink" Target="http://flogiston.ru/" TargetMode="External"/><Relationship Id="rId3" Type="http://schemas.openxmlformats.org/officeDocument/2006/relationships/settings" Target="settings.xml"/><Relationship Id="rId7" Type="http://schemas.openxmlformats.org/officeDocument/2006/relationships/hyperlink" Target="http://www.iprbookshop.ru/91505.html" TargetMode="External"/><Relationship Id="rId12" Type="http://schemas.openxmlformats.org/officeDocument/2006/relationships/hyperlink" Target="http://www.infolex.narod.ru/gpl_gnu/gplrus.html"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library.roweb.online" TargetMode="External"/><Relationship Id="rId11" Type="http://schemas.openxmlformats.org/officeDocument/2006/relationships/hyperlink" Target="http://qsp.su/tools/onlinehelp/about_license_gpl_russian.html" TargetMode="External"/><Relationship Id="rId5" Type="http://schemas.openxmlformats.org/officeDocument/2006/relationships/image" Target="media/image1.png"/><Relationship Id="rId15" Type="http://schemas.openxmlformats.org/officeDocument/2006/relationships/fontTable" Target="fontTable.xml"/><Relationship Id="rId10" Type="http://schemas.openxmlformats.org/officeDocument/2006/relationships/hyperlink" Target="http://qsp.su/tools/onlinehelp/about_license_gpl_russian.html" TargetMode="External"/><Relationship Id="rId4" Type="http://schemas.openxmlformats.org/officeDocument/2006/relationships/webSettings" Target="webSettings.xml"/><Relationship Id="rId9" Type="http://schemas.openxmlformats.org/officeDocument/2006/relationships/hyperlink" Target="http://qsp.su/tools/onlinehelp/about_license_gpl_russian.html" TargetMode="External"/><Relationship Id="rId14" Type="http://schemas.openxmlformats.org/officeDocument/2006/relationships/hyperlink" Target="http://www.iprbookshop.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13</Pages>
  <Words>6065</Words>
  <Characters>34577</Characters>
  <Application>Microsoft Office Word</Application>
  <DocSecurity>0</DocSecurity>
  <Lines>288</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Дудка Яна</dc:creator>
  <cp:keywords/>
  <dc:description/>
  <cp:lastModifiedBy>Базелюк Кира Сергеевна</cp:lastModifiedBy>
  <cp:revision>5</cp:revision>
  <cp:lastPrinted>2022-10-24T13:10:00Z</cp:lastPrinted>
  <dcterms:created xsi:type="dcterms:W3CDTF">2023-04-21T06:15:00Z</dcterms:created>
  <dcterms:modified xsi:type="dcterms:W3CDTF">2023-04-24T13:58:00Z</dcterms:modified>
</cp:coreProperties>
</file>